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60B5B" w:rsidR="001E41F3" w:rsidRDefault="001E41F3">
      <w:pPr>
        <w:pStyle w:val="CRCoverPage"/>
        <w:tabs>
          <w:tab w:val="right" w:pos="9639"/>
        </w:tabs>
        <w:spacing w:after="0"/>
        <w:rPr>
          <w:b/>
          <w:i/>
          <w:noProof/>
          <w:sz w:val="28"/>
          <w:lang w:eastAsia="ja-JP"/>
        </w:rPr>
      </w:pPr>
      <w:r>
        <w:rPr>
          <w:b/>
          <w:noProof/>
          <w:sz w:val="24"/>
        </w:rPr>
        <w:t>3GPP TSG</w:t>
      </w:r>
      <w:r w:rsidR="005A1280">
        <w:rPr>
          <w:b/>
          <w:noProof/>
          <w:sz w:val="24"/>
        </w:rPr>
        <w:t xml:space="preserve"> CT WG3 </w:t>
      </w:r>
      <w:r>
        <w:rPr>
          <w:b/>
          <w:noProof/>
          <w:sz w:val="24"/>
        </w:rPr>
        <w:t>Meeting #</w:t>
      </w:r>
      <w:r w:rsidR="005A1280">
        <w:rPr>
          <w:b/>
          <w:noProof/>
          <w:sz w:val="24"/>
        </w:rPr>
        <w:t>13</w:t>
      </w:r>
      <w:r w:rsidR="00DA28CA">
        <w:rPr>
          <w:rFonts w:hint="eastAsia"/>
          <w:b/>
          <w:noProof/>
          <w:sz w:val="24"/>
          <w:lang w:eastAsia="ja-JP"/>
        </w:rPr>
        <w:t>3</w:t>
      </w:r>
      <w:r>
        <w:rPr>
          <w:b/>
          <w:i/>
          <w:noProof/>
          <w:sz w:val="28"/>
        </w:rPr>
        <w:tab/>
      </w:r>
      <w:r w:rsidR="00E2322D" w:rsidRPr="00E2322D">
        <w:rPr>
          <w:rFonts w:cs="Arial"/>
          <w:b/>
          <w:bCs/>
          <w:sz w:val="26"/>
          <w:szCs w:val="26"/>
        </w:rPr>
        <w:t>C3-241559</w:t>
      </w:r>
    </w:p>
    <w:p w14:paraId="7CB45193" w14:textId="1066C5F9" w:rsidR="001E41F3" w:rsidRDefault="00B05653" w:rsidP="005E2C44">
      <w:pPr>
        <w:pStyle w:val="CRCoverPage"/>
        <w:outlineLvl w:val="0"/>
        <w:rPr>
          <w:b/>
          <w:noProof/>
          <w:sz w:val="24"/>
        </w:rPr>
      </w:pPr>
      <w:r w:rsidRPr="0041404E">
        <w:rPr>
          <w:b/>
          <w:noProof/>
          <w:sz w:val="24"/>
        </w:rPr>
        <w:t xml:space="preserve">Athens, Greece, 26 February </w:t>
      </w:r>
      <w:r w:rsidR="00203088">
        <w:rPr>
          <w:b/>
          <w:noProof/>
          <w:sz w:val="24"/>
        </w:rPr>
        <w:t>–</w:t>
      </w:r>
      <w:r w:rsidRPr="0041404E">
        <w:rPr>
          <w:b/>
          <w:noProof/>
          <w:sz w:val="24"/>
        </w:rPr>
        <w:t xml:space="preserve"> 1 March, 2024</w:t>
      </w:r>
      <w:r w:rsidR="0074773F">
        <w:rPr>
          <w:b/>
          <w:noProof/>
          <w:sz w:val="24"/>
        </w:rPr>
        <w:tab/>
      </w:r>
      <w:r w:rsidR="0074773F">
        <w:rPr>
          <w:b/>
          <w:noProof/>
          <w:sz w:val="24"/>
        </w:rPr>
        <w:tab/>
      </w:r>
      <w:r w:rsidR="0074773F">
        <w:rPr>
          <w:b/>
          <w:noProof/>
          <w:sz w:val="24"/>
        </w:rPr>
        <w:tab/>
      </w:r>
      <w:r w:rsidR="0074773F">
        <w:rPr>
          <w:b/>
          <w:noProof/>
          <w:sz w:val="24"/>
        </w:rPr>
        <w:tab/>
      </w:r>
      <w:r w:rsidR="0074773F">
        <w:rPr>
          <w:b/>
          <w:noProof/>
          <w:sz w:val="24"/>
        </w:rPr>
        <w:tab/>
      </w:r>
      <w:r w:rsidR="0074773F">
        <w:rPr>
          <w:b/>
          <w:noProof/>
          <w:sz w:val="24"/>
        </w:rPr>
        <w:tab/>
      </w:r>
      <w:r w:rsidR="00E2322D">
        <w:rPr>
          <w:b/>
          <w:noProof/>
          <w:sz w:val="24"/>
        </w:rPr>
        <w:tab/>
      </w:r>
      <w:r w:rsidR="0074773F">
        <w:rPr>
          <w:b/>
          <w:noProof/>
          <w:sz w:val="24"/>
        </w:rPr>
        <w:tab/>
      </w:r>
      <w:r w:rsidR="0074773F">
        <w:rPr>
          <w:b/>
          <w:noProof/>
          <w:sz w:val="24"/>
        </w:rPr>
        <w:tab/>
      </w:r>
      <w:r w:rsidR="0074773F" w:rsidRPr="00040F49">
        <w:rPr>
          <w:b/>
          <w:iCs/>
          <w:lang w:eastAsia="ko-KR"/>
        </w:rPr>
        <w:t>(revision of C3-2</w:t>
      </w:r>
      <w:r w:rsidR="0074773F">
        <w:rPr>
          <w:rFonts w:hint="eastAsia"/>
          <w:b/>
          <w:iCs/>
          <w:lang w:eastAsia="ko-KR"/>
        </w:rPr>
        <w:t>4</w:t>
      </w:r>
      <w:r w:rsidR="00E2322D" w:rsidRPr="00E2322D">
        <w:rPr>
          <w:b/>
          <w:iCs/>
          <w:lang w:eastAsia="ko-KR"/>
        </w:rPr>
        <w:t>1475</w:t>
      </w:r>
      <w:r w:rsidR="0074773F" w:rsidRPr="00040F49">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D41F0" w:rsidR="001E41F3" w:rsidRPr="00410371" w:rsidRDefault="00000000" w:rsidP="00E13F3D">
            <w:pPr>
              <w:pStyle w:val="CRCoverPage"/>
              <w:spacing w:after="0"/>
              <w:jc w:val="right"/>
              <w:rPr>
                <w:b/>
                <w:noProof/>
                <w:sz w:val="28"/>
              </w:rPr>
            </w:pPr>
            <w:fldSimple w:instr=" DOCPROPERTY  Spec#  \* MERGEFORMAT ">
              <w:r w:rsidR="00DA28CA">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74D33" w:rsidR="001E41F3" w:rsidRPr="00410371" w:rsidRDefault="00000000" w:rsidP="00547111">
            <w:pPr>
              <w:pStyle w:val="CRCoverPage"/>
              <w:spacing w:after="0"/>
              <w:rPr>
                <w:noProof/>
              </w:rPr>
            </w:pPr>
            <w:r w:rsidRPr="00364587">
              <w:rPr>
                <w:b/>
                <w:noProof/>
                <w:sz w:val="28"/>
              </w:rPr>
              <w:fldChar w:fldCharType="begin"/>
            </w:r>
            <w:r w:rsidRPr="00364587">
              <w:rPr>
                <w:b/>
                <w:noProof/>
                <w:sz w:val="28"/>
              </w:rPr>
              <w:instrText xml:space="preserve"> DOCPROPERTY  Cr#  \* MERGEFORMAT </w:instrText>
            </w:r>
            <w:r w:rsidRPr="00364587">
              <w:rPr>
                <w:b/>
                <w:noProof/>
                <w:sz w:val="28"/>
              </w:rPr>
              <w:fldChar w:fldCharType="separate"/>
            </w:r>
            <w:r w:rsidR="00364587" w:rsidRPr="00364587">
              <w:rPr>
                <w:b/>
                <w:noProof/>
                <w:sz w:val="28"/>
              </w:rPr>
              <w:t>0834</w:t>
            </w:r>
            <w:r w:rsidRPr="003645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488C1" w:rsidR="001E41F3" w:rsidRPr="00410371" w:rsidRDefault="00E232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BFF" w:rsidR="001E41F3" w:rsidRPr="00410371" w:rsidRDefault="00000000">
            <w:pPr>
              <w:pStyle w:val="CRCoverPage"/>
              <w:spacing w:after="0"/>
              <w:jc w:val="center"/>
              <w:rPr>
                <w:noProof/>
                <w:sz w:val="28"/>
              </w:rPr>
            </w:pPr>
            <w:fldSimple w:instr=" DOCPROPERTY  Version  \* MERGEFORMAT ">
              <w:r w:rsidR="00DA28CA">
                <w:rPr>
                  <w:b/>
                  <w:noProof/>
                  <w:sz w:val="28"/>
                </w:rPr>
                <w:t>18.</w:t>
              </w:r>
              <w:r w:rsidR="00BC61B3">
                <w:rPr>
                  <w:b/>
                  <w:noProof/>
                  <w:sz w:val="28"/>
                </w:rPr>
                <w:t>4</w:t>
              </w:r>
              <w:r w:rsidR="00DA28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BB2AF" w:rsidR="00F25D98" w:rsidRDefault="00B804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EE026" w:rsidR="001E41F3" w:rsidRDefault="009270E8">
            <w:pPr>
              <w:pStyle w:val="CRCoverPage"/>
              <w:spacing w:after="0"/>
              <w:ind w:left="100"/>
              <w:rPr>
                <w:noProof/>
              </w:rPr>
            </w:pPr>
            <w:r>
              <w:rPr>
                <w:color w:val="000000"/>
              </w:rPr>
              <w:t xml:space="preserve">Update </w:t>
            </w:r>
            <w:r>
              <w:rPr>
                <w:noProof/>
              </w:rPr>
              <w:t>L</w:t>
            </w:r>
            <w:r w:rsidRPr="000433EB">
              <w:rPr>
                <w:noProof/>
              </w:rPr>
              <w:t>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C9A38" w:rsidR="001E41F3" w:rsidRDefault="00000000">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DA28CA">
              <w:rPr>
                <w:noProof/>
              </w:rPr>
              <w:t>KDDI</w:t>
            </w:r>
            <w:r>
              <w:rPr>
                <w:noProof/>
              </w:rPr>
              <w:fldChar w:fldCharType="end"/>
            </w:r>
            <w:r w:rsidR="00ED4449">
              <w:rPr>
                <w:rFonts w:hint="eastAsia"/>
                <w:noProof/>
              </w:rPr>
              <w:t>,</w:t>
            </w:r>
            <w:r w:rsidR="00ED4449">
              <w:rPr>
                <w:noProof/>
              </w:rPr>
              <w:t xml:space="preserve"> </w:t>
            </w:r>
            <w:r w:rsidR="00ED4449" w:rsidRPr="00ED4449">
              <w:rPr>
                <w:noProof/>
              </w:rPr>
              <w:t>TOYOTA MOTOR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E01E0" w:rsidR="001E41F3" w:rsidRDefault="00000000" w:rsidP="00547111">
            <w:pPr>
              <w:pStyle w:val="CRCoverPage"/>
              <w:spacing w:after="0"/>
              <w:ind w:left="100"/>
              <w:rPr>
                <w:noProof/>
              </w:rPr>
            </w:pPr>
            <w:fldSimple w:instr=" DOCPROPERTY  SourceIfTsg  \* MERGEFORMAT ">
              <w:r w:rsidR="00DA28C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53AC0" w:rsidR="001E41F3" w:rsidRDefault="00000000">
            <w:pPr>
              <w:pStyle w:val="CRCoverPage"/>
              <w:spacing w:after="0"/>
              <w:ind w:left="100"/>
              <w:rPr>
                <w:noProof/>
              </w:rPr>
            </w:pPr>
            <w:fldSimple w:instr=" DOCPROPERTY  RelatedWis  \* MERGEFORMAT ">
              <w:r w:rsidR="00DA28CA">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A153" w:rsidR="001E41F3" w:rsidRDefault="00000000">
            <w:pPr>
              <w:pStyle w:val="CRCoverPage"/>
              <w:spacing w:after="0"/>
              <w:ind w:left="100"/>
              <w:rPr>
                <w:noProof/>
              </w:rPr>
            </w:pPr>
            <w:fldSimple w:instr=" DOCPROPERTY  ResDate  \* MERGEFORMAT ">
              <w:r w:rsidR="00DA28CA">
                <w:rPr>
                  <w:noProof/>
                </w:rPr>
                <w:t>2024-2-1</w:t>
              </w:r>
              <w:r w:rsidR="0036458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BF82E" w:rsidR="001E41F3" w:rsidRPr="00741703" w:rsidRDefault="00741703" w:rsidP="00D24991">
            <w:pPr>
              <w:pStyle w:val="CRCoverPage"/>
              <w:spacing w:after="0"/>
              <w:ind w:left="100" w:right="-609"/>
              <w:rPr>
                <w:b/>
                <w:bCs/>
                <w:noProof/>
              </w:rPr>
            </w:pPr>
            <w:r w:rsidRPr="0074170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46BAE" w:rsidR="001E41F3" w:rsidRDefault="00000000">
            <w:pPr>
              <w:pStyle w:val="CRCoverPage"/>
              <w:spacing w:after="0"/>
              <w:ind w:left="100"/>
              <w:rPr>
                <w:noProof/>
              </w:rPr>
            </w:pPr>
            <w:fldSimple w:instr=" DOCPROPERTY  Release  \* MERGEFORMAT ">
              <w:r w:rsidR="00D24991">
                <w:rPr>
                  <w:noProof/>
                </w:rPr>
                <w:t>Re</w:t>
              </w:r>
              <w:r w:rsidR="00DA28C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76E" w14:paraId="1256F52C" w14:textId="77777777" w:rsidTr="00547111">
        <w:tc>
          <w:tcPr>
            <w:tcW w:w="2694" w:type="dxa"/>
            <w:gridSpan w:val="2"/>
            <w:tcBorders>
              <w:top w:val="single" w:sz="4" w:space="0" w:color="auto"/>
              <w:left w:val="single" w:sz="4" w:space="0" w:color="auto"/>
            </w:tcBorders>
          </w:tcPr>
          <w:p w14:paraId="52C87DB0" w14:textId="77777777" w:rsidR="000C676E" w:rsidRDefault="000C676E" w:rsidP="000C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5EA78" w:rsidR="000C676E" w:rsidRPr="000C676E" w:rsidRDefault="009270E8" w:rsidP="000C676E">
            <w:pPr>
              <w:pStyle w:val="CRCoverPage"/>
              <w:spacing w:after="0"/>
              <w:ind w:left="100"/>
            </w:pPr>
            <w:r>
              <w:t xml:space="preserve">The </w:t>
            </w:r>
            <w:r>
              <w:rPr>
                <w:lang w:eastAsia="ja-JP"/>
              </w:rPr>
              <w:t xml:space="preserve">confidence IE was added to the </w:t>
            </w:r>
            <w:r w:rsidRPr="004C6608">
              <w:t>Location Accuracy predictions</w:t>
            </w:r>
            <w:r>
              <w:t xml:space="preserve"> table in </w:t>
            </w:r>
            <w:r>
              <w:rPr>
                <w:rFonts w:hint="eastAsia"/>
                <w:lang w:eastAsia="zh-CN"/>
              </w:rPr>
              <w:t>TS 2</w:t>
            </w:r>
            <w:r w:rsidR="00DA131A">
              <w:rPr>
                <w:lang w:eastAsia="zh-CN"/>
              </w:rPr>
              <w:t>3</w:t>
            </w:r>
            <w:r>
              <w:rPr>
                <w:lang w:eastAsia="zh-CN"/>
              </w:rPr>
              <w:t xml:space="preserve">.288 </w:t>
            </w:r>
            <w:r>
              <w:t>based on the agreed CR(</w:t>
            </w:r>
            <w:r w:rsidRPr="009270E8">
              <w:t>S2-2313413</w:t>
            </w:r>
            <w:r>
              <w:t>)</w:t>
            </w:r>
            <w:r w:rsidR="000C676E" w:rsidRPr="000C676E">
              <w:t>.</w:t>
            </w:r>
            <w:r>
              <w:t xml:space="preserve"> Thus, stage 3 spec needs to align with stage 2 requirements.</w:t>
            </w:r>
          </w:p>
        </w:tc>
      </w:tr>
      <w:tr w:rsidR="000C676E" w14:paraId="4CA74D09" w14:textId="77777777" w:rsidTr="00547111">
        <w:tc>
          <w:tcPr>
            <w:tcW w:w="2694" w:type="dxa"/>
            <w:gridSpan w:val="2"/>
            <w:tcBorders>
              <w:left w:val="single" w:sz="4" w:space="0" w:color="auto"/>
            </w:tcBorders>
          </w:tcPr>
          <w:p w14:paraId="2D0866D6"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365DEF04" w14:textId="77777777" w:rsidR="000C676E" w:rsidRDefault="000C676E" w:rsidP="000C676E">
            <w:pPr>
              <w:pStyle w:val="CRCoverPage"/>
              <w:spacing w:after="0"/>
              <w:rPr>
                <w:noProof/>
                <w:sz w:val="8"/>
                <w:szCs w:val="8"/>
              </w:rPr>
            </w:pPr>
          </w:p>
        </w:tc>
      </w:tr>
      <w:tr w:rsidR="000C676E" w14:paraId="21016551" w14:textId="77777777" w:rsidTr="00547111">
        <w:tc>
          <w:tcPr>
            <w:tcW w:w="2694" w:type="dxa"/>
            <w:gridSpan w:val="2"/>
            <w:tcBorders>
              <w:left w:val="single" w:sz="4" w:space="0" w:color="auto"/>
            </w:tcBorders>
          </w:tcPr>
          <w:p w14:paraId="49433147" w14:textId="77777777" w:rsidR="000C676E" w:rsidRDefault="000C676E" w:rsidP="000C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F809B" w14:textId="00A7BB6A" w:rsidR="009270E8" w:rsidRDefault="009270E8" w:rsidP="009270E8">
            <w:pPr>
              <w:pStyle w:val="CRCoverPage"/>
              <w:spacing w:after="0"/>
              <w:ind w:left="100"/>
              <w:rPr>
                <w:noProof/>
              </w:rPr>
            </w:pPr>
            <w:r>
              <w:rPr>
                <w:noProof/>
              </w:rPr>
              <w:t>This CR proposes to</w:t>
            </w:r>
          </w:p>
          <w:p w14:paraId="31C656EC" w14:textId="1731D0BC" w:rsidR="000C676E" w:rsidRPr="000C676E" w:rsidRDefault="009270E8" w:rsidP="009270E8">
            <w:pPr>
              <w:pStyle w:val="CRCoverPage"/>
              <w:numPr>
                <w:ilvl w:val="0"/>
                <w:numId w:val="1"/>
              </w:numPr>
              <w:spacing w:after="0"/>
              <w:rPr>
                <w:rFonts w:eastAsia="SimSun"/>
                <w:lang w:eastAsia="zh-CN"/>
              </w:rPr>
            </w:pPr>
            <w:r>
              <w:rPr>
                <w:lang w:eastAsia="ja-JP"/>
              </w:rPr>
              <w:t xml:space="preserve">Add </w:t>
            </w:r>
            <w:r w:rsidR="00BE70D8">
              <w:t>"</w:t>
            </w:r>
            <w:r>
              <w:rPr>
                <w:lang w:eastAsia="ja-JP"/>
              </w:rPr>
              <w:t>confidence</w:t>
            </w:r>
            <w:r w:rsidR="00BE70D8">
              <w:t>"</w:t>
            </w:r>
            <w:r>
              <w:rPr>
                <w:lang w:eastAsia="ja-JP"/>
              </w:rPr>
              <w:t xml:space="preserve"> </w:t>
            </w:r>
            <w:r w:rsidR="00BE70D8">
              <w:rPr>
                <w:lang w:eastAsia="ja-JP"/>
              </w:rPr>
              <w:t>attribute</w:t>
            </w:r>
            <w:r>
              <w:rPr>
                <w:lang w:eastAsia="ja-JP"/>
              </w:rPr>
              <w:t xml:space="preserve"> to the </w:t>
            </w:r>
            <w:r w:rsidR="00BE70D8">
              <w:t>"</w:t>
            </w:r>
            <w:proofErr w:type="spellStart"/>
            <w:r w:rsidRPr="004C6608">
              <w:t>LocAccuracy</w:t>
            </w:r>
            <w:r w:rsidR="00BE70D8">
              <w:t>Info</w:t>
            </w:r>
            <w:proofErr w:type="spellEnd"/>
            <w:r w:rsidR="00BE70D8">
              <w:t>"</w:t>
            </w:r>
            <w:r>
              <w:t xml:space="preserve"> </w:t>
            </w:r>
            <w:r w:rsidR="00BE70D8">
              <w:t>data type</w:t>
            </w:r>
            <w:r>
              <w:t>.</w:t>
            </w:r>
          </w:p>
        </w:tc>
      </w:tr>
      <w:tr w:rsidR="000C676E" w14:paraId="1F886379" w14:textId="77777777" w:rsidTr="00547111">
        <w:tc>
          <w:tcPr>
            <w:tcW w:w="2694" w:type="dxa"/>
            <w:gridSpan w:val="2"/>
            <w:tcBorders>
              <w:left w:val="single" w:sz="4" w:space="0" w:color="auto"/>
            </w:tcBorders>
          </w:tcPr>
          <w:p w14:paraId="4D989623"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71C4A204" w14:textId="77777777" w:rsidR="000C676E" w:rsidRDefault="000C676E" w:rsidP="000C676E">
            <w:pPr>
              <w:pStyle w:val="CRCoverPage"/>
              <w:spacing w:after="0"/>
              <w:rPr>
                <w:noProof/>
                <w:sz w:val="8"/>
                <w:szCs w:val="8"/>
              </w:rPr>
            </w:pPr>
          </w:p>
        </w:tc>
      </w:tr>
      <w:tr w:rsidR="000C676E" w14:paraId="678D7BF9" w14:textId="77777777" w:rsidTr="00547111">
        <w:tc>
          <w:tcPr>
            <w:tcW w:w="2694" w:type="dxa"/>
            <w:gridSpan w:val="2"/>
            <w:tcBorders>
              <w:left w:val="single" w:sz="4" w:space="0" w:color="auto"/>
              <w:bottom w:val="single" w:sz="4" w:space="0" w:color="auto"/>
            </w:tcBorders>
          </w:tcPr>
          <w:p w14:paraId="4E5CE1B6" w14:textId="77777777" w:rsidR="000C676E" w:rsidRDefault="000C676E" w:rsidP="000C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9734" w:rsidR="000C676E" w:rsidRDefault="009270E8" w:rsidP="000C676E">
            <w:pPr>
              <w:pStyle w:val="CRCoverPage"/>
              <w:spacing w:after="0"/>
              <w:ind w:left="100"/>
              <w:rPr>
                <w:noProof/>
              </w:rPr>
            </w:pPr>
            <w:r>
              <w:rPr>
                <w:noProof/>
              </w:rPr>
              <w:t>The stage 2 requirement is not implemented.</w:t>
            </w:r>
          </w:p>
        </w:tc>
      </w:tr>
      <w:tr w:rsidR="000C676E" w14:paraId="034AF533" w14:textId="77777777" w:rsidTr="00547111">
        <w:tc>
          <w:tcPr>
            <w:tcW w:w="2694" w:type="dxa"/>
            <w:gridSpan w:val="2"/>
          </w:tcPr>
          <w:p w14:paraId="39D9EB5B" w14:textId="77777777" w:rsidR="000C676E" w:rsidRDefault="000C676E" w:rsidP="000C676E">
            <w:pPr>
              <w:pStyle w:val="CRCoverPage"/>
              <w:spacing w:after="0"/>
              <w:rPr>
                <w:b/>
                <w:i/>
                <w:noProof/>
                <w:sz w:val="8"/>
                <w:szCs w:val="8"/>
              </w:rPr>
            </w:pPr>
          </w:p>
        </w:tc>
        <w:tc>
          <w:tcPr>
            <w:tcW w:w="6946" w:type="dxa"/>
            <w:gridSpan w:val="9"/>
          </w:tcPr>
          <w:p w14:paraId="7826CB1C" w14:textId="77777777" w:rsidR="000C676E" w:rsidRDefault="000C676E" w:rsidP="000C676E">
            <w:pPr>
              <w:pStyle w:val="CRCoverPage"/>
              <w:spacing w:after="0"/>
              <w:rPr>
                <w:noProof/>
                <w:sz w:val="8"/>
                <w:szCs w:val="8"/>
              </w:rPr>
            </w:pPr>
          </w:p>
        </w:tc>
      </w:tr>
      <w:tr w:rsidR="000C676E" w14:paraId="6A17D7AC" w14:textId="77777777" w:rsidTr="00547111">
        <w:tc>
          <w:tcPr>
            <w:tcW w:w="2694" w:type="dxa"/>
            <w:gridSpan w:val="2"/>
            <w:tcBorders>
              <w:top w:val="single" w:sz="4" w:space="0" w:color="auto"/>
              <w:left w:val="single" w:sz="4" w:space="0" w:color="auto"/>
            </w:tcBorders>
          </w:tcPr>
          <w:p w14:paraId="6DAD5B19" w14:textId="77777777" w:rsidR="000C676E" w:rsidRDefault="000C676E" w:rsidP="000C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5DCA1" w:rsidR="000C676E" w:rsidRDefault="000C676E" w:rsidP="000C676E">
            <w:pPr>
              <w:pStyle w:val="CRCoverPage"/>
              <w:spacing w:after="0"/>
              <w:ind w:left="100"/>
              <w:rPr>
                <w:noProof/>
              </w:rPr>
            </w:pPr>
            <w:r>
              <w:rPr>
                <w:rFonts w:hint="eastAsia"/>
                <w:noProof/>
                <w:lang w:eastAsia="ja-JP"/>
              </w:rPr>
              <w:t>5</w:t>
            </w:r>
            <w:r>
              <w:rPr>
                <w:noProof/>
                <w:lang w:eastAsia="ja-JP"/>
              </w:rPr>
              <w:t>.1.6.2</w:t>
            </w:r>
            <w:r w:rsidR="00876DA9">
              <w:rPr>
                <w:noProof/>
                <w:lang w:eastAsia="ja-JP"/>
              </w:rPr>
              <w:t>.97</w:t>
            </w:r>
            <w:r w:rsidR="0076311B">
              <w:rPr>
                <w:noProof/>
                <w:lang w:eastAsia="ja-JP"/>
              </w:rPr>
              <w:t>, A.2</w:t>
            </w:r>
          </w:p>
        </w:tc>
      </w:tr>
      <w:tr w:rsidR="000C676E" w14:paraId="56E1E6C3" w14:textId="77777777" w:rsidTr="00547111">
        <w:tc>
          <w:tcPr>
            <w:tcW w:w="2694" w:type="dxa"/>
            <w:gridSpan w:val="2"/>
            <w:tcBorders>
              <w:left w:val="single" w:sz="4" w:space="0" w:color="auto"/>
            </w:tcBorders>
          </w:tcPr>
          <w:p w14:paraId="2FB9DE77"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0898542D" w14:textId="77777777" w:rsidR="000C676E" w:rsidRDefault="000C676E" w:rsidP="000C676E">
            <w:pPr>
              <w:pStyle w:val="CRCoverPage"/>
              <w:spacing w:after="0"/>
              <w:rPr>
                <w:noProof/>
                <w:sz w:val="8"/>
                <w:szCs w:val="8"/>
              </w:rPr>
            </w:pPr>
          </w:p>
        </w:tc>
      </w:tr>
      <w:tr w:rsidR="000C676E" w14:paraId="76F95A8B" w14:textId="77777777" w:rsidTr="00547111">
        <w:tc>
          <w:tcPr>
            <w:tcW w:w="2694" w:type="dxa"/>
            <w:gridSpan w:val="2"/>
            <w:tcBorders>
              <w:left w:val="single" w:sz="4" w:space="0" w:color="auto"/>
            </w:tcBorders>
          </w:tcPr>
          <w:p w14:paraId="335EAB52" w14:textId="77777777" w:rsidR="000C676E" w:rsidRDefault="000C676E" w:rsidP="000C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76E" w:rsidRDefault="000C676E" w:rsidP="000C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76E" w:rsidRDefault="000C676E" w:rsidP="000C676E">
            <w:pPr>
              <w:pStyle w:val="CRCoverPage"/>
              <w:spacing w:after="0"/>
              <w:jc w:val="center"/>
              <w:rPr>
                <w:b/>
                <w:caps/>
                <w:noProof/>
              </w:rPr>
            </w:pPr>
            <w:r>
              <w:rPr>
                <w:b/>
                <w:caps/>
                <w:noProof/>
              </w:rPr>
              <w:t>N</w:t>
            </w:r>
          </w:p>
        </w:tc>
        <w:tc>
          <w:tcPr>
            <w:tcW w:w="2977" w:type="dxa"/>
            <w:gridSpan w:val="4"/>
          </w:tcPr>
          <w:p w14:paraId="304CCBCB" w14:textId="77777777" w:rsidR="000C676E" w:rsidRDefault="000C676E" w:rsidP="000C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76E" w:rsidRDefault="000C676E" w:rsidP="000C676E">
            <w:pPr>
              <w:pStyle w:val="CRCoverPage"/>
              <w:spacing w:after="0"/>
              <w:ind w:left="99"/>
              <w:rPr>
                <w:noProof/>
              </w:rPr>
            </w:pPr>
          </w:p>
        </w:tc>
      </w:tr>
      <w:tr w:rsidR="000C676E" w14:paraId="34ACE2EB" w14:textId="77777777" w:rsidTr="00547111">
        <w:tc>
          <w:tcPr>
            <w:tcW w:w="2694" w:type="dxa"/>
            <w:gridSpan w:val="2"/>
            <w:tcBorders>
              <w:left w:val="single" w:sz="4" w:space="0" w:color="auto"/>
            </w:tcBorders>
          </w:tcPr>
          <w:p w14:paraId="571382F3" w14:textId="77777777" w:rsidR="000C676E" w:rsidRDefault="000C676E" w:rsidP="000C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9CB06" w:rsidR="000C676E" w:rsidRDefault="00E91DD7" w:rsidP="000C676E">
            <w:pPr>
              <w:pStyle w:val="CRCoverPage"/>
              <w:spacing w:after="0"/>
              <w:jc w:val="center"/>
              <w:rPr>
                <w:b/>
                <w:caps/>
                <w:noProof/>
              </w:rPr>
            </w:pPr>
            <w:r>
              <w:rPr>
                <w:b/>
                <w:bCs/>
                <w:caps/>
              </w:rPr>
              <w:t>X</w:t>
            </w:r>
          </w:p>
        </w:tc>
        <w:tc>
          <w:tcPr>
            <w:tcW w:w="2977" w:type="dxa"/>
            <w:gridSpan w:val="4"/>
          </w:tcPr>
          <w:p w14:paraId="7DB274D8" w14:textId="77777777" w:rsidR="000C676E" w:rsidRDefault="000C676E" w:rsidP="000C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76E" w:rsidRDefault="000C676E" w:rsidP="000C676E">
            <w:pPr>
              <w:pStyle w:val="CRCoverPage"/>
              <w:spacing w:after="0"/>
              <w:ind w:left="99"/>
              <w:rPr>
                <w:noProof/>
              </w:rPr>
            </w:pPr>
            <w:r>
              <w:rPr>
                <w:noProof/>
              </w:rPr>
              <w:t xml:space="preserve">TS/TR ... CR ... </w:t>
            </w:r>
          </w:p>
        </w:tc>
      </w:tr>
      <w:tr w:rsidR="000C676E" w14:paraId="446DDBAC" w14:textId="77777777" w:rsidTr="00547111">
        <w:tc>
          <w:tcPr>
            <w:tcW w:w="2694" w:type="dxa"/>
            <w:gridSpan w:val="2"/>
            <w:tcBorders>
              <w:left w:val="single" w:sz="4" w:space="0" w:color="auto"/>
            </w:tcBorders>
          </w:tcPr>
          <w:p w14:paraId="678A1AA6" w14:textId="77777777" w:rsidR="000C676E" w:rsidRDefault="000C676E" w:rsidP="000C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F5420" w:rsidR="000C676E" w:rsidRDefault="00E91DD7" w:rsidP="000C676E">
            <w:pPr>
              <w:pStyle w:val="CRCoverPage"/>
              <w:spacing w:after="0"/>
              <w:jc w:val="center"/>
              <w:rPr>
                <w:b/>
                <w:caps/>
                <w:noProof/>
              </w:rPr>
            </w:pPr>
            <w:r>
              <w:rPr>
                <w:b/>
                <w:bCs/>
                <w:caps/>
              </w:rPr>
              <w:t>X</w:t>
            </w:r>
          </w:p>
        </w:tc>
        <w:tc>
          <w:tcPr>
            <w:tcW w:w="2977" w:type="dxa"/>
            <w:gridSpan w:val="4"/>
          </w:tcPr>
          <w:p w14:paraId="1A4306D9" w14:textId="77777777" w:rsidR="000C676E" w:rsidRDefault="000C676E" w:rsidP="000C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76E" w:rsidRDefault="000C676E" w:rsidP="000C676E">
            <w:pPr>
              <w:pStyle w:val="CRCoverPage"/>
              <w:spacing w:after="0"/>
              <w:ind w:left="99"/>
              <w:rPr>
                <w:noProof/>
              </w:rPr>
            </w:pPr>
            <w:r>
              <w:rPr>
                <w:noProof/>
              </w:rPr>
              <w:t xml:space="preserve">TS/TR ... CR ... </w:t>
            </w:r>
          </w:p>
        </w:tc>
      </w:tr>
      <w:tr w:rsidR="000C676E" w14:paraId="55C714D2" w14:textId="77777777" w:rsidTr="00547111">
        <w:tc>
          <w:tcPr>
            <w:tcW w:w="2694" w:type="dxa"/>
            <w:gridSpan w:val="2"/>
            <w:tcBorders>
              <w:left w:val="single" w:sz="4" w:space="0" w:color="auto"/>
            </w:tcBorders>
          </w:tcPr>
          <w:p w14:paraId="45913E62" w14:textId="77777777" w:rsidR="000C676E" w:rsidRDefault="000C676E" w:rsidP="000C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7854C" w:rsidR="000C676E" w:rsidRDefault="00E91DD7" w:rsidP="000C676E">
            <w:pPr>
              <w:pStyle w:val="CRCoverPage"/>
              <w:spacing w:after="0"/>
              <w:jc w:val="center"/>
              <w:rPr>
                <w:b/>
                <w:caps/>
                <w:noProof/>
              </w:rPr>
            </w:pPr>
            <w:r>
              <w:rPr>
                <w:b/>
                <w:bCs/>
                <w:caps/>
              </w:rPr>
              <w:t>X</w:t>
            </w:r>
          </w:p>
        </w:tc>
        <w:tc>
          <w:tcPr>
            <w:tcW w:w="2977" w:type="dxa"/>
            <w:gridSpan w:val="4"/>
          </w:tcPr>
          <w:p w14:paraId="1B4FF921" w14:textId="77777777" w:rsidR="000C676E" w:rsidRDefault="000C676E" w:rsidP="000C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76E" w:rsidRDefault="000C676E" w:rsidP="000C676E">
            <w:pPr>
              <w:pStyle w:val="CRCoverPage"/>
              <w:spacing w:after="0"/>
              <w:ind w:left="99"/>
              <w:rPr>
                <w:noProof/>
              </w:rPr>
            </w:pPr>
            <w:r>
              <w:rPr>
                <w:noProof/>
              </w:rPr>
              <w:t xml:space="preserve">TS/TR ... CR ... </w:t>
            </w:r>
          </w:p>
        </w:tc>
      </w:tr>
      <w:tr w:rsidR="000C676E" w14:paraId="60DF82CC" w14:textId="77777777" w:rsidTr="008863B9">
        <w:tc>
          <w:tcPr>
            <w:tcW w:w="2694" w:type="dxa"/>
            <w:gridSpan w:val="2"/>
            <w:tcBorders>
              <w:left w:val="single" w:sz="4" w:space="0" w:color="auto"/>
            </w:tcBorders>
          </w:tcPr>
          <w:p w14:paraId="517696CD" w14:textId="77777777" w:rsidR="000C676E" w:rsidRDefault="000C676E" w:rsidP="000C676E">
            <w:pPr>
              <w:pStyle w:val="CRCoverPage"/>
              <w:spacing w:after="0"/>
              <w:rPr>
                <w:b/>
                <w:i/>
                <w:noProof/>
              </w:rPr>
            </w:pPr>
          </w:p>
        </w:tc>
        <w:tc>
          <w:tcPr>
            <w:tcW w:w="6946" w:type="dxa"/>
            <w:gridSpan w:val="9"/>
            <w:tcBorders>
              <w:right w:val="single" w:sz="4" w:space="0" w:color="auto"/>
            </w:tcBorders>
          </w:tcPr>
          <w:p w14:paraId="4D84207F" w14:textId="77777777" w:rsidR="000C676E" w:rsidRDefault="000C676E" w:rsidP="000C676E">
            <w:pPr>
              <w:pStyle w:val="CRCoverPage"/>
              <w:spacing w:after="0"/>
              <w:rPr>
                <w:noProof/>
              </w:rPr>
            </w:pPr>
          </w:p>
        </w:tc>
      </w:tr>
      <w:tr w:rsidR="000C676E" w14:paraId="556B87B6" w14:textId="77777777" w:rsidTr="008863B9">
        <w:tc>
          <w:tcPr>
            <w:tcW w:w="2694" w:type="dxa"/>
            <w:gridSpan w:val="2"/>
            <w:tcBorders>
              <w:left w:val="single" w:sz="4" w:space="0" w:color="auto"/>
              <w:bottom w:val="single" w:sz="4" w:space="0" w:color="auto"/>
            </w:tcBorders>
          </w:tcPr>
          <w:p w14:paraId="79A9C411" w14:textId="77777777" w:rsidR="000C676E" w:rsidRDefault="000C676E" w:rsidP="000C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19382" w:rsidR="000C676E" w:rsidRDefault="00876DA9" w:rsidP="000C676E">
            <w:pPr>
              <w:pStyle w:val="CRCoverPage"/>
              <w:spacing w:after="0"/>
              <w:ind w:left="100"/>
              <w:rPr>
                <w:noProof/>
                <w:lang w:eastAsia="ja-JP"/>
              </w:rPr>
            </w:pPr>
            <w:r>
              <w:rPr>
                <w:noProof/>
              </w:rPr>
              <w:t xml:space="preserve">This CR </w:t>
            </w:r>
            <w:r w:rsidRPr="003E5963">
              <w:t>introduces</w:t>
            </w:r>
            <w:r>
              <w:rPr>
                <w:noProof/>
              </w:rPr>
              <w:t xml:space="preserve"> a backwards compatible </w:t>
            </w:r>
            <w:r w:rsidR="00024B4D">
              <w:rPr>
                <w:noProof/>
              </w:rPr>
              <w:t>feature</w:t>
            </w:r>
            <w:r>
              <w:rPr>
                <w:noProof/>
              </w:rPr>
              <w:t xml:space="preserve"> in the OpenAPI file of the </w:t>
            </w:r>
            <w:r>
              <w:rPr>
                <w:bCs/>
                <w:noProof/>
              </w:rPr>
              <w:t>Nnwdaf_EventsSubscription API</w:t>
            </w:r>
            <w:r>
              <w:rPr>
                <w:noProof/>
              </w:rPr>
              <w:t>.</w:t>
            </w:r>
          </w:p>
        </w:tc>
      </w:tr>
      <w:tr w:rsidR="000C676E" w:rsidRPr="008863B9" w14:paraId="45BFE792" w14:textId="77777777" w:rsidTr="008863B9">
        <w:tc>
          <w:tcPr>
            <w:tcW w:w="2694" w:type="dxa"/>
            <w:gridSpan w:val="2"/>
            <w:tcBorders>
              <w:top w:val="single" w:sz="4" w:space="0" w:color="auto"/>
              <w:bottom w:val="single" w:sz="4" w:space="0" w:color="auto"/>
            </w:tcBorders>
          </w:tcPr>
          <w:p w14:paraId="194242DD" w14:textId="77777777" w:rsidR="000C676E" w:rsidRPr="008863B9" w:rsidRDefault="000C676E" w:rsidP="000C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76E" w:rsidRPr="008863B9" w:rsidRDefault="000C676E" w:rsidP="000C676E">
            <w:pPr>
              <w:pStyle w:val="CRCoverPage"/>
              <w:spacing w:after="0"/>
              <w:ind w:left="100"/>
              <w:rPr>
                <w:noProof/>
                <w:sz w:val="8"/>
                <w:szCs w:val="8"/>
              </w:rPr>
            </w:pPr>
          </w:p>
        </w:tc>
      </w:tr>
      <w:tr w:rsidR="000C6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76E" w:rsidRDefault="000C676E" w:rsidP="000C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676E" w:rsidRDefault="000C676E" w:rsidP="000C67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1A1B">
          <w:headerReference w:type="even" r:id="rId12"/>
          <w:footnotePr>
            <w:numRestart w:val="eachSect"/>
          </w:footnotePr>
          <w:pgSz w:w="11907" w:h="16840" w:code="9"/>
          <w:pgMar w:top="1418" w:right="1134" w:bottom="1134" w:left="1134" w:header="680" w:footer="567" w:gutter="0"/>
          <w:cols w:space="720"/>
        </w:sectPr>
      </w:pPr>
    </w:p>
    <w:p w14:paraId="28A0369C" w14:textId="5C4096FC" w:rsidR="00F44482" w:rsidRPr="008C6891" w:rsidRDefault="00F44482" w:rsidP="00F44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869D486" w14:textId="77777777" w:rsidR="009270E8" w:rsidRDefault="009270E8" w:rsidP="009270E8">
      <w:pPr>
        <w:pStyle w:val="50"/>
      </w:pPr>
      <w:bookmarkStart w:id="1" w:name="_Toc153363741"/>
      <w:r>
        <w:t>5.1.6.2.97</w:t>
      </w:r>
      <w:r>
        <w:tab/>
        <w:t xml:space="preserve">Type </w:t>
      </w:r>
      <w:proofErr w:type="spellStart"/>
      <w:r>
        <w:t>LocAccuracyInfo</w:t>
      </w:r>
      <w:bookmarkEnd w:id="1"/>
      <w:proofErr w:type="spellEnd"/>
    </w:p>
    <w:p w14:paraId="3F0B0CF8" w14:textId="77777777" w:rsidR="009270E8" w:rsidRDefault="009270E8" w:rsidP="009270E8">
      <w:pPr>
        <w:pStyle w:val="TH"/>
      </w:pPr>
      <w:r>
        <w:t xml:space="preserve">Table 5.1.6.2.97-1: Definition of type </w:t>
      </w:r>
      <w:proofErr w:type="spellStart"/>
      <w:r>
        <w:t>LocAccuracyInfo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29"/>
        <w:gridCol w:w="2694"/>
        <w:gridCol w:w="335"/>
        <w:gridCol w:w="1078"/>
        <w:gridCol w:w="2288"/>
        <w:gridCol w:w="1265"/>
      </w:tblGrid>
      <w:tr w:rsidR="009270E8" w14:paraId="76CA8F2B" w14:textId="77777777" w:rsidTr="009270E8">
        <w:trPr>
          <w:jc w:val="center"/>
        </w:trPr>
        <w:tc>
          <w:tcPr>
            <w:tcW w:w="1929" w:type="dxa"/>
            <w:shd w:val="clear" w:color="auto" w:fill="C0C0C0"/>
            <w:tcMar>
              <w:top w:w="0" w:type="dxa"/>
              <w:left w:w="28" w:type="dxa"/>
              <w:bottom w:w="0" w:type="dxa"/>
              <w:right w:w="108" w:type="dxa"/>
            </w:tcMar>
          </w:tcPr>
          <w:p w14:paraId="25FD5C57" w14:textId="77777777" w:rsidR="009270E8" w:rsidRDefault="009270E8" w:rsidP="003A381C">
            <w:pPr>
              <w:pStyle w:val="TAH"/>
              <w:rPr>
                <w:lang w:val="en-US" w:eastAsia="zh-CN"/>
              </w:rPr>
            </w:pPr>
            <w:r>
              <w:rPr>
                <w:color w:val="000000"/>
                <w:lang w:val="en-US" w:eastAsia="zh-CN"/>
              </w:rPr>
              <w:t>Attribute name</w:t>
            </w:r>
          </w:p>
        </w:tc>
        <w:tc>
          <w:tcPr>
            <w:tcW w:w="2694" w:type="dxa"/>
            <w:shd w:val="clear" w:color="auto" w:fill="C0C0C0"/>
            <w:tcMar>
              <w:top w:w="0" w:type="dxa"/>
              <w:left w:w="28" w:type="dxa"/>
              <w:bottom w:w="0" w:type="dxa"/>
              <w:right w:w="108" w:type="dxa"/>
            </w:tcMar>
          </w:tcPr>
          <w:p w14:paraId="03CC2BB5" w14:textId="77777777" w:rsidR="009270E8" w:rsidRDefault="009270E8" w:rsidP="003A381C">
            <w:pPr>
              <w:pStyle w:val="TAH"/>
              <w:rPr>
                <w:lang w:val="en-US" w:eastAsia="zh-CN"/>
              </w:rPr>
            </w:pPr>
            <w:r>
              <w:rPr>
                <w:color w:val="000000"/>
                <w:lang w:val="en-US" w:eastAsia="zh-CN"/>
              </w:rPr>
              <w:t>Data type</w:t>
            </w:r>
          </w:p>
        </w:tc>
        <w:tc>
          <w:tcPr>
            <w:tcW w:w="335" w:type="dxa"/>
            <w:shd w:val="clear" w:color="auto" w:fill="C0C0C0"/>
            <w:tcMar>
              <w:top w:w="0" w:type="dxa"/>
              <w:left w:w="28" w:type="dxa"/>
              <w:bottom w:w="0" w:type="dxa"/>
              <w:right w:w="108" w:type="dxa"/>
            </w:tcMar>
          </w:tcPr>
          <w:p w14:paraId="4AB577C6" w14:textId="77777777" w:rsidR="009270E8" w:rsidRDefault="009270E8" w:rsidP="003A381C">
            <w:pPr>
              <w:pStyle w:val="TAH"/>
              <w:rPr>
                <w:lang w:val="en-US" w:eastAsia="zh-CN"/>
              </w:rPr>
            </w:pPr>
            <w:r>
              <w:rPr>
                <w:color w:val="000000"/>
                <w:lang w:val="en-US" w:eastAsia="zh-CN"/>
              </w:rPr>
              <w:t>P</w:t>
            </w:r>
          </w:p>
        </w:tc>
        <w:tc>
          <w:tcPr>
            <w:tcW w:w="1078" w:type="dxa"/>
            <w:shd w:val="clear" w:color="auto" w:fill="C0C0C0"/>
            <w:tcMar>
              <w:top w:w="0" w:type="dxa"/>
              <w:left w:w="28" w:type="dxa"/>
              <w:bottom w:w="0" w:type="dxa"/>
              <w:right w:w="108" w:type="dxa"/>
            </w:tcMar>
          </w:tcPr>
          <w:p w14:paraId="2EC0C989" w14:textId="77777777" w:rsidR="009270E8" w:rsidRDefault="009270E8" w:rsidP="003A381C">
            <w:pPr>
              <w:pStyle w:val="TAH"/>
              <w:rPr>
                <w:lang w:val="en-US" w:eastAsia="zh-CN"/>
              </w:rPr>
            </w:pPr>
            <w:r>
              <w:rPr>
                <w:color w:val="000000"/>
                <w:lang w:val="en-US" w:eastAsia="zh-CN"/>
              </w:rPr>
              <w:t>Cardinality</w:t>
            </w:r>
          </w:p>
        </w:tc>
        <w:tc>
          <w:tcPr>
            <w:tcW w:w="2288" w:type="dxa"/>
            <w:shd w:val="clear" w:color="auto" w:fill="C0C0C0"/>
            <w:tcMar>
              <w:top w:w="0" w:type="dxa"/>
              <w:left w:w="28" w:type="dxa"/>
              <w:bottom w:w="0" w:type="dxa"/>
              <w:right w:w="108" w:type="dxa"/>
            </w:tcMar>
          </w:tcPr>
          <w:p w14:paraId="3500681C" w14:textId="77777777" w:rsidR="009270E8" w:rsidRDefault="009270E8" w:rsidP="003A381C">
            <w:pPr>
              <w:pStyle w:val="TAH"/>
              <w:rPr>
                <w:lang w:val="en-US" w:eastAsia="zh-CN"/>
              </w:rPr>
            </w:pPr>
            <w:r>
              <w:rPr>
                <w:color w:val="000000"/>
                <w:lang w:val="en-US" w:eastAsia="zh-CN"/>
              </w:rPr>
              <w:t>Description</w:t>
            </w:r>
          </w:p>
        </w:tc>
        <w:tc>
          <w:tcPr>
            <w:tcW w:w="1265" w:type="dxa"/>
            <w:shd w:val="clear" w:color="auto" w:fill="C0C0C0"/>
          </w:tcPr>
          <w:p w14:paraId="6BA6BDC1" w14:textId="77777777" w:rsidR="009270E8" w:rsidRDefault="009270E8" w:rsidP="003A381C">
            <w:pPr>
              <w:pStyle w:val="TAH"/>
              <w:rPr>
                <w:color w:val="000000"/>
                <w:lang w:val="en-US" w:eastAsia="zh-CN"/>
              </w:rPr>
            </w:pPr>
            <w:r>
              <w:rPr>
                <w:color w:val="000000"/>
                <w:lang w:val="en-US" w:eastAsia="zh-CN"/>
              </w:rPr>
              <w:t>Applicability</w:t>
            </w:r>
          </w:p>
        </w:tc>
      </w:tr>
      <w:tr w:rsidR="009270E8" w14:paraId="76980B6A" w14:textId="77777777" w:rsidTr="009270E8">
        <w:trPr>
          <w:jc w:val="center"/>
        </w:trPr>
        <w:tc>
          <w:tcPr>
            <w:tcW w:w="1929" w:type="dxa"/>
            <w:tcMar>
              <w:top w:w="0" w:type="dxa"/>
              <w:left w:w="28" w:type="dxa"/>
              <w:bottom w:w="0" w:type="dxa"/>
              <w:right w:w="108" w:type="dxa"/>
            </w:tcMar>
          </w:tcPr>
          <w:p w14:paraId="53E360C7" w14:textId="77777777" w:rsidR="009270E8" w:rsidRDefault="009270E8" w:rsidP="003A381C">
            <w:pPr>
              <w:pStyle w:val="TAL"/>
              <w:rPr>
                <w:lang w:val="en-US" w:eastAsia="zh-CN"/>
              </w:rPr>
            </w:pPr>
            <w:proofErr w:type="spellStart"/>
            <w:r>
              <w:rPr>
                <w:lang w:val="en-US" w:eastAsia="zh-CN"/>
              </w:rPr>
              <w:t>locAccPerMeths</w:t>
            </w:r>
            <w:proofErr w:type="spellEnd"/>
          </w:p>
        </w:tc>
        <w:tc>
          <w:tcPr>
            <w:tcW w:w="2694" w:type="dxa"/>
            <w:tcMar>
              <w:top w:w="0" w:type="dxa"/>
              <w:left w:w="28" w:type="dxa"/>
              <w:bottom w:w="0" w:type="dxa"/>
              <w:right w:w="108" w:type="dxa"/>
            </w:tcMar>
          </w:tcPr>
          <w:p w14:paraId="55048B62" w14:textId="77777777" w:rsidR="009270E8" w:rsidRDefault="009270E8" w:rsidP="003A381C">
            <w:pPr>
              <w:pStyle w:val="TAL"/>
              <w:rPr>
                <w:lang w:val="en-US" w:eastAsia="zh-CN"/>
              </w:rPr>
            </w:pPr>
            <w:r>
              <w:rPr>
                <w:lang w:val="en-US" w:eastAsia="zh-CN"/>
              </w:rPr>
              <w:t>array(</w:t>
            </w:r>
            <w:proofErr w:type="spellStart"/>
            <w:r>
              <w:rPr>
                <w:lang w:val="en-US" w:eastAsia="zh-CN"/>
              </w:rPr>
              <w:t>LocAccuracyPerMethod</w:t>
            </w:r>
            <w:proofErr w:type="spellEnd"/>
            <w:r>
              <w:rPr>
                <w:lang w:val="en-US" w:eastAsia="zh-CN"/>
              </w:rPr>
              <w:t>)</w:t>
            </w:r>
          </w:p>
        </w:tc>
        <w:tc>
          <w:tcPr>
            <w:tcW w:w="335" w:type="dxa"/>
            <w:tcMar>
              <w:top w:w="0" w:type="dxa"/>
              <w:left w:w="28" w:type="dxa"/>
              <w:bottom w:w="0" w:type="dxa"/>
              <w:right w:w="108" w:type="dxa"/>
            </w:tcMar>
          </w:tcPr>
          <w:p w14:paraId="2A640751" w14:textId="77777777" w:rsidR="009270E8" w:rsidRDefault="009270E8" w:rsidP="003A381C">
            <w:pPr>
              <w:pStyle w:val="TAC"/>
              <w:rPr>
                <w:lang w:val="en-US" w:eastAsia="zh-CN"/>
              </w:rPr>
            </w:pPr>
            <w:r>
              <w:rPr>
                <w:lang w:val="en-US" w:eastAsia="zh-CN"/>
              </w:rPr>
              <w:t>M</w:t>
            </w:r>
          </w:p>
        </w:tc>
        <w:tc>
          <w:tcPr>
            <w:tcW w:w="1078" w:type="dxa"/>
            <w:tcMar>
              <w:top w:w="0" w:type="dxa"/>
              <w:left w:w="28" w:type="dxa"/>
              <w:bottom w:w="0" w:type="dxa"/>
              <w:right w:w="108" w:type="dxa"/>
            </w:tcMar>
          </w:tcPr>
          <w:p w14:paraId="5A798AA9" w14:textId="77777777" w:rsidR="009270E8" w:rsidRDefault="009270E8" w:rsidP="003A381C">
            <w:pPr>
              <w:pStyle w:val="TAL"/>
              <w:rPr>
                <w:lang w:val="en-US" w:eastAsia="zh-CN"/>
              </w:rPr>
            </w:pPr>
            <w:r>
              <w:rPr>
                <w:lang w:val="en-US" w:eastAsia="zh-CN"/>
              </w:rPr>
              <w:t>1..N</w:t>
            </w:r>
          </w:p>
        </w:tc>
        <w:tc>
          <w:tcPr>
            <w:tcW w:w="2288" w:type="dxa"/>
            <w:tcMar>
              <w:top w:w="0" w:type="dxa"/>
              <w:left w:w="28" w:type="dxa"/>
              <w:bottom w:w="0" w:type="dxa"/>
              <w:right w:w="108" w:type="dxa"/>
            </w:tcMar>
          </w:tcPr>
          <w:p w14:paraId="03C9663E" w14:textId="77777777" w:rsidR="009270E8" w:rsidRDefault="009270E8" w:rsidP="003A381C">
            <w:pPr>
              <w:pStyle w:val="TAL"/>
              <w:rPr>
                <w:lang w:val="en-US" w:eastAsia="zh-CN"/>
              </w:rPr>
            </w:pPr>
            <w:r>
              <w:rPr>
                <w:lang w:val="en-US" w:eastAsia="zh-CN"/>
              </w:rPr>
              <w:t>Location accuracy information per positioning method.</w:t>
            </w:r>
          </w:p>
        </w:tc>
        <w:tc>
          <w:tcPr>
            <w:tcW w:w="1265" w:type="dxa"/>
          </w:tcPr>
          <w:p w14:paraId="6063FAC4" w14:textId="77777777" w:rsidR="009270E8" w:rsidRDefault="009270E8" w:rsidP="003A381C">
            <w:pPr>
              <w:pStyle w:val="TAL"/>
              <w:rPr>
                <w:lang w:val="en-US" w:eastAsia="zh-CN"/>
              </w:rPr>
            </w:pPr>
          </w:p>
        </w:tc>
      </w:tr>
      <w:tr w:rsidR="009270E8" w14:paraId="6F6B3000" w14:textId="77777777" w:rsidTr="009270E8">
        <w:trPr>
          <w:jc w:val="center"/>
        </w:trPr>
        <w:tc>
          <w:tcPr>
            <w:tcW w:w="1929" w:type="dxa"/>
            <w:tcMar>
              <w:top w:w="0" w:type="dxa"/>
              <w:left w:w="28" w:type="dxa"/>
              <w:bottom w:w="0" w:type="dxa"/>
              <w:right w:w="108" w:type="dxa"/>
            </w:tcMar>
          </w:tcPr>
          <w:p w14:paraId="41FAD606" w14:textId="77777777" w:rsidR="009270E8" w:rsidRDefault="009270E8" w:rsidP="003A381C">
            <w:pPr>
              <w:pStyle w:val="TAL"/>
              <w:rPr>
                <w:lang w:val="en-US" w:eastAsia="zh-CN"/>
              </w:rPr>
            </w:pPr>
            <w:proofErr w:type="spellStart"/>
            <w:r>
              <w:rPr>
                <w:lang w:val="en-US" w:eastAsia="zh-CN"/>
              </w:rPr>
              <w:t>inOutUePct</w:t>
            </w:r>
            <w:proofErr w:type="spellEnd"/>
          </w:p>
        </w:tc>
        <w:tc>
          <w:tcPr>
            <w:tcW w:w="2694" w:type="dxa"/>
            <w:tcMar>
              <w:top w:w="0" w:type="dxa"/>
              <w:left w:w="28" w:type="dxa"/>
              <w:bottom w:w="0" w:type="dxa"/>
              <w:right w:w="108" w:type="dxa"/>
            </w:tcMar>
          </w:tcPr>
          <w:p w14:paraId="4EF1690A" w14:textId="77777777" w:rsidR="009270E8" w:rsidRDefault="009270E8" w:rsidP="003A381C">
            <w:pPr>
              <w:pStyle w:val="TAL"/>
              <w:rPr>
                <w:lang w:val="en-US" w:eastAsia="zh-CN"/>
              </w:rPr>
            </w:pPr>
            <w:proofErr w:type="spellStart"/>
            <w:r>
              <w:rPr>
                <w:lang w:val="en-US" w:eastAsia="zh-CN"/>
              </w:rPr>
              <w:t>Uinteger</w:t>
            </w:r>
            <w:proofErr w:type="spellEnd"/>
          </w:p>
        </w:tc>
        <w:tc>
          <w:tcPr>
            <w:tcW w:w="335" w:type="dxa"/>
            <w:tcMar>
              <w:top w:w="0" w:type="dxa"/>
              <w:left w:w="28" w:type="dxa"/>
              <w:bottom w:w="0" w:type="dxa"/>
              <w:right w:w="108" w:type="dxa"/>
            </w:tcMar>
          </w:tcPr>
          <w:p w14:paraId="1E577BB4" w14:textId="77777777" w:rsidR="009270E8" w:rsidRDefault="009270E8" w:rsidP="003A381C">
            <w:pPr>
              <w:pStyle w:val="TAC"/>
              <w:rPr>
                <w:lang w:val="en-US" w:eastAsia="zh-CN"/>
              </w:rPr>
            </w:pPr>
            <w:r>
              <w:rPr>
                <w:lang w:val="en-US" w:eastAsia="zh-CN"/>
              </w:rPr>
              <w:t>C</w:t>
            </w:r>
          </w:p>
        </w:tc>
        <w:tc>
          <w:tcPr>
            <w:tcW w:w="1078" w:type="dxa"/>
            <w:tcMar>
              <w:top w:w="0" w:type="dxa"/>
              <w:left w:w="28" w:type="dxa"/>
              <w:bottom w:w="0" w:type="dxa"/>
              <w:right w:w="108" w:type="dxa"/>
            </w:tcMar>
          </w:tcPr>
          <w:p w14:paraId="1D315E6B" w14:textId="77777777" w:rsidR="009270E8" w:rsidRDefault="009270E8" w:rsidP="003A381C">
            <w:pPr>
              <w:pStyle w:val="TAL"/>
              <w:rPr>
                <w:lang w:val="en-US" w:eastAsia="zh-CN"/>
              </w:rPr>
            </w:pPr>
            <w:r>
              <w:rPr>
                <w:lang w:val="en-US" w:eastAsia="zh-CN"/>
              </w:rPr>
              <w:t>0..1</w:t>
            </w:r>
          </w:p>
        </w:tc>
        <w:tc>
          <w:tcPr>
            <w:tcW w:w="2288" w:type="dxa"/>
            <w:tcMar>
              <w:top w:w="0" w:type="dxa"/>
              <w:left w:w="28" w:type="dxa"/>
              <w:bottom w:w="0" w:type="dxa"/>
              <w:right w:w="108" w:type="dxa"/>
            </w:tcMar>
          </w:tcPr>
          <w:p w14:paraId="09FFE0ED" w14:textId="77777777" w:rsidR="009270E8" w:rsidRDefault="009270E8" w:rsidP="003A381C">
            <w:pPr>
              <w:pStyle w:val="TAL"/>
            </w:pPr>
            <w:r>
              <w:t>Contains the percentage of UEs that are indoors in the applicable area.</w:t>
            </w:r>
          </w:p>
          <w:p w14:paraId="3864A476" w14:textId="77777777" w:rsidR="009270E8" w:rsidRDefault="009270E8" w:rsidP="003A381C">
            <w:pPr>
              <w:pStyle w:val="TAL"/>
              <w:rPr>
                <w:lang w:val="en-US"/>
              </w:rPr>
            </w:pPr>
            <w:r>
              <w:t>It shall be provided if the subscription was targeting a network area and the "</w:t>
            </w:r>
            <w:r>
              <w:rPr>
                <w:lang w:val="en-US"/>
              </w:rPr>
              <w:t>IN_OUT_PERCENT" analytics subset was requested.</w:t>
            </w:r>
          </w:p>
          <w:p w14:paraId="08061DD5" w14:textId="77777777" w:rsidR="009270E8" w:rsidRDefault="009270E8" w:rsidP="003A381C">
            <w:pPr>
              <w:pStyle w:val="TAL"/>
              <w:rPr>
                <w:lang w:val="en-US"/>
              </w:rPr>
            </w:pPr>
            <w:r>
              <w:rPr>
                <w:lang w:val="en-US"/>
              </w:rPr>
              <w:t>Minimum value = 0</w:t>
            </w:r>
          </w:p>
          <w:p w14:paraId="6DB33B7C" w14:textId="77777777" w:rsidR="009270E8" w:rsidRDefault="009270E8" w:rsidP="003A381C">
            <w:pPr>
              <w:pStyle w:val="TAL"/>
              <w:rPr>
                <w:lang w:val="en-US"/>
              </w:rPr>
            </w:pPr>
            <w:r>
              <w:rPr>
                <w:lang w:val="en-US"/>
              </w:rPr>
              <w:t>Maximum value = 100</w:t>
            </w:r>
          </w:p>
          <w:p w14:paraId="0FFDEC5A" w14:textId="77777777" w:rsidR="009270E8" w:rsidRDefault="009270E8" w:rsidP="003A381C">
            <w:pPr>
              <w:pStyle w:val="TAL"/>
              <w:rPr>
                <w:lang w:val="en-US" w:eastAsia="zh-CN"/>
              </w:rPr>
            </w:pPr>
            <w:r>
              <w:rPr>
                <w:lang w:val="en-US"/>
              </w:rPr>
              <w:t>(NOTE 1)(NOTE 2)</w:t>
            </w:r>
          </w:p>
        </w:tc>
        <w:tc>
          <w:tcPr>
            <w:tcW w:w="1265" w:type="dxa"/>
          </w:tcPr>
          <w:p w14:paraId="1B60E62E" w14:textId="77777777" w:rsidR="009270E8" w:rsidRDefault="009270E8" w:rsidP="003A381C">
            <w:pPr>
              <w:pStyle w:val="TAL"/>
            </w:pPr>
          </w:p>
        </w:tc>
      </w:tr>
      <w:tr w:rsidR="009270E8" w14:paraId="4BCA8978" w14:textId="77777777" w:rsidTr="009270E8">
        <w:trPr>
          <w:jc w:val="center"/>
        </w:trPr>
        <w:tc>
          <w:tcPr>
            <w:tcW w:w="1929" w:type="dxa"/>
            <w:tcMar>
              <w:top w:w="0" w:type="dxa"/>
              <w:left w:w="28" w:type="dxa"/>
              <w:bottom w:w="0" w:type="dxa"/>
              <w:right w:w="108" w:type="dxa"/>
            </w:tcMar>
          </w:tcPr>
          <w:p w14:paraId="7E1D602A" w14:textId="77777777" w:rsidR="009270E8" w:rsidRDefault="009270E8" w:rsidP="003A381C">
            <w:pPr>
              <w:pStyle w:val="TAL"/>
              <w:rPr>
                <w:lang w:val="en-US" w:eastAsia="zh-CN"/>
              </w:rPr>
            </w:pPr>
            <w:proofErr w:type="spellStart"/>
            <w:r>
              <w:rPr>
                <w:lang w:val="en-US" w:eastAsia="zh-CN"/>
              </w:rPr>
              <w:t>inOutInd</w:t>
            </w:r>
            <w:proofErr w:type="spellEnd"/>
          </w:p>
        </w:tc>
        <w:tc>
          <w:tcPr>
            <w:tcW w:w="2694" w:type="dxa"/>
            <w:tcMar>
              <w:top w:w="0" w:type="dxa"/>
              <w:left w:w="28" w:type="dxa"/>
              <w:bottom w:w="0" w:type="dxa"/>
              <w:right w:w="108" w:type="dxa"/>
            </w:tcMar>
          </w:tcPr>
          <w:p w14:paraId="47FF2850" w14:textId="77777777" w:rsidR="009270E8" w:rsidRDefault="009270E8" w:rsidP="003A381C">
            <w:pPr>
              <w:pStyle w:val="TAL"/>
              <w:rPr>
                <w:lang w:val="en-US" w:eastAsia="zh-CN"/>
              </w:rPr>
            </w:pPr>
            <w:proofErr w:type="spellStart"/>
            <w:r>
              <w:rPr>
                <w:lang w:val="en-US" w:eastAsia="zh-CN"/>
              </w:rPr>
              <w:t>boolean</w:t>
            </w:r>
            <w:proofErr w:type="spellEnd"/>
          </w:p>
        </w:tc>
        <w:tc>
          <w:tcPr>
            <w:tcW w:w="335" w:type="dxa"/>
            <w:tcMar>
              <w:top w:w="0" w:type="dxa"/>
              <w:left w:w="28" w:type="dxa"/>
              <w:bottom w:w="0" w:type="dxa"/>
              <w:right w:w="108" w:type="dxa"/>
            </w:tcMar>
          </w:tcPr>
          <w:p w14:paraId="22BA650C" w14:textId="77777777" w:rsidR="009270E8" w:rsidRDefault="009270E8" w:rsidP="003A381C">
            <w:pPr>
              <w:pStyle w:val="TAC"/>
              <w:rPr>
                <w:lang w:val="en-US" w:eastAsia="zh-CN"/>
              </w:rPr>
            </w:pPr>
            <w:r>
              <w:rPr>
                <w:lang w:val="en-US" w:eastAsia="zh-CN"/>
              </w:rPr>
              <w:t>C</w:t>
            </w:r>
          </w:p>
        </w:tc>
        <w:tc>
          <w:tcPr>
            <w:tcW w:w="1078" w:type="dxa"/>
            <w:tcMar>
              <w:top w:w="0" w:type="dxa"/>
              <w:left w:w="28" w:type="dxa"/>
              <w:bottom w:w="0" w:type="dxa"/>
              <w:right w:w="108" w:type="dxa"/>
            </w:tcMar>
          </w:tcPr>
          <w:p w14:paraId="63C34AFC" w14:textId="77777777" w:rsidR="009270E8" w:rsidRDefault="009270E8" w:rsidP="003A381C">
            <w:pPr>
              <w:pStyle w:val="TAL"/>
              <w:rPr>
                <w:lang w:val="en-US" w:eastAsia="zh-CN"/>
              </w:rPr>
            </w:pPr>
            <w:r>
              <w:rPr>
                <w:lang w:val="en-US" w:eastAsia="zh-CN"/>
              </w:rPr>
              <w:t>0..1</w:t>
            </w:r>
          </w:p>
        </w:tc>
        <w:tc>
          <w:tcPr>
            <w:tcW w:w="2288" w:type="dxa"/>
            <w:tcMar>
              <w:top w:w="0" w:type="dxa"/>
              <w:left w:w="28" w:type="dxa"/>
              <w:bottom w:w="0" w:type="dxa"/>
              <w:right w:w="108" w:type="dxa"/>
            </w:tcMar>
          </w:tcPr>
          <w:p w14:paraId="56208647" w14:textId="77777777" w:rsidR="009270E8" w:rsidRDefault="009270E8" w:rsidP="003A381C">
            <w:pPr>
              <w:pStyle w:val="TAL"/>
            </w:pPr>
            <w:r>
              <w:t>Indicates if the target location is indoors or outdoors. "true" means that the target location is indoors, while "false" means that the target location is outdoors. The default value is "false".</w:t>
            </w:r>
          </w:p>
          <w:p w14:paraId="38CC3EBD" w14:textId="77777777" w:rsidR="009270E8" w:rsidRDefault="009270E8" w:rsidP="003A381C">
            <w:pPr>
              <w:pStyle w:val="TAL"/>
              <w:rPr>
                <w:lang w:val="en-US"/>
              </w:rPr>
            </w:pPr>
            <w:r>
              <w:t>It shall be provided if the subscription was targeting a specific location and the "</w:t>
            </w:r>
            <w:r>
              <w:rPr>
                <w:lang w:val="en-US"/>
              </w:rPr>
              <w:t>IN_OUT_PERCENT" analytics subset was requested.</w:t>
            </w:r>
          </w:p>
          <w:p w14:paraId="0E8FB68C" w14:textId="77777777" w:rsidR="009270E8" w:rsidRDefault="009270E8" w:rsidP="003A381C">
            <w:pPr>
              <w:pStyle w:val="TAL"/>
              <w:rPr>
                <w:lang w:val="en-US" w:eastAsia="zh-CN"/>
              </w:rPr>
            </w:pPr>
            <w:r>
              <w:rPr>
                <w:lang w:val="en-US"/>
              </w:rPr>
              <w:t>(NOTE 1)</w:t>
            </w:r>
          </w:p>
        </w:tc>
        <w:tc>
          <w:tcPr>
            <w:tcW w:w="1265" w:type="dxa"/>
          </w:tcPr>
          <w:p w14:paraId="3A5AE330" w14:textId="77777777" w:rsidR="009270E8" w:rsidRDefault="009270E8" w:rsidP="003A381C">
            <w:pPr>
              <w:pStyle w:val="TAL"/>
            </w:pPr>
          </w:p>
        </w:tc>
      </w:tr>
      <w:tr w:rsidR="009270E8" w14:paraId="58FB253C" w14:textId="77777777" w:rsidTr="009270E8">
        <w:trPr>
          <w:jc w:val="center"/>
          <w:ins w:id="2" w:author="KDDI_r0" w:date="2024-01-17T13:51:00Z"/>
        </w:trPr>
        <w:tc>
          <w:tcPr>
            <w:tcW w:w="1929" w:type="dxa"/>
            <w:tcMar>
              <w:top w:w="0" w:type="dxa"/>
              <w:left w:w="28" w:type="dxa"/>
              <w:bottom w:w="0" w:type="dxa"/>
              <w:right w:w="108" w:type="dxa"/>
            </w:tcMar>
          </w:tcPr>
          <w:p w14:paraId="7FFAC6D2" w14:textId="205B5747" w:rsidR="009270E8" w:rsidRDefault="009270E8" w:rsidP="009270E8">
            <w:pPr>
              <w:pStyle w:val="TAL"/>
              <w:rPr>
                <w:ins w:id="3" w:author="KDDI_r0" w:date="2024-01-17T13:51:00Z"/>
                <w:lang w:val="en-US" w:eastAsia="zh-CN"/>
              </w:rPr>
            </w:pPr>
            <w:ins w:id="4" w:author="KDDI_r0" w:date="2024-01-17T13:51:00Z">
              <w:r>
                <w:rPr>
                  <w:lang w:eastAsia="zh-CN"/>
                </w:rPr>
                <w:t>confidence</w:t>
              </w:r>
            </w:ins>
          </w:p>
        </w:tc>
        <w:tc>
          <w:tcPr>
            <w:tcW w:w="2694" w:type="dxa"/>
            <w:tcMar>
              <w:top w:w="0" w:type="dxa"/>
              <w:left w:w="28" w:type="dxa"/>
              <w:bottom w:w="0" w:type="dxa"/>
              <w:right w:w="108" w:type="dxa"/>
            </w:tcMar>
          </w:tcPr>
          <w:p w14:paraId="52AA6FEE" w14:textId="6B2FFAE2" w:rsidR="009270E8" w:rsidRDefault="009270E8" w:rsidP="009270E8">
            <w:pPr>
              <w:pStyle w:val="TAL"/>
              <w:rPr>
                <w:ins w:id="5" w:author="KDDI_r0" w:date="2024-01-17T13:51:00Z"/>
                <w:lang w:val="en-US" w:eastAsia="zh-CN"/>
              </w:rPr>
            </w:pPr>
            <w:proofErr w:type="spellStart"/>
            <w:ins w:id="6" w:author="KDDI_r0" w:date="2024-01-17T13:51:00Z">
              <w:r>
                <w:rPr>
                  <w:lang w:eastAsia="zh-CN"/>
                </w:rPr>
                <w:t>Uinteger</w:t>
              </w:r>
              <w:proofErr w:type="spellEnd"/>
            </w:ins>
          </w:p>
        </w:tc>
        <w:tc>
          <w:tcPr>
            <w:tcW w:w="335" w:type="dxa"/>
            <w:tcMar>
              <w:top w:w="0" w:type="dxa"/>
              <w:left w:w="28" w:type="dxa"/>
              <w:bottom w:w="0" w:type="dxa"/>
              <w:right w:w="108" w:type="dxa"/>
            </w:tcMar>
          </w:tcPr>
          <w:p w14:paraId="6F94F139" w14:textId="7B9B0DA5" w:rsidR="009270E8" w:rsidRDefault="009270E8" w:rsidP="009270E8">
            <w:pPr>
              <w:pStyle w:val="TAC"/>
              <w:rPr>
                <w:ins w:id="7" w:author="KDDI_r0" w:date="2024-01-17T13:51:00Z"/>
                <w:lang w:val="en-US" w:eastAsia="zh-CN"/>
              </w:rPr>
            </w:pPr>
            <w:ins w:id="8" w:author="KDDI_r0" w:date="2024-01-17T13:51:00Z">
              <w:r>
                <w:t>C</w:t>
              </w:r>
            </w:ins>
          </w:p>
        </w:tc>
        <w:tc>
          <w:tcPr>
            <w:tcW w:w="1078" w:type="dxa"/>
            <w:tcMar>
              <w:top w:w="0" w:type="dxa"/>
              <w:left w:w="28" w:type="dxa"/>
              <w:bottom w:w="0" w:type="dxa"/>
              <w:right w:w="108" w:type="dxa"/>
            </w:tcMar>
          </w:tcPr>
          <w:p w14:paraId="3FF709E6" w14:textId="0667637D" w:rsidR="009270E8" w:rsidRDefault="009270E8" w:rsidP="009270E8">
            <w:pPr>
              <w:pStyle w:val="TAL"/>
              <w:rPr>
                <w:ins w:id="9" w:author="KDDI_r0" w:date="2024-01-17T13:51:00Z"/>
                <w:lang w:val="en-US" w:eastAsia="zh-CN"/>
              </w:rPr>
            </w:pPr>
            <w:ins w:id="10" w:author="KDDI_r0" w:date="2024-01-17T13:51:00Z">
              <w:r>
                <w:t>0..1</w:t>
              </w:r>
            </w:ins>
          </w:p>
        </w:tc>
        <w:tc>
          <w:tcPr>
            <w:tcW w:w="2288" w:type="dxa"/>
            <w:tcMar>
              <w:top w:w="0" w:type="dxa"/>
              <w:left w:w="28" w:type="dxa"/>
              <w:bottom w:w="0" w:type="dxa"/>
              <w:right w:w="108" w:type="dxa"/>
            </w:tcMar>
          </w:tcPr>
          <w:p w14:paraId="47605F4B" w14:textId="3AFF4FA1" w:rsidR="009270E8" w:rsidRDefault="009270E8" w:rsidP="009270E8">
            <w:pPr>
              <w:pStyle w:val="TAL"/>
              <w:rPr>
                <w:ins w:id="11" w:author="KDDI_r0" w:date="2024-01-17T13:51:00Z"/>
                <w:rFonts w:cs="Arial"/>
                <w:szCs w:val="18"/>
              </w:rPr>
            </w:pPr>
            <w:ins w:id="12" w:author="KDDI_r0" w:date="2024-01-17T13:51:00Z">
              <w:r>
                <w:rPr>
                  <w:rFonts w:cs="Arial"/>
                  <w:szCs w:val="18"/>
                </w:rPr>
                <w:t>Indicates the confidence of the prediction.(NOTE</w:t>
              </w:r>
              <w:r>
                <w:rPr>
                  <w:rFonts w:eastAsia="Times New Roman" w:cs="Arial"/>
                  <w:szCs w:val="18"/>
                </w:rPr>
                <w:t> </w:t>
              </w:r>
            </w:ins>
            <w:ins w:id="13" w:author="KDDI_r0" w:date="2024-01-17T13:52:00Z">
              <w:r>
                <w:rPr>
                  <w:rFonts w:eastAsia="Times New Roman" w:cs="Arial"/>
                  <w:szCs w:val="18"/>
                </w:rPr>
                <w:t>3</w:t>
              </w:r>
            </w:ins>
            <w:ins w:id="14" w:author="KDDI_r0" w:date="2024-01-17T13:51:00Z">
              <w:r>
                <w:rPr>
                  <w:rFonts w:cs="Arial"/>
                  <w:szCs w:val="18"/>
                </w:rPr>
                <w:t>)</w:t>
              </w:r>
            </w:ins>
          </w:p>
          <w:p w14:paraId="57349284" w14:textId="77777777" w:rsidR="009270E8" w:rsidRDefault="009270E8" w:rsidP="009270E8">
            <w:pPr>
              <w:pStyle w:val="TAL"/>
              <w:rPr>
                <w:ins w:id="15" w:author="KDDI_r0" w:date="2024-01-17T13:51:00Z"/>
                <w:rFonts w:cs="Arial"/>
                <w:szCs w:val="18"/>
              </w:rPr>
            </w:pPr>
            <w:ins w:id="16" w:author="KDDI_r0" w:date="2024-01-17T13:51:00Z">
              <w:r>
                <w:rPr>
                  <w:rFonts w:cs="Arial"/>
                  <w:szCs w:val="18"/>
                </w:rPr>
                <w:t>Shall be present if the analytics result is a prediction.</w:t>
              </w:r>
            </w:ins>
          </w:p>
          <w:p w14:paraId="03438F81" w14:textId="16E5BCBB" w:rsidR="009270E8" w:rsidRDefault="009270E8" w:rsidP="009270E8">
            <w:pPr>
              <w:pStyle w:val="TAL"/>
              <w:rPr>
                <w:ins w:id="17" w:author="KDDI_r0" w:date="2024-01-17T13:51:00Z"/>
              </w:rPr>
            </w:pPr>
            <w:ins w:id="18" w:author="KDDI_r0" w:date="2024-01-17T13:51:00Z">
              <w:r>
                <w:rPr>
                  <w:rFonts w:cs="Arial"/>
                  <w:szCs w:val="18"/>
                </w:rPr>
                <w:t>Minimum = 0. Maximum = 100.</w:t>
              </w:r>
            </w:ins>
          </w:p>
        </w:tc>
        <w:tc>
          <w:tcPr>
            <w:tcW w:w="1265" w:type="dxa"/>
          </w:tcPr>
          <w:p w14:paraId="51E4FE43" w14:textId="77777777" w:rsidR="009270E8" w:rsidRDefault="009270E8" w:rsidP="009270E8">
            <w:pPr>
              <w:pStyle w:val="TAL"/>
              <w:rPr>
                <w:ins w:id="19" w:author="KDDI_r0" w:date="2024-01-17T13:51:00Z"/>
              </w:rPr>
            </w:pPr>
          </w:p>
        </w:tc>
      </w:tr>
      <w:tr w:rsidR="009270E8" w14:paraId="780C5273" w14:textId="77777777" w:rsidTr="009270E8">
        <w:trPr>
          <w:jc w:val="center"/>
        </w:trPr>
        <w:tc>
          <w:tcPr>
            <w:tcW w:w="9589" w:type="dxa"/>
            <w:gridSpan w:val="6"/>
            <w:tcMar>
              <w:top w:w="0" w:type="dxa"/>
              <w:left w:w="28" w:type="dxa"/>
              <w:bottom w:w="0" w:type="dxa"/>
              <w:right w:w="108" w:type="dxa"/>
            </w:tcMar>
          </w:tcPr>
          <w:p w14:paraId="3408A30D" w14:textId="77777777" w:rsidR="009270E8" w:rsidRDefault="009270E8" w:rsidP="009270E8">
            <w:pPr>
              <w:pStyle w:val="TAN"/>
              <w:rPr>
                <w:lang w:val="en-US" w:eastAsia="zh-CN"/>
              </w:rPr>
            </w:pPr>
            <w:r>
              <w:rPr>
                <w:lang w:val="en-US" w:eastAsia="zh-CN"/>
              </w:rPr>
              <w:t>NOTE: 1</w:t>
            </w:r>
            <w:r>
              <w:rPr>
                <w:lang w:val="en-US" w:eastAsia="zh-CN"/>
              </w:rPr>
              <w:tab/>
              <w:t>The attributes "</w:t>
            </w:r>
            <w:proofErr w:type="spellStart"/>
            <w:r>
              <w:rPr>
                <w:lang w:val="en-US" w:eastAsia="zh-CN"/>
              </w:rPr>
              <w:t>inOutUePct</w:t>
            </w:r>
            <w:proofErr w:type="spellEnd"/>
            <w:r>
              <w:rPr>
                <w:lang w:val="en-US" w:eastAsia="zh-CN"/>
              </w:rPr>
              <w:t>" and "</w:t>
            </w:r>
            <w:proofErr w:type="spellStart"/>
            <w:r>
              <w:rPr>
                <w:lang w:val="en-US" w:eastAsia="zh-CN"/>
              </w:rPr>
              <w:t>inOutInd</w:t>
            </w:r>
            <w:proofErr w:type="spellEnd"/>
            <w:r>
              <w:rPr>
                <w:lang w:val="en-US" w:eastAsia="zh-CN"/>
              </w:rPr>
              <w:t>" are mutually exclusive.</w:t>
            </w:r>
          </w:p>
          <w:p w14:paraId="658D2A18" w14:textId="77777777" w:rsidR="009270E8" w:rsidRDefault="009270E8" w:rsidP="009270E8">
            <w:pPr>
              <w:pStyle w:val="TAN"/>
              <w:rPr>
                <w:ins w:id="20" w:author="KDDI_r0" w:date="2024-01-17T13:52:00Z"/>
                <w:lang w:val="en-US" w:eastAsia="zh-CN"/>
              </w:rPr>
            </w:pPr>
            <w:r>
              <w:rPr>
                <w:lang w:val="en-US" w:eastAsia="zh-CN"/>
              </w:rPr>
              <w:t>NOTE: 2</w:t>
            </w:r>
            <w:r>
              <w:rPr>
                <w:lang w:val="en-US" w:eastAsia="zh-CN"/>
              </w:rPr>
              <w:tab/>
              <w:t xml:space="preserve">The </w:t>
            </w:r>
            <w:r>
              <w:t xml:space="preserve">percentage of UEs that are </w:t>
            </w:r>
            <w:proofErr w:type="spellStart"/>
            <w:r>
              <w:t>outoors</w:t>
            </w:r>
            <w:proofErr w:type="spellEnd"/>
            <w:r>
              <w:t xml:space="preserve"> in the applicable area is equal to 100 minus the value of the "</w:t>
            </w:r>
            <w:proofErr w:type="spellStart"/>
            <w:r>
              <w:t>inOutUePct</w:t>
            </w:r>
            <w:proofErr w:type="spellEnd"/>
            <w:r>
              <w:t>" attribute</w:t>
            </w:r>
            <w:r>
              <w:rPr>
                <w:lang w:val="en-US" w:eastAsia="zh-CN"/>
              </w:rPr>
              <w:t>.</w:t>
            </w:r>
          </w:p>
          <w:p w14:paraId="4A63F720" w14:textId="65073584" w:rsidR="009270E8" w:rsidRPr="009270E8" w:rsidRDefault="009270E8" w:rsidP="009270E8">
            <w:pPr>
              <w:pStyle w:val="TAN"/>
            </w:pPr>
            <w:ins w:id="21" w:author="KDDI_r0" w:date="2024-01-17T13:52:00Z">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ins>
          </w:p>
        </w:tc>
      </w:tr>
    </w:tbl>
    <w:p w14:paraId="0BC3FF17" w14:textId="77777777" w:rsidR="009270E8" w:rsidRDefault="009270E8" w:rsidP="009270E8">
      <w:pPr>
        <w:rPr>
          <w:rFonts w:eastAsia="DengXian"/>
        </w:rPr>
      </w:pPr>
    </w:p>
    <w:p w14:paraId="291D60EB" w14:textId="4DAC5AA2" w:rsidR="009270E8" w:rsidRPr="008C6891" w:rsidRDefault="009270E8" w:rsidP="009270E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C5AACA" w14:textId="77777777" w:rsidR="003F6D0F" w:rsidRDefault="003F6D0F" w:rsidP="003F6D0F">
      <w:pPr>
        <w:pStyle w:val="1"/>
        <w:rPr>
          <w:lang w:val="en-US" w:eastAsia="ja-JP"/>
        </w:rPr>
      </w:pPr>
      <w:bookmarkStart w:id="22" w:name="_Toc34266366"/>
      <w:bookmarkStart w:id="23" w:name="_Toc59018019"/>
      <w:bookmarkStart w:id="24" w:name="_Toc114134057"/>
      <w:bookmarkStart w:id="25" w:name="_Toc112951378"/>
      <w:bookmarkStart w:id="26" w:name="_Toc98233868"/>
      <w:bookmarkStart w:id="27" w:name="_Toc83233236"/>
      <w:bookmarkStart w:id="28" w:name="_Toc120702558"/>
      <w:bookmarkStart w:id="29" w:name="_Toc51762982"/>
      <w:bookmarkStart w:id="30" w:name="_Toc66231887"/>
      <w:bookmarkStart w:id="31" w:name="_Toc70550752"/>
      <w:bookmarkStart w:id="32" w:name="_Toc28012880"/>
      <w:bookmarkStart w:id="33" w:name="_Toc56641051"/>
      <w:bookmarkStart w:id="34" w:name="_Toc43563581"/>
      <w:bookmarkStart w:id="35" w:name="_Toc113031918"/>
      <w:bookmarkStart w:id="36" w:name="_Toc36102537"/>
      <w:bookmarkStart w:id="37" w:name="_Toc45134130"/>
      <w:bookmarkStart w:id="38" w:name="_Toc94064466"/>
      <w:bookmarkStart w:id="39" w:name="_Toc85553165"/>
      <w:bookmarkStart w:id="40" w:name="_Toc85557264"/>
      <w:bookmarkStart w:id="41" w:name="_Toc68169048"/>
      <w:bookmarkStart w:id="42" w:name="_Toc90656059"/>
      <w:bookmarkStart w:id="43" w:name="_Toc138754551"/>
      <w:bookmarkStart w:id="44" w:name="_Toc145706049"/>
      <w:bookmarkStart w:id="45" w:name="_Toc148523022"/>
      <w:bookmarkStart w:id="46" w:name="_Toc104539255"/>
      <w:bookmarkStart w:id="47" w:name="_Toc101244649"/>
      <w:bookmarkStart w:id="48" w:name="_Toc88667774"/>
      <w:bookmarkStart w:id="49" w:name="_Toc136562717"/>
      <w:bookmarkStart w:id="50" w:name="_Toc50032062"/>
      <w:bookmarkStart w:id="51" w:name="_Toc153364158"/>
      <w:r>
        <w:t>A.2</w:t>
      </w:r>
      <w:r>
        <w:tab/>
      </w:r>
      <w:proofErr w:type="spellStart"/>
      <w:r>
        <w:rPr>
          <w:lang w:val="en-US" w:eastAsia="ja-JP"/>
        </w:rPr>
        <w:t>Nnwdaf_EventsSubscription</w:t>
      </w:r>
      <w:proofErr w:type="spellEnd"/>
      <w:r>
        <w:rPr>
          <w:lang w:val="en-US" w:eastAsia="ja-JP"/>
        </w:rPr>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335D755" w14:textId="77777777" w:rsidR="003F6D0F" w:rsidRDefault="003F6D0F" w:rsidP="003F6D0F">
      <w:pPr>
        <w:pStyle w:val="PL"/>
      </w:pPr>
      <w:bookmarkStart w:id="52" w:name="_Hlk56636785"/>
      <w:r>
        <w:t>openapi: 3.0.0</w:t>
      </w:r>
    </w:p>
    <w:p w14:paraId="0392AA74" w14:textId="77777777" w:rsidR="003F6D0F" w:rsidRDefault="003F6D0F" w:rsidP="003F6D0F">
      <w:pPr>
        <w:pStyle w:val="PL"/>
      </w:pPr>
    </w:p>
    <w:p w14:paraId="2CA1DE10" w14:textId="77777777" w:rsidR="003F6D0F" w:rsidRDefault="003F6D0F" w:rsidP="003F6D0F">
      <w:pPr>
        <w:pStyle w:val="PL"/>
      </w:pPr>
      <w:r>
        <w:t>info:</w:t>
      </w:r>
    </w:p>
    <w:p w14:paraId="58D0CEF2" w14:textId="77777777" w:rsidR="003F6D0F" w:rsidRDefault="003F6D0F" w:rsidP="003F6D0F">
      <w:pPr>
        <w:pStyle w:val="PL"/>
      </w:pPr>
      <w:r>
        <w:t xml:space="preserve">  version: 1.3.0-alpha.</w:t>
      </w:r>
      <w:r>
        <w:rPr>
          <w:rFonts w:cs="Arial"/>
        </w:rPr>
        <w:t>5</w:t>
      </w:r>
    </w:p>
    <w:p w14:paraId="5DA01086" w14:textId="77777777" w:rsidR="003F6D0F" w:rsidRDefault="003F6D0F" w:rsidP="003F6D0F">
      <w:pPr>
        <w:pStyle w:val="PL"/>
      </w:pPr>
      <w:r>
        <w:t xml:space="preserve">  title: Nnwdaf_EventsSubscription</w:t>
      </w:r>
    </w:p>
    <w:p w14:paraId="60A6D31F" w14:textId="77777777" w:rsidR="003F6D0F" w:rsidRDefault="003F6D0F" w:rsidP="003F6D0F">
      <w:pPr>
        <w:pStyle w:val="PL"/>
      </w:pPr>
      <w:r>
        <w:t xml:space="preserve">  description: |</w:t>
      </w:r>
    </w:p>
    <w:p w14:paraId="7AFE426C" w14:textId="77777777" w:rsidR="003F6D0F" w:rsidRDefault="003F6D0F" w:rsidP="003F6D0F">
      <w:pPr>
        <w:pStyle w:val="PL"/>
      </w:pPr>
      <w:r>
        <w:t xml:space="preserve">    Nnwdaf_EventsSubscription Service API.  </w:t>
      </w:r>
    </w:p>
    <w:p w14:paraId="0747143C" w14:textId="77777777" w:rsidR="003F6D0F" w:rsidRDefault="003F6D0F" w:rsidP="003F6D0F">
      <w:pPr>
        <w:pStyle w:val="PL"/>
      </w:pPr>
      <w:r>
        <w:t xml:space="preserve">    © 2023, 3GPP Organizational Partners (ARIB, ATIS, CCSA, ETSI, TSDSI, TTA, TTC).  </w:t>
      </w:r>
    </w:p>
    <w:p w14:paraId="4CE003F5" w14:textId="77777777" w:rsidR="003F6D0F" w:rsidRDefault="003F6D0F" w:rsidP="003F6D0F">
      <w:pPr>
        <w:pStyle w:val="PL"/>
      </w:pPr>
      <w:r>
        <w:t xml:space="preserve">    All rights reserved.</w:t>
      </w:r>
    </w:p>
    <w:p w14:paraId="4904B6C1" w14:textId="77777777" w:rsidR="003F6D0F" w:rsidRDefault="003F6D0F" w:rsidP="003F6D0F">
      <w:pPr>
        <w:pStyle w:val="PL"/>
      </w:pPr>
    </w:p>
    <w:p w14:paraId="54E3E167" w14:textId="77777777" w:rsidR="003F6D0F" w:rsidRDefault="003F6D0F" w:rsidP="003F6D0F">
      <w:pPr>
        <w:pStyle w:val="PL"/>
        <w:rPr>
          <w:rFonts w:eastAsia="DengXian"/>
        </w:rPr>
      </w:pPr>
      <w:r>
        <w:rPr>
          <w:rFonts w:eastAsia="DengXian"/>
        </w:rPr>
        <w:t>externalDocs:</w:t>
      </w:r>
    </w:p>
    <w:p w14:paraId="454B1DB6" w14:textId="77777777" w:rsidR="003F6D0F" w:rsidRDefault="003F6D0F" w:rsidP="003F6D0F">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6DBF9B2B" w14:textId="77777777" w:rsidR="003F6D0F" w:rsidRDefault="003F6D0F" w:rsidP="003F6D0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AB0A878" w14:textId="77777777" w:rsidR="003F6D0F" w:rsidRDefault="003F6D0F" w:rsidP="003F6D0F">
      <w:pPr>
        <w:pStyle w:val="PL"/>
        <w:rPr>
          <w:rFonts w:eastAsia="DengXian"/>
          <w:lang w:val="en-US"/>
        </w:rPr>
      </w:pPr>
    </w:p>
    <w:p w14:paraId="163BFA82" w14:textId="77777777" w:rsidR="003F6D0F" w:rsidRDefault="003F6D0F" w:rsidP="003F6D0F">
      <w:pPr>
        <w:pStyle w:val="PL"/>
        <w:rPr>
          <w:rFonts w:eastAsia="DengXian"/>
          <w:lang w:val="en-US"/>
        </w:rPr>
      </w:pPr>
      <w:r>
        <w:rPr>
          <w:rFonts w:eastAsia="DengXian"/>
          <w:lang w:val="en-US"/>
        </w:rPr>
        <w:t>security:</w:t>
      </w:r>
    </w:p>
    <w:p w14:paraId="16060AD2" w14:textId="77777777" w:rsidR="003F6D0F" w:rsidRDefault="003F6D0F" w:rsidP="003F6D0F">
      <w:pPr>
        <w:pStyle w:val="PL"/>
        <w:rPr>
          <w:rFonts w:eastAsia="DengXian"/>
          <w:lang w:val="en-US"/>
        </w:rPr>
      </w:pPr>
      <w:r>
        <w:rPr>
          <w:rFonts w:eastAsia="DengXian"/>
          <w:lang w:val="en-US"/>
        </w:rPr>
        <w:t xml:space="preserve">  - {}</w:t>
      </w:r>
    </w:p>
    <w:p w14:paraId="00D9D99C" w14:textId="77777777" w:rsidR="003F6D0F" w:rsidRDefault="003F6D0F" w:rsidP="003F6D0F">
      <w:pPr>
        <w:pStyle w:val="PL"/>
        <w:rPr>
          <w:rFonts w:eastAsia="DengXian"/>
          <w:lang w:val="en-US"/>
        </w:rPr>
      </w:pPr>
      <w:r>
        <w:rPr>
          <w:rFonts w:eastAsia="DengXian"/>
          <w:lang w:val="en-US"/>
        </w:rPr>
        <w:t xml:space="preserve">  - oAuth2ClientCredentials:</w:t>
      </w:r>
    </w:p>
    <w:p w14:paraId="407DD571" w14:textId="77777777" w:rsidR="003F6D0F" w:rsidRDefault="003F6D0F" w:rsidP="003F6D0F">
      <w:pPr>
        <w:pStyle w:val="PL"/>
        <w:rPr>
          <w:rFonts w:eastAsia="DengXian"/>
          <w:lang w:val="en-US"/>
        </w:rPr>
      </w:pPr>
      <w:r>
        <w:rPr>
          <w:rFonts w:eastAsia="DengXian"/>
          <w:lang w:val="en-US"/>
        </w:rPr>
        <w:t xml:space="preserve">    - </w:t>
      </w:r>
      <w:r>
        <w:rPr>
          <w:rFonts w:eastAsia="DengXian"/>
        </w:rPr>
        <w:t>nnwdaf-eventssubscription</w:t>
      </w:r>
    </w:p>
    <w:p w14:paraId="36722A7E" w14:textId="77777777" w:rsidR="003F6D0F" w:rsidRDefault="003F6D0F" w:rsidP="003F6D0F">
      <w:pPr>
        <w:pStyle w:val="PL"/>
      </w:pPr>
    </w:p>
    <w:p w14:paraId="54D4EBEE" w14:textId="77777777" w:rsidR="003F6D0F" w:rsidRDefault="003F6D0F" w:rsidP="003F6D0F">
      <w:pPr>
        <w:pStyle w:val="PL"/>
      </w:pPr>
      <w:r>
        <w:t>servers:</w:t>
      </w:r>
    </w:p>
    <w:p w14:paraId="076BE03B" w14:textId="77777777" w:rsidR="003F6D0F" w:rsidRDefault="003F6D0F" w:rsidP="003F6D0F">
      <w:pPr>
        <w:pStyle w:val="PL"/>
      </w:pPr>
      <w:r>
        <w:t xml:space="preserve">  - url: '{apiRoot}/nnwdaf-eventssubscription/v1'</w:t>
      </w:r>
    </w:p>
    <w:p w14:paraId="5085F7F2" w14:textId="77777777" w:rsidR="003F6D0F" w:rsidRDefault="003F6D0F" w:rsidP="003F6D0F">
      <w:pPr>
        <w:pStyle w:val="PL"/>
      </w:pPr>
      <w:r>
        <w:t xml:space="preserve">    variables:</w:t>
      </w:r>
    </w:p>
    <w:p w14:paraId="3E85E7D0" w14:textId="77777777" w:rsidR="003F6D0F" w:rsidRDefault="003F6D0F" w:rsidP="003F6D0F">
      <w:pPr>
        <w:pStyle w:val="PL"/>
      </w:pPr>
      <w:r>
        <w:t xml:space="preserve">      apiRoot:</w:t>
      </w:r>
    </w:p>
    <w:p w14:paraId="321AFBCB" w14:textId="77777777" w:rsidR="003F6D0F" w:rsidRDefault="003F6D0F" w:rsidP="003F6D0F">
      <w:pPr>
        <w:pStyle w:val="PL"/>
      </w:pPr>
      <w:r>
        <w:t xml:space="preserve">        default: https://example.com</w:t>
      </w:r>
    </w:p>
    <w:p w14:paraId="503A5D6E" w14:textId="77777777" w:rsidR="003F6D0F" w:rsidRDefault="003F6D0F" w:rsidP="003F6D0F">
      <w:pPr>
        <w:pStyle w:val="PL"/>
      </w:pPr>
      <w:r>
        <w:t xml:space="preserve">        description: apiRoot as defined in clause 4.4 of 3GPP TS 29.501.</w:t>
      </w:r>
    </w:p>
    <w:p w14:paraId="6A1F3820" w14:textId="77777777" w:rsidR="003F6D0F" w:rsidRDefault="003F6D0F" w:rsidP="003F6D0F">
      <w:pPr>
        <w:pStyle w:val="PL"/>
      </w:pPr>
    </w:p>
    <w:p w14:paraId="4AB9046F" w14:textId="77777777" w:rsidR="003F6D0F" w:rsidRDefault="003F6D0F" w:rsidP="003F6D0F">
      <w:pPr>
        <w:pStyle w:val="PL"/>
      </w:pPr>
      <w:r>
        <w:t>paths:</w:t>
      </w:r>
    </w:p>
    <w:p w14:paraId="36EBE3E0" w14:textId="77777777" w:rsidR="003F6D0F" w:rsidRDefault="003F6D0F" w:rsidP="003F6D0F">
      <w:pPr>
        <w:pStyle w:val="PL"/>
      </w:pPr>
      <w:r>
        <w:t xml:space="preserve">  /subscriptions:</w:t>
      </w:r>
    </w:p>
    <w:p w14:paraId="1291E224" w14:textId="77777777" w:rsidR="003F6D0F" w:rsidRDefault="003F6D0F" w:rsidP="003F6D0F">
      <w:pPr>
        <w:pStyle w:val="PL"/>
      </w:pPr>
      <w:r>
        <w:t xml:space="preserve">    post:</w:t>
      </w:r>
    </w:p>
    <w:p w14:paraId="019D49C9" w14:textId="77777777" w:rsidR="003F6D0F" w:rsidRDefault="003F6D0F" w:rsidP="003F6D0F">
      <w:pPr>
        <w:pStyle w:val="PL"/>
      </w:pPr>
      <w:r>
        <w:t xml:space="preserve">      summary: Create a new Individual NWDAF Events Subscription</w:t>
      </w:r>
    </w:p>
    <w:p w14:paraId="0A245B2C" w14:textId="77777777" w:rsidR="003F6D0F" w:rsidRDefault="003F6D0F" w:rsidP="003F6D0F">
      <w:pPr>
        <w:pStyle w:val="PL"/>
      </w:pPr>
      <w:r>
        <w:t xml:space="preserve">      operationId: CreateNWDAFEventsSubscription</w:t>
      </w:r>
    </w:p>
    <w:p w14:paraId="2FCA4E79" w14:textId="77777777" w:rsidR="003F6D0F" w:rsidRDefault="003F6D0F" w:rsidP="003F6D0F">
      <w:pPr>
        <w:pStyle w:val="PL"/>
      </w:pPr>
      <w:r>
        <w:t xml:space="preserve">      tags:</w:t>
      </w:r>
    </w:p>
    <w:p w14:paraId="7F3152BB" w14:textId="77777777" w:rsidR="003F6D0F" w:rsidRDefault="003F6D0F" w:rsidP="003F6D0F">
      <w:pPr>
        <w:pStyle w:val="PL"/>
      </w:pPr>
      <w:r>
        <w:t xml:space="preserve">        - NWDAF Events Subscriptions (Collection)</w:t>
      </w:r>
    </w:p>
    <w:p w14:paraId="223FBF2B" w14:textId="77777777" w:rsidR="003F6D0F" w:rsidRDefault="003F6D0F" w:rsidP="003F6D0F">
      <w:pPr>
        <w:pStyle w:val="PL"/>
      </w:pPr>
      <w:r>
        <w:t xml:space="preserve">      requestBody:</w:t>
      </w:r>
    </w:p>
    <w:p w14:paraId="02958DCC" w14:textId="77777777" w:rsidR="003F6D0F" w:rsidRDefault="003F6D0F" w:rsidP="003F6D0F">
      <w:pPr>
        <w:pStyle w:val="PL"/>
      </w:pPr>
      <w:r>
        <w:t xml:space="preserve">        required: true</w:t>
      </w:r>
    </w:p>
    <w:p w14:paraId="3E6D6EED" w14:textId="77777777" w:rsidR="003F6D0F" w:rsidRDefault="003F6D0F" w:rsidP="003F6D0F">
      <w:pPr>
        <w:pStyle w:val="PL"/>
      </w:pPr>
      <w:r>
        <w:t xml:space="preserve">        content:</w:t>
      </w:r>
    </w:p>
    <w:p w14:paraId="07454D33" w14:textId="77777777" w:rsidR="003F6D0F" w:rsidRDefault="003F6D0F" w:rsidP="003F6D0F">
      <w:pPr>
        <w:pStyle w:val="PL"/>
      </w:pPr>
      <w:r>
        <w:t xml:space="preserve">          application/json:</w:t>
      </w:r>
    </w:p>
    <w:p w14:paraId="08AF5281" w14:textId="77777777" w:rsidR="003F6D0F" w:rsidRDefault="003F6D0F" w:rsidP="003F6D0F">
      <w:pPr>
        <w:pStyle w:val="PL"/>
      </w:pPr>
      <w:r>
        <w:t xml:space="preserve">            schema:</w:t>
      </w:r>
    </w:p>
    <w:p w14:paraId="48FCE273" w14:textId="77777777" w:rsidR="003F6D0F" w:rsidRDefault="003F6D0F" w:rsidP="003F6D0F">
      <w:pPr>
        <w:pStyle w:val="PL"/>
      </w:pPr>
      <w:r>
        <w:t xml:space="preserve">              $ref: '#/components/schemas/NnwdafEventsSubscription'</w:t>
      </w:r>
    </w:p>
    <w:p w14:paraId="28882979" w14:textId="77777777" w:rsidR="003F6D0F" w:rsidRDefault="003F6D0F" w:rsidP="003F6D0F">
      <w:pPr>
        <w:pStyle w:val="PL"/>
      </w:pPr>
      <w:r>
        <w:t xml:space="preserve">      responses:</w:t>
      </w:r>
    </w:p>
    <w:p w14:paraId="0AABDCAE" w14:textId="77777777" w:rsidR="003F6D0F" w:rsidRDefault="003F6D0F" w:rsidP="003F6D0F">
      <w:pPr>
        <w:pStyle w:val="PL"/>
      </w:pPr>
      <w:r>
        <w:t xml:space="preserve">        '201':</w:t>
      </w:r>
    </w:p>
    <w:p w14:paraId="7E3DAAE4" w14:textId="77777777" w:rsidR="003F6D0F" w:rsidRDefault="003F6D0F" w:rsidP="003F6D0F">
      <w:pPr>
        <w:pStyle w:val="PL"/>
      </w:pPr>
      <w:r>
        <w:t xml:space="preserve">          description: Create a new Individual NWDAF Event Subscription resource.</w:t>
      </w:r>
    </w:p>
    <w:p w14:paraId="1ED1E910" w14:textId="77777777" w:rsidR="003F6D0F" w:rsidRDefault="003F6D0F" w:rsidP="003F6D0F">
      <w:pPr>
        <w:pStyle w:val="PL"/>
        <w:rPr>
          <w:rFonts w:eastAsia="DengXian"/>
        </w:rPr>
      </w:pPr>
      <w:r>
        <w:rPr>
          <w:rFonts w:eastAsia="DengXian"/>
        </w:rPr>
        <w:t xml:space="preserve">          headers:</w:t>
      </w:r>
    </w:p>
    <w:p w14:paraId="75E6C494" w14:textId="77777777" w:rsidR="003F6D0F" w:rsidRDefault="003F6D0F" w:rsidP="003F6D0F">
      <w:pPr>
        <w:pStyle w:val="PL"/>
        <w:rPr>
          <w:rFonts w:eastAsia="DengXian"/>
        </w:rPr>
      </w:pPr>
      <w:r>
        <w:rPr>
          <w:rFonts w:eastAsia="DengXian"/>
        </w:rPr>
        <w:t xml:space="preserve">            Location:</w:t>
      </w:r>
    </w:p>
    <w:p w14:paraId="311063B1" w14:textId="77777777" w:rsidR="003F6D0F" w:rsidRDefault="003F6D0F" w:rsidP="003F6D0F">
      <w:pPr>
        <w:pStyle w:val="PL"/>
        <w:rPr>
          <w:rFonts w:eastAsia="DengXian"/>
        </w:rPr>
      </w:pPr>
      <w:r>
        <w:rPr>
          <w:rFonts w:eastAsia="DengXian"/>
        </w:rPr>
        <w:t xml:space="preserve">              description: &gt;</w:t>
      </w:r>
    </w:p>
    <w:p w14:paraId="5CCD55F1" w14:textId="77777777" w:rsidR="003F6D0F" w:rsidRDefault="003F6D0F" w:rsidP="003F6D0F">
      <w:pPr>
        <w:pStyle w:val="PL"/>
        <w:rPr>
          <w:rFonts w:eastAsia="DengXian"/>
        </w:rPr>
      </w:pPr>
      <w:r>
        <w:rPr>
          <w:rFonts w:eastAsia="DengXian"/>
        </w:rPr>
        <w:t xml:space="preserve">                Contains the URI of the newly created resource, according to the structure</w:t>
      </w:r>
    </w:p>
    <w:p w14:paraId="4C66D3D2" w14:textId="77777777" w:rsidR="003F6D0F" w:rsidRDefault="003F6D0F" w:rsidP="003F6D0F">
      <w:pPr>
        <w:pStyle w:val="PL"/>
        <w:rPr>
          <w:rFonts w:eastAsia="DengXian"/>
        </w:rPr>
      </w:pPr>
      <w:r>
        <w:rPr>
          <w:rFonts w:eastAsia="DengXian"/>
        </w:rPr>
        <w:t xml:space="preserve">                {apiRoot}/nnwdaf-eventssubscription/&lt;apiVersion&gt;/subscriptions/{subscriptionId}</w:t>
      </w:r>
    </w:p>
    <w:p w14:paraId="1FD8EDE4" w14:textId="77777777" w:rsidR="003F6D0F" w:rsidRDefault="003F6D0F" w:rsidP="003F6D0F">
      <w:pPr>
        <w:pStyle w:val="PL"/>
        <w:rPr>
          <w:rFonts w:eastAsia="DengXian"/>
        </w:rPr>
      </w:pPr>
      <w:r>
        <w:rPr>
          <w:rFonts w:eastAsia="DengXian"/>
        </w:rPr>
        <w:t xml:space="preserve">              required: true</w:t>
      </w:r>
    </w:p>
    <w:p w14:paraId="602B0C0F" w14:textId="77777777" w:rsidR="003F6D0F" w:rsidRDefault="003F6D0F" w:rsidP="003F6D0F">
      <w:pPr>
        <w:pStyle w:val="PL"/>
        <w:rPr>
          <w:rFonts w:eastAsia="DengXian"/>
        </w:rPr>
      </w:pPr>
      <w:r>
        <w:rPr>
          <w:rFonts w:eastAsia="DengXian"/>
        </w:rPr>
        <w:t xml:space="preserve">              schema:</w:t>
      </w:r>
    </w:p>
    <w:p w14:paraId="6E7A792F" w14:textId="77777777" w:rsidR="003F6D0F" w:rsidRDefault="003F6D0F" w:rsidP="003F6D0F">
      <w:pPr>
        <w:pStyle w:val="PL"/>
        <w:rPr>
          <w:rFonts w:eastAsia="DengXian"/>
        </w:rPr>
      </w:pPr>
      <w:r>
        <w:rPr>
          <w:rFonts w:eastAsia="DengXian"/>
        </w:rPr>
        <w:t xml:space="preserve">                type: string</w:t>
      </w:r>
    </w:p>
    <w:p w14:paraId="6B87E2D4" w14:textId="77777777" w:rsidR="003F6D0F" w:rsidRDefault="003F6D0F" w:rsidP="003F6D0F">
      <w:pPr>
        <w:pStyle w:val="PL"/>
      </w:pPr>
      <w:r>
        <w:t xml:space="preserve">          content:</w:t>
      </w:r>
    </w:p>
    <w:p w14:paraId="5715C870" w14:textId="77777777" w:rsidR="003F6D0F" w:rsidRDefault="003F6D0F" w:rsidP="003F6D0F">
      <w:pPr>
        <w:pStyle w:val="PL"/>
      </w:pPr>
      <w:r>
        <w:t xml:space="preserve">            application/json:</w:t>
      </w:r>
    </w:p>
    <w:p w14:paraId="79B76067" w14:textId="77777777" w:rsidR="003F6D0F" w:rsidRDefault="003F6D0F" w:rsidP="003F6D0F">
      <w:pPr>
        <w:pStyle w:val="PL"/>
      </w:pPr>
      <w:r>
        <w:t xml:space="preserve">              schema:</w:t>
      </w:r>
    </w:p>
    <w:p w14:paraId="0AFA48F5" w14:textId="77777777" w:rsidR="003F6D0F" w:rsidRDefault="003F6D0F" w:rsidP="003F6D0F">
      <w:pPr>
        <w:pStyle w:val="PL"/>
      </w:pPr>
      <w:r>
        <w:t xml:space="preserve">                $ref: '#/components/schemas/NnwdafEventsSubscription'</w:t>
      </w:r>
    </w:p>
    <w:p w14:paraId="3ECD8418" w14:textId="77777777" w:rsidR="003F6D0F" w:rsidRDefault="003F6D0F" w:rsidP="003F6D0F">
      <w:pPr>
        <w:pStyle w:val="PL"/>
      </w:pPr>
      <w:r>
        <w:t xml:space="preserve">        '400':</w:t>
      </w:r>
    </w:p>
    <w:p w14:paraId="6D51632F" w14:textId="77777777" w:rsidR="003F6D0F" w:rsidRDefault="003F6D0F" w:rsidP="003F6D0F">
      <w:pPr>
        <w:pStyle w:val="PL"/>
      </w:pPr>
      <w:r>
        <w:t xml:space="preserve">          $ref: 'TS29571_CommonData.yaml#/components/responses/400'</w:t>
      </w:r>
    </w:p>
    <w:p w14:paraId="6656F370" w14:textId="77777777" w:rsidR="003F6D0F" w:rsidRDefault="003F6D0F" w:rsidP="003F6D0F">
      <w:pPr>
        <w:pStyle w:val="PL"/>
      </w:pPr>
      <w:r>
        <w:t xml:space="preserve">        '401':</w:t>
      </w:r>
    </w:p>
    <w:p w14:paraId="30C60926" w14:textId="77777777" w:rsidR="003F6D0F" w:rsidRDefault="003F6D0F" w:rsidP="003F6D0F">
      <w:pPr>
        <w:pStyle w:val="PL"/>
      </w:pPr>
      <w:r>
        <w:t xml:space="preserve">          $ref: 'TS29571_CommonData.yaml#/components/responses/401'</w:t>
      </w:r>
    </w:p>
    <w:p w14:paraId="3859BB24" w14:textId="77777777" w:rsidR="003F6D0F" w:rsidRDefault="003F6D0F" w:rsidP="003F6D0F">
      <w:pPr>
        <w:pStyle w:val="PL"/>
        <w:rPr>
          <w:rFonts w:eastAsia="DengXian"/>
        </w:rPr>
      </w:pPr>
      <w:r>
        <w:rPr>
          <w:rFonts w:eastAsia="DengXian"/>
        </w:rPr>
        <w:t xml:space="preserve">        '403':</w:t>
      </w:r>
    </w:p>
    <w:p w14:paraId="656D20BA" w14:textId="77777777" w:rsidR="003F6D0F" w:rsidRDefault="003F6D0F" w:rsidP="003F6D0F">
      <w:pPr>
        <w:pStyle w:val="PL"/>
        <w:rPr>
          <w:rFonts w:eastAsia="DengXian"/>
        </w:rPr>
      </w:pPr>
      <w:r>
        <w:rPr>
          <w:rFonts w:eastAsia="DengXian"/>
        </w:rPr>
        <w:t xml:space="preserve">          $ref: 'TS29571_CommonData.yaml#/components/responses/403'</w:t>
      </w:r>
    </w:p>
    <w:p w14:paraId="268D78CE" w14:textId="77777777" w:rsidR="003F6D0F" w:rsidRDefault="003F6D0F" w:rsidP="003F6D0F">
      <w:pPr>
        <w:pStyle w:val="PL"/>
      </w:pPr>
      <w:r>
        <w:t xml:space="preserve">        '404':</w:t>
      </w:r>
    </w:p>
    <w:p w14:paraId="1C604CA2" w14:textId="77777777" w:rsidR="003F6D0F" w:rsidRDefault="003F6D0F" w:rsidP="003F6D0F">
      <w:pPr>
        <w:pStyle w:val="PL"/>
      </w:pPr>
      <w:r>
        <w:t xml:space="preserve">          $ref: 'TS29571_CommonData.yaml#/components/responses/404'</w:t>
      </w:r>
    </w:p>
    <w:p w14:paraId="35689581" w14:textId="77777777" w:rsidR="003F6D0F" w:rsidRDefault="003F6D0F" w:rsidP="003F6D0F">
      <w:pPr>
        <w:pStyle w:val="PL"/>
      </w:pPr>
      <w:r>
        <w:t xml:space="preserve">        '411':</w:t>
      </w:r>
    </w:p>
    <w:p w14:paraId="083C479D" w14:textId="77777777" w:rsidR="003F6D0F" w:rsidRDefault="003F6D0F" w:rsidP="003F6D0F">
      <w:pPr>
        <w:pStyle w:val="PL"/>
      </w:pPr>
      <w:r>
        <w:t xml:space="preserve">          $ref: 'TS29571_CommonData.yaml#/components/responses/411'</w:t>
      </w:r>
    </w:p>
    <w:p w14:paraId="0B940C08" w14:textId="77777777" w:rsidR="003F6D0F" w:rsidRDefault="003F6D0F" w:rsidP="003F6D0F">
      <w:pPr>
        <w:pStyle w:val="PL"/>
      </w:pPr>
      <w:r>
        <w:t xml:space="preserve">        '413':</w:t>
      </w:r>
    </w:p>
    <w:p w14:paraId="499E5903" w14:textId="77777777" w:rsidR="003F6D0F" w:rsidRDefault="003F6D0F" w:rsidP="003F6D0F">
      <w:pPr>
        <w:pStyle w:val="PL"/>
      </w:pPr>
      <w:r>
        <w:t xml:space="preserve">          $ref: 'TS29571_CommonData.yaml#/components/responses/413'</w:t>
      </w:r>
    </w:p>
    <w:p w14:paraId="5AC99437" w14:textId="77777777" w:rsidR="003F6D0F" w:rsidRDefault="003F6D0F" w:rsidP="003F6D0F">
      <w:pPr>
        <w:pStyle w:val="PL"/>
      </w:pPr>
      <w:r>
        <w:t xml:space="preserve">        '415':</w:t>
      </w:r>
    </w:p>
    <w:p w14:paraId="0247F0CE" w14:textId="77777777" w:rsidR="003F6D0F" w:rsidRDefault="003F6D0F" w:rsidP="003F6D0F">
      <w:pPr>
        <w:pStyle w:val="PL"/>
      </w:pPr>
      <w:r>
        <w:t xml:space="preserve">          $ref: 'TS29571_CommonData.yaml#/components/responses/415'</w:t>
      </w:r>
    </w:p>
    <w:p w14:paraId="1CEDB4C1" w14:textId="77777777" w:rsidR="003F6D0F" w:rsidRDefault="003F6D0F" w:rsidP="003F6D0F">
      <w:pPr>
        <w:pStyle w:val="PL"/>
        <w:rPr>
          <w:rFonts w:eastAsia="DengXian"/>
        </w:rPr>
      </w:pPr>
      <w:r>
        <w:rPr>
          <w:rFonts w:eastAsia="DengXian"/>
        </w:rPr>
        <w:t xml:space="preserve">        '429':</w:t>
      </w:r>
    </w:p>
    <w:p w14:paraId="663C0025" w14:textId="77777777" w:rsidR="003F6D0F" w:rsidRDefault="003F6D0F" w:rsidP="003F6D0F">
      <w:pPr>
        <w:pStyle w:val="PL"/>
        <w:rPr>
          <w:rFonts w:eastAsia="DengXian"/>
        </w:rPr>
      </w:pPr>
      <w:r>
        <w:rPr>
          <w:rFonts w:eastAsia="DengXian"/>
        </w:rPr>
        <w:t xml:space="preserve">          $ref: 'TS29571_CommonData.yaml#/components/responses/429'</w:t>
      </w:r>
    </w:p>
    <w:p w14:paraId="26DE667B" w14:textId="77777777" w:rsidR="003F6D0F" w:rsidRDefault="003F6D0F" w:rsidP="003F6D0F">
      <w:pPr>
        <w:pStyle w:val="PL"/>
      </w:pPr>
      <w:r>
        <w:t xml:space="preserve">        '500':</w:t>
      </w:r>
    </w:p>
    <w:p w14:paraId="3D0E4AC2" w14:textId="77777777" w:rsidR="003F6D0F" w:rsidRDefault="003F6D0F" w:rsidP="003F6D0F">
      <w:pPr>
        <w:pStyle w:val="PL"/>
      </w:pPr>
      <w:r>
        <w:t xml:space="preserve">          $ref: 'TS29571_CommonData.yaml#/components/responses/500'</w:t>
      </w:r>
    </w:p>
    <w:p w14:paraId="6856D8A7" w14:textId="77777777" w:rsidR="003F6D0F" w:rsidRDefault="003F6D0F" w:rsidP="003F6D0F">
      <w:pPr>
        <w:pStyle w:val="PL"/>
      </w:pPr>
      <w:r>
        <w:t xml:space="preserve">        '502':</w:t>
      </w:r>
    </w:p>
    <w:p w14:paraId="66C27940" w14:textId="77777777" w:rsidR="003F6D0F" w:rsidRDefault="003F6D0F" w:rsidP="003F6D0F">
      <w:pPr>
        <w:pStyle w:val="PL"/>
      </w:pPr>
      <w:r>
        <w:t xml:space="preserve">          $ref: 'TS29571_CommonData.yaml#/components/responses/502'</w:t>
      </w:r>
    </w:p>
    <w:p w14:paraId="4DB26C62" w14:textId="77777777" w:rsidR="003F6D0F" w:rsidRDefault="003F6D0F" w:rsidP="003F6D0F">
      <w:pPr>
        <w:pStyle w:val="PL"/>
      </w:pPr>
      <w:r>
        <w:t xml:space="preserve">        '503':</w:t>
      </w:r>
    </w:p>
    <w:p w14:paraId="50F4C72A" w14:textId="77777777" w:rsidR="003F6D0F" w:rsidRDefault="003F6D0F" w:rsidP="003F6D0F">
      <w:pPr>
        <w:pStyle w:val="PL"/>
      </w:pPr>
      <w:r>
        <w:t xml:space="preserve">          $ref: 'TS29571_CommonData.yaml#/components/responses/503'</w:t>
      </w:r>
    </w:p>
    <w:p w14:paraId="59896EBF" w14:textId="77777777" w:rsidR="003F6D0F" w:rsidRDefault="003F6D0F" w:rsidP="003F6D0F">
      <w:pPr>
        <w:pStyle w:val="PL"/>
      </w:pPr>
      <w:r>
        <w:t xml:space="preserve">        default:</w:t>
      </w:r>
    </w:p>
    <w:p w14:paraId="086A8316" w14:textId="77777777" w:rsidR="003F6D0F" w:rsidRDefault="003F6D0F" w:rsidP="003F6D0F">
      <w:pPr>
        <w:pStyle w:val="PL"/>
      </w:pPr>
      <w:r>
        <w:t xml:space="preserve">          $ref: 'TS29571_CommonData.yaml#/components/responses/default'</w:t>
      </w:r>
    </w:p>
    <w:p w14:paraId="79339378" w14:textId="77777777" w:rsidR="003F6D0F" w:rsidRDefault="003F6D0F" w:rsidP="003F6D0F">
      <w:pPr>
        <w:pStyle w:val="PL"/>
      </w:pPr>
      <w:r>
        <w:t xml:space="preserve">      callbacks:</w:t>
      </w:r>
    </w:p>
    <w:p w14:paraId="4AAD5070" w14:textId="77777777" w:rsidR="003F6D0F" w:rsidRDefault="003F6D0F" w:rsidP="003F6D0F">
      <w:pPr>
        <w:pStyle w:val="PL"/>
      </w:pPr>
      <w:r>
        <w:t xml:space="preserve">        myNotification:</w:t>
      </w:r>
    </w:p>
    <w:p w14:paraId="75F3BD9D" w14:textId="77777777" w:rsidR="003F6D0F" w:rsidRDefault="003F6D0F" w:rsidP="003F6D0F">
      <w:pPr>
        <w:pStyle w:val="PL"/>
      </w:pPr>
      <w:r>
        <w:t xml:space="preserve">          '{$request.body#/notificationURI}': </w:t>
      </w:r>
    </w:p>
    <w:p w14:paraId="22BE2394" w14:textId="77777777" w:rsidR="003F6D0F" w:rsidRDefault="003F6D0F" w:rsidP="003F6D0F">
      <w:pPr>
        <w:pStyle w:val="PL"/>
      </w:pPr>
      <w:r>
        <w:t xml:space="preserve">            post:</w:t>
      </w:r>
    </w:p>
    <w:p w14:paraId="73679BD6" w14:textId="77777777" w:rsidR="003F6D0F" w:rsidRDefault="003F6D0F" w:rsidP="003F6D0F">
      <w:pPr>
        <w:pStyle w:val="PL"/>
      </w:pPr>
      <w:r>
        <w:t xml:space="preserve">              requestBody:</w:t>
      </w:r>
    </w:p>
    <w:p w14:paraId="68D24DFC" w14:textId="77777777" w:rsidR="003F6D0F" w:rsidRDefault="003F6D0F" w:rsidP="003F6D0F">
      <w:pPr>
        <w:pStyle w:val="PL"/>
      </w:pPr>
      <w:r>
        <w:t xml:space="preserve">                required: true</w:t>
      </w:r>
    </w:p>
    <w:p w14:paraId="6706B674" w14:textId="77777777" w:rsidR="003F6D0F" w:rsidRDefault="003F6D0F" w:rsidP="003F6D0F">
      <w:pPr>
        <w:pStyle w:val="PL"/>
      </w:pPr>
      <w:r>
        <w:t xml:space="preserve">                content:</w:t>
      </w:r>
    </w:p>
    <w:p w14:paraId="07926E4A" w14:textId="77777777" w:rsidR="003F6D0F" w:rsidRDefault="003F6D0F" w:rsidP="003F6D0F">
      <w:pPr>
        <w:pStyle w:val="PL"/>
      </w:pPr>
      <w:r>
        <w:t xml:space="preserve">                  application/json:</w:t>
      </w:r>
    </w:p>
    <w:p w14:paraId="179DC0D0" w14:textId="77777777" w:rsidR="003F6D0F" w:rsidRDefault="003F6D0F" w:rsidP="003F6D0F">
      <w:pPr>
        <w:pStyle w:val="PL"/>
      </w:pPr>
      <w:r>
        <w:t xml:space="preserve">                    schema:</w:t>
      </w:r>
    </w:p>
    <w:p w14:paraId="19FA9A52" w14:textId="77777777" w:rsidR="003F6D0F" w:rsidRDefault="003F6D0F" w:rsidP="003F6D0F">
      <w:pPr>
        <w:pStyle w:val="PL"/>
      </w:pPr>
      <w:r>
        <w:lastRenderedPageBreak/>
        <w:t xml:space="preserve">                      type: array</w:t>
      </w:r>
    </w:p>
    <w:p w14:paraId="3DFEFC74" w14:textId="77777777" w:rsidR="003F6D0F" w:rsidRDefault="003F6D0F" w:rsidP="003F6D0F">
      <w:pPr>
        <w:pStyle w:val="PL"/>
      </w:pPr>
      <w:r>
        <w:t xml:space="preserve">                      items:</w:t>
      </w:r>
    </w:p>
    <w:p w14:paraId="7A27BE9C" w14:textId="77777777" w:rsidR="003F6D0F" w:rsidRDefault="003F6D0F" w:rsidP="003F6D0F">
      <w:pPr>
        <w:pStyle w:val="PL"/>
      </w:pPr>
      <w:r>
        <w:t xml:space="preserve">                        $ref: '#/components/schemas/NnwdafEventsSubscriptionNotification'</w:t>
      </w:r>
    </w:p>
    <w:p w14:paraId="61C86A05" w14:textId="77777777" w:rsidR="003F6D0F" w:rsidRDefault="003F6D0F" w:rsidP="003F6D0F">
      <w:pPr>
        <w:pStyle w:val="PL"/>
      </w:pPr>
      <w:r>
        <w:t xml:space="preserve">                      minItems: 1</w:t>
      </w:r>
    </w:p>
    <w:p w14:paraId="60982BB0" w14:textId="77777777" w:rsidR="003F6D0F" w:rsidRDefault="003F6D0F" w:rsidP="003F6D0F">
      <w:pPr>
        <w:pStyle w:val="PL"/>
      </w:pPr>
      <w:r>
        <w:t xml:space="preserve">              responses:</w:t>
      </w:r>
    </w:p>
    <w:p w14:paraId="48D0F207" w14:textId="77777777" w:rsidR="003F6D0F" w:rsidRDefault="003F6D0F" w:rsidP="003F6D0F">
      <w:pPr>
        <w:pStyle w:val="PL"/>
      </w:pPr>
      <w:r>
        <w:t xml:space="preserve">                '204':</w:t>
      </w:r>
    </w:p>
    <w:p w14:paraId="12E1D063" w14:textId="77777777" w:rsidR="003F6D0F" w:rsidRDefault="003F6D0F" w:rsidP="003F6D0F">
      <w:pPr>
        <w:pStyle w:val="PL"/>
      </w:pPr>
      <w:r>
        <w:t xml:space="preserve">                  description: The receipt of the Notification is acknowledged.</w:t>
      </w:r>
    </w:p>
    <w:p w14:paraId="7C041145" w14:textId="77777777" w:rsidR="003F6D0F" w:rsidRDefault="003F6D0F" w:rsidP="003F6D0F">
      <w:pPr>
        <w:pStyle w:val="PL"/>
      </w:pPr>
      <w:r>
        <w:t xml:space="preserve">                '307':</w:t>
      </w:r>
    </w:p>
    <w:p w14:paraId="431783D2" w14:textId="77777777" w:rsidR="003F6D0F" w:rsidRDefault="003F6D0F" w:rsidP="003F6D0F">
      <w:pPr>
        <w:pStyle w:val="PL"/>
      </w:pPr>
      <w:r>
        <w:t xml:space="preserve">                  $ref: 'TS29571_CommonData.yaml#/components/responses/307'</w:t>
      </w:r>
    </w:p>
    <w:p w14:paraId="7828DD96" w14:textId="77777777" w:rsidR="003F6D0F" w:rsidRDefault="003F6D0F" w:rsidP="003F6D0F">
      <w:pPr>
        <w:pStyle w:val="PL"/>
      </w:pPr>
      <w:r>
        <w:t xml:space="preserve">                '308':</w:t>
      </w:r>
    </w:p>
    <w:p w14:paraId="52C9BC93" w14:textId="77777777" w:rsidR="003F6D0F" w:rsidRDefault="003F6D0F" w:rsidP="003F6D0F">
      <w:pPr>
        <w:pStyle w:val="PL"/>
      </w:pPr>
      <w:r>
        <w:t xml:space="preserve">                  $ref: 'TS29571_CommonData.yaml#/components/responses/308'</w:t>
      </w:r>
    </w:p>
    <w:p w14:paraId="205441A0" w14:textId="77777777" w:rsidR="003F6D0F" w:rsidRDefault="003F6D0F" w:rsidP="003F6D0F">
      <w:pPr>
        <w:pStyle w:val="PL"/>
      </w:pPr>
      <w:r>
        <w:t xml:space="preserve">                '400':</w:t>
      </w:r>
    </w:p>
    <w:p w14:paraId="5B665204" w14:textId="77777777" w:rsidR="003F6D0F" w:rsidRDefault="003F6D0F" w:rsidP="003F6D0F">
      <w:pPr>
        <w:pStyle w:val="PL"/>
      </w:pPr>
      <w:r>
        <w:t xml:space="preserve">                  $ref: 'TS29571_CommonData.yaml#/components/responses/400'</w:t>
      </w:r>
    </w:p>
    <w:p w14:paraId="7F655ACF" w14:textId="77777777" w:rsidR="003F6D0F" w:rsidRDefault="003F6D0F" w:rsidP="003F6D0F">
      <w:pPr>
        <w:pStyle w:val="PL"/>
      </w:pPr>
      <w:r>
        <w:t xml:space="preserve">                '401':</w:t>
      </w:r>
    </w:p>
    <w:p w14:paraId="6E59C4F6" w14:textId="77777777" w:rsidR="003F6D0F" w:rsidRDefault="003F6D0F" w:rsidP="003F6D0F">
      <w:pPr>
        <w:pStyle w:val="PL"/>
      </w:pPr>
      <w:r>
        <w:t xml:space="preserve">                  $ref: 'TS29571_CommonData.yaml#/components/responses/401'</w:t>
      </w:r>
    </w:p>
    <w:p w14:paraId="04E604B0" w14:textId="77777777" w:rsidR="003F6D0F" w:rsidRDefault="003F6D0F" w:rsidP="003F6D0F">
      <w:pPr>
        <w:pStyle w:val="PL"/>
        <w:rPr>
          <w:rFonts w:eastAsia="DengXian"/>
        </w:rPr>
      </w:pPr>
      <w:r>
        <w:rPr>
          <w:rFonts w:eastAsia="DengXian"/>
        </w:rPr>
        <w:t xml:space="preserve">                '403':</w:t>
      </w:r>
    </w:p>
    <w:p w14:paraId="074E7609" w14:textId="77777777" w:rsidR="003F6D0F" w:rsidRDefault="003F6D0F" w:rsidP="003F6D0F">
      <w:pPr>
        <w:pStyle w:val="PL"/>
        <w:rPr>
          <w:rFonts w:eastAsia="DengXian"/>
        </w:rPr>
      </w:pPr>
      <w:r>
        <w:rPr>
          <w:rFonts w:eastAsia="DengXian"/>
        </w:rPr>
        <w:t xml:space="preserve">                  $ref: 'TS29571_CommonData.yaml#/components/responses/403'</w:t>
      </w:r>
    </w:p>
    <w:p w14:paraId="6812DD2E" w14:textId="77777777" w:rsidR="003F6D0F" w:rsidRDefault="003F6D0F" w:rsidP="003F6D0F">
      <w:pPr>
        <w:pStyle w:val="PL"/>
      </w:pPr>
      <w:r>
        <w:t xml:space="preserve">                '404':</w:t>
      </w:r>
    </w:p>
    <w:p w14:paraId="36BC2A78" w14:textId="77777777" w:rsidR="003F6D0F" w:rsidRDefault="003F6D0F" w:rsidP="003F6D0F">
      <w:pPr>
        <w:pStyle w:val="PL"/>
      </w:pPr>
      <w:r>
        <w:t xml:space="preserve">                  $ref: 'TS29571_CommonData.yaml#/components/responses/404'</w:t>
      </w:r>
    </w:p>
    <w:p w14:paraId="6BB601A0" w14:textId="77777777" w:rsidR="003F6D0F" w:rsidRDefault="003F6D0F" w:rsidP="003F6D0F">
      <w:pPr>
        <w:pStyle w:val="PL"/>
      </w:pPr>
      <w:r>
        <w:t xml:space="preserve">                '411':</w:t>
      </w:r>
    </w:p>
    <w:p w14:paraId="406954A1" w14:textId="77777777" w:rsidR="003F6D0F" w:rsidRDefault="003F6D0F" w:rsidP="003F6D0F">
      <w:pPr>
        <w:pStyle w:val="PL"/>
      </w:pPr>
      <w:r>
        <w:t xml:space="preserve">                  $ref: 'TS29571_CommonData.yaml#/components/responses/411'</w:t>
      </w:r>
    </w:p>
    <w:p w14:paraId="23E087EC" w14:textId="77777777" w:rsidR="003F6D0F" w:rsidRDefault="003F6D0F" w:rsidP="003F6D0F">
      <w:pPr>
        <w:pStyle w:val="PL"/>
      </w:pPr>
      <w:r>
        <w:t xml:space="preserve">                '413':</w:t>
      </w:r>
    </w:p>
    <w:p w14:paraId="77CB1DA1" w14:textId="77777777" w:rsidR="003F6D0F" w:rsidRDefault="003F6D0F" w:rsidP="003F6D0F">
      <w:pPr>
        <w:pStyle w:val="PL"/>
      </w:pPr>
      <w:r>
        <w:t xml:space="preserve">                  $ref: 'TS29571_CommonData.yaml#/components/responses/413'</w:t>
      </w:r>
    </w:p>
    <w:p w14:paraId="463CB2D5" w14:textId="77777777" w:rsidR="003F6D0F" w:rsidRDefault="003F6D0F" w:rsidP="003F6D0F">
      <w:pPr>
        <w:pStyle w:val="PL"/>
      </w:pPr>
      <w:r>
        <w:t xml:space="preserve">                '415':</w:t>
      </w:r>
    </w:p>
    <w:p w14:paraId="21A56D46" w14:textId="77777777" w:rsidR="003F6D0F" w:rsidRDefault="003F6D0F" w:rsidP="003F6D0F">
      <w:pPr>
        <w:pStyle w:val="PL"/>
      </w:pPr>
      <w:r>
        <w:t xml:space="preserve">                  $ref: 'TS29571_CommonData.yaml#/components/responses/415'</w:t>
      </w:r>
    </w:p>
    <w:p w14:paraId="625DCC60" w14:textId="77777777" w:rsidR="003F6D0F" w:rsidRDefault="003F6D0F" w:rsidP="003F6D0F">
      <w:pPr>
        <w:pStyle w:val="PL"/>
        <w:rPr>
          <w:rFonts w:eastAsia="DengXian"/>
        </w:rPr>
      </w:pPr>
      <w:r>
        <w:rPr>
          <w:rFonts w:eastAsia="DengXian"/>
        </w:rPr>
        <w:t xml:space="preserve">                '429':</w:t>
      </w:r>
    </w:p>
    <w:p w14:paraId="437676AF" w14:textId="77777777" w:rsidR="003F6D0F" w:rsidRDefault="003F6D0F" w:rsidP="003F6D0F">
      <w:pPr>
        <w:pStyle w:val="PL"/>
        <w:rPr>
          <w:rFonts w:eastAsia="DengXian"/>
        </w:rPr>
      </w:pPr>
      <w:r>
        <w:rPr>
          <w:rFonts w:eastAsia="DengXian"/>
        </w:rPr>
        <w:t xml:space="preserve">                  $ref: 'TS29571_CommonData.yaml#/components/responses/429'</w:t>
      </w:r>
    </w:p>
    <w:p w14:paraId="32B4026C" w14:textId="77777777" w:rsidR="003F6D0F" w:rsidRDefault="003F6D0F" w:rsidP="003F6D0F">
      <w:pPr>
        <w:pStyle w:val="PL"/>
      </w:pPr>
      <w:r>
        <w:t xml:space="preserve">                '500':</w:t>
      </w:r>
    </w:p>
    <w:p w14:paraId="3ECDC3D3" w14:textId="77777777" w:rsidR="003F6D0F" w:rsidRDefault="003F6D0F" w:rsidP="003F6D0F">
      <w:pPr>
        <w:pStyle w:val="PL"/>
      </w:pPr>
      <w:r>
        <w:t xml:space="preserve">                  $ref: 'TS29571_CommonData.yaml#/components/responses/500'</w:t>
      </w:r>
    </w:p>
    <w:p w14:paraId="76DE4047" w14:textId="77777777" w:rsidR="003F6D0F" w:rsidRDefault="003F6D0F" w:rsidP="003F6D0F">
      <w:pPr>
        <w:pStyle w:val="PL"/>
      </w:pPr>
      <w:r>
        <w:t xml:space="preserve">                '502':</w:t>
      </w:r>
    </w:p>
    <w:p w14:paraId="4754E0B3" w14:textId="77777777" w:rsidR="003F6D0F" w:rsidRDefault="003F6D0F" w:rsidP="003F6D0F">
      <w:pPr>
        <w:pStyle w:val="PL"/>
      </w:pPr>
      <w:r>
        <w:t xml:space="preserve">                  $ref: 'TS29571_CommonData.yaml#/components/responses/502'</w:t>
      </w:r>
    </w:p>
    <w:p w14:paraId="1E3D0514" w14:textId="77777777" w:rsidR="003F6D0F" w:rsidRDefault="003F6D0F" w:rsidP="003F6D0F">
      <w:pPr>
        <w:pStyle w:val="PL"/>
      </w:pPr>
      <w:r>
        <w:t xml:space="preserve">                '503':</w:t>
      </w:r>
    </w:p>
    <w:p w14:paraId="25F87FC6" w14:textId="77777777" w:rsidR="003F6D0F" w:rsidRDefault="003F6D0F" w:rsidP="003F6D0F">
      <w:pPr>
        <w:pStyle w:val="PL"/>
      </w:pPr>
      <w:r>
        <w:t xml:space="preserve">                  $ref: 'TS29571_CommonData.yaml#/components/responses/503'</w:t>
      </w:r>
    </w:p>
    <w:p w14:paraId="494A888D" w14:textId="77777777" w:rsidR="003F6D0F" w:rsidRDefault="003F6D0F" w:rsidP="003F6D0F">
      <w:pPr>
        <w:pStyle w:val="PL"/>
      </w:pPr>
      <w:r>
        <w:t xml:space="preserve">                default:</w:t>
      </w:r>
    </w:p>
    <w:p w14:paraId="4B6556D9" w14:textId="77777777" w:rsidR="003F6D0F" w:rsidRDefault="003F6D0F" w:rsidP="003F6D0F">
      <w:pPr>
        <w:pStyle w:val="PL"/>
      </w:pPr>
      <w:r>
        <w:t xml:space="preserve">                  $ref: 'TS29571_CommonData.yaml#/components/responses/default'</w:t>
      </w:r>
    </w:p>
    <w:p w14:paraId="09C1A391" w14:textId="77777777" w:rsidR="003F6D0F" w:rsidRDefault="003F6D0F" w:rsidP="003F6D0F">
      <w:pPr>
        <w:pStyle w:val="PL"/>
      </w:pPr>
    </w:p>
    <w:p w14:paraId="64ACB842" w14:textId="77777777" w:rsidR="003F6D0F" w:rsidRDefault="003F6D0F" w:rsidP="003F6D0F">
      <w:pPr>
        <w:pStyle w:val="PL"/>
      </w:pPr>
      <w:r>
        <w:t xml:space="preserve">  /subscriptions/{subscriptionId}:</w:t>
      </w:r>
    </w:p>
    <w:p w14:paraId="512599DC" w14:textId="77777777" w:rsidR="003F6D0F" w:rsidRDefault="003F6D0F" w:rsidP="003F6D0F">
      <w:pPr>
        <w:pStyle w:val="PL"/>
      </w:pPr>
      <w:r>
        <w:t xml:space="preserve">    delete:</w:t>
      </w:r>
    </w:p>
    <w:p w14:paraId="2A8C7D9E" w14:textId="77777777" w:rsidR="003F6D0F" w:rsidRDefault="003F6D0F" w:rsidP="003F6D0F">
      <w:pPr>
        <w:pStyle w:val="PL"/>
      </w:pPr>
      <w:r>
        <w:t xml:space="preserve">      summary: Delete an existing Individual NWDAF Events Subscription</w:t>
      </w:r>
    </w:p>
    <w:p w14:paraId="6ABBD111" w14:textId="77777777" w:rsidR="003F6D0F" w:rsidRDefault="003F6D0F" w:rsidP="003F6D0F">
      <w:pPr>
        <w:pStyle w:val="PL"/>
      </w:pPr>
      <w:r>
        <w:t xml:space="preserve">      operationId: DeleteNWDAFEventsSubscription</w:t>
      </w:r>
    </w:p>
    <w:p w14:paraId="42505BA2" w14:textId="77777777" w:rsidR="003F6D0F" w:rsidRDefault="003F6D0F" w:rsidP="003F6D0F">
      <w:pPr>
        <w:pStyle w:val="PL"/>
      </w:pPr>
      <w:r>
        <w:t xml:space="preserve">      tags:</w:t>
      </w:r>
    </w:p>
    <w:p w14:paraId="1FD82341" w14:textId="77777777" w:rsidR="003F6D0F" w:rsidRDefault="003F6D0F" w:rsidP="003F6D0F">
      <w:pPr>
        <w:pStyle w:val="PL"/>
      </w:pPr>
      <w:r>
        <w:t xml:space="preserve">        - Individual NWDAF Events Subscription (Document)</w:t>
      </w:r>
    </w:p>
    <w:p w14:paraId="41CD4071" w14:textId="77777777" w:rsidR="003F6D0F" w:rsidRDefault="003F6D0F" w:rsidP="003F6D0F">
      <w:pPr>
        <w:pStyle w:val="PL"/>
      </w:pPr>
      <w:r>
        <w:t xml:space="preserve">      parameters:</w:t>
      </w:r>
    </w:p>
    <w:p w14:paraId="7A2E01FE" w14:textId="77777777" w:rsidR="003F6D0F" w:rsidRDefault="003F6D0F" w:rsidP="003F6D0F">
      <w:pPr>
        <w:pStyle w:val="PL"/>
      </w:pPr>
      <w:r>
        <w:t xml:space="preserve">        - name: subscriptionId</w:t>
      </w:r>
    </w:p>
    <w:p w14:paraId="520F7066" w14:textId="77777777" w:rsidR="003F6D0F" w:rsidRDefault="003F6D0F" w:rsidP="003F6D0F">
      <w:pPr>
        <w:pStyle w:val="PL"/>
      </w:pPr>
      <w:r>
        <w:t xml:space="preserve">          in: path</w:t>
      </w:r>
    </w:p>
    <w:p w14:paraId="3557CE19" w14:textId="77777777" w:rsidR="003F6D0F" w:rsidRDefault="003F6D0F" w:rsidP="003F6D0F">
      <w:pPr>
        <w:pStyle w:val="PL"/>
      </w:pPr>
      <w:r>
        <w:t xml:space="preserve">          description: String identifying a subscription to the Nnwdaf_EventsSubscription Service</w:t>
      </w:r>
    </w:p>
    <w:p w14:paraId="048A7525" w14:textId="77777777" w:rsidR="003F6D0F" w:rsidRDefault="003F6D0F" w:rsidP="003F6D0F">
      <w:pPr>
        <w:pStyle w:val="PL"/>
      </w:pPr>
      <w:r>
        <w:t xml:space="preserve">          required: true</w:t>
      </w:r>
    </w:p>
    <w:p w14:paraId="4EBCBAAC" w14:textId="77777777" w:rsidR="003F6D0F" w:rsidRDefault="003F6D0F" w:rsidP="003F6D0F">
      <w:pPr>
        <w:pStyle w:val="PL"/>
      </w:pPr>
      <w:r>
        <w:t xml:space="preserve">          schema:</w:t>
      </w:r>
    </w:p>
    <w:p w14:paraId="39523519" w14:textId="77777777" w:rsidR="003F6D0F" w:rsidRDefault="003F6D0F" w:rsidP="003F6D0F">
      <w:pPr>
        <w:pStyle w:val="PL"/>
      </w:pPr>
      <w:r>
        <w:t xml:space="preserve">            type: string</w:t>
      </w:r>
    </w:p>
    <w:p w14:paraId="21CBC70B" w14:textId="77777777" w:rsidR="003F6D0F" w:rsidRDefault="003F6D0F" w:rsidP="003F6D0F">
      <w:pPr>
        <w:pStyle w:val="PL"/>
      </w:pPr>
      <w:r>
        <w:t xml:space="preserve">      responses:</w:t>
      </w:r>
    </w:p>
    <w:p w14:paraId="219FA500" w14:textId="77777777" w:rsidR="003F6D0F" w:rsidRDefault="003F6D0F" w:rsidP="003F6D0F">
      <w:pPr>
        <w:pStyle w:val="PL"/>
      </w:pPr>
      <w:r>
        <w:t xml:space="preserve">        '204':</w:t>
      </w:r>
    </w:p>
    <w:p w14:paraId="0489A6BA" w14:textId="77777777" w:rsidR="003F6D0F" w:rsidRDefault="003F6D0F" w:rsidP="003F6D0F">
      <w:pPr>
        <w:pStyle w:val="PL"/>
      </w:pPr>
      <w:r>
        <w:t xml:space="preserve">          description: &gt;</w:t>
      </w:r>
    </w:p>
    <w:p w14:paraId="2FCDEA1D" w14:textId="77777777" w:rsidR="003F6D0F" w:rsidRDefault="003F6D0F" w:rsidP="003F6D0F">
      <w:pPr>
        <w:pStyle w:val="PL"/>
      </w:pPr>
      <w:r>
        <w:t xml:space="preserve">            No Content. The Individual NWDAF Event Subscription resource matching the subscriptionId</w:t>
      </w:r>
    </w:p>
    <w:p w14:paraId="099B2B63" w14:textId="77777777" w:rsidR="003F6D0F" w:rsidRDefault="003F6D0F" w:rsidP="003F6D0F">
      <w:pPr>
        <w:pStyle w:val="PL"/>
      </w:pPr>
      <w:r>
        <w:t xml:space="preserve">            was deleted.</w:t>
      </w:r>
    </w:p>
    <w:p w14:paraId="20DC2811" w14:textId="77777777" w:rsidR="003F6D0F" w:rsidRDefault="003F6D0F" w:rsidP="003F6D0F">
      <w:pPr>
        <w:pStyle w:val="PL"/>
      </w:pPr>
      <w:r>
        <w:t xml:space="preserve">        '307':</w:t>
      </w:r>
    </w:p>
    <w:p w14:paraId="38F9E95F" w14:textId="77777777" w:rsidR="003F6D0F" w:rsidRDefault="003F6D0F" w:rsidP="003F6D0F">
      <w:pPr>
        <w:pStyle w:val="PL"/>
      </w:pPr>
      <w:r>
        <w:t xml:space="preserve">          $ref: 'TS29571_CommonData.yaml#/components/responses/307'</w:t>
      </w:r>
    </w:p>
    <w:p w14:paraId="667AA924" w14:textId="77777777" w:rsidR="003F6D0F" w:rsidRDefault="003F6D0F" w:rsidP="003F6D0F">
      <w:pPr>
        <w:pStyle w:val="PL"/>
      </w:pPr>
      <w:r>
        <w:t xml:space="preserve">        '308':</w:t>
      </w:r>
    </w:p>
    <w:p w14:paraId="0AB7BCCC" w14:textId="77777777" w:rsidR="003F6D0F" w:rsidRDefault="003F6D0F" w:rsidP="003F6D0F">
      <w:pPr>
        <w:pStyle w:val="PL"/>
      </w:pPr>
      <w:r>
        <w:t xml:space="preserve">          $ref: 'TS29571_CommonData.yaml#/components/responses/308'</w:t>
      </w:r>
    </w:p>
    <w:p w14:paraId="45D2951B" w14:textId="77777777" w:rsidR="003F6D0F" w:rsidRDefault="003F6D0F" w:rsidP="003F6D0F">
      <w:pPr>
        <w:pStyle w:val="PL"/>
      </w:pPr>
      <w:r>
        <w:t xml:space="preserve">        '400':</w:t>
      </w:r>
    </w:p>
    <w:p w14:paraId="3AAF1316" w14:textId="77777777" w:rsidR="003F6D0F" w:rsidRDefault="003F6D0F" w:rsidP="003F6D0F">
      <w:pPr>
        <w:pStyle w:val="PL"/>
      </w:pPr>
      <w:r>
        <w:t xml:space="preserve">          $ref: 'TS29571_CommonData.yaml#/components/responses/400'</w:t>
      </w:r>
    </w:p>
    <w:p w14:paraId="697C0A82" w14:textId="77777777" w:rsidR="003F6D0F" w:rsidRDefault="003F6D0F" w:rsidP="003F6D0F">
      <w:pPr>
        <w:pStyle w:val="PL"/>
      </w:pPr>
      <w:r>
        <w:t xml:space="preserve">        '401':</w:t>
      </w:r>
    </w:p>
    <w:p w14:paraId="56ABFD0F" w14:textId="77777777" w:rsidR="003F6D0F" w:rsidRDefault="003F6D0F" w:rsidP="003F6D0F">
      <w:pPr>
        <w:pStyle w:val="PL"/>
      </w:pPr>
      <w:r>
        <w:t xml:space="preserve">          $ref: 'TS29571_CommonData.yaml#/components/responses/401'</w:t>
      </w:r>
    </w:p>
    <w:p w14:paraId="1F180E81" w14:textId="77777777" w:rsidR="003F6D0F" w:rsidRDefault="003F6D0F" w:rsidP="003F6D0F">
      <w:pPr>
        <w:pStyle w:val="PL"/>
        <w:rPr>
          <w:rFonts w:eastAsia="DengXian"/>
        </w:rPr>
      </w:pPr>
      <w:r>
        <w:rPr>
          <w:rFonts w:eastAsia="DengXian"/>
        </w:rPr>
        <w:t xml:space="preserve">        '403':</w:t>
      </w:r>
    </w:p>
    <w:p w14:paraId="78F12D79" w14:textId="77777777" w:rsidR="003F6D0F" w:rsidRDefault="003F6D0F" w:rsidP="003F6D0F">
      <w:pPr>
        <w:pStyle w:val="PL"/>
        <w:rPr>
          <w:rFonts w:eastAsia="DengXian"/>
        </w:rPr>
      </w:pPr>
      <w:r>
        <w:rPr>
          <w:rFonts w:eastAsia="DengXian"/>
        </w:rPr>
        <w:t xml:space="preserve">          $ref: 'TS29571_CommonData.yaml#/components/responses/403'</w:t>
      </w:r>
    </w:p>
    <w:p w14:paraId="576A6727" w14:textId="77777777" w:rsidR="003F6D0F" w:rsidRDefault="003F6D0F" w:rsidP="003F6D0F">
      <w:pPr>
        <w:pStyle w:val="PL"/>
      </w:pPr>
      <w:r>
        <w:t xml:space="preserve">        '404':</w:t>
      </w:r>
    </w:p>
    <w:p w14:paraId="28042819" w14:textId="77777777" w:rsidR="003F6D0F" w:rsidRDefault="003F6D0F" w:rsidP="003F6D0F">
      <w:pPr>
        <w:pStyle w:val="PL"/>
        <w:rPr>
          <w:rFonts w:eastAsia="DengXian"/>
        </w:rPr>
      </w:pPr>
      <w:r>
        <w:rPr>
          <w:rFonts w:eastAsia="DengXian"/>
        </w:rPr>
        <w:t xml:space="preserve">          $ref: 'TS29571_CommonData.yaml#/components/responses/404'</w:t>
      </w:r>
    </w:p>
    <w:p w14:paraId="42831442" w14:textId="77777777" w:rsidR="003F6D0F" w:rsidRDefault="003F6D0F" w:rsidP="003F6D0F">
      <w:pPr>
        <w:pStyle w:val="PL"/>
        <w:rPr>
          <w:rFonts w:eastAsia="DengXian"/>
        </w:rPr>
      </w:pPr>
      <w:r>
        <w:rPr>
          <w:rFonts w:eastAsia="DengXian"/>
        </w:rPr>
        <w:t xml:space="preserve">        '429':</w:t>
      </w:r>
    </w:p>
    <w:p w14:paraId="39AD0543" w14:textId="77777777" w:rsidR="003F6D0F" w:rsidRDefault="003F6D0F" w:rsidP="003F6D0F">
      <w:pPr>
        <w:pStyle w:val="PL"/>
        <w:rPr>
          <w:rFonts w:eastAsia="DengXian"/>
        </w:rPr>
      </w:pPr>
      <w:r>
        <w:rPr>
          <w:rFonts w:eastAsia="DengXian"/>
        </w:rPr>
        <w:t xml:space="preserve">          $ref: 'TS29571_CommonData.yaml#/components/responses/429'</w:t>
      </w:r>
    </w:p>
    <w:p w14:paraId="3DAFBAA6" w14:textId="77777777" w:rsidR="003F6D0F" w:rsidRDefault="003F6D0F" w:rsidP="003F6D0F">
      <w:pPr>
        <w:pStyle w:val="PL"/>
      </w:pPr>
      <w:r>
        <w:t xml:space="preserve">        '500':</w:t>
      </w:r>
    </w:p>
    <w:p w14:paraId="19984DF2" w14:textId="77777777" w:rsidR="003F6D0F" w:rsidRDefault="003F6D0F" w:rsidP="003F6D0F">
      <w:pPr>
        <w:pStyle w:val="PL"/>
      </w:pPr>
      <w:r>
        <w:t xml:space="preserve">          $ref: 'TS29571_CommonData.yaml#/components/responses/500'</w:t>
      </w:r>
    </w:p>
    <w:p w14:paraId="02F2F603" w14:textId="77777777" w:rsidR="003F6D0F" w:rsidRDefault="003F6D0F" w:rsidP="003F6D0F">
      <w:pPr>
        <w:pStyle w:val="PL"/>
      </w:pPr>
      <w:r>
        <w:t xml:space="preserve">        '501':</w:t>
      </w:r>
    </w:p>
    <w:p w14:paraId="3DD4944D" w14:textId="77777777" w:rsidR="003F6D0F" w:rsidRDefault="003F6D0F" w:rsidP="003F6D0F">
      <w:pPr>
        <w:pStyle w:val="PL"/>
      </w:pPr>
      <w:r>
        <w:t xml:space="preserve">          $ref: 'TS29571_CommonData.yaml#/components/responses/501'</w:t>
      </w:r>
    </w:p>
    <w:p w14:paraId="1F4A2532" w14:textId="77777777" w:rsidR="003F6D0F" w:rsidRDefault="003F6D0F" w:rsidP="003F6D0F">
      <w:pPr>
        <w:pStyle w:val="PL"/>
      </w:pPr>
      <w:r>
        <w:t xml:space="preserve">        '502':</w:t>
      </w:r>
    </w:p>
    <w:p w14:paraId="7A81A3C3" w14:textId="77777777" w:rsidR="003F6D0F" w:rsidRDefault="003F6D0F" w:rsidP="003F6D0F">
      <w:pPr>
        <w:pStyle w:val="PL"/>
      </w:pPr>
      <w:r>
        <w:t xml:space="preserve">          $ref: 'TS29571_CommonData.yaml#/components/responses/502'</w:t>
      </w:r>
    </w:p>
    <w:p w14:paraId="5A745D4F" w14:textId="77777777" w:rsidR="003F6D0F" w:rsidRDefault="003F6D0F" w:rsidP="003F6D0F">
      <w:pPr>
        <w:pStyle w:val="PL"/>
      </w:pPr>
      <w:r>
        <w:t xml:space="preserve">        '503':</w:t>
      </w:r>
    </w:p>
    <w:p w14:paraId="3D2C8813" w14:textId="77777777" w:rsidR="003F6D0F" w:rsidRDefault="003F6D0F" w:rsidP="003F6D0F">
      <w:pPr>
        <w:pStyle w:val="PL"/>
      </w:pPr>
      <w:r>
        <w:t xml:space="preserve">          $ref: 'TS29571_CommonData.yaml#/components/responses/503'</w:t>
      </w:r>
    </w:p>
    <w:p w14:paraId="706D1BB6" w14:textId="77777777" w:rsidR="003F6D0F" w:rsidRDefault="003F6D0F" w:rsidP="003F6D0F">
      <w:pPr>
        <w:pStyle w:val="PL"/>
      </w:pPr>
      <w:r>
        <w:t xml:space="preserve">        default:</w:t>
      </w:r>
    </w:p>
    <w:p w14:paraId="24CD1B04" w14:textId="77777777" w:rsidR="003F6D0F" w:rsidRDefault="003F6D0F" w:rsidP="003F6D0F">
      <w:pPr>
        <w:pStyle w:val="PL"/>
      </w:pPr>
      <w:r>
        <w:t xml:space="preserve">          $ref: 'TS29571_CommonData.yaml#/components/responses/default'</w:t>
      </w:r>
    </w:p>
    <w:p w14:paraId="6B9232B4" w14:textId="77777777" w:rsidR="003F6D0F" w:rsidRDefault="003F6D0F" w:rsidP="003F6D0F">
      <w:pPr>
        <w:pStyle w:val="PL"/>
      </w:pPr>
      <w:r>
        <w:lastRenderedPageBreak/>
        <w:t xml:space="preserve">    put:</w:t>
      </w:r>
    </w:p>
    <w:p w14:paraId="62B023D1" w14:textId="77777777" w:rsidR="003F6D0F" w:rsidRDefault="003F6D0F" w:rsidP="003F6D0F">
      <w:pPr>
        <w:pStyle w:val="PL"/>
      </w:pPr>
      <w:r>
        <w:t xml:space="preserve">      summary: Update an existing Individual NWDAF Events Subscription</w:t>
      </w:r>
    </w:p>
    <w:p w14:paraId="1A5AEFA8" w14:textId="77777777" w:rsidR="003F6D0F" w:rsidRDefault="003F6D0F" w:rsidP="003F6D0F">
      <w:pPr>
        <w:pStyle w:val="PL"/>
      </w:pPr>
      <w:r>
        <w:t xml:space="preserve">      operationId: UpdateNWDAFEventsSubscription</w:t>
      </w:r>
    </w:p>
    <w:p w14:paraId="2DA8B4A2" w14:textId="77777777" w:rsidR="003F6D0F" w:rsidRDefault="003F6D0F" w:rsidP="003F6D0F">
      <w:pPr>
        <w:pStyle w:val="PL"/>
      </w:pPr>
      <w:r>
        <w:t xml:space="preserve">      tags:</w:t>
      </w:r>
    </w:p>
    <w:p w14:paraId="3C2671F6" w14:textId="77777777" w:rsidR="003F6D0F" w:rsidRDefault="003F6D0F" w:rsidP="003F6D0F">
      <w:pPr>
        <w:pStyle w:val="PL"/>
      </w:pPr>
      <w:r>
        <w:t xml:space="preserve">        - Individual NWDAF Events Subscription (Document)</w:t>
      </w:r>
    </w:p>
    <w:p w14:paraId="29EEAC4E" w14:textId="77777777" w:rsidR="003F6D0F" w:rsidRDefault="003F6D0F" w:rsidP="003F6D0F">
      <w:pPr>
        <w:pStyle w:val="PL"/>
      </w:pPr>
      <w:r>
        <w:t xml:space="preserve">      requestBody:</w:t>
      </w:r>
    </w:p>
    <w:p w14:paraId="4455002E" w14:textId="77777777" w:rsidR="003F6D0F" w:rsidRDefault="003F6D0F" w:rsidP="003F6D0F">
      <w:pPr>
        <w:pStyle w:val="PL"/>
      </w:pPr>
      <w:r>
        <w:t xml:space="preserve">        required: true</w:t>
      </w:r>
    </w:p>
    <w:p w14:paraId="0BF4C85E" w14:textId="77777777" w:rsidR="003F6D0F" w:rsidRDefault="003F6D0F" w:rsidP="003F6D0F">
      <w:pPr>
        <w:pStyle w:val="PL"/>
      </w:pPr>
      <w:r>
        <w:t xml:space="preserve">        content:</w:t>
      </w:r>
    </w:p>
    <w:p w14:paraId="48B787F4" w14:textId="77777777" w:rsidR="003F6D0F" w:rsidRDefault="003F6D0F" w:rsidP="003F6D0F">
      <w:pPr>
        <w:pStyle w:val="PL"/>
      </w:pPr>
      <w:r>
        <w:t xml:space="preserve">          application/json:</w:t>
      </w:r>
    </w:p>
    <w:p w14:paraId="43E77242" w14:textId="77777777" w:rsidR="003F6D0F" w:rsidRDefault="003F6D0F" w:rsidP="003F6D0F">
      <w:pPr>
        <w:pStyle w:val="PL"/>
      </w:pPr>
      <w:r>
        <w:t xml:space="preserve">            schema:</w:t>
      </w:r>
    </w:p>
    <w:p w14:paraId="211726EB" w14:textId="77777777" w:rsidR="003F6D0F" w:rsidRDefault="003F6D0F" w:rsidP="003F6D0F">
      <w:pPr>
        <w:pStyle w:val="PL"/>
      </w:pPr>
      <w:r>
        <w:t xml:space="preserve">              $ref: '#/components/schemas/NnwdafEventsSubscription'</w:t>
      </w:r>
    </w:p>
    <w:p w14:paraId="103CD027" w14:textId="77777777" w:rsidR="003F6D0F" w:rsidRDefault="003F6D0F" w:rsidP="003F6D0F">
      <w:pPr>
        <w:pStyle w:val="PL"/>
      </w:pPr>
      <w:r>
        <w:t xml:space="preserve">      parameters:</w:t>
      </w:r>
    </w:p>
    <w:p w14:paraId="080A264A" w14:textId="77777777" w:rsidR="003F6D0F" w:rsidRDefault="003F6D0F" w:rsidP="003F6D0F">
      <w:pPr>
        <w:pStyle w:val="PL"/>
      </w:pPr>
      <w:r>
        <w:t xml:space="preserve">        - name: subscriptionId</w:t>
      </w:r>
    </w:p>
    <w:p w14:paraId="086B8841" w14:textId="77777777" w:rsidR="003F6D0F" w:rsidRDefault="003F6D0F" w:rsidP="003F6D0F">
      <w:pPr>
        <w:pStyle w:val="PL"/>
      </w:pPr>
      <w:r>
        <w:t xml:space="preserve">          in: path</w:t>
      </w:r>
    </w:p>
    <w:p w14:paraId="2056CEE7" w14:textId="77777777" w:rsidR="003F6D0F" w:rsidRDefault="003F6D0F" w:rsidP="003F6D0F">
      <w:pPr>
        <w:pStyle w:val="PL"/>
      </w:pPr>
      <w:r>
        <w:t xml:space="preserve">          description: String identifying a subscription to the Nnwdaf_EventsSubscription Service.</w:t>
      </w:r>
    </w:p>
    <w:p w14:paraId="3D4C2A9E" w14:textId="77777777" w:rsidR="003F6D0F" w:rsidRDefault="003F6D0F" w:rsidP="003F6D0F">
      <w:pPr>
        <w:pStyle w:val="PL"/>
      </w:pPr>
      <w:r>
        <w:t xml:space="preserve">          required: true</w:t>
      </w:r>
    </w:p>
    <w:p w14:paraId="2E0BB9CE" w14:textId="77777777" w:rsidR="003F6D0F" w:rsidRDefault="003F6D0F" w:rsidP="003F6D0F">
      <w:pPr>
        <w:pStyle w:val="PL"/>
      </w:pPr>
      <w:r>
        <w:t xml:space="preserve">          schema:</w:t>
      </w:r>
    </w:p>
    <w:p w14:paraId="12E3D57A" w14:textId="77777777" w:rsidR="003F6D0F" w:rsidRDefault="003F6D0F" w:rsidP="003F6D0F">
      <w:pPr>
        <w:pStyle w:val="PL"/>
      </w:pPr>
      <w:r>
        <w:t xml:space="preserve">            type: string</w:t>
      </w:r>
    </w:p>
    <w:p w14:paraId="4981614B" w14:textId="77777777" w:rsidR="003F6D0F" w:rsidRDefault="003F6D0F" w:rsidP="003F6D0F">
      <w:pPr>
        <w:pStyle w:val="PL"/>
      </w:pPr>
      <w:r>
        <w:t xml:space="preserve">      responses:</w:t>
      </w:r>
    </w:p>
    <w:p w14:paraId="037E4807" w14:textId="77777777" w:rsidR="003F6D0F" w:rsidRDefault="003F6D0F" w:rsidP="003F6D0F">
      <w:pPr>
        <w:pStyle w:val="PL"/>
      </w:pPr>
      <w:r>
        <w:t xml:space="preserve">        '200':</w:t>
      </w:r>
    </w:p>
    <w:p w14:paraId="1E9DD67D" w14:textId="77777777" w:rsidR="003F6D0F" w:rsidRDefault="003F6D0F" w:rsidP="003F6D0F">
      <w:pPr>
        <w:pStyle w:val="PL"/>
      </w:pPr>
      <w:r>
        <w:t xml:space="preserve">          description: &gt;</w:t>
      </w:r>
    </w:p>
    <w:p w14:paraId="283A37C1" w14:textId="77777777" w:rsidR="003F6D0F" w:rsidRDefault="003F6D0F" w:rsidP="003F6D0F">
      <w:pPr>
        <w:pStyle w:val="PL"/>
      </w:pPr>
      <w:r>
        <w:t xml:space="preserve">            The Individual NWDAF Event Subscription resource was modified successfully and a</w:t>
      </w:r>
    </w:p>
    <w:p w14:paraId="5C799F62" w14:textId="77777777" w:rsidR="003F6D0F" w:rsidRDefault="003F6D0F" w:rsidP="003F6D0F">
      <w:pPr>
        <w:pStyle w:val="PL"/>
      </w:pPr>
      <w:r>
        <w:t xml:space="preserve">            representation of that resource is returned.</w:t>
      </w:r>
    </w:p>
    <w:p w14:paraId="40E45C40" w14:textId="77777777" w:rsidR="003F6D0F" w:rsidRDefault="003F6D0F" w:rsidP="003F6D0F">
      <w:pPr>
        <w:pStyle w:val="PL"/>
      </w:pPr>
      <w:r>
        <w:t xml:space="preserve">          content:</w:t>
      </w:r>
    </w:p>
    <w:p w14:paraId="13B3E170" w14:textId="77777777" w:rsidR="003F6D0F" w:rsidRDefault="003F6D0F" w:rsidP="003F6D0F">
      <w:pPr>
        <w:pStyle w:val="PL"/>
      </w:pPr>
      <w:r>
        <w:t xml:space="preserve">            application/json:</w:t>
      </w:r>
    </w:p>
    <w:p w14:paraId="76DC4586" w14:textId="77777777" w:rsidR="003F6D0F" w:rsidRDefault="003F6D0F" w:rsidP="003F6D0F">
      <w:pPr>
        <w:pStyle w:val="PL"/>
      </w:pPr>
      <w:r>
        <w:t xml:space="preserve">              schema:</w:t>
      </w:r>
    </w:p>
    <w:p w14:paraId="7B641C96" w14:textId="77777777" w:rsidR="003F6D0F" w:rsidRDefault="003F6D0F" w:rsidP="003F6D0F">
      <w:pPr>
        <w:pStyle w:val="PL"/>
      </w:pPr>
      <w:r>
        <w:t xml:space="preserve">                $ref: '#/components/schemas/NnwdafEventsSubscription'</w:t>
      </w:r>
    </w:p>
    <w:p w14:paraId="4AA9B0E2" w14:textId="77777777" w:rsidR="003F6D0F" w:rsidRDefault="003F6D0F" w:rsidP="003F6D0F">
      <w:pPr>
        <w:pStyle w:val="PL"/>
      </w:pPr>
      <w:r>
        <w:t xml:space="preserve">        '204':</w:t>
      </w:r>
    </w:p>
    <w:p w14:paraId="6AF3BAD2" w14:textId="77777777" w:rsidR="003F6D0F" w:rsidRDefault="003F6D0F" w:rsidP="003F6D0F">
      <w:pPr>
        <w:pStyle w:val="PL"/>
      </w:pPr>
      <w:r>
        <w:t xml:space="preserve">          description: The Individual NWDAF Event Subscription resource was modified successfully.</w:t>
      </w:r>
    </w:p>
    <w:p w14:paraId="2352F9A2" w14:textId="77777777" w:rsidR="003F6D0F" w:rsidRDefault="003F6D0F" w:rsidP="003F6D0F">
      <w:pPr>
        <w:pStyle w:val="PL"/>
      </w:pPr>
      <w:r>
        <w:t xml:space="preserve">        '307':</w:t>
      </w:r>
    </w:p>
    <w:p w14:paraId="413F92B2" w14:textId="77777777" w:rsidR="003F6D0F" w:rsidRDefault="003F6D0F" w:rsidP="003F6D0F">
      <w:pPr>
        <w:pStyle w:val="PL"/>
      </w:pPr>
      <w:r>
        <w:t xml:space="preserve">          $ref: 'TS29571_CommonData.yaml#/components/responses/307'</w:t>
      </w:r>
    </w:p>
    <w:p w14:paraId="3EEB7E25" w14:textId="77777777" w:rsidR="003F6D0F" w:rsidRDefault="003F6D0F" w:rsidP="003F6D0F">
      <w:pPr>
        <w:pStyle w:val="PL"/>
      </w:pPr>
      <w:r>
        <w:t xml:space="preserve">        '308':</w:t>
      </w:r>
    </w:p>
    <w:p w14:paraId="6B533638" w14:textId="77777777" w:rsidR="003F6D0F" w:rsidRDefault="003F6D0F" w:rsidP="003F6D0F">
      <w:pPr>
        <w:pStyle w:val="PL"/>
      </w:pPr>
      <w:r>
        <w:t xml:space="preserve">          $ref: 'TS29571_CommonData.yaml#/components/responses/308'</w:t>
      </w:r>
    </w:p>
    <w:p w14:paraId="7253E7F2" w14:textId="77777777" w:rsidR="003F6D0F" w:rsidRDefault="003F6D0F" w:rsidP="003F6D0F">
      <w:pPr>
        <w:pStyle w:val="PL"/>
      </w:pPr>
      <w:r>
        <w:t xml:space="preserve">        '400':</w:t>
      </w:r>
    </w:p>
    <w:p w14:paraId="17F61472" w14:textId="77777777" w:rsidR="003F6D0F" w:rsidRDefault="003F6D0F" w:rsidP="003F6D0F">
      <w:pPr>
        <w:pStyle w:val="PL"/>
      </w:pPr>
      <w:r>
        <w:t xml:space="preserve">          $ref: 'TS29571_CommonData.yaml#/components/responses/400'</w:t>
      </w:r>
    </w:p>
    <w:p w14:paraId="567B11AF" w14:textId="77777777" w:rsidR="003F6D0F" w:rsidRDefault="003F6D0F" w:rsidP="003F6D0F">
      <w:pPr>
        <w:pStyle w:val="PL"/>
      </w:pPr>
      <w:r>
        <w:t xml:space="preserve">        '401':</w:t>
      </w:r>
    </w:p>
    <w:p w14:paraId="4A625039" w14:textId="77777777" w:rsidR="003F6D0F" w:rsidRDefault="003F6D0F" w:rsidP="003F6D0F">
      <w:pPr>
        <w:pStyle w:val="PL"/>
      </w:pPr>
      <w:r>
        <w:t xml:space="preserve">          $ref: 'TS29571_CommonData.yaml#/components/responses/401'</w:t>
      </w:r>
    </w:p>
    <w:p w14:paraId="38AC78E5" w14:textId="77777777" w:rsidR="003F6D0F" w:rsidRDefault="003F6D0F" w:rsidP="003F6D0F">
      <w:pPr>
        <w:pStyle w:val="PL"/>
        <w:rPr>
          <w:rFonts w:eastAsia="DengXian"/>
        </w:rPr>
      </w:pPr>
      <w:r>
        <w:rPr>
          <w:rFonts w:eastAsia="DengXian"/>
        </w:rPr>
        <w:t xml:space="preserve">        '403':</w:t>
      </w:r>
    </w:p>
    <w:p w14:paraId="4BA6A908" w14:textId="77777777" w:rsidR="003F6D0F" w:rsidRDefault="003F6D0F" w:rsidP="003F6D0F">
      <w:pPr>
        <w:pStyle w:val="PL"/>
        <w:rPr>
          <w:rFonts w:eastAsia="DengXian"/>
        </w:rPr>
      </w:pPr>
      <w:r>
        <w:rPr>
          <w:rFonts w:eastAsia="DengXian"/>
        </w:rPr>
        <w:t xml:space="preserve">          $ref: 'TS29571_CommonData.yaml#/components/responses/403'</w:t>
      </w:r>
    </w:p>
    <w:p w14:paraId="53AF6874" w14:textId="77777777" w:rsidR="003F6D0F" w:rsidRDefault="003F6D0F" w:rsidP="003F6D0F">
      <w:pPr>
        <w:pStyle w:val="PL"/>
      </w:pPr>
      <w:r>
        <w:t xml:space="preserve">        '404':</w:t>
      </w:r>
    </w:p>
    <w:p w14:paraId="0B470E19" w14:textId="77777777" w:rsidR="003F6D0F" w:rsidRDefault="003F6D0F" w:rsidP="003F6D0F">
      <w:pPr>
        <w:pStyle w:val="PL"/>
      </w:pPr>
      <w:r>
        <w:t xml:space="preserve">          $ref: 'TS29571_CommonData.yaml#/components/responses/404'</w:t>
      </w:r>
    </w:p>
    <w:p w14:paraId="3FF49466" w14:textId="77777777" w:rsidR="003F6D0F" w:rsidRDefault="003F6D0F" w:rsidP="003F6D0F">
      <w:pPr>
        <w:pStyle w:val="PL"/>
      </w:pPr>
      <w:r>
        <w:t xml:space="preserve">        '411':</w:t>
      </w:r>
    </w:p>
    <w:p w14:paraId="24EDD331" w14:textId="77777777" w:rsidR="003F6D0F" w:rsidRDefault="003F6D0F" w:rsidP="003F6D0F">
      <w:pPr>
        <w:pStyle w:val="PL"/>
      </w:pPr>
      <w:r>
        <w:t xml:space="preserve">          $ref: 'TS29571_CommonData.yaml#/components/responses/411'</w:t>
      </w:r>
    </w:p>
    <w:p w14:paraId="52CBB2E0" w14:textId="77777777" w:rsidR="003F6D0F" w:rsidRDefault="003F6D0F" w:rsidP="003F6D0F">
      <w:pPr>
        <w:pStyle w:val="PL"/>
      </w:pPr>
      <w:r>
        <w:t xml:space="preserve">        '413':</w:t>
      </w:r>
    </w:p>
    <w:p w14:paraId="6B9A1E6E" w14:textId="77777777" w:rsidR="003F6D0F" w:rsidRDefault="003F6D0F" w:rsidP="003F6D0F">
      <w:pPr>
        <w:pStyle w:val="PL"/>
      </w:pPr>
      <w:r>
        <w:t xml:space="preserve">          $ref: 'TS29571_CommonData.yaml#/components/responses/413'</w:t>
      </w:r>
    </w:p>
    <w:p w14:paraId="128E40C0" w14:textId="77777777" w:rsidR="003F6D0F" w:rsidRDefault="003F6D0F" w:rsidP="003F6D0F">
      <w:pPr>
        <w:pStyle w:val="PL"/>
      </w:pPr>
      <w:r>
        <w:t xml:space="preserve">        '415':</w:t>
      </w:r>
    </w:p>
    <w:p w14:paraId="7656B0AE" w14:textId="77777777" w:rsidR="003F6D0F" w:rsidRDefault="003F6D0F" w:rsidP="003F6D0F">
      <w:pPr>
        <w:pStyle w:val="PL"/>
      </w:pPr>
      <w:r>
        <w:t xml:space="preserve">          $ref: 'TS29571_CommonData.yaml#/components/responses/415'</w:t>
      </w:r>
    </w:p>
    <w:p w14:paraId="76C5067B" w14:textId="77777777" w:rsidR="003F6D0F" w:rsidRDefault="003F6D0F" w:rsidP="003F6D0F">
      <w:pPr>
        <w:pStyle w:val="PL"/>
        <w:rPr>
          <w:rFonts w:eastAsia="DengXian"/>
        </w:rPr>
      </w:pPr>
      <w:r>
        <w:rPr>
          <w:rFonts w:eastAsia="DengXian"/>
        </w:rPr>
        <w:t xml:space="preserve">        '429':</w:t>
      </w:r>
    </w:p>
    <w:p w14:paraId="7F96A5E0" w14:textId="77777777" w:rsidR="003F6D0F" w:rsidRDefault="003F6D0F" w:rsidP="003F6D0F">
      <w:pPr>
        <w:pStyle w:val="PL"/>
        <w:rPr>
          <w:rFonts w:eastAsia="DengXian"/>
        </w:rPr>
      </w:pPr>
      <w:r>
        <w:rPr>
          <w:rFonts w:eastAsia="DengXian"/>
        </w:rPr>
        <w:t xml:space="preserve">          $ref: 'TS29571_CommonData.yaml#/components/responses/429'</w:t>
      </w:r>
    </w:p>
    <w:p w14:paraId="516672B1" w14:textId="77777777" w:rsidR="003F6D0F" w:rsidRDefault="003F6D0F" w:rsidP="003F6D0F">
      <w:pPr>
        <w:pStyle w:val="PL"/>
      </w:pPr>
      <w:r>
        <w:t xml:space="preserve">        '500':</w:t>
      </w:r>
    </w:p>
    <w:p w14:paraId="624AD4ED" w14:textId="77777777" w:rsidR="003F6D0F" w:rsidRDefault="003F6D0F" w:rsidP="003F6D0F">
      <w:pPr>
        <w:pStyle w:val="PL"/>
      </w:pPr>
      <w:r>
        <w:t xml:space="preserve">          $ref: 'TS29571_CommonData.yaml#/components/responses/500'</w:t>
      </w:r>
    </w:p>
    <w:p w14:paraId="6BD78620" w14:textId="77777777" w:rsidR="003F6D0F" w:rsidRDefault="003F6D0F" w:rsidP="003F6D0F">
      <w:pPr>
        <w:pStyle w:val="PL"/>
      </w:pPr>
      <w:r>
        <w:t xml:space="preserve">        '501':</w:t>
      </w:r>
    </w:p>
    <w:p w14:paraId="46416765" w14:textId="77777777" w:rsidR="003F6D0F" w:rsidRDefault="003F6D0F" w:rsidP="003F6D0F">
      <w:pPr>
        <w:pStyle w:val="PL"/>
      </w:pPr>
      <w:r>
        <w:t xml:space="preserve">          $ref: 'TS29571_CommonData.yaml#/components/responses/501'</w:t>
      </w:r>
    </w:p>
    <w:p w14:paraId="56286B93" w14:textId="77777777" w:rsidR="003F6D0F" w:rsidRDefault="003F6D0F" w:rsidP="003F6D0F">
      <w:pPr>
        <w:pStyle w:val="PL"/>
      </w:pPr>
      <w:r>
        <w:t xml:space="preserve">        '502':</w:t>
      </w:r>
    </w:p>
    <w:p w14:paraId="67B3D718" w14:textId="77777777" w:rsidR="003F6D0F" w:rsidRDefault="003F6D0F" w:rsidP="003F6D0F">
      <w:pPr>
        <w:pStyle w:val="PL"/>
      </w:pPr>
      <w:r>
        <w:t xml:space="preserve">          $ref: 'TS29571_CommonData.yaml#/components/responses/502'</w:t>
      </w:r>
    </w:p>
    <w:p w14:paraId="794F94BF" w14:textId="77777777" w:rsidR="003F6D0F" w:rsidRDefault="003F6D0F" w:rsidP="003F6D0F">
      <w:pPr>
        <w:pStyle w:val="PL"/>
      </w:pPr>
      <w:r>
        <w:t xml:space="preserve">        '503':</w:t>
      </w:r>
    </w:p>
    <w:p w14:paraId="7D0A6C34" w14:textId="77777777" w:rsidR="003F6D0F" w:rsidRDefault="003F6D0F" w:rsidP="003F6D0F">
      <w:pPr>
        <w:pStyle w:val="PL"/>
      </w:pPr>
      <w:r>
        <w:t xml:space="preserve">          $ref: 'TS29571_CommonData.yaml#/components/responses/503'</w:t>
      </w:r>
    </w:p>
    <w:p w14:paraId="13E5FACF" w14:textId="77777777" w:rsidR="003F6D0F" w:rsidRDefault="003F6D0F" w:rsidP="003F6D0F">
      <w:pPr>
        <w:pStyle w:val="PL"/>
      </w:pPr>
      <w:r>
        <w:t xml:space="preserve">        default:</w:t>
      </w:r>
    </w:p>
    <w:p w14:paraId="78D38AAC" w14:textId="77777777" w:rsidR="003F6D0F" w:rsidRDefault="003F6D0F" w:rsidP="003F6D0F">
      <w:pPr>
        <w:pStyle w:val="PL"/>
      </w:pPr>
      <w:r>
        <w:t xml:space="preserve">          $ref: 'TS29571_CommonData.yaml#/components/responses/default'</w:t>
      </w:r>
    </w:p>
    <w:p w14:paraId="667BE084" w14:textId="77777777" w:rsidR="003F6D0F" w:rsidRDefault="003F6D0F" w:rsidP="003F6D0F">
      <w:pPr>
        <w:pStyle w:val="PL"/>
      </w:pPr>
    </w:p>
    <w:p w14:paraId="396127DB" w14:textId="77777777" w:rsidR="003F6D0F" w:rsidRDefault="003F6D0F" w:rsidP="003F6D0F">
      <w:pPr>
        <w:pStyle w:val="PL"/>
      </w:pPr>
      <w:r>
        <w:t xml:space="preserve">  /transfers:</w:t>
      </w:r>
    </w:p>
    <w:p w14:paraId="5F42D8B8" w14:textId="77777777" w:rsidR="003F6D0F" w:rsidRDefault="003F6D0F" w:rsidP="003F6D0F">
      <w:pPr>
        <w:pStyle w:val="PL"/>
      </w:pPr>
      <w:r>
        <w:t xml:space="preserve">    post:</w:t>
      </w:r>
    </w:p>
    <w:p w14:paraId="2280F4B8" w14:textId="77777777" w:rsidR="003F6D0F" w:rsidRDefault="003F6D0F" w:rsidP="003F6D0F">
      <w:pPr>
        <w:pStyle w:val="PL"/>
      </w:pPr>
      <w:r>
        <w:t xml:space="preserve">      summary: Provide information about requested analytics subscriptions transfer and potentially create a new Individual NWDAF Event Subscription Transfer resource.</w:t>
      </w:r>
    </w:p>
    <w:p w14:paraId="48390392" w14:textId="77777777" w:rsidR="003F6D0F" w:rsidRDefault="003F6D0F" w:rsidP="003F6D0F">
      <w:pPr>
        <w:pStyle w:val="PL"/>
      </w:pPr>
      <w:r>
        <w:t xml:space="preserve">      operationId: CreateNWDAFEventSubscriptionTransfer</w:t>
      </w:r>
    </w:p>
    <w:p w14:paraId="4E4AD1E1" w14:textId="77777777" w:rsidR="003F6D0F" w:rsidRDefault="003F6D0F" w:rsidP="003F6D0F">
      <w:pPr>
        <w:pStyle w:val="PL"/>
      </w:pPr>
      <w:r>
        <w:t xml:space="preserve">      tags:</w:t>
      </w:r>
    </w:p>
    <w:p w14:paraId="27627669" w14:textId="77777777" w:rsidR="003F6D0F" w:rsidRDefault="003F6D0F" w:rsidP="003F6D0F">
      <w:pPr>
        <w:pStyle w:val="PL"/>
      </w:pPr>
      <w:r>
        <w:t xml:space="preserve">        - NWDAF Event Subscription Transfers (Collection)</w:t>
      </w:r>
    </w:p>
    <w:p w14:paraId="0765738A" w14:textId="77777777" w:rsidR="003F6D0F" w:rsidRDefault="003F6D0F" w:rsidP="003F6D0F">
      <w:pPr>
        <w:pStyle w:val="PL"/>
      </w:pPr>
      <w:r>
        <w:t xml:space="preserve">      security:</w:t>
      </w:r>
    </w:p>
    <w:p w14:paraId="5A0E1CFE" w14:textId="77777777" w:rsidR="003F6D0F" w:rsidRDefault="003F6D0F" w:rsidP="003F6D0F">
      <w:pPr>
        <w:pStyle w:val="PL"/>
      </w:pPr>
      <w:r>
        <w:t xml:space="preserve">        - {}</w:t>
      </w:r>
    </w:p>
    <w:p w14:paraId="6A7B2E63" w14:textId="77777777" w:rsidR="003F6D0F" w:rsidRDefault="003F6D0F" w:rsidP="003F6D0F">
      <w:pPr>
        <w:pStyle w:val="PL"/>
      </w:pPr>
      <w:r>
        <w:t xml:space="preserve">        - oAuth2ClientCredentials:</w:t>
      </w:r>
    </w:p>
    <w:p w14:paraId="12AF7E4F" w14:textId="77777777" w:rsidR="003F6D0F" w:rsidRDefault="003F6D0F" w:rsidP="003F6D0F">
      <w:pPr>
        <w:pStyle w:val="PL"/>
      </w:pPr>
      <w:r>
        <w:t xml:space="preserve">          - nnwdaf-eventssubscription</w:t>
      </w:r>
    </w:p>
    <w:p w14:paraId="718D5737" w14:textId="77777777" w:rsidR="003F6D0F" w:rsidRDefault="003F6D0F" w:rsidP="003F6D0F">
      <w:pPr>
        <w:pStyle w:val="PL"/>
      </w:pPr>
      <w:r>
        <w:t xml:space="preserve">        - oAuth2ClientCredentials:</w:t>
      </w:r>
    </w:p>
    <w:p w14:paraId="5657D3DD" w14:textId="77777777" w:rsidR="003F6D0F" w:rsidRDefault="003F6D0F" w:rsidP="003F6D0F">
      <w:pPr>
        <w:pStyle w:val="PL"/>
      </w:pPr>
      <w:r>
        <w:t xml:space="preserve">          - nnwdaf-eventssubscription</w:t>
      </w:r>
    </w:p>
    <w:p w14:paraId="02679AEF" w14:textId="77777777" w:rsidR="003F6D0F" w:rsidRDefault="003F6D0F" w:rsidP="003F6D0F">
      <w:pPr>
        <w:pStyle w:val="PL"/>
      </w:pPr>
      <w:r>
        <w:t xml:space="preserve">          - nnwdaf-eventssubscription:transfer</w:t>
      </w:r>
    </w:p>
    <w:p w14:paraId="5BAF678A" w14:textId="77777777" w:rsidR="003F6D0F" w:rsidRDefault="003F6D0F" w:rsidP="003F6D0F">
      <w:pPr>
        <w:pStyle w:val="PL"/>
      </w:pPr>
      <w:r>
        <w:t xml:space="preserve">      requestBody:</w:t>
      </w:r>
    </w:p>
    <w:p w14:paraId="7323F31F" w14:textId="77777777" w:rsidR="003F6D0F" w:rsidRDefault="003F6D0F" w:rsidP="003F6D0F">
      <w:pPr>
        <w:pStyle w:val="PL"/>
      </w:pPr>
      <w:r>
        <w:t xml:space="preserve">        required: true</w:t>
      </w:r>
    </w:p>
    <w:p w14:paraId="4532E2E0" w14:textId="77777777" w:rsidR="003F6D0F" w:rsidRDefault="003F6D0F" w:rsidP="003F6D0F">
      <w:pPr>
        <w:pStyle w:val="PL"/>
      </w:pPr>
      <w:r>
        <w:t xml:space="preserve">        content:</w:t>
      </w:r>
    </w:p>
    <w:p w14:paraId="4C367388" w14:textId="77777777" w:rsidR="003F6D0F" w:rsidRDefault="003F6D0F" w:rsidP="003F6D0F">
      <w:pPr>
        <w:pStyle w:val="PL"/>
      </w:pPr>
      <w:r>
        <w:t xml:space="preserve">          application/json:</w:t>
      </w:r>
    </w:p>
    <w:p w14:paraId="5FFAFF2C" w14:textId="77777777" w:rsidR="003F6D0F" w:rsidRDefault="003F6D0F" w:rsidP="003F6D0F">
      <w:pPr>
        <w:pStyle w:val="PL"/>
      </w:pPr>
      <w:r>
        <w:lastRenderedPageBreak/>
        <w:t xml:space="preserve">            schema:</w:t>
      </w:r>
    </w:p>
    <w:p w14:paraId="3B1C21DD" w14:textId="77777777" w:rsidR="003F6D0F" w:rsidRDefault="003F6D0F" w:rsidP="003F6D0F">
      <w:pPr>
        <w:pStyle w:val="PL"/>
      </w:pPr>
      <w:r>
        <w:t xml:space="preserve">              $ref: '#/components/schemas/AnalyticsSubscriptionsTransfer'</w:t>
      </w:r>
    </w:p>
    <w:p w14:paraId="414BDDD2" w14:textId="77777777" w:rsidR="003F6D0F" w:rsidRDefault="003F6D0F" w:rsidP="003F6D0F">
      <w:pPr>
        <w:pStyle w:val="PL"/>
      </w:pPr>
      <w:r>
        <w:t xml:space="preserve">      responses:</w:t>
      </w:r>
    </w:p>
    <w:p w14:paraId="1689A685" w14:textId="77777777" w:rsidR="003F6D0F" w:rsidRDefault="003F6D0F" w:rsidP="003F6D0F">
      <w:pPr>
        <w:pStyle w:val="PL"/>
      </w:pPr>
      <w:r>
        <w:t xml:space="preserve">        '201':</w:t>
      </w:r>
    </w:p>
    <w:p w14:paraId="39C5FF01" w14:textId="77777777" w:rsidR="003F6D0F" w:rsidRDefault="003F6D0F" w:rsidP="003F6D0F">
      <w:pPr>
        <w:pStyle w:val="PL"/>
      </w:pPr>
      <w:r>
        <w:t xml:space="preserve">          description: Create a new Individual NWDAF Event Subscription Transfer resource.</w:t>
      </w:r>
    </w:p>
    <w:p w14:paraId="7BD49629" w14:textId="77777777" w:rsidR="003F6D0F" w:rsidRDefault="003F6D0F" w:rsidP="003F6D0F">
      <w:pPr>
        <w:pStyle w:val="PL"/>
        <w:rPr>
          <w:rFonts w:eastAsia="DengXian"/>
        </w:rPr>
      </w:pPr>
      <w:r>
        <w:rPr>
          <w:rFonts w:eastAsia="DengXian"/>
        </w:rPr>
        <w:t xml:space="preserve">          headers:</w:t>
      </w:r>
    </w:p>
    <w:p w14:paraId="2591AA11" w14:textId="77777777" w:rsidR="003F6D0F" w:rsidRDefault="003F6D0F" w:rsidP="003F6D0F">
      <w:pPr>
        <w:pStyle w:val="PL"/>
        <w:rPr>
          <w:rFonts w:eastAsia="DengXian"/>
        </w:rPr>
      </w:pPr>
      <w:r>
        <w:rPr>
          <w:rFonts w:eastAsia="DengXian"/>
        </w:rPr>
        <w:t xml:space="preserve">            Location:</w:t>
      </w:r>
    </w:p>
    <w:p w14:paraId="60361BBA" w14:textId="77777777" w:rsidR="003F6D0F" w:rsidRDefault="003F6D0F" w:rsidP="003F6D0F">
      <w:pPr>
        <w:pStyle w:val="PL"/>
        <w:rPr>
          <w:rFonts w:eastAsia="DengXian"/>
        </w:rPr>
      </w:pPr>
      <w:r>
        <w:rPr>
          <w:rFonts w:eastAsia="DengXian"/>
        </w:rPr>
        <w:t xml:space="preserve">              description: &gt;</w:t>
      </w:r>
    </w:p>
    <w:p w14:paraId="16D28856" w14:textId="77777777" w:rsidR="003F6D0F" w:rsidRDefault="003F6D0F" w:rsidP="003F6D0F">
      <w:pPr>
        <w:pStyle w:val="PL"/>
        <w:rPr>
          <w:rFonts w:eastAsia="DengXian"/>
        </w:rPr>
      </w:pPr>
      <w:r>
        <w:t xml:space="preserve">                </w:t>
      </w:r>
      <w:r>
        <w:rPr>
          <w:rFonts w:eastAsia="DengXian"/>
        </w:rPr>
        <w:t>Contains the URI of the newly created resource, according to the structure</w:t>
      </w:r>
    </w:p>
    <w:p w14:paraId="25C515F3" w14:textId="77777777" w:rsidR="003F6D0F" w:rsidRDefault="003F6D0F" w:rsidP="003F6D0F">
      <w:pPr>
        <w:pStyle w:val="PL"/>
        <w:rPr>
          <w:rFonts w:eastAsia="DengXian"/>
        </w:rPr>
      </w:pPr>
      <w:r>
        <w:t xml:space="preserve">                </w:t>
      </w:r>
      <w:r>
        <w:rPr>
          <w:rFonts w:eastAsia="DengXian"/>
        </w:rPr>
        <w:t>{apiRoot}/nnwdaf-eventssubscription/&lt;apiVersion&gt;/transfers/{transferId}</w:t>
      </w:r>
    </w:p>
    <w:p w14:paraId="14E7C26D" w14:textId="77777777" w:rsidR="003F6D0F" w:rsidRDefault="003F6D0F" w:rsidP="003F6D0F">
      <w:pPr>
        <w:pStyle w:val="PL"/>
        <w:rPr>
          <w:rFonts w:eastAsia="DengXian"/>
        </w:rPr>
      </w:pPr>
      <w:r>
        <w:rPr>
          <w:rFonts w:eastAsia="DengXian"/>
        </w:rPr>
        <w:t xml:space="preserve">              required: true</w:t>
      </w:r>
    </w:p>
    <w:p w14:paraId="1A1A9D73" w14:textId="77777777" w:rsidR="003F6D0F" w:rsidRDefault="003F6D0F" w:rsidP="003F6D0F">
      <w:pPr>
        <w:pStyle w:val="PL"/>
        <w:rPr>
          <w:rFonts w:eastAsia="DengXian"/>
        </w:rPr>
      </w:pPr>
      <w:r>
        <w:rPr>
          <w:rFonts w:eastAsia="DengXian"/>
        </w:rPr>
        <w:t xml:space="preserve">              schema:</w:t>
      </w:r>
    </w:p>
    <w:p w14:paraId="0A17140E" w14:textId="77777777" w:rsidR="003F6D0F" w:rsidRDefault="003F6D0F" w:rsidP="003F6D0F">
      <w:pPr>
        <w:pStyle w:val="PL"/>
        <w:rPr>
          <w:rFonts w:eastAsia="DengXian"/>
        </w:rPr>
      </w:pPr>
      <w:r>
        <w:rPr>
          <w:rFonts w:eastAsia="DengXian"/>
        </w:rPr>
        <w:t xml:space="preserve">                type: string</w:t>
      </w:r>
    </w:p>
    <w:p w14:paraId="3269174E" w14:textId="77777777" w:rsidR="003F6D0F" w:rsidRDefault="003F6D0F" w:rsidP="003F6D0F">
      <w:pPr>
        <w:pStyle w:val="PL"/>
      </w:pPr>
      <w:r>
        <w:t xml:space="preserve">        '204':</w:t>
      </w:r>
    </w:p>
    <w:p w14:paraId="04AFEA59" w14:textId="77777777" w:rsidR="003F6D0F" w:rsidRDefault="003F6D0F" w:rsidP="003F6D0F">
      <w:pPr>
        <w:pStyle w:val="PL"/>
      </w:pPr>
      <w:r>
        <w:t xml:space="preserve">          description: &gt;</w:t>
      </w:r>
    </w:p>
    <w:p w14:paraId="6BBE1818" w14:textId="77777777" w:rsidR="003F6D0F" w:rsidRDefault="003F6D0F" w:rsidP="003F6D0F">
      <w:pPr>
        <w:pStyle w:val="PL"/>
      </w:pPr>
      <w:r>
        <w:t xml:space="preserve">            No Content. The receipt of the information about analytics subscription(s) that are</w:t>
      </w:r>
    </w:p>
    <w:p w14:paraId="76AF40A9" w14:textId="77777777" w:rsidR="003F6D0F" w:rsidRDefault="003F6D0F" w:rsidP="003F6D0F">
      <w:pPr>
        <w:pStyle w:val="PL"/>
      </w:pPr>
      <w:r>
        <w:t xml:space="preserve">            requested to be transferred and the ability to handle this information (e.g. execute the</w:t>
      </w:r>
    </w:p>
    <w:p w14:paraId="3C507B9F" w14:textId="77777777" w:rsidR="003F6D0F" w:rsidRDefault="003F6D0F" w:rsidP="003F6D0F">
      <w:pPr>
        <w:pStyle w:val="PL"/>
      </w:pPr>
      <w:r>
        <w:t xml:space="preserve">            steps required to transfer an analytics subscription directly) is confirmed.</w:t>
      </w:r>
    </w:p>
    <w:p w14:paraId="76A34FB6" w14:textId="77777777" w:rsidR="003F6D0F" w:rsidRDefault="003F6D0F" w:rsidP="003F6D0F">
      <w:pPr>
        <w:pStyle w:val="PL"/>
      </w:pPr>
      <w:r>
        <w:t xml:space="preserve">        '400':</w:t>
      </w:r>
    </w:p>
    <w:p w14:paraId="7235E7DC" w14:textId="77777777" w:rsidR="003F6D0F" w:rsidRDefault="003F6D0F" w:rsidP="003F6D0F">
      <w:pPr>
        <w:pStyle w:val="PL"/>
      </w:pPr>
      <w:r>
        <w:t xml:space="preserve">          $ref: 'TS29571_CommonData.yaml#/components/responses/400'</w:t>
      </w:r>
    </w:p>
    <w:p w14:paraId="190CCEBF" w14:textId="77777777" w:rsidR="003F6D0F" w:rsidRDefault="003F6D0F" w:rsidP="003F6D0F">
      <w:pPr>
        <w:pStyle w:val="PL"/>
      </w:pPr>
      <w:r>
        <w:t xml:space="preserve">        '401':</w:t>
      </w:r>
    </w:p>
    <w:p w14:paraId="1B64378D" w14:textId="77777777" w:rsidR="003F6D0F" w:rsidRDefault="003F6D0F" w:rsidP="003F6D0F">
      <w:pPr>
        <w:pStyle w:val="PL"/>
      </w:pPr>
      <w:r>
        <w:t xml:space="preserve">          $ref: 'TS29571_CommonData.yaml#/components/responses/401'</w:t>
      </w:r>
    </w:p>
    <w:p w14:paraId="6EB3DE9B" w14:textId="77777777" w:rsidR="003F6D0F" w:rsidRDefault="003F6D0F" w:rsidP="003F6D0F">
      <w:pPr>
        <w:pStyle w:val="PL"/>
        <w:rPr>
          <w:rFonts w:eastAsia="DengXian"/>
        </w:rPr>
      </w:pPr>
      <w:r>
        <w:rPr>
          <w:rFonts w:eastAsia="DengXian"/>
        </w:rPr>
        <w:t xml:space="preserve">        '403':</w:t>
      </w:r>
    </w:p>
    <w:p w14:paraId="056FDDF8" w14:textId="77777777" w:rsidR="003F6D0F" w:rsidRDefault="003F6D0F" w:rsidP="003F6D0F">
      <w:pPr>
        <w:pStyle w:val="PL"/>
        <w:rPr>
          <w:rFonts w:eastAsia="DengXian"/>
        </w:rPr>
      </w:pPr>
      <w:r>
        <w:rPr>
          <w:rFonts w:eastAsia="DengXian"/>
        </w:rPr>
        <w:t xml:space="preserve">          $ref: 'TS29571_CommonData.yaml#/components/responses/403'</w:t>
      </w:r>
    </w:p>
    <w:p w14:paraId="2FA317BC" w14:textId="77777777" w:rsidR="003F6D0F" w:rsidRDefault="003F6D0F" w:rsidP="003F6D0F">
      <w:pPr>
        <w:pStyle w:val="PL"/>
      </w:pPr>
      <w:r>
        <w:t xml:space="preserve">        '404':</w:t>
      </w:r>
    </w:p>
    <w:p w14:paraId="1ED25A52" w14:textId="77777777" w:rsidR="003F6D0F" w:rsidRDefault="003F6D0F" w:rsidP="003F6D0F">
      <w:pPr>
        <w:pStyle w:val="PL"/>
      </w:pPr>
      <w:r>
        <w:t xml:space="preserve">          $ref: 'TS29571_CommonData.yaml#/components/responses/404'</w:t>
      </w:r>
    </w:p>
    <w:p w14:paraId="06DFB929" w14:textId="77777777" w:rsidR="003F6D0F" w:rsidRDefault="003F6D0F" w:rsidP="003F6D0F">
      <w:pPr>
        <w:pStyle w:val="PL"/>
      </w:pPr>
      <w:r>
        <w:t xml:space="preserve">        '411':</w:t>
      </w:r>
    </w:p>
    <w:p w14:paraId="4FCF044E" w14:textId="77777777" w:rsidR="003F6D0F" w:rsidRDefault="003F6D0F" w:rsidP="003F6D0F">
      <w:pPr>
        <w:pStyle w:val="PL"/>
      </w:pPr>
      <w:r>
        <w:t xml:space="preserve">          $ref: 'TS29571_CommonData.yaml#/components/responses/411'</w:t>
      </w:r>
    </w:p>
    <w:p w14:paraId="53E4F6D5" w14:textId="77777777" w:rsidR="003F6D0F" w:rsidRDefault="003F6D0F" w:rsidP="003F6D0F">
      <w:pPr>
        <w:pStyle w:val="PL"/>
      </w:pPr>
      <w:r>
        <w:t xml:space="preserve">        '413':</w:t>
      </w:r>
    </w:p>
    <w:p w14:paraId="11DE22B2" w14:textId="77777777" w:rsidR="003F6D0F" w:rsidRDefault="003F6D0F" w:rsidP="003F6D0F">
      <w:pPr>
        <w:pStyle w:val="PL"/>
      </w:pPr>
      <w:r>
        <w:t xml:space="preserve">          $ref: 'TS29571_CommonData.yaml#/components/responses/413'</w:t>
      </w:r>
    </w:p>
    <w:p w14:paraId="11E5CDED" w14:textId="77777777" w:rsidR="003F6D0F" w:rsidRDefault="003F6D0F" w:rsidP="003F6D0F">
      <w:pPr>
        <w:pStyle w:val="PL"/>
      </w:pPr>
      <w:r>
        <w:t xml:space="preserve">        '415':</w:t>
      </w:r>
    </w:p>
    <w:p w14:paraId="3819A69C" w14:textId="77777777" w:rsidR="003F6D0F" w:rsidRDefault="003F6D0F" w:rsidP="003F6D0F">
      <w:pPr>
        <w:pStyle w:val="PL"/>
      </w:pPr>
      <w:r>
        <w:t xml:space="preserve">          $ref: 'TS29571_CommonData.yaml#/components/responses/415'</w:t>
      </w:r>
    </w:p>
    <w:p w14:paraId="4B197A46" w14:textId="77777777" w:rsidR="003F6D0F" w:rsidRDefault="003F6D0F" w:rsidP="003F6D0F">
      <w:pPr>
        <w:pStyle w:val="PL"/>
        <w:rPr>
          <w:rFonts w:eastAsia="DengXian"/>
        </w:rPr>
      </w:pPr>
      <w:r>
        <w:rPr>
          <w:rFonts w:eastAsia="DengXian"/>
        </w:rPr>
        <w:t xml:space="preserve">        '429':</w:t>
      </w:r>
    </w:p>
    <w:p w14:paraId="2B74B3D6" w14:textId="77777777" w:rsidR="003F6D0F" w:rsidRDefault="003F6D0F" w:rsidP="003F6D0F">
      <w:pPr>
        <w:pStyle w:val="PL"/>
        <w:rPr>
          <w:rFonts w:eastAsia="DengXian"/>
        </w:rPr>
      </w:pPr>
      <w:r>
        <w:rPr>
          <w:rFonts w:eastAsia="DengXian"/>
        </w:rPr>
        <w:t xml:space="preserve">          $ref: 'TS29571_CommonData.yaml#/components/responses/429'</w:t>
      </w:r>
    </w:p>
    <w:p w14:paraId="3723DB81" w14:textId="77777777" w:rsidR="003F6D0F" w:rsidRDefault="003F6D0F" w:rsidP="003F6D0F">
      <w:pPr>
        <w:pStyle w:val="PL"/>
      </w:pPr>
      <w:r>
        <w:t xml:space="preserve">        '500':</w:t>
      </w:r>
    </w:p>
    <w:p w14:paraId="75A8B7A1" w14:textId="77777777" w:rsidR="003F6D0F" w:rsidRDefault="003F6D0F" w:rsidP="003F6D0F">
      <w:pPr>
        <w:pStyle w:val="PL"/>
      </w:pPr>
      <w:r>
        <w:t xml:space="preserve">          $ref: 'TS29571_CommonData.yaml#/components/responses/500'</w:t>
      </w:r>
    </w:p>
    <w:p w14:paraId="64999E89" w14:textId="77777777" w:rsidR="003F6D0F" w:rsidRDefault="003F6D0F" w:rsidP="003F6D0F">
      <w:pPr>
        <w:pStyle w:val="PL"/>
      </w:pPr>
      <w:r>
        <w:t xml:space="preserve">        '502':</w:t>
      </w:r>
    </w:p>
    <w:p w14:paraId="7463E221" w14:textId="77777777" w:rsidR="003F6D0F" w:rsidRDefault="003F6D0F" w:rsidP="003F6D0F">
      <w:pPr>
        <w:pStyle w:val="PL"/>
      </w:pPr>
      <w:r>
        <w:t xml:space="preserve">          $ref: 'TS29571_CommonData.yaml#/components/responses/502'</w:t>
      </w:r>
    </w:p>
    <w:p w14:paraId="36E70F90" w14:textId="77777777" w:rsidR="003F6D0F" w:rsidRDefault="003F6D0F" w:rsidP="003F6D0F">
      <w:pPr>
        <w:pStyle w:val="PL"/>
      </w:pPr>
      <w:r>
        <w:t xml:space="preserve">        '503':</w:t>
      </w:r>
    </w:p>
    <w:p w14:paraId="594CDFA7" w14:textId="77777777" w:rsidR="003F6D0F" w:rsidRDefault="003F6D0F" w:rsidP="003F6D0F">
      <w:pPr>
        <w:pStyle w:val="PL"/>
      </w:pPr>
      <w:r>
        <w:t xml:space="preserve">          $ref: 'TS29571_CommonData.yaml#/components/responses/503'</w:t>
      </w:r>
    </w:p>
    <w:p w14:paraId="752CE96C" w14:textId="77777777" w:rsidR="003F6D0F" w:rsidRDefault="003F6D0F" w:rsidP="003F6D0F">
      <w:pPr>
        <w:pStyle w:val="PL"/>
      </w:pPr>
      <w:r>
        <w:t xml:space="preserve">        default:</w:t>
      </w:r>
    </w:p>
    <w:p w14:paraId="5703D9AE" w14:textId="77777777" w:rsidR="003F6D0F" w:rsidRDefault="003F6D0F" w:rsidP="003F6D0F">
      <w:pPr>
        <w:pStyle w:val="PL"/>
      </w:pPr>
      <w:r>
        <w:t xml:space="preserve">          $ref: 'TS29571_CommonData.yaml#/components/responses/default'</w:t>
      </w:r>
    </w:p>
    <w:p w14:paraId="49C2D562" w14:textId="77777777" w:rsidR="003F6D0F" w:rsidRDefault="003F6D0F" w:rsidP="003F6D0F">
      <w:pPr>
        <w:pStyle w:val="PL"/>
      </w:pPr>
    </w:p>
    <w:p w14:paraId="5280DD07" w14:textId="77777777" w:rsidR="003F6D0F" w:rsidRDefault="003F6D0F" w:rsidP="003F6D0F">
      <w:pPr>
        <w:pStyle w:val="PL"/>
      </w:pPr>
      <w:r>
        <w:t xml:space="preserve">  /transfers/{transferId}:</w:t>
      </w:r>
    </w:p>
    <w:p w14:paraId="34AC39DF" w14:textId="77777777" w:rsidR="003F6D0F" w:rsidRDefault="003F6D0F" w:rsidP="003F6D0F">
      <w:pPr>
        <w:pStyle w:val="PL"/>
      </w:pPr>
      <w:r>
        <w:t xml:space="preserve">    delete:</w:t>
      </w:r>
    </w:p>
    <w:p w14:paraId="4E35022B" w14:textId="77777777" w:rsidR="003F6D0F" w:rsidRDefault="003F6D0F" w:rsidP="003F6D0F">
      <w:pPr>
        <w:pStyle w:val="PL"/>
      </w:pPr>
      <w:r>
        <w:t xml:space="preserve">      summary: Delete an existing Individual NWDAF Event Subscription Transfer</w:t>
      </w:r>
    </w:p>
    <w:p w14:paraId="62A10383" w14:textId="77777777" w:rsidR="003F6D0F" w:rsidRDefault="003F6D0F" w:rsidP="003F6D0F">
      <w:pPr>
        <w:pStyle w:val="PL"/>
      </w:pPr>
      <w:r>
        <w:t xml:space="preserve">      operationId: DeleteNWDAFEventSubscriptionTransfer</w:t>
      </w:r>
    </w:p>
    <w:p w14:paraId="561094E7" w14:textId="77777777" w:rsidR="003F6D0F" w:rsidRDefault="003F6D0F" w:rsidP="003F6D0F">
      <w:pPr>
        <w:pStyle w:val="PL"/>
      </w:pPr>
      <w:r>
        <w:t xml:space="preserve">      tags:</w:t>
      </w:r>
    </w:p>
    <w:p w14:paraId="552D335D" w14:textId="77777777" w:rsidR="003F6D0F" w:rsidRDefault="003F6D0F" w:rsidP="003F6D0F">
      <w:pPr>
        <w:pStyle w:val="PL"/>
      </w:pPr>
      <w:r>
        <w:t xml:space="preserve">        - Individual NWDAF Event Subscription Transfer (Document)</w:t>
      </w:r>
    </w:p>
    <w:p w14:paraId="421861A2" w14:textId="77777777" w:rsidR="003F6D0F" w:rsidRDefault="003F6D0F" w:rsidP="003F6D0F">
      <w:pPr>
        <w:pStyle w:val="PL"/>
      </w:pPr>
      <w:r>
        <w:t xml:space="preserve">      security:</w:t>
      </w:r>
    </w:p>
    <w:p w14:paraId="3C665E71" w14:textId="77777777" w:rsidR="003F6D0F" w:rsidRDefault="003F6D0F" w:rsidP="003F6D0F">
      <w:pPr>
        <w:pStyle w:val="PL"/>
      </w:pPr>
      <w:r>
        <w:t xml:space="preserve">        - {}</w:t>
      </w:r>
    </w:p>
    <w:p w14:paraId="3E41DFAE" w14:textId="77777777" w:rsidR="003F6D0F" w:rsidRDefault="003F6D0F" w:rsidP="003F6D0F">
      <w:pPr>
        <w:pStyle w:val="PL"/>
      </w:pPr>
      <w:r>
        <w:t xml:space="preserve">        - oAuth2ClientCredentials:</w:t>
      </w:r>
    </w:p>
    <w:p w14:paraId="002EECC2" w14:textId="77777777" w:rsidR="003F6D0F" w:rsidRDefault="003F6D0F" w:rsidP="003F6D0F">
      <w:pPr>
        <w:pStyle w:val="PL"/>
      </w:pPr>
      <w:r>
        <w:t xml:space="preserve">          - nnwdaf-eventssubscription</w:t>
      </w:r>
    </w:p>
    <w:p w14:paraId="233D7A16" w14:textId="77777777" w:rsidR="003F6D0F" w:rsidRDefault="003F6D0F" w:rsidP="003F6D0F">
      <w:pPr>
        <w:pStyle w:val="PL"/>
      </w:pPr>
      <w:r>
        <w:t xml:space="preserve">        - oAuth2ClientCredentials:</w:t>
      </w:r>
    </w:p>
    <w:p w14:paraId="08816CE6" w14:textId="77777777" w:rsidR="003F6D0F" w:rsidRDefault="003F6D0F" w:rsidP="003F6D0F">
      <w:pPr>
        <w:pStyle w:val="PL"/>
      </w:pPr>
      <w:r>
        <w:t xml:space="preserve">          - nnwdaf-eventssubscription</w:t>
      </w:r>
    </w:p>
    <w:p w14:paraId="683B5951" w14:textId="77777777" w:rsidR="003F6D0F" w:rsidRDefault="003F6D0F" w:rsidP="003F6D0F">
      <w:pPr>
        <w:pStyle w:val="PL"/>
      </w:pPr>
      <w:r>
        <w:t xml:space="preserve">          - nnwdaf-eventssubscription:transfer</w:t>
      </w:r>
    </w:p>
    <w:p w14:paraId="47DE673F" w14:textId="77777777" w:rsidR="003F6D0F" w:rsidRDefault="003F6D0F" w:rsidP="003F6D0F">
      <w:pPr>
        <w:pStyle w:val="PL"/>
      </w:pPr>
      <w:r>
        <w:t xml:space="preserve">      parameters:</w:t>
      </w:r>
    </w:p>
    <w:p w14:paraId="3A2BA82A" w14:textId="77777777" w:rsidR="003F6D0F" w:rsidRDefault="003F6D0F" w:rsidP="003F6D0F">
      <w:pPr>
        <w:pStyle w:val="PL"/>
      </w:pPr>
      <w:r>
        <w:t xml:space="preserve">        - name: transferId</w:t>
      </w:r>
    </w:p>
    <w:p w14:paraId="37DF29A7" w14:textId="77777777" w:rsidR="003F6D0F" w:rsidRDefault="003F6D0F" w:rsidP="003F6D0F">
      <w:pPr>
        <w:pStyle w:val="PL"/>
      </w:pPr>
      <w:r>
        <w:t xml:space="preserve">          in: path</w:t>
      </w:r>
    </w:p>
    <w:p w14:paraId="074DAFB5" w14:textId="77777777" w:rsidR="003F6D0F" w:rsidRDefault="003F6D0F" w:rsidP="003F6D0F">
      <w:pPr>
        <w:pStyle w:val="PL"/>
      </w:pPr>
      <w:r>
        <w:t xml:space="preserve">          description: &gt;</w:t>
      </w:r>
    </w:p>
    <w:p w14:paraId="4A5A6388" w14:textId="77777777" w:rsidR="003F6D0F" w:rsidRDefault="003F6D0F" w:rsidP="003F6D0F">
      <w:pPr>
        <w:pStyle w:val="PL"/>
      </w:pPr>
      <w:r>
        <w:t xml:space="preserve">            String identifying a request for an analytics subscription transfer to the</w:t>
      </w:r>
    </w:p>
    <w:p w14:paraId="08A93BC4" w14:textId="77777777" w:rsidR="003F6D0F" w:rsidRDefault="003F6D0F" w:rsidP="003F6D0F">
      <w:pPr>
        <w:pStyle w:val="PL"/>
      </w:pPr>
      <w:r>
        <w:t xml:space="preserve">            Nnwdaf_EventsSubscription Service.</w:t>
      </w:r>
    </w:p>
    <w:p w14:paraId="5F667C22" w14:textId="77777777" w:rsidR="003F6D0F" w:rsidRDefault="003F6D0F" w:rsidP="003F6D0F">
      <w:pPr>
        <w:pStyle w:val="PL"/>
      </w:pPr>
      <w:r>
        <w:t xml:space="preserve">          required: true</w:t>
      </w:r>
    </w:p>
    <w:p w14:paraId="79B50B73" w14:textId="77777777" w:rsidR="003F6D0F" w:rsidRDefault="003F6D0F" w:rsidP="003F6D0F">
      <w:pPr>
        <w:pStyle w:val="PL"/>
      </w:pPr>
      <w:r>
        <w:t xml:space="preserve">          schema:</w:t>
      </w:r>
    </w:p>
    <w:p w14:paraId="31853895" w14:textId="77777777" w:rsidR="003F6D0F" w:rsidRDefault="003F6D0F" w:rsidP="003F6D0F">
      <w:pPr>
        <w:pStyle w:val="PL"/>
      </w:pPr>
      <w:r>
        <w:t xml:space="preserve">            type: string</w:t>
      </w:r>
    </w:p>
    <w:p w14:paraId="5ED88511" w14:textId="77777777" w:rsidR="003F6D0F" w:rsidRDefault="003F6D0F" w:rsidP="003F6D0F">
      <w:pPr>
        <w:pStyle w:val="PL"/>
      </w:pPr>
      <w:r>
        <w:t xml:space="preserve">      responses:</w:t>
      </w:r>
    </w:p>
    <w:p w14:paraId="3375CE52" w14:textId="77777777" w:rsidR="003F6D0F" w:rsidRDefault="003F6D0F" w:rsidP="003F6D0F">
      <w:pPr>
        <w:pStyle w:val="PL"/>
      </w:pPr>
      <w:r>
        <w:t xml:space="preserve">        '204':</w:t>
      </w:r>
    </w:p>
    <w:p w14:paraId="4978DDE8" w14:textId="77777777" w:rsidR="003F6D0F" w:rsidRDefault="003F6D0F" w:rsidP="003F6D0F">
      <w:pPr>
        <w:pStyle w:val="PL"/>
      </w:pPr>
      <w:r>
        <w:t xml:space="preserve">          description: &gt;</w:t>
      </w:r>
    </w:p>
    <w:p w14:paraId="3CE5D703" w14:textId="77777777" w:rsidR="003F6D0F" w:rsidRDefault="003F6D0F" w:rsidP="003F6D0F">
      <w:pPr>
        <w:pStyle w:val="PL"/>
      </w:pPr>
      <w:r>
        <w:t xml:space="preserve">            No Content. The Individual NWDAF Event Subscription Transfer resource matching the</w:t>
      </w:r>
    </w:p>
    <w:p w14:paraId="58765DBD" w14:textId="77777777" w:rsidR="003F6D0F" w:rsidRDefault="003F6D0F" w:rsidP="003F6D0F">
      <w:pPr>
        <w:pStyle w:val="PL"/>
      </w:pPr>
      <w:r>
        <w:t xml:space="preserve">            transferId was deleted.</w:t>
      </w:r>
    </w:p>
    <w:p w14:paraId="4FF6F8B8" w14:textId="77777777" w:rsidR="003F6D0F" w:rsidRDefault="003F6D0F" w:rsidP="003F6D0F">
      <w:pPr>
        <w:pStyle w:val="PL"/>
      </w:pPr>
      <w:r>
        <w:t xml:space="preserve">        '307':</w:t>
      </w:r>
    </w:p>
    <w:p w14:paraId="50B09B9C" w14:textId="77777777" w:rsidR="003F6D0F" w:rsidRDefault="003F6D0F" w:rsidP="003F6D0F">
      <w:pPr>
        <w:pStyle w:val="PL"/>
      </w:pPr>
      <w:r>
        <w:t xml:space="preserve">          $ref: 'TS29571_CommonData.yaml#/components/responses/307'</w:t>
      </w:r>
    </w:p>
    <w:p w14:paraId="224E97AD" w14:textId="77777777" w:rsidR="003F6D0F" w:rsidRDefault="003F6D0F" w:rsidP="003F6D0F">
      <w:pPr>
        <w:pStyle w:val="PL"/>
      </w:pPr>
      <w:r>
        <w:t xml:space="preserve">        '308':</w:t>
      </w:r>
    </w:p>
    <w:p w14:paraId="3C1D7FD2" w14:textId="77777777" w:rsidR="003F6D0F" w:rsidRDefault="003F6D0F" w:rsidP="003F6D0F">
      <w:pPr>
        <w:pStyle w:val="PL"/>
      </w:pPr>
      <w:r>
        <w:t xml:space="preserve">          $ref: 'TS29571_CommonData.yaml#/components/responses/308'</w:t>
      </w:r>
    </w:p>
    <w:p w14:paraId="52BD6910" w14:textId="77777777" w:rsidR="003F6D0F" w:rsidRDefault="003F6D0F" w:rsidP="003F6D0F">
      <w:pPr>
        <w:pStyle w:val="PL"/>
      </w:pPr>
      <w:r>
        <w:t xml:space="preserve">        '400':</w:t>
      </w:r>
    </w:p>
    <w:p w14:paraId="4774797B" w14:textId="77777777" w:rsidR="003F6D0F" w:rsidRDefault="003F6D0F" w:rsidP="003F6D0F">
      <w:pPr>
        <w:pStyle w:val="PL"/>
      </w:pPr>
      <w:r>
        <w:t xml:space="preserve">          $ref: 'TS29571_CommonData.yaml#/components/responses/400'</w:t>
      </w:r>
    </w:p>
    <w:p w14:paraId="5A654863" w14:textId="77777777" w:rsidR="003F6D0F" w:rsidRDefault="003F6D0F" w:rsidP="003F6D0F">
      <w:pPr>
        <w:pStyle w:val="PL"/>
      </w:pPr>
      <w:r>
        <w:t xml:space="preserve">        '401':</w:t>
      </w:r>
    </w:p>
    <w:p w14:paraId="7A96DC99" w14:textId="77777777" w:rsidR="003F6D0F" w:rsidRDefault="003F6D0F" w:rsidP="003F6D0F">
      <w:pPr>
        <w:pStyle w:val="PL"/>
      </w:pPr>
      <w:r>
        <w:t xml:space="preserve">          $ref: 'TS29571_CommonData.yaml#/components/responses/401'</w:t>
      </w:r>
    </w:p>
    <w:p w14:paraId="0899C33C" w14:textId="77777777" w:rsidR="003F6D0F" w:rsidRDefault="003F6D0F" w:rsidP="003F6D0F">
      <w:pPr>
        <w:pStyle w:val="PL"/>
        <w:rPr>
          <w:rFonts w:eastAsia="DengXian"/>
        </w:rPr>
      </w:pPr>
      <w:r>
        <w:rPr>
          <w:rFonts w:eastAsia="DengXian"/>
        </w:rPr>
        <w:lastRenderedPageBreak/>
        <w:t xml:space="preserve">        '403':</w:t>
      </w:r>
    </w:p>
    <w:p w14:paraId="0DE38CC6" w14:textId="77777777" w:rsidR="003F6D0F" w:rsidRDefault="003F6D0F" w:rsidP="003F6D0F">
      <w:pPr>
        <w:pStyle w:val="PL"/>
        <w:rPr>
          <w:rFonts w:eastAsia="DengXian"/>
        </w:rPr>
      </w:pPr>
      <w:r>
        <w:rPr>
          <w:rFonts w:eastAsia="DengXian"/>
        </w:rPr>
        <w:t xml:space="preserve">          $ref: 'TS29571_CommonData.yaml#/components/responses/403'</w:t>
      </w:r>
    </w:p>
    <w:p w14:paraId="6D9C2F57" w14:textId="77777777" w:rsidR="003F6D0F" w:rsidRDefault="003F6D0F" w:rsidP="003F6D0F">
      <w:pPr>
        <w:pStyle w:val="PL"/>
      </w:pPr>
      <w:r>
        <w:t xml:space="preserve">        '404':</w:t>
      </w:r>
    </w:p>
    <w:p w14:paraId="1BD10B47" w14:textId="77777777" w:rsidR="003F6D0F" w:rsidRDefault="003F6D0F" w:rsidP="003F6D0F">
      <w:pPr>
        <w:pStyle w:val="PL"/>
      </w:pPr>
      <w:r>
        <w:t xml:space="preserve">          $ref: 'TS29571_CommonData.yaml#/components/responses/404'</w:t>
      </w:r>
    </w:p>
    <w:p w14:paraId="3DAA6135" w14:textId="77777777" w:rsidR="003F6D0F" w:rsidRDefault="003F6D0F" w:rsidP="003F6D0F">
      <w:pPr>
        <w:pStyle w:val="PL"/>
        <w:rPr>
          <w:rFonts w:eastAsia="DengXian"/>
        </w:rPr>
      </w:pPr>
      <w:r>
        <w:rPr>
          <w:rFonts w:eastAsia="DengXian"/>
        </w:rPr>
        <w:t xml:space="preserve">        '429':</w:t>
      </w:r>
    </w:p>
    <w:p w14:paraId="4C6013DB" w14:textId="77777777" w:rsidR="003F6D0F" w:rsidRDefault="003F6D0F" w:rsidP="003F6D0F">
      <w:pPr>
        <w:pStyle w:val="PL"/>
        <w:rPr>
          <w:rFonts w:eastAsia="DengXian"/>
        </w:rPr>
      </w:pPr>
      <w:r>
        <w:rPr>
          <w:rFonts w:eastAsia="DengXian"/>
        </w:rPr>
        <w:t xml:space="preserve">          $ref: 'TS29571_CommonData.yaml#/components/responses/429'</w:t>
      </w:r>
    </w:p>
    <w:p w14:paraId="1CE69E17" w14:textId="77777777" w:rsidR="003F6D0F" w:rsidRDefault="003F6D0F" w:rsidP="003F6D0F">
      <w:pPr>
        <w:pStyle w:val="PL"/>
      </w:pPr>
      <w:r>
        <w:t xml:space="preserve">        '500':</w:t>
      </w:r>
    </w:p>
    <w:p w14:paraId="564B908D" w14:textId="77777777" w:rsidR="003F6D0F" w:rsidRDefault="003F6D0F" w:rsidP="003F6D0F">
      <w:pPr>
        <w:pStyle w:val="PL"/>
      </w:pPr>
      <w:r>
        <w:t xml:space="preserve">          $ref: 'TS29571_CommonData.yaml#/components/responses/500'</w:t>
      </w:r>
    </w:p>
    <w:p w14:paraId="2BF553E8" w14:textId="77777777" w:rsidR="003F6D0F" w:rsidRDefault="003F6D0F" w:rsidP="003F6D0F">
      <w:pPr>
        <w:pStyle w:val="PL"/>
      </w:pPr>
      <w:r>
        <w:t xml:space="preserve">        '501':</w:t>
      </w:r>
    </w:p>
    <w:p w14:paraId="7DA0A738" w14:textId="77777777" w:rsidR="003F6D0F" w:rsidRDefault="003F6D0F" w:rsidP="003F6D0F">
      <w:pPr>
        <w:pStyle w:val="PL"/>
      </w:pPr>
      <w:r>
        <w:t xml:space="preserve">          $ref: 'TS29571_CommonData.yaml#/components/responses/501'</w:t>
      </w:r>
    </w:p>
    <w:p w14:paraId="173C1B8A" w14:textId="77777777" w:rsidR="003F6D0F" w:rsidRDefault="003F6D0F" w:rsidP="003F6D0F">
      <w:pPr>
        <w:pStyle w:val="PL"/>
      </w:pPr>
      <w:r>
        <w:t xml:space="preserve">        '502':</w:t>
      </w:r>
    </w:p>
    <w:p w14:paraId="77F92AE9" w14:textId="77777777" w:rsidR="003F6D0F" w:rsidRDefault="003F6D0F" w:rsidP="003F6D0F">
      <w:pPr>
        <w:pStyle w:val="PL"/>
      </w:pPr>
      <w:r>
        <w:t xml:space="preserve">          $ref: 'TS29571_CommonData.yaml#/components/responses/502'</w:t>
      </w:r>
    </w:p>
    <w:p w14:paraId="2CF02C2D" w14:textId="77777777" w:rsidR="003F6D0F" w:rsidRDefault="003F6D0F" w:rsidP="003F6D0F">
      <w:pPr>
        <w:pStyle w:val="PL"/>
      </w:pPr>
      <w:r>
        <w:t xml:space="preserve">        '503':</w:t>
      </w:r>
    </w:p>
    <w:p w14:paraId="14DB73D2" w14:textId="77777777" w:rsidR="003F6D0F" w:rsidRDefault="003F6D0F" w:rsidP="003F6D0F">
      <w:pPr>
        <w:pStyle w:val="PL"/>
      </w:pPr>
      <w:r>
        <w:t xml:space="preserve">          $ref: 'TS29571_CommonData.yaml#/components/responses/503'</w:t>
      </w:r>
    </w:p>
    <w:p w14:paraId="41F6FEFA" w14:textId="77777777" w:rsidR="003F6D0F" w:rsidRDefault="003F6D0F" w:rsidP="003F6D0F">
      <w:pPr>
        <w:pStyle w:val="PL"/>
      </w:pPr>
      <w:r>
        <w:t xml:space="preserve">        default:</w:t>
      </w:r>
    </w:p>
    <w:p w14:paraId="3BA0A5CC" w14:textId="77777777" w:rsidR="003F6D0F" w:rsidRDefault="003F6D0F" w:rsidP="003F6D0F">
      <w:pPr>
        <w:pStyle w:val="PL"/>
      </w:pPr>
      <w:r>
        <w:t xml:space="preserve">          $ref: 'TS29571_CommonData.yaml#/components/responses/default'</w:t>
      </w:r>
    </w:p>
    <w:p w14:paraId="1D0548F2" w14:textId="77777777" w:rsidR="003F6D0F" w:rsidRDefault="003F6D0F" w:rsidP="003F6D0F">
      <w:pPr>
        <w:pStyle w:val="PL"/>
      </w:pPr>
      <w:r>
        <w:t xml:space="preserve">    put:</w:t>
      </w:r>
    </w:p>
    <w:p w14:paraId="6ECC2A7A" w14:textId="77777777" w:rsidR="003F6D0F" w:rsidRDefault="003F6D0F" w:rsidP="003F6D0F">
      <w:pPr>
        <w:pStyle w:val="PL"/>
      </w:pPr>
      <w:r>
        <w:t xml:space="preserve">      summary: Update an existing Individual NWDAF Event Subscription Transfer</w:t>
      </w:r>
    </w:p>
    <w:p w14:paraId="29867DDD" w14:textId="77777777" w:rsidR="003F6D0F" w:rsidRDefault="003F6D0F" w:rsidP="003F6D0F">
      <w:pPr>
        <w:pStyle w:val="PL"/>
      </w:pPr>
      <w:r>
        <w:t xml:space="preserve">      operationId: UpdateNWDAFEventSubscriptionTransfer</w:t>
      </w:r>
    </w:p>
    <w:p w14:paraId="27973E5C" w14:textId="77777777" w:rsidR="003F6D0F" w:rsidRDefault="003F6D0F" w:rsidP="003F6D0F">
      <w:pPr>
        <w:pStyle w:val="PL"/>
      </w:pPr>
      <w:r>
        <w:t xml:space="preserve">      tags:</w:t>
      </w:r>
    </w:p>
    <w:p w14:paraId="7040164D" w14:textId="77777777" w:rsidR="003F6D0F" w:rsidRDefault="003F6D0F" w:rsidP="003F6D0F">
      <w:pPr>
        <w:pStyle w:val="PL"/>
      </w:pPr>
      <w:r>
        <w:t xml:space="preserve">        - Individual NWDAF Event Subscription Transfer (Document)</w:t>
      </w:r>
    </w:p>
    <w:p w14:paraId="65A481BB" w14:textId="77777777" w:rsidR="003F6D0F" w:rsidRDefault="003F6D0F" w:rsidP="003F6D0F">
      <w:pPr>
        <w:pStyle w:val="PL"/>
      </w:pPr>
      <w:r>
        <w:t xml:space="preserve">      security:</w:t>
      </w:r>
    </w:p>
    <w:p w14:paraId="7311C337" w14:textId="77777777" w:rsidR="003F6D0F" w:rsidRDefault="003F6D0F" w:rsidP="003F6D0F">
      <w:pPr>
        <w:pStyle w:val="PL"/>
      </w:pPr>
      <w:r>
        <w:t xml:space="preserve">        - {}</w:t>
      </w:r>
    </w:p>
    <w:p w14:paraId="0B7AFE7C" w14:textId="77777777" w:rsidR="003F6D0F" w:rsidRDefault="003F6D0F" w:rsidP="003F6D0F">
      <w:pPr>
        <w:pStyle w:val="PL"/>
      </w:pPr>
      <w:r>
        <w:t xml:space="preserve">        - oAuth2ClientCredentials:</w:t>
      </w:r>
    </w:p>
    <w:p w14:paraId="088184EF" w14:textId="77777777" w:rsidR="003F6D0F" w:rsidRDefault="003F6D0F" w:rsidP="003F6D0F">
      <w:pPr>
        <w:pStyle w:val="PL"/>
      </w:pPr>
      <w:r>
        <w:t xml:space="preserve">          - nnwdaf-eventssubscription</w:t>
      </w:r>
    </w:p>
    <w:p w14:paraId="6BD58CE7" w14:textId="77777777" w:rsidR="003F6D0F" w:rsidRDefault="003F6D0F" w:rsidP="003F6D0F">
      <w:pPr>
        <w:pStyle w:val="PL"/>
      </w:pPr>
      <w:r>
        <w:t xml:space="preserve">        - oAuth2ClientCredentials:</w:t>
      </w:r>
    </w:p>
    <w:p w14:paraId="7A8B7014" w14:textId="77777777" w:rsidR="003F6D0F" w:rsidRDefault="003F6D0F" w:rsidP="003F6D0F">
      <w:pPr>
        <w:pStyle w:val="PL"/>
      </w:pPr>
      <w:r>
        <w:t xml:space="preserve">          - nnwdaf-eventssubscription</w:t>
      </w:r>
    </w:p>
    <w:p w14:paraId="52579A56" w14:textId="77777777" w:rsidR="003F6D0F" w:rsidRDefault="003F6D0F" w:rsidP="003F6D0F">
      <w:pPr>
        <w:pStyle w:val="PL"/>
      </w:pPr>
      <w:r>
        <w:t xml:space="preserve">          - nnwdaf-eventssubscription:transfer</w:t>
      </w:r>
    </w:p>
    <w:p w14:paraId="05C8C4D0" w14:textId="77777777" w:rsidR="003F6D0F" w:rsidRDefault="003F6D0F" w:rsidP="003F6D0F">
      <w:pPr>
        <w:pStyle w:val="PL"/>
      </w:pPr>
      <w:r>
        <w:t xml:space="preserve">      requestBody:</w:t>
      </w:r>
    </w:p>
    <w:p w14:paraId="023324CD" w14:textId="77777777" w:rsidR="003F6D0F" w:rsidRDefault="003F6D0F" w:rsidP="003F6D0F">
      <w:pPr>
        <w:pStyle w:val="PL"/>
      </w:pPr>
      <w:r>
        <w:t xml:space="preserve">        required: true</w:t>
      </w:r>
    </w:p>
    <w:p w14:paraId="7F1779A7" w14:textId="77777777" w:rsidR="003F6D0F" w:rsidRDefault="003F6D0F" w:rsidP="003F6D0F">
      <w:pPr>
        <w:pStyle w:val="PL"/>
      </w:pPr>
      <w:r>
        <w:t xml:space="preserve">        content:</w:t>
      </w:r>
    </w:p>
    <w:p w14:paraId="42A2E9D1" w14:textId="77777777" w:rsidR="003F6D0F" w:rsidRDefault="003F6D0F" w:rsidP="003F6D0F">
      <w:pPr>
        <w:pStyle w:val="PL"/>
      </w:pPr>
      <w:r>
        <w:t xml:space="preserve">          application/json:</w:t>
      </w:r>
    </w:p>
    <w:p w14:paraId="7EF0C1ED" w14:textId="77777777" w:rsidR="003F6D0F" w:rsidRDefault="003F6D0F" w:rsidP="003F6D0F">
      <w:pPr>
        <w:pStyle w:val="PL"/>
      </w:pPr>
      <w:r>
        <w:t xml:space="preserve">            schema:</w:t>
      </w:r>
    </w:p>
    <w:p w14:paraId="754C9A7B" w14:textId="77777777" w:rsidR="003F6D0F" w:rsidRDefault="003F6D0F" w:rsidP="003F6D0F">
      <w:pPr>
        <w:pStyle w:val="PL"/>
      </w:pPr>
      <w:r>
        <w:t xml:space="preserve">              $ref: '#/components/schemas/AnalyticsSubscriptionsTransfer'</w:t>
      </w:r>
    </w:p>
    <w:p w14:paraId="16CF446A" w14:textId="77777777" w:rsidR="003F6D0F" w:rsidRDefault="003F6D0F" w:rsidP="003F6D0F">
      <w:pPr>
        <w:pStyle w:val="PL"/>
      </w:pPr>
      <w:r>
        <w:t xml:space="preserve">      parameters:</w:t>
      </w:r>
    </w:p>
    <w:p w14:paraId="2880675B" w14:textId="77777777" w:rsidR="003F6D0F" w:rsidRDefault="003F6D0F" w:rsidP="003F6D0F">
      <w:pPr>
        <w:pStyle w:val="PL"/>
      </w:pPr>
      <w:r>
        <w:t xml:space="preserve">        - name: transferId</w:t>
      </w:r>
    </w:p>
    <w:p w14:paraId="6109E785" w14:textId="77777777" w:rsidR="003F6D0F" w:rsidRDefault="003F6D0F" w:rsidP="003F6D0F">
      <w:pPr>
        <w:pStyle w:val="PL"/>
      </w:pPr>
      <w:r>
        <w:t xml:space="preserve">          in: path</w:t>
      </w:r>
    </w:p>
    <w:p w14:paraId="5403D4DF" w14:textId="77777777" w:rsidR="003F6D0F" w:rsidRDefault="003F6D0F" w:rsidP="003F6D0F">
      <w:pPr>
        <w:pStyle w:val="PL"/>
      </w:pPr>
      <w:r>
        <w:t xml:space="preserve">          description: &gt;</w:t>
      </w:r>
    </w:p>
    <w:p w14:paraId="320A5D02" w14:textId="77777777" w:rsidR="003F6D0F" w:rsidRDefault="003F6D0F" w:rsidP="003F6D0F">
      <w:pPr>
        <w:pStyle w:val="PL"/>
      </w:pPr>
      <w:r>
        <w:t xml:space="preserve">            String identifying a request for an analytics subscription transfer to the</w:t>
      </w:r>
    </w:p>
    <w:p w14:paraId="529EE214" w14:textId="77777777" w:rsidR="003F6D0F" w:rsidRDefault="003F6D0F" w:rsidP="003F6D0F">
      <w:pPr>
        <w:pStyle w:val="PL"/>
      </w:pPr>
      <w:r>
        <w:t xml:space="preserve">            Nnwdaf_EventsSubscription Service</w:t>
      </w:r>
    </w:p>
    <w:p w14:paraId="3453F6A1" w14:textId="77777777" w:rsidR="003F6D0F" w:rsidRDefault="003F6D0F" w:rsidP="003F6D0F">
      <w:pPr>
        <w:pStyle w:val="PL"/>
      </w:pPr>
      <w:r>
        <w:t xml:space="preserve">          required: true</w:t>
      </w:r>
    </w:p>
    <w:p w14:paraId="14293E68" w14:textId="77777777" w:rsidR="003F6D0F" w:rsidRDefault="003F6D0F" w:rsidP="003F6D0F">
      <w:pPr>
        <w:pStyle w:val="PL"/>
      </w:pPr>
      <w:r>
        <w:t xml:space="preserve">          schema:</w:t>
      </w:r>
    </w:p>
    <w:p w14:paraId="0D4BCCF0" w14:textId="77777777" w:rsidR="003F6D0F" w:rsidRDefault="003F6D0F" w:rsidP="003F6D0F">
      <w:pPr>
        <w:pStyle w:val="PL"/>
      </w:pPr>
      <w:r>
        <w:t xml:space="preserve">            type: string</w:t>
      </w:r>
    </w:p>
    <w:p w14:paraId="3001CCA9" w14:textId="77777777" w:rsidR="003F6D0F" w:rsidRDefault="003F6D0F" w:rsidP="003F6D0F">
      <w:pPr>
        <w:pStyle w:val="PL"/>
      </w:pPr>
      <w:r>
        <w:t xml:space="preserve">      responses:</w:t>
      </w:r>
    </w:p>
    <w:p w14:paraId="50152F15" w14:textId="77777777" w:rsidR="003F6D0F" w:rsidRDefault="003F6D0F" w:rsidP="003F6D0F">
      <w:pPr>
        <w:pStyle w:val="PL"/>
      </w:pPr>
      <w:r>
        <w:t xml:space="preserve">        '204':</w:t>
      </w:r>
    </w:p>
    <w:p w14:paraId="57BC219A" w14:textId="77777777" w:rsidR="003F6D0F" w:rsidRDefault="003F6D0F" w:rsidP="003F6D0F">
      <w:pPr>
        <w:pStyle w:val="PL"/>
      </w:pPr>
      <w:r>
        <w:t xml:space="preserve">          description: &gt;</w:t>
      </w:r>
    </w:p>
    <w:p w14:paraId="6761FD24" w14:textId="77777777" w:rsidR="003F6D0F" w:rsidRDefault="003F6D0F" w:rsidP="003F6D0F">
      <w:pPr>
        <w:pStyle w:val="PL"/>
      </w:pPr>
      <w:r>
        <w:t xml:space="preserve">            The Individual NWDAF Event Subscription Transfer resource was modified successfully.</w:t>
      </w:r>
    </w:p>
    <w:p w14:paraId="35393302" w14:textId="77777777" w:rsidR="003F6D0F" w:rsidRDefault="003F6D0F" w:rsidP="003F6D0F">
      <w:pPr>
        <w:pStyle w:val="PL"/>
      </w:pPr>
      <w:r>
        <w:t xml:space="preserve">        '307':</w:t>
      </w:r>
    </w:p>
    <w:p w14:paraId="6E66A0E6" w14:textId="77777777" w:rsidR="003F6D0F" w:rsidRDefault="003F6D0F" w:rsidP="003F6D0F">
      <w:pPr>
        <w:pStyle w:val="PL"/>
      </w:pPr>
      <w:r>
        <w:t xml:space="preserve">          $ref: 'TS29571_CommonData.yaml#/components/responses/307'</w:t>
      </w:r>
    </w:p>
    <w:p w14:paraId="72379B33" w14:textId="77777777" w:rsidR="003F6D0F" w:rsidRDefault="003F6D0F" w:rsidP="003F6D0F">
      <w:pPr>
        <w:pStyle w:val="PL"/>
      </w:pPr>
      <w:r>
        <w:t xml:space="preserve">        '308':</w:t>
      </w:r>
    </w:p>
    <w:p w14:paraId="5A49F946" w14:textId="77777777" w:rsidR="003F6D0F" w:rsidRDefault="003F6D0F" w:rsidP="003F6D0F">
      <w:pPr>
        <w:pStyle w:val="PL"/>
      </w:pPr>
      <w:r>
        <w:t xml:space="preserve">          $ref: 'TS29571_CommonData.yaml#/components/responses/308'</w:t>
      </w:r>
    </w:p>
    <w:p w14:paraId="62ECD51C" w14:textId="77777777" w:rsidR="003F6D0F" w:rsidRDefault="003F6D0F" w:rsidP="003F6D0F">
      <w:pPr>
        <w:pStyle w:val="PL"/>
      </w:pPr>
      <w:r>
        <w:t xml:space="preserve">        '400':</w:t>
      </w:r>
    </w:p>
    <w:p w14:paraId="32B8757B" w14:textId="77777777" w:rsidR="003F6D0F" w:rsidRDefault="003F6D0F" w:rsidP="003F6D0F">
      <w:pPr>
        <w:pStyle w:val="PL"/>
      </w:pPr>
      <w:r>
        <w:t xml:space="preserve">          $ref: 'TS29571_CommonData.yaml#/components/responses/400'</w:t>
      </w:r>
    </w:p>
    <w:p w14:paraId="697FAF25" w14:textId="77777777" w:rsidR="003F6D0F" w:rsidRDefault="003F6D0F" w:rsidP="003F6D0F">
      <w:pPr>
        <w:pStyle w:val="PL"/>
      </w:pPr>
      <w:r>
        <w:t xml:space="preserve">        '401':</w:t>
      </w:r>
    </w:p>
    <w:p w14:paraId="626F18DF" w14:textId="77777777" w:rsidR="003F6D0F" w:rsidRDefault="003F6D0F" w:rsidP="003F6D0F">
      <w:pPr>
        <w:pStyle w:val="PL"/>
      </w:pPr>
      <w:r>
        <w:t xml:space="preserve">          $ref: 'TS29571_CommonData.yaml#/components/responses/401'</w:t>
      </w:r>
    </w:p>
    <w:p w14:paraId="5B1A1B92" w14:textId="77777777" w:rsidR="003F6D0F" w:rsidRDefault="003F6D0F" w:rsidP="003F6D0F">
      <w:pPr>
        <w:pStyle w:val="PL"/>
        <w:rPr>
          <w:rFonts w:eastAsia="DengXian"/>
        </w:rPr>
      </w:pPr>
      <w:r>
        <w:rPr>
          <w:rFonts w:eastAsia="DengXian"/>
        </w:rPr>
        <w:t xml:space="preserve">        '403':</w:t>
      </w:r>
    </w:p>
    <w:p w14:paraId="13A093D9" w14:textId="77777777" w:rsidR="003F6D0F" w:rsidRDefault="003F6D0F" w:rsidP="003F6D0F">
      <w:pPr>
        <w:pStyle w:val="PL"/>
        <w:rPr>
          <w:rFonts w:eastAsia="DengXian"/>
        </w:rPr>
      </w:pPr>
      <w:r>
        <w:rPr>
          <w:rFonts w:eastAsia="DengXian"/>
        </w:rPr>
        <w:t xml:space="preserve">          $ref: 'TS29571_CommonData.yaml#/components/responses/403'</w:t>
      </w:r>
    </w:p>
    <w:p w14:paraId="12549D37" w14:textId="77777777" w:rsidR="003F6D0F" w:rsidRDefault="003F6D0F" w:rsidP="003F6D0F">
      <w:pPr>
        <w:pStyle w:val="PL"/>
      </w:pPr>
      <w:r>
        <w:t xml:space="preserve">        '404':</w:t>
      </w:r>
    </w:p>
    <w:p w14:paraId="531FEEFE" w14:textId="77777777" w:rsidR="003F6D0F" w:rsidRDefault="003F6D0F" w:rsidP="003F6D0F">
      <w:pPr>
        <w:pStyle w:val="PL"/>
      </w:pPr>
      <w:r>
        <w:t xml:space="preserve">          $ref: 'TS29571_CommonData.yaml#/components/responses/404'</w:t>
      </w:r>
    </w:p>
    <w:p w14:paraId="0B205FF7" w14:textId="77777777" w:rsidR="003F6D0F" w:rsidRDefault="003F6D0F" w:rsidP="003F6D0F">
      <w:pPr>
        <w:pStyle w:val="PL"/>
      </w:pPr>
      <w:r>
        <w:t xml:space="preserve">        '411':</w:t>
      </w:r>
    </w:p>
    <w:p w14:paraId="740E4A76" w14:textId="77777777" w:rsidR="003F6D0F" w:rsidRDefault="003F6D0F" w:rsidP="003F6D0F">
      <w:pPr>
        <w:pStyle w:val="PL"/>
      </w:pPr>
      <w:r>
        <w:t xml:space="preserve">          $ref: 'TS29571_CommonData.yaml#/components/responses/411'</w:t>
      </w:r>
    </w:p>
    <w:p w14:paraId="634B98DC" w14:textId="77777777" w:rsidR="003F6D0F" w:rsidRDefault="003F6D0F" w:rsidP="003F6D0F">
      <w:pPr>
        <w:pStyle w:val="PL"/>
      </w:pPr>
      <w:r>
        <w:t xml:space="preserve">        '413':</w:t>
      </w:r>
    </w:p>
    <w:p w14:paraId="663423D5" w14:textId="77777777" w:rsidR="003F6D0F" w:rsidRDefault="003F6D0F" w:rsidP="003F6D0F">
      <w:pPr>
        <w:pStyle w:val="PL"/>
      </w:pPr>
      <w:r>
        <w:t xml:space="preserve">          $ref: 'TS29571_CommonData.yaml#/components/responses/413'</w:t>
      </w:r>
    </w:p>
    <w:p w14:paraId="794FA281" w14:textId="77777777" w:rsidR="003F6D0F" w:rsidRDefault="003F6D0F" w:rsidP="003F6D0F">
      <w:pPr>
        <w:pStyle w:val="PL"/>
      </w:pPr>
      <w:r>
        <w:t xml:space="preserve">        '415':</w:t>
      </w:r>
    </w:p>
    <w:p w14:paraId="7F1A1FED" w14:textId="77777777" w:rsidR="003F6D0F" w:rsidRDefault="003F6D0F" w:rsidP="003F6D0F">
      <w:pPr>
        <w:pStyle w:val="PL"/>
      </w:pPr>
      <w:r>
        <w:t xml:space="preserve">          $ref: 'TS29571_CommonData.yaml#/components/responses/415'</w:t>
      </w:r>
    </w:p>
    <w:p w14:paraId="2847CB0C" w14:textId="77777777" w:rsidR="003F6D0F" w:rsidRDefault="003F6D0F" w:rsidP="003F6D0F">
      <w:pPr>
        <w:pStyle w:val="PL"/>
        <w:rPr>
          <w:rFonts w:eastAsia="DengXian"/>
        </w:rPr>
      </w:pPr>
      <w:r>
        <w:rPr>
          <w:rFonts w:eastAsia="DengXian"/>
        </w:rPr>
        <w:t xml:space="preserve">        '429':</w:t>
      </w:r>
    </w:p>
    <w:p w14:paraId="65456040" w14:textId="77777777" w:rsidR="003F6D0F" w:rsidRDefault="003F6D0F" w:rsidP="003F6D0F">
      <w:pPr>
        <w:pStyle w:val="PL"/>
        <w:rPr>
          <w:rFonts w:eastAsia="DengXian"/>
        </w:rPr>
      </w:pPr>
      <w:r>
        <w:rPr>
          <w:rFonts w:eastAsia="DengXian"/>
        </w:rPr>
        <w:t xml:space="preserve">          $ref: 'TS29571_CommonData.yaml#/components/responses/429'</w:t>
      </w:r>
    </w:p>
    <w:p w14:paraId="318A6FBC" w14:textId="77777777" w:rsidR="003F6D0F" w:rsidRDefault="003F6D0F" w:rsidP="003F6D0F">
      <w:pPr>
        <w:pStyle w:val="PL"/>
      </w:pPr>
      <w:r>
        <w:t xml:space="preserve">        '500':</w:t>
      </w:r>
    </w:p>
    <w:p w14:paraId="26ED5C23" w14:textId="77777777" w:rsidR="003F6D0F" w:rsidRDefault="003F6D0F" w:rsidP="003F6D0F">
      <w:pPr>
        <w:pStyle w:val="PL"/>
      </w:pPr>
      <w:r>
        <w:t xml:space="preserve">          $ref: 'TS29571_CommonData.yaml#/components/responses/500'</w:t>
      </w:r>
    </w:p>
    <w:p w14:paraId="7AF46036" w14:textId="77777777" w:rsidR="003F6D0F" w:rsidRDefault="003F6D0F" w:rsidP="003F6D0F">
      <w:pPr>
        <w:pStyle w:val="PL"/>
      </w:pPr>
      <w:r>
        <w:t xml:space="preserve">        '501':</w:t>
      </w:r>
    </w:p>
    <w:p w14:paraId="0C1BEBFC" w14:textId="77777777" w:rsidR="003F6D0F" w:rsidRDefault="003F6D0F" w:rsidP="003F6D0F">
      <w:pPr>
        <w:pStyle w:val="PL"/>
      </w:pPr>
      <w:r>
        <w:t xml:space="preserve">          $ref: 'TS29571_CommonData.yaml#/components/responses/501'</w:t>
      </w:r>
    </w:p>
    <w:p w14:paraId="2638D979" w14:textId="77777777" w:rsidR="003F6D0F" w:rsidRDefault="003F6D0F" w:rsidP="003F6D0F">
      <w:pPr>
        <w:pStyle w:val="PL"/>
      </w:pPr>
      <w:r>
        <w:t xml:space="preserve">        '502':</w:t>
      </w:r>
    </w:p>
    <w:p w14:paraId="6DFBAFE6" w14:textId="77777777" w:rsidR="003F6D0F" w:rsidRDefault="003F6D0F" w:rsidP="003F6D0F">
      <w:pPr>
        <w:pStyle w:val="PL"/>
      </w:pPr>
      <w:r>
        <w:t xml:space="preserve">          $ref: 'TS29571_CommonData.yaml#/components/responses/502'</w:t>
      </w:r>
    </w:p>
    <w:p w14:paraId="6B980C8E" w14:textId="77777777" w:rsidR="003F6D0F" w:rsidRDefault="003F6D0F" w:rsidP="003F6D0F">
      <w:pPr>
        <w:pStyle w:val="PL"/>
      </w:pPr>
      <w:r>
        <w:t xml:space="preserve">        '503':</w:t>
      </w:r>
    </w:p>
    <w:p w14:paraId="4326831F" w14:textId="77777777" w:rsidR="003F6D0F" w:rsidRDefault="003F6D0F" w:rsidP="003F6D0F">
      <w:pPr>
        <w:pStyle w:val="PL"/>
      </w:pPr>
      <w:r>
        <w:t xml:space="preserve">          $ref: 'TS29571_CommonData.yaml#/components/responses/503'</w:t>
      </w:r>
    </w:p>
    <w:p w14:paraId="37810684" w14:textId="77777777" w:rsidR="003F6D0F" w:rsidRDefault="003F6D0F" w:rsidP="003F6D0F">
      <w:pPr>
        <w:pStyle w:val="PL"/>
      </w:pPr>
      <w:r>
        <w:t xml:space="preserve">        default:</w:t>
      </w:r>
    </w:p>
    <w:p w14:paraId="6BE3D004" w14:textId="77777777" w:rsidR="003F6D0F" w:rsidRDefault="003F6D0F" w:rsidP="003F6D0F">
      <w:pPr>
        <w:pStyle w:val="PL"/>
      </w:pPr>
      <w:r>
        <w:t xml:space="preserve">          $ref: 'TS29571_CommonData.yaml#/components/responses/default'</w:t>
      </w:r>
    </w:p>
    <w:p w14:paraId="1DB01008" w14:textId="77777777" w:rsidR="003F6D0F" w:rsidRDefault="003F6D0F" w:rsidP="003F6D0F">
      <w:pPr>
        <w:pStyle w:val="PL"/>
      </w:pPr>
    </w:p>
    <w:p w14:paraId="0663D003" w14:textId="77777777" w:rsidR="003F6D0F" w:rsidRDefault="003F6D0F" w:rsidP="003F6D0F">
      <w:pPr>
        <w:pStyle w:val="PL"/>
      </w:pPr>
      <w:r>
        <w:lastRenderedPageBreak/>
        <w:t>components:</w:t>
      </w:r>
    </w:p>
    <w:p w14:paraId="3E2FB30B" w14:textId="77777777" w:rsidR="003F6D0F" w:rsidRDefault="003F6D0F" w:rsidP="003F6D0F">
      <w:pPr>
        <w:pStyle w:val="PL"/>
        <w:rPr>
          <w:rFonts w:eastAsia="DengXian"/>
          <w:lang w:val="en-US"/>
        </w:rPr>
      </w:pPr>
    </w:p>
    <w:p w14:paraId="46F4906D" w14:textId="77777777" w:rsidR="003F6D0F" w:rsidRDefault="003F6D0F" w:rsidP="003F6D0F">
      <w:pPr>
        <w:pStyle w:val="PL"/>
        <w:rPr>
          <w:rFonts w:eastAsia="DengXian"/>
          <w:lang w:val="en-US"/>
        </w:rPr>
      </w:pPr>
      <w:r>
        <w:rPr>
          <w:rFonts w:eastAsia="DengXian"/>
          <w:lang w:val="en-US"/>
        </w:rPr>
        <w:t xml:space="preserve">  securitySchemes:</w:t>
      </w:r>
    </w:p>
    <w:p w14:paraId="2F5580DD" w14:textId="77777777" w:rsidR="003F6D0F" w:rsidRDefault="003F6D0F" w:rsidP="003F6D0F">
      <w:pPr>
        <w:pStyle w:val="PL"/>
        <w:rPr>
          <w:rFonts w:eastAsia="DengXian"/>
          <w:lang w:val="en-US"/>
        </w:rPr>
      </w:pPr>
      <w:r>
        <w:rPr>
          <w:rFonts w:eastAsia="DengXian"/>
          <w:lang w:val="en-US"/>
        </w:rPr>
        <w:t xml:space="preserve">    oAuth2ClientCredentials:</w:t>
      </w:r>
    </w:p>
    <w:p w14:paraId="7E3D5AE6" w14:textId="77777777" w:rsidR="003F6D0F" w:rsidRDefault="003F6D0F" w:rsidP="003F6D0F">
      <w:pPr>
        <w:pStyle w:val="PL"/>
        <w:rPr>
          <w:rFonts w:eastAsia="DengXian"/>
          <w:lang w:val="en-US"/>
        </w:rPr>
      </w:pPr>
      <w:r>
        <w:rPr>
          <w:rFonts w:eastAsia="DengXian"/>
          <w:lang w:val="en-US"/>
        </w:rPr>
        <w:t xml:space="preserve">      type: oauth2</w:t>
      </w:r>
    </w:p>
    <w:p w14:paraId="12D527BD" w14:textId="77777777" w:rsidR="003F6D0F" w:rsidRDefault="003F6D0F" w:rsidP="003F6D0F">
      <w:pPr>
        <w:pStyle w:val="PL"/>
        <w:rPr>
          <w:rFonts w:eastAsia="DengXian"/>
          <w:lang w:val="en-US"/>
        </w:rPr>
      </w:pPr>
      <w:r>
        <w:rPr>
          <w:rFonts w:eastAsia="DengXian"/>
          <w:lang w:val="en-US"/>
        </w:rPr>
        <w:t xml:space="preserve">      flows:</w:t>
      </w:r>
    </w:p>
    <w:p w14:paraId="16622CA5" w14:textId="77777777" w:rsidR="003F6D0F" w:rsidRDefault="003F6D0F" w:rsidP="003F6D0F">
      <w:pPr>
        <w:pStyle w:val="PL"/>
        <w:rPr>
          <w:rFonts w:eastAsia="DengXian"/>
          <w:lang w:val="en-US"/>
        </w:rPr>
      </w:pPr>
      <w:r>
        <w:rPr>
          <w:rFonts w:eastAsia="DengXian"/>
          <w:lang w:val="en-US"/>
        </w:rPr>
        <w:t xml:space="preserve">        clientCredentials:</w:t>
      </w:r>
    </w:p>
    <w:p w14:paraId="4F576525" w14:textId="77777777" w:rsidR="003F6D0F" w:rsidRDefault="003F6D0F" w:rsidP="003F6D0F">
      <w:pPr>
        <w:pStyle w:val="PL"/>
        <w:rPr>
          <w:rFonts w:eastAsia="DengXian"/>
          <w:lang w:val="en-US"/>
        </w:rPr>
      </w:pPr>
      <w:r>
        <w:rPr>
          <w:rFonts w:eastAsia="DengXian"/>
          <w:lang w:val="en-US"/>
        </w:rPr>
        <w:t xml:space="preserve">          tokenUrl: '{nrfApiRoot}/oauth2/token'</w:t>
      </w:r>
    </w:p>
    <w:p w14:paraId="66D026EA" w14:textId="77777777" w:rsidR="003F6D0F" w:rsidRDefault="003F6D0F" w:rsidP="003F6D0F">
      <w:pPr>
        <w:pStyle w:val="PL"/>
        <w:rPr>
          <w:rFonts w:eastAsia="DengXian"/>
          <w:lang w:val="en-US"/>
        </w:rPr>
      </w:pPr>
      <w:r>
        <w:rPr>
          <w:rFonts w:eastAsia="DengXian"/>
          <w:lang w:val="en-US"/>
        </w:rPr>
        <w:t xml:space="preserve">          scopes:</w:t>
      </w:r>
    </w:p>
    <w:p w14:paraId="5A71BD1E" w14:textId="77777777" w:rsidR="003F6D0F" w:rsidRDefault="003F6D0F" w:rsidP="003F6D0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8710722" w14:textId="77777777" w:rsidR="003F6D0F" w:rsidRDefault="003F6D0F" w:rsidP="003F6D0F">
      <w:pPr>
        <w:pStyle w:val="PL"/>
      </w:pPr>
      <w:r>
        <w:t xml:space="preserve">            nnwdaf-eventssubscription:transfer: &gt;</w:t>
      </w:r>
    </w:p>
    <w:p w14:paraId="032B7806" w14:textId="77777777" w:rsidR="003F6D0F" w:rsidRDefault="003F6D0F" w:rsidP="003F6D0F">
      <w:pPr>
        <w:pStyle w:val="PL"/>
      </w:pPr>
      <w:r>
        <w:t xml:space="preserve">              Access to service operations applying to NWDAF event subscription transfer.</w:t>
      </w:r>
    </w:p>
    <w:p w14:paraId="35A83B66" w14:textId="77777777" w:rsidR="003F6D0F" w:rsidRDefault="003F6D0F" w:rsidP="003F6D0F">
      <w:pPr>
        <w:pStyle w:val="PL"/>
      </w:pPr>
    </w:p>
    <w:p w14:paraId="11FB7AE5" w14:textId="77777777" w:rsidR="003F6D0F" w:rsidRDefault="003F6D0F" w:rsidP="003F6D0F">
      <w:pPr>
        <w:pStyle w:val="PL"/>
      </w:pPr>
      <w:r>
        <w:t xml:space="preserve">  schemas:</w:t>
      </w:r>
    </w:p>
    <w:p w14:paraId="77A66E91" w14:textId="77777777" w:rsidR="003F6D0F" w:rsidRDefault="003F6D0F" w:rsidP="003F6D0F">
      <w:pPr>
        <w:pStyle w:val="PL"/>
      </w:pPr>
    </w:p>
    <w:p w14:paraId="46ECA68A" w14:textId="77777777" w:rsidR="003F6D0F" w:rsidRDefault="003F6D0F" w:rsidP="003F6D0F">
      <w:pPr>
        <w:pStyle w:val="PL"/>
      </w:pPr>
      <w:r>
        <w:t xml:space="preserve">    NnwdafEventsSubscription:</w:t>
      </w:r>
    </w:p>
    <w:p w14:paraId="7FBDCB54" w14:textId="77777777" w:rsidR="003F6D0F" w:rsidRDefault="003F6D0F" w:rsidP="003F6D0F">
      <w:pPr>
        <w:pStyle w:val="PL"/>
      </w:pPr>
      <w:r>
        <w:t xml:space="preserve">      description: Represents an Individual NWDAF Event Subscription resource.</w:t>
      </w:r>
    </w:p>
    <w:p w14:paraId="2F2E557F" w14:textId="77777777" w:rsidR="003F6D0F" w:rsidRDefault="003F6D0F" w:rsidP="003F6D0F">
      <w:pPr>
        <w:pStyle w:val="PL"/>
      </w:pPr>
      <w:r>
        <w:t xml:space="preserve">      type: object</w:t>
      </w:r>
    </w:p>
    <w:p w14:paraId="1F92A5E8" w14:textId="77777777" w:rsidR="003F6D0F" w:rsidRDefault="003F6D0F" w:rsidP="003F6D0F">
      <w:pPr>
        <w:pStyle w:val="PL"/>
      </w:pPr>
      <w:r>
        <w:t xml:space="preserve">      properties:</w:t>
      </w:r>
    </w:p>
    <w:p w14:paraId="57F374AB" w14:textId="77777777" w:rsidR="003F6D0F" w:rsidRDefault="003F6D0F" w:rsidP="003F6D0F">
      <w:pPr>
        <w:pStyle w:val="PL"/>
      </w:pPr>
      <w:r>
        <w:t xml:space="preserve">        eventSubscriptions:</w:t>
      </w:r>
    </w:p>
    <w:p w14:paraId="31CFB796" w14:textId="77777777" w:rsidR="003F6D0F" w:rsidRDefault="003F6D0F" w:rsidP="003F6D0F">
      <w:pPr>
        <w:pStyle w:val="PL"/>
      </w:pPr>
      <w:r>
        <w:t xml:space="preserve">          type: array</w:t>
      </w:r>
    </w:p>
    <w:p w14:paraId="08C2CBD0" w14:textId="77777777" w:rsidR="003F6D0F" w:rsidRDefault="003F6D0F" w:rsidP="003F6D0F">
      <w:pPr>
        <w:pStyle w:val="PL"/>
      </w:pPr>
      <w:r>
        <w:t xml:space="preserve">          items:</w:t>
      </w:r>
    </w:p>
    <w:p w14:paraId="3411A7A1" w14:textId="77777777" w:rsidR="003F6D0F" w:rsidRDefault="003F6D0F" w:rsidP="003F6D0F">
      <w:pPr>
        <w:pStyle w:val="PL"/>
      </w:pPr>
      <w:r>
        <w:t xml:space="preserve">            $ref: '#/components/schemas/EventSubscription'</w:t>
      </w:r>
    </w:p>
    <w:p w14:paraId="2458A6C1" w14:textId="77777777" w:rsidR="003F6D0F" w:rsidRDefault="003F6D0F" w:rsidP="003F6D0F">
      <w:pPr>
        <w:pStyle w:val="PL"/>
      </w:pPr>
      <w:r>
        <w:t xml:space="preserve">          minItems: 1</w:t>
      </w:r>
    </w:p>
    <w:p w14:paraId="7801F6BA" w14:textId="77777777" w:rsidR="003F6D0F" w:rsidRDefault="003F6D0F" w:rsidP="003F6D0F">
      <w:pPr>
        <w:pStyle w:val="PL"/>
      </w:pPr>
      <w:r>
        <w:t xml:space="preserve">          description: Subscribed events</w:t>
      </w:r>
    </w:p>
    <w:p w14:paraId="7E633BBF" w14:textId="77777777" w:rsidR="003F6D0F" w:rsidRDefault="003F6D0F" w:rsidP="003F6D0F">
      <w:pPr>
        <w:pStyle w:val="PL"/>
      </w:pPr>
      <w:r>
        <w:t xml:space="preserve">        evtReq:</w:t>
      </w:r>
    </w:p>
    <w:p w14:paraId="3FF80A18" w14:textId="77777777" w:rsidR="003F6D0F" w:rsidRDefault="003F6D0F" w:rsidP="003F6D0F">
      <w:pPr>
        <w:pStyle w:val="PL"/>
      </w:pPr>
      <w:r>
        <w:t xml:space="preserve">          $ref: 'TS29523_Npcf_EventExposure.yaml#/components/schemas/ReportingInformation'</w:t>
      </w:r>
    </w:p>
    <w:p w14:paraId="29A8105D" w14:textId="77777777" w:rsidR="003F6D0F" w:rsidRDefault="003F6D0F" w:rsidP="003F6D0F">
      <w:pPr>
        <w:pStyle w:val="PL"/>
      </w:pPr>
      <w:r>
        <w:t xml:space="preserve">        notificationURI:</w:t>
      </w:r>
    </w:p>
    <w:p w14:paraId="2F888ADD" w14:textId="77777777" w:rsidR="003F6D0F" w:rsidRDefault="003F6D0F" w:rsidP="003F6D0F">
      <w:pPr>
        <w:pStyle w:val="PL"/>
      </w:pPr>
      <w:r>
        <w:t xml:space="preserve">          $ref: 'TS29571_CommonData.yaml#/components/schemas/Uri'</w:t>
      </w:r>
    </w:p>
    <w:p w14:paraId="24441A47" w14:textId="77777777" w:rsidR="003F6D0F" w:rsidRDefault="003F6D0F" w:rsidP="003F6D0F">
      <w:pPr>
        <w:pStyle w:val="PL"/>
      </w:pPr>
      <w:r>
        <w:t xml:space="preserve">        notifCorrId:</w:t>
      </w:r>
    </w:p>
    <w:p w14:paraId="63B0CF09" w14:textId="77777777" w:rsidR="003F6D0F" w:rsidRDefault="003F6D0F" w:rsidP="003F6D0F">
      <w:pPr>
        <w:pStyle w:val="PL"/>
      </w:pPr>
      <w:r>
        <w:t xml:space="preserve">          type: string</w:t>
      </w:r>
    </w:p>
    <w:p w14:paraId="110383C9" w14:textId="77777777" w:rsidR="003F6D0F" w:rsidRDefault="003F6D0F" w:rsidP="003F6D0F">
      <w:pPr>
        <w:pStyle w:val="PL"/>
      </w:pPr>
      <w:r>
        <w:t xml:space="preserve">          description: Notification correlation identifier.</w:t>
      </w:r>
    </w:p>
    <w:p w14:paraId="4EE35EA1" w14:textId="77777777" w:rsidR="003F6D0F" w:rsidRDefault="003F6D0F" w:rsidP="003F6D0F">
      <w:pPr>
        <w:pStyle w:val="PL"/>
      </w:pPr>
      <w:r>
        <w:t xml:space="preserve">        supportedFeatures:</w:t>
      </w:r>
    </w:p>
    <w:p w14:paraId="03B23191" w14:textId="77777777" w:rsidR="003F6D0F" w:rsidRDefault="003F6D0F" w:rsidP="003F6D0F">
      <w:pPr>
        <w:pStyle w:val="PL"/>
      </w:pPr>
      <w:r>
        <w:t xml:space="preserve">          $ref: 'TS29571_CommonData.yaml#/components/schemas/SupportedFeatures'</w:t>
      </w:r>
    </w:p>
    <w:p w14:paraId="66242A71" w14:textId="77777777" w:rsidR="003F6D0F" w:rsidRDefault="003F6D0F" w:rsidP="003F6D0F">
      <w:pPr>
        <w:pStyle w:val="PL"/>
      </w:pPr>
      <w:r>
        <w:t xml:space="preserve">        eventNotifications:</w:t>
      </w:r>
    </w:p>
    <w:p w14:paraId="147D15AF" w14:textId="77777777" w:rsidR="003F6D0F" w:rsidRDefault="003F6D0F" w:rsidP="003F6D0F">
      <w:pPr>
        <w:pStyle w:val="PL"/>
      </w:pPr>
      <w:r>
        <w:t xml:space="preserve">          type: array</w:t>
      </w:r>
    </w:p>
    <w:p w14:paraId="1DB58BE1" w14:textId="77777777" w:rsidR="003F6D0F" w:rsidRDefault="003F6D0F" w:rsidP="003F6D0F">
      <w:pPr>
        <w:pStyle w:val="PL"/>
      </w:pPr>
      <w:r>
        <w:t xml:space="preserve">          items:</w:t>
      </w:r>
    </w:p>
    <w:p w14:paraId="58C3FE25" w14:textId="77777777" w:rsidR="003F6D0F" w:rsidRDefault="003F6D0F" w:rsidP="003F6D0F">
      <w:pPr>
        <w:pStyle w:val="PL"/>
      </w:pPr>
      <w:r>
        <w:t xml:space="preserve">            $ref: '#/components/schemas/EventNotification'</w:t>
      </w:r>
    </w:p>
    <w:p w14:paraId="71F9AF40" w14:textId="77777777" w:rsidR="003F6D0F" w:rsidRDefault="003F6D0F" w:rsidP="003F6D0F">
      <w:pPr>
        <w:pStyle w:val="PL"/>
      </w:pPr>
      <w:r>
        <w:t xml:space="preserve">          minItems: 1</w:t>
      </w:r>
    </w:p>
    <w:p w14:paraId="12C513FA" w14:textId="77777777" w:rsidR="003F6D0F" w:rsidRDefault="003F6D0F" w:rsidP="003F6D0F">
      <w:pPr>
        <w:pStyle w:val="PL"/>
      </w:pPr>
      <w:r>
        <w:t xml:space="preserve">        failEventReports:</w:t>
      </w:r>
    </w:p>
    <w:p w14:paraId="2D9C1CB0" w14:textId="77777777" w:rsidR="003F6D0F" w:rsidRDefault="003F6D0F" w:rsidP="003F6D0F">
      <w:pPr>
        <w:pStyle w:val="PL"/>
      </w:pPr>
      <w:r>
        <w:t xml:space="preserve">          type: array</w:t>
      </w:r>
    </w:p>
    <w:p w14:paraId="59054E9F" w14:textId="77777777" w:rsidR="003F6D0F" w:rsidRDefault="003F6D0F" w:rsidP="003F6D0F">
      <w:pPr>
        <w:pStyle w:val="PL"/>
      </w:pPr>
      <w:r>
        <w:t xml:space="preserve">          items:</w:t>
      </w:r>
    </w:p>
    <w:p w14:paraId="3BA61CED" w14:textId="77777777" w:rsidR="003F6D0F" w:rsidRDefault="003F6D0F" w:rsidP="003F6D0F">
      <w:pPr>
        <w:pStyle w:val="PL"/>
      </w:pPr>
      <w:r>
        <w:t xml:space="preserve">            $ref: '#/components/schemas/FailureEventInfo'</w:t>
      </w:r>
    </w:p>
    <w:p w14:paraId="6EB090E7" w14:textId="77777777" w:rsidR="003F6D0F" w:rsidRDefault="003F6D0F" w:rsidP="003F6D0F">
      <w:pPr>
        <w:pStyle w:val="PL"/>
      </w:pPr>
      <w:r>
        <w:t xml:space="preserve">          minItems: 1</w:t>
      </w:r>
    </w:p>
    <w:p w14:paraId="06B3E1D6" w14:textId="77777777" w:rsidR="003F6D0F" w:rsidRDefault="003F6D0F" w:rsidP="003F6D0F">
      <w:pPr>
        <w:pStyle w:val="PL"/>
      </w:pPr>
      <w:r>
        <w:t xml:space="preserve">        prevSub:</w:t>
      </w:r>
    </w:p>
    <w:p w14:paraId="3DEB8238" w14:textId="77777777" w:rsidR="003F6D0F" w:rsidRDefault="003F6D0F" w:rsidP="003F6D0F">
      <w:pPr>
        <w:pStyle w:val="PL"/>
      </w:pPr>
      <w:r>
        <w:t xml:space="preserve">          $ref: '#/components/schemas/PrevSubInfo'</w:t>
      </w:r>
    </w:p>
    <w:p w14:paraId="0EEF7005" w14:textId="77777777" w:rsidR="003F6D0F" w:rsidRDefault="003F6D0F" w:rsidP="003F6D0F">
      <w:pPr>
        <w:pStyle w:val="PL"/>
      </w:pPr>
      <w:r>
        <w:t xml:space="preserve">        consNfInfo:</w:t>
      </w:r>
    </w:p>
    <w:p w14:paraId="12A922D8" w14:textId="77777777" w:rsidR="003F6D0F" w:rsidRDefault="003F6D0F" w:rsidP="003F6D0F">
      <w:pPr>
        <w:pStyle w:val="PL"/>
      </w:pPr>
      <w:r>
        <w:t xml:space="preserve">          $ref: '#/components/schemas/ConsumerNfInformation'</w:t>
      </w:r>
    </w:p>
    <w:p w14:paraId="7DAA86B1" w14:textId="77777777" w:rsidR="003F6D0F" w:rsidRDefault="003F6D0F" w:rsidP="003F6D0F">
      <w:pPr>
        <w:pStyle w:val="PL"/>
      </w:pPr>
      <w:r>
        <w:t xml:space="preserve">      required:</w:t>
      </w:r>
    </w:p>
    <w:p w14:paraId="11FE266B" w14:textId="77777777" w:rsidR="003F6D0F" w:rsidRDefault="003F6D0F" w:rsidP="003F6D0F">
      <w:pPr>
        <w:pStyle w:val="PL"/>
      </w:pPr>
      <w:r>
        <w:t xml:space="preserve">        - eventSubscriptions</w:t>
      </w:r>
    </w:p>
    <w:p w14:paraId="5E14A2EC" w14:textId="77777777" w:rsidR="003F6D0F" w:rsidRDefault="003F6D0F" w:rsidP="003F6D0F">
      <w:pPr>
        <w:pStyle w:val="PL"/>
      </w:pPr>
    </w:p>
    <w:p w14:paraId="58BB1F95" w14:textId="77777777" w:rsidR="003F6D0F" w:rsidRDefault="003F6D0F" w:rsidP="003F6D0F">
      <w:pPr>
        <w:pStyle w:val="PL"/>
      </w:pPr>
      <w:r>
        <w:t xml:space="preserve">    EventSubscription:</w:t>
      </w:r>
    </w:p>
    <w:p w14:paraId="1DB78DE5" w14:textId="77777777" w:rsidR="003F6D0F" w:rsidRDefault="003F6D0F" w:rsidP="003F6D0F">
      <w:pPr>
        <w:pStyle w:val="PL"/>
      </w:pPr>
      <w:r>
        <w:t xml:space="preserve">      description: Represents a subscription to a single event.</w:t>
      </w:r>
    </w:p>
    <w:p w14:paraId="25CB39D9" w14:textId="77777777" w:rsidR="003F6D0F" w:rsidRDefault="003F6D0F" w:rsidP="003F6D0F">
      <w:pPr>
        <w:pStyle w:val="PL"/>
      </w:pPr>
      <w:r>
        <w:t xml:space="preserve">      type: object</w:t>
      </w:r>
    </w:p>
    <w:p w14:paraId="00770165" w14:textId="77777777" w:rsidR="003F6D0F" w:rsidRDefault="003F6D0F" w:rsidP="003F6D0F">
      <w:pPr>
        <w:pStyle w:val="PL"/>
      </w:pPr>
      <w:r>
        <w:t xml:space="preserve">      properties:</w:t>
      </w:r>
    </w:p>
    <w:p w14:paraId="707D1EB6" w14:textId="77777777" w:rsidR="003F6D0F" w:rsidRDefault="003F6D0F" w:rsidP="003F6D0F">
      <w:pPr>
        <w:pStyle w:val="PL"/>
      </w:pPr>
      <w:r>
        <w:t xml:space="preserve">        anySlice:</w:t>
      </w:r>
    </w:p>
    <w:p w14:paraId="0B100D9B" w14:textId="77777777" w:rsidR="003F6D0F" w:rsidRDefault="003F6D0F" w:rsidP="003F6D0F">
      <w:pPr>
        <w:pStyle w:val="PL"/>
      </w:pPr>
      <w:r>
        <w:t xml:space="preserve">          $ref: '#/components/schemas/AnySlice'</w:t>
      </w:r>
    </w:p>
    <w:p w14:paraId="01E6981A" w14:textId="77777777" w:rsidR="003F6D0F" w:rsidRDefault="003F6D0F" w:rsidP="003F6D0F">
      <w:pPr>
        <w:pStyle w:val="PL"/>
      </w:pPr>
      <w:r>
        <w:t xml:space="preserve">        appIds:</w:t>
      </w:r>
    </w:p>
    <w:p w14:paraId="0665D80B" w14:textId="77777777" w:rsidR="003F6D0F" w:rsidRDefault="003F6D0F" w:rsidP="003F6D0F">
      <w:pPr>
        <w:pStyle w:val="PL"/>
      </w:pPr>
      <w:r>
        <w:t xml:space="preserve">          type: array</w:t>
      </w:r>
    </w:p>
    <w:p w14:paraId="0C1DD320" w14:textId="77777777" w:rsidR="003F6D0F" w:rsidRDefault="003F6D0F" w:rsidP="003F6D0F">
      <w:pPr>
        <w:pStyle w:val="PL"/>
      </w:pPr>
      <w:r>
        <w:t xml:space="preserve">          items:</w:t>
      </w:r>
    </w:p>
    <w:p w14:paraId="6F3934C6" w14:textId="77777777" w:rsidR="003F6D0F" w:rsidRDefault="003F6D0F" w:rsidP="003F6D0F">
      <w:pPr>
        <w:pStyle w:val="PL"/>
      </w:pPr>
      <w:r>
        <w:t xml:space="preserve">            $ref: 'TS29571_CommonData.yaml#/components/schemas/ApplicationId'</w:t>
      </w:r>
    </w:p>
    <w:p w14:paraId="00AA8FCA" w14:textId="77777777" w:rsidR="003F6D0F" w:rsidRDefault="003F6D0F" w:rsidP="003F6D0F">
      <w:pPr>
        <w:pStyle w:val="PL"/>
      </w:pPr>
      <w:r>
        <w:t xml:space="preserve">          minItems: 1</w:t>
      </w:r>
    </w:p>
    <w:p w14:paraId="2A5AEEB5" w14:textId="77777777" w:rsidR="003F6D0F" w:rsidRDefault="003F6D0F" w:rsidP="003F6D0F">
      <w:pPr>
        <w:pStyle w:val="PL"/>
      </w:pPr>
      <w:r>
        <w:t xml:space="preserve">          description: Identification(s) of application to which the subscription applies.</w:t>
      </w:r>
    </w:p>
    <w:p w14:paraId="7D8463AD" w14:textId="77777777" w:rsidR="003F6D0F" w:rsidRDefault="003F6D0F" w:rsidP="003F6D0F">
      <w:pPr>
        <w:pStyle w:val="PL"/>
      </w:pPr>
      <w:r>
        <w:t xml:space="preserve">        deviation</w:t>
      </w:r>
      <w:r>
        <w:rPr>
          <w:rFonts w:hint="eastAsia"/>
          <w:lang w:eastAsia="zh-CN"/>
        </w:rPr>
        <w:t>s</w:t>
      </w:r>
      <w:r>
        <w:t>:</w:t>
      </w:r>
    </w:p>
    <w:p w14:paraId="5AF0EBF4" w14:textId="77777777" w:rsidR="003F6D0F" w:rsidRDefault="003F6D0F" w:rsidP="003F6D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798DADC" w14:textId="77777777" w:rsidR="003F6D0F" w:rsidRDefault="003F6D0F" w:rsidP="003F6D0F">
      <w:pPr>
        <w:pStyle w:val="PL"/>
      </w:pPr>
      <w:r>
        <w:t xml:space="preserve">          items:</w:t>
      </w:r>
    </w:p>
    <w:p w14:paraId="6E112759" w14:textId="77777777" w:rsidR="003F6D0F" w:rsidRDefault="003F6D0F" w:rsidP="003F6D0F">
      <w:pPr>
        <w:pStyle w:val="PL"/>
      </w:pPr>
      <w:r>
        <w:t xml:space="preserve">            $ref: 'TS29571_CommonData.yaml#/components/schemas/Uinteger'</w:t>
      </w:r>
    </w:p>
    <w:p w14:paraId="231F8416" w14:textId="77777777" w:rsidR="003F6D0F" w:rsidRDefault="003F6D0F" w:rsidP="003F6D0F">
      <w:pPr>
        <w:pStyle w:val="PL"/>
      </w:pPr>
      <w:r>
        <w:t xml:space="preserve">          minItems: 1</w:t>
      </w:r>
    </w:p>
    <w:p w14:paraId="0B1AF21F" w14:textId="77777777" w:rsidR="003F6D0F" w:rsidRDefault="003F6D0F" w:rsidP="003F6D0F">
      <w:pPr>
        <w:pStyle w:val="PL"/>
      </w:pPr>
      <w:r>
        <w:t xml:space="preserve">        dnns:</w:t>
      </w:r>
    </w:p>
    <w:p w14:paraId="23C75698" w14:textId="77777777" w:rsidR="003F6D0F" w:rsidRDefault="003F6D0F" w:rsidP="003F6D0F">
      <w:pPr>
        <w:pStyle w:val="PL"/>
      </w:pPr>
      <w:r>
        <w:t xml:space="preserve">          type: array</w:t>
      </w:r>
    </w:p>
    <w:p w14:paraId="3151DC10" w14:textId="77777777" w:rsidR="003F6D0F" w:rsidRDefault="003F6D0F" w:rsidP="003F6D0F">
      <w:pPr>
        <w:pStyle w:val="PL"/>
      </w:pPr>
      <w:r>
        <w:t xml:space="preserve">          items:</w:t>
      </w:r>
    </w:p>
    <w:p w14:paraId="2C74194C" w14:textId="77777777" w:rsidR="003F6D0F" w:rsidRDefault="003F6D0F" w:rsidP="003F6D0F">
      <w:pPr>
        <w:pStyle w:val="PL"/>
      </w:pPr>
      <w:r>
        <w:t xml:space="preserve">            $ref: 'TS29571_CommonData.yaml#/components/schemas/Dnn'</w:t>
      </w:r>
    </w:p>
    <w:p w14:paraId="7CFB3705" w14:textId="77777777" w:rsidR="003F6D0F" w:rsidRDefault="003F6D0F" w:rsidP="003F6D0F">
      <w:pPr>
        <w:pStyle w:val="PL"/>
      </w:pPr>
      <w:r>
        <w:t xml:space="preserve">          minItems: 1</w:t>
      </w:r>
    </w:p>
    <w:p w14:paraId="4C7AC6C8" w14:textId="77777777" w:rsidR="003F6D0F" w:rsidRDefault="003F6D0F" w:rsidP="003F6D0F">
      <w:pPr>
        <w:pStyle w:val="PL"/>
      </w:pPr>
      <w:r>
        <w:t xml:space="preserve">          description: Identification(s) of DNN to which the subscription applies.</w:t>
      </w:r>
    </w:p>
    <w:p w14:paraId="1D28CC30" w14:textId="77777777" w:rsidR="003F6D0F" w:rsidRDefault="003F6D0F" w:rsidP="003F6D0F">
      <w:pPr>
        <w:pStyle w:val="PL"/>
      </w:pPr>
      <w:r>
        <w:t xml:space="preserve">        dnais:</w:t>
      </w:r>
    </w:p>
    <w:p w14:paraId="412E05A2" w14:textId="77777777" w:rsidR="003F6D0F" w:rsidRDefault="003F6D0F" w:rsidP="003F6D0F">
      <w:pPr>
        <w:pStyle w:val="PL"/>
      </w:pPr>
      <w:r>
        <w:t xml:space="preserve">          type: array</w:t>
      </w:r>
    </w:p>
    <w:p w14:paraId="1D9AFA89" w14:textId="77777777" w:rsidR="003F6D0F" w:rsidRDefault="003F6D0F" w:rsidP="003F6D0F">
      <w:pPr>
        <w:pStyle w:val="PL"/>
      </w:pPr>
      <w:r>
        <w:t xml:space="preserve">          items:</w:t>
      </w:r>
    </w:p>
    <w:p w14:paraId="5D8A15B6" w14:textId="77777777" w:rsidR="003F6D0F" w:rsidRDefault="003F6D0F" w:rsidP="003F6D0F">
      <w:pPr>
        <w:pStyle w:val="PL"/>
      </w:pPr>
      <w:r>
        <w:t xml:space="preserve">            $ref: 'TS29571_CommonData.yaml#/components/schemas/Dnai'</w:t>
      </w:r>
    </w:p>
    <w:p w14:paraId="156FCCF3" w14:textId="77777777" w:rsidR="003F6D0F" w:rsidRDefault="003F6D0F" w:rsidP="003F6D0F">
      <w:pPr>
        <w:pStyle w:val="PL"/>
      </w:pPr>
      <w:r>
        <w:lastRenderedPageBreak/>
        <w:t xml:space="preserve">          minItems: 1</w:t>
      </w:r>
    </w:p>
    <w:p w14:paraId="7D1633FB" w14:textId="77777777" w:rsidR="003F6D0F" w:rsidRDefault="003F6D0F" w:rsidP="003F6D0F">
      <w:pPr>
        <w:pStyle w:val="PL"/>
      </w:pPr>
      <w:r>
        <w:t xml:space="preserve">        event:</w:t>
      </w:r>
    </w:p>
    <w:p w14:paraId="57D51CBE" w14:textId="77777777" w:rsidR="003F6D0F" w:rsidRDefault="003F6D0F" w:rsidP="003F6D0F">
      <w:pPr>
        <w:pStyle w:val="PL"/>
      </w:pPr>
      <w:r>
        <w:t xml:space="preserve">          $ref: '#/components/schemas/NwdafEvent'</w:t>
      </w:r>
    </w:p>
    <w:p w14:paraId="25BC88E8" w14:textId="77777777" w:rsidR="003F6D0F" w:rsidRDefault="003F6D0F" w:rsidP="003F6D0F">
      <w:pPr>
        <w:pStyle w:val="PL"/>
      </w:pPr>
      <w:r>
        <w:t xml:space="preserve">        extraReportReq:</w:t>
      </w:r>
    </w:p>
    <w:p w14:paraId="4CDCE4A0" w14:textId="77777777" w:rsidR="003F6D0F" w:rsidRDefault="003F6D0F" w:rsidP="003F6D0F">
      <w:pPr>
        <w:pStyle w:val="PL"/>
      </w:pPr>
      <w:r>
        <w:t xml:space="preserve">          $ref: '#/components/schemas/EventReportingRequirement'</w:t>
      </w:r>
    </w:p>
    <w:p w14:paraId="513BBEBE" w14:textId="77777777" w:rsidR="003F6D0F" w:rsidRDefault="003F6D0F" w:rsidP="003F6D0F">
      <w:pPr>
        <w:pStyle w:val="PL"/>
      </w:pPr>
      <w:r>
        <w:t xml:space="preserve">        ladnDnns:</w:t>
      </w:r>
    </w:p>
    <w:p w14:paraId="7C115915" w14:textId="77777777" w:rsidR="003F6D0F" w:rsidRDefault="003F6D0F" w:rsidP="003F6D0F">
      <w:pPr>
        <w:pStyle w:val="PL"/>
      </w:pPr>
      <w:r>
        <w:t xml:space="preserve">          type: array</w:t>
      </w:r>
    </w:p>
    <w:p w14:paraId="40938792" w14:textId="77777777" w:rsidR="003F6D0F" w:rsidRDefault="003F6D0F" w:rsidP="003F6D0F">
      <w:pPr>
        <w:pStyle w:val="PL"/>
      </w:pPr>
      <w:r>
        <w:t xml:space="preserve">          items:</w:t>
      </w:r>
    </w:p>
    <w:p w14:paraId="76C4B923" w14:textId="77777777" w:rsidR="003F6D0F" w:rsidRDefault="003F6D0F" w:rsidP="003F6D0F">
      <w:pPr>
        <w:pStyle w:val="PL"/>
      </w:pPr>
      <w:r>
        <w:t xml:space="preserve">            $ref: 'TS29571_CommonData.yaml#/components/schemas/Dnn'</w:t>
      </w:r>
    </w:p>
    <w:p w14:paraId="73FF7065" w14:textId="77777777" w:rsidR="003F6D0F" w:rsidRDefault="003F6D0F" w:rsidP="003F6D0F">
      <w:pPr>
        <w:pStyle w:val="PL"/>
      </w:pPr>
      <w:r>
        <w:t xml:space="preserve">          minItems: 1</w:t>
      </w:r>
    </w:p>
    <w:p w14:paraId="2987B61F" w14:textId="77777777" w:rsidR="003F6D0F" w:rsidRDefault="003F6D0F" w:rsidP="003F6D0F">
      <w:pPr>
        <w:pStyle w:val="PL"/>
      </w:pPr>
      <w:r>
        <w:t xml:space="preserve">          description: Identification(s) of LADN DNN to indicate the LADN service area as the AOI.</w:t>
      </w:r>
    </w:p>
    <w:p w14:paraId="56629E99" w14:textId="77777777" w:rsidR="003F6D0F" w:rsidRDefault="003F6D0F" w:rsidP="003F6D0F">
      <w:pPr>
        <w:pStyle w:val="PL"/>
      </w:pPr>
      <w:r>
        <w:t xml:space="preserve">        loadLevelThreshold:</w:t>
      </w:r>
    </w:p>
    <w:p w14:paraId="206B3D88" w14:textId="77777777" w:rsidR="003F6D0F" w:rsidRDefault="003F6D0F" w:rsidP="003F6D0F">
      <w:pPr>
        <w:pStyle w:val="PL"/>
      </w:pPr>
      <w:r>
        <w:t xml:space="preserve">          type: integer</w:t>
      </w:r>
    </w:p>
    <w:p w14:paraId="4D245E1A" w14:textId="77777777" w:rsidR="003F6D0F" w:rsidRDefault="003F6D0F" w:rsidP="003F6D0F">
      <w:pPr>
        <w:pStyle w:val="PL"/>
      </w:pPr>
      <w:r>
        <w:t xml:space="preserve">          description: &gt;</w:t>
      </w:r>
    </w:p>
    <w:p w14:paraId="073AE12B" w14:textId="77777777" w:rsidR="003F6D0F" w:rsidRDefault="003F6D0F" w:rsidP="003F6D0F">
      <w:pPr>
        <w:pStyle w:val="PL"/>
      </w:pPr>
      <w:r>
        <w:t xml:space="preserve">            Indicates that the NWDAF shall report the corresponding network slice load level to the</w:t>
      </w:r>
    </w:p>
    <w:p w14:paraId="78DCDA4D" w14:textId="77777777" w:rsidR="003F6D0F" w:rsidRDefault="003F6D0F" w:rsidP="003F6D0F">
      <w:pPr>
        <w:pStyle w:val="PL"/>
      </w:pPr>
      <w:r>
        <w:t xml:space="preserve">            NF </w:t>
      </w:r>
      <w:r>
        <w:rPr>
          <w:lang w:val="en-US" w:eastAsia="ja-JP"/>
        </w:rPr>
        <w:t>service consumer where the load level of the network slice identified by snssais is</w:t>
      </w:r>
    </w:p>
    <w:p w14:paraId="4BAFB834" w14:textId="77777777" w:rsidR="003F6D0F" w:rsidRDefault="003F6D0F" w:rsidP="003F6D0F">
      <w:pPr>
        <w:pStyle w:val="PL"/>
      </w:pPr>
      <w:r>
        <w:t xml:space="preserve">            reached.</w:t>
      </w:r>
    </w:p>
    <w:p w14:paraId="2F3A8306" w14:textId="77777777" w:rsidR="003F6D0F" w:rsidRDefault="003F6D0F" w:rsidP="003F6D0F">
      <w:pPr>
        <w:pStyle w:val="PL"/>
      </w:pPr>
      <w:r>
        <w:t xml:space="preserve">        notificationMethod:</w:t>
      </w:r>
    </w:p>
    <w:p w14:paraId="72C158BD" w14:textId="77777777" w:rsidR="003F6D0F" w:rsidRDefault="003F6D0F" w:rsidP="003F6D0F">
      <w:pPr>
        <w:pStyle w:val="PL"/>
      </w:pPr>
      <w:r>
        <w:t xml:space="preserve">          $ref: '#/components/schemas/NotificationMethod'</w:t>
      </w:r>
    </w:p>
    <w:p w14:paraId="7E764983" w14:textId="77777777" w:rsidR="003F6D0F" w:rsidRDefault="003F6D0F" w:rsidP="003F6D0F">
      <w:pPr>
        <w:pStyle w:val="PL"/>
      </w:pPr>
      <w:r>
        <w:t xml:space="preserve">        matchingDir:</w:t>
      </w:r>
    </w:p>
    <w:p w14:paraId="1AEF145D" w14:textId="77777777" w:rsidR="003F6D0F" w:rsidRDefault="003F6D0F" w:rsidP="003F6D0F">
      <w:pPr>
        <w:pStyle w:val="PL"/>
      </w:pPr>
      <w:r>
        <w:t xml:space="preserve">          $ref: '#/components/schemas/MatchingDirection'</w:t>
      </w:r>
    </w:p>
    <w:p w14:paraId="60ECEB4E" w14:textId="77777777" w:rsidR="003F6D0F" w:rsidRDefault="003F6D0F" w:rsidP="003F6D0F">
      <w:pPr>
        <w:pStyle w:val="PL"/>
      </w:pPr>
      <w:r>
        <w:t xml:space="preserve">        nfLoadLvlThds:</w:t>
      </w:r>
    </w:p>
    <w:p w14:paraId="7C0C0006" w14:textId="77777777" w:rsidR="003F6D0F" w:rsidRDefault="003F6D0F" w:rsidP="003F6D0F">
      <w:pPr>
        <w:pStyle w:val="PL"/>
      </w:pPr>
      <w:r>
        <w:t xml:space="preserve">          type: array</w:t>
      </w:r>
    </w:p>
    <w:p w14:paraId="7369ED93" w14:textId="77777777" w:rsidR="003F6D0F" w:rsidRDefault="003F6D0F" w:rsidP="003F6D0F">
      <w:pPr>
        <w:pStyle w:val="PL"/>
      </w:pPr>
      <w:r>
        <w:t xml:space="preserve">          items:</w:t>
      </w:r>
    </w:p>
    <w:p w14:paraId="41CC02EF" w14:textId="77777777" w:rsidR="003F6D0F" w:rsidRDefault="003F6D0F" w:rsidP="003F6D0F">
      <w:pPr>
        <w:pStyle w:val="PL"/>
      </w:pPr>
      <w:r>
        <w:t xml:space="preserve">            $ref: '#/components/schemas/ThresholdLevel'</w:t>
      </w:r>
    </w:p>
    <w:p w14:paraId="4A995F45" w14:textId="77777777" w:rsidR="003F6D0F" w:rsidRDefault="003F6D0F" w:rsidP="003F6D0F">
      <w:pPr>
        <w:pStyle w:val="PL"/>
      </w:pPr>
      <w:r>
        <w:t xml:space="preserve">          minItems: 1</w:t>
      </w:r>
    </w:p>
    <w:p w14:paraId="78E8A8BD" w14:textId="77777777" w:rsidR="003F6D0F" w:rsidRDefault="003F6D0F" w:rsidP="003F6D0F">
      <w:pPr>
        <w:pStyle w:val="PL"/>
      </w:pPr>
      <w:r>
        <w:t xml:space="preserve">          description: &gt;</w:t>
      </w:r>
    </w:p>
    <w:p w14:paraId="109E503A" w14:textId="77777777" w:rsidR="003F6D0F" w:rsidRDefault="003F6D0F" w:rsidP="003F6D0F">
      <w:pPr>
        <w:pStyle w:val="PL"/>
      </w:pPr>
      <w:r>
        <w:t xml:space="preserve">            Shall be supplied in order to start reporting when an average load level is reached.</w:t>
      </w:r>
    </w:p>
    <w:p w14:paraId="24787466" w14:textId="77777777" w:rsidR="003F6D0F" w:rsidRDefault="003F6D0F" w:rsidP="003F6D0F">
      <w:pPr>
        <w:pStyle w:val="PL"/>
      </w:pPr>
      <w:r>
        <w:t xml:space="preserve">        nfInstanceIds:</w:t>
      </w:r>
    </w:p>
    <w:p w14:paraId="3C1630CA" w14:textId="77777777" w:rsidR="003F6D0F" w:rsidRDefault="003F6D0F" w:rsidP="003F6D0F">
      <w:pPr>
        <w:pStyle w:val="PL"/>
      </w:pPr>
      <w:r>
        <w:t xml:space="preserve">          type: array</w:t>
      </w:r>
    </w:p>
    <w:p w14:paraId="3A5A9704" w14:textId="77777777" w:rsidR="003F6D0F" w:rsidRDefault="003F6D0F" w:rsidP="003F6D0F">
      <w:pPr>
        <w:pStyle w:val="PL"/>
      </w:pPr>
      <w:r>
        <w:t xml:space="preserve">          items:</w:t>
      </w:r>
    </w:p>
    <w:p w14:paraId="406041EE" w14:textId="77777777" w:rsidR="003F6D0F" w:rsidRDefault="003F6D0F" w:rsidP="003F6D0F">
      <w:pPr>
        <w:pStyle w:val="PL"/>
      </w:pPr>
      <w:r>
        <w:t xml:space="preserve">            $ref: 'TS29571_CommonData.yaml#/components/schemas/NfInstanceId'</w:t>
      </w:r>
    </w:p>
    <w:p w14:paraId="47CE1A42" w14:textId="77777777" w:rsidR="003F6D0F" w:rsidRDefault="003F6D0F" w:rsidP="003F6D0F">
      <w:pPr>
        <w:pStyle w:val="PL"/>
      </w:pPr>
      <w:r>
        <w:t xml:space="preserve">          minItems: 1</w:t>
      </w:r>
    </w:p>
    <w:p w14:paraId="48D224CD" w14:textId="77777777" w:rsidR="003F6D0F" w:rsidRDefault="003F6D0F" w:rsidP="003F6D0F">
      <w:pPr>
        <w:pStyle w:val="PL"/>
      </w:pPr>
      <w:r>
        <w:t xml:space="preserve">        nfSetIds:</w:t>
      </w:r>
    </w:p>
    <w:p w14:paraId="40DAA99C" w14:textId="77777777" w:rsidR="003F6D0F" w:rsidRDefault="003F6D0F" w:rsidP="003F6D0F">
      <w:pPr>
        <w:pStyle w:val="PL"/>
      </w:pPr>
      <w:r>
        <w:t xml:space="preserve">          type: array</w:t>
      </w:r>
    </w:p>
    <w:p w14:paraId="1FA9970C" w14:textId="77777777" w:rsidR="003F6D0F" w:rsidRDefault="003F6D0F" w:rsidP="003F6D0F">
      <w:pPr>
        <w:pStyle w:val="PL"/>
      </w:pPr>
      <w:r>
        <w:t xml:space="preserve">          items:</w:t>
      </w:r>
    </w:p>
    <w:p w14:paraId="481464E0" w14:textId="77777777" w:rsidR="003F6D0F" w:rsidRDefault="003F6D0F" w:rsidP="003F6D0F">
      <w:pPr>
        <w:pStyle w:val="PL"/>
      </w:pPr>
      <w:r>
        <w:t xml:space="preserve">            $ref: 'TS29571_CommonData.yaml#/components/schemas/NfSetId'</w:t>
      </w:r>
    </w:p>
    <w:p w14:paraId="516EC415" w14:textId="77777777" w:rsidR="003F6D0F" w:rsidRDefault="003F6D0F" w:rsidP="003F6D0F">
      <w:pPr>
        <w:pStyle w:val="PL"/>
      </w:pPr>
      <w:r>
        <w:t xml:space="preserve">          minItems: 1</w:t>
      </w:r>
    </w:p>
    <w:p w14:paraId="21654A40" w14:textId="77777777" w:rsidR="003F6D0F" w:rsidRDefault="003F6D0F" w:rsidP="003F6D0F">
      <w:pPr>
        <w:pStyle w:val="PL"/>
      </w:pPr>
      <w:r>
        <w:t xml:space="preserve">        nfTypes:</w:t>
      </w:r>
    </w:p>
    <w:p w14:paraId="45DE2CF3" w14:textId="77777777" w:rsidR="003F6D0F" w:rsidRDefault="003F6D0F" w:rsidP="003F6D0F">
      <w:pPr>
        <w:pStyle w:val="PL"/>
      </w:pPr>
      <w:r>
        <w:t xml:space="preserve">          type: array</w:t>
      </w:r>
    </w:p>
    <w:p w14:paraId="776F4CDA" w14:textId="77777777" w:rsidR="003F6D0F" w:rsidRDefault="003F6D0F" w:rsidP="003F6D0F">
      <w:pPr>
        <w:pStyle w:val="PL"/>
      </w:pPr>
      <w:r>
        <w:t xml:space="preserve">          items:</w:t>
      </w:r>
    </w:p>
    <w:p w14:paraId="03E43A97" w14:textId="77777777" w:rsidR="003F6D0F" w:rsidRDefault="003F6D0F" w:rsidP="003F6D0F">
      <w:pPr>
        <w:pStyle w:val="PL"/>
      </w:pPr>
      <w:r>
        <w:t xml:space="preserve">            $ref: 'TS29510_Nnrf_NFManagement.yaml#/components/schemas/NFType'</w:t>
      </w:r>
    </w:p>
    <w:p w14:paraId="65A85BD7" w14:textId="77777777" w:rsidR="003F6D0F" w:rsidRDefault="003F6D0F" w:rsidP="003F6D0F">
      <w:pPr>
        <w:pStyle w:val="PL"/>
      </w:pPr>
      <w:r>
        <w:t xml:space="preserve">          minItems: 1</w:t>
      </w:r>
    </w:p>
    <w:p w14:paraId="06D82EA9" w14:textId="77777777" w:rsidR="003F6D0F" w:rsidRDefault="003F6D0F" w:rsidP="003F6D0F">
      <w:pPr>
        <w:pStyle w:val="PL"/>
      </w:pPr>
      <w:r>
        <w:t xml:space="preserve">        networkArea:</w:t>
      </w:r>
    </w:p>
    <w:p w14:paraId="2E82BDEC" w14:textId="77777777" w:rsidR="003F6D0F" w:rsidRDefault="003F6D0F" w:rsidP="003F6D0F">
      <w:pPr>
        <w:pStyle w:val="PL"/>
      </w:pPr>
      <w:r>
        <w:t xml:space="preserve">          $ref: 'TS29554_Npcf_BDTPolicyControl.yaml#/components/schemas/NetworkAreaInfo'</w:t>
      </w:r>
    </w:p>
    <w:p w14:paraId="68BCC6D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D26456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04286CC" w14:textId="77777777" w:rsidR="003F6D0F" w:rsidRDefault="003F6D0F" w:rsidP="003F6D0F">
      <w:pPr>
        <w:pStyle w:val="PL"/>
      </w:pPr>
      <w:r>
        <w:t xml:space="preserve">        temporalGranSize:</w:t>
      </w:r>
    </w:p>
    <w:p w14:paraId="033A00ED" w14:textId="77777777" w:rsidR="003F6D0F" w:rsidRDefault="003F6D0F" w:rsidP="003F6D0F">
      <w:pPr>
        <w:pStyle w:val="PL"/>
      </w:pPr>
      <w:r>
        <w:t xml:space="preserve">          $ref: 'TS29571_CommonData.yaml#/components/schemas/DurationSec'</w:t>
      </w:r>
    </w:p>
    <w:p w14:paraId="63423C24" w14:textId="77777777" w:rsidR="003F6D0F" w:rsidRDefault="003F6D0F" w:rsidP="003F6D0F">
      <w:pPr>
        <w:pStyle w:val="PL"/>
      </w:pPr>
      <w:r>
        <w:t xml:space="preserve">        spatialGranSizeTa:</w:t>
      </w:r>
    </w:p>
    <w:p w14:paraId="7F0A2C2F" w14:textId="77777777" w:rsidR="003F6D0F" w:rsidRDefault="003F6D0F" w:rsidP="003F6D0F">
      <w:pPr>
        <w:pStyle w:val="PL"/>
      </w:pPr>
      <w:r>
        <w:t xml:space="preserve">          $ref: 'TS29571_CommonData.yaml#/components/schemas/Uinteger'</w:t>
      </w:r>
    </w:p>
    <w:p w14:paraId="444E08A0" w14:textId="77777777" w:rsidR="003F6D0F" w:rsidRDefault="003F6D0F" w:rsidP="003F6D0F">
      <w:pPr>
        <w:pStyle w:val="PL"/>
      </w:pPr>
      <w:r>
        <w:t xml:space="preserve">        spatialGranSizeCell:</w:t>
      </w:r>
    </w:p>
    <w:p w14:paraId="00ADBE37" w14:textId="77777777" w:rsidR="003F6D0F" w:rsidRDefault="003F6D0F" w:rsidP="003F6D0F">
      <w:pPr>
        <w:pStyle w:val="PL"/>
      </w:pPr>
      <w:r>
        <w:t xml:space="preserve">          $ref: 'TS29571_CommonData.yaml#/components/schemas/Uinteger'</w:t>
      </w:r>
    </w:p>
    <w:p w14:paraId="24670086" w14:textId="77777777" w:rsidR="003F6D0F" w:rsidRDefault="003F6D0F" w:rsidP="003F6D0F">
      <w:pPr>
        <w:pStyle w:val="PL"/>
      </w:pPr>
      <w:r>
        <w:t xml:space="preserve">        fineGranAreas:</w:t>
      </w:r>
    </w:p>
    <w:p w14:paraId="1E8BE588" w14:textId="77777777" w:rsidR="003F6D0F" w:rsidRDefault="003F6D0F" w:rsidP="003F6D0F">
      <w:pPr>
        <w:pStyle w:val="PL"/>
      </w:pPr>
      <w:r>
        <w:t xml:space="preserve">          type: array</w:t>
      </w:r>
    </w:p>
    <w:p w14:paraId="77F15101" w14:textId="77777777" w:rsidR="003F6D0F" w:rsidRDefault="003F6D0F" w:rsidP="003F6D0F">
      <w:pPr>
        <w:pStyle w:val="PL"/>
      </w:pPr>
      <w:r>
        <w:t xml:space="preserve">          items:</w:t>
      </w:r>
    </w:p>
    <w:p w14:paraId="7FBD9D91" w14:textId="77777777" w:rsidR="003F6D0F" w:rsidRDefault="003F6D0F" w:rsidP="003F6D0F">
      <w:pPr>
        <w:pStyle w:val="PL"/>
      </w:pPr>
      <w:r>
        <w:t xml:space="preserve">            </w:t>
      </w:r>
      <w:r>
        <w:rPr>
          <w:rFonts w:cs="Courier New"/>
          <w:szCs w:val="16"/>
        </w:rPr>
        <w:t>$ref: 'TS29522_AMPolicyAuthorization.yaml#/components/schemas/GeographicalArea'</w:t>
      </w:r>
    </w:p>
    <w:p w14:paraId="2852B232" w14:textId="77777777" w:rsidR="003F6D0F" w:rsidRDefault="003F6D0F" w:rsidP="003F6D0F">
      <w:pPr>
        <w:pStyle w:val="PL"/>
      </w:pPr>
      <w:r>
        <w:t xml:space="preserve">          minItems: 1</w:t>
      </w:r>
    </w:p>
    <w:p w14:paraId="078AFF02" w14:textId="77777777" w:rsidR="003F6D0F" w:rsidRDefault="003F6D0F" w:rsidP="003F6D0F">
      <w:pPr>
        <w:pStyle w:val="PL"/>
      </w:pPr>
      <w:r>
        <w:t xml:space="preserve">          description: </w:t>
      </w:r>
      <w:r>
        <w:rPr>
          <w:lang w:eastAsia="zh-CN"/>
        </w:rPr>
        <w:t>Indicates th</w:t>
      </w:r>
      <w:r>
        <w:t>e fine granularity areas to which the subscription applies.</w:t>
      </w:r>
    </w:p>
    <w:p w14:paraId="7A65B734" w14:textId="77777777" w:rsidR="003F6D0F" w:rsidRDefault="003F6D0F" w:rsidP="003F6D0F">
      <w:pPr>
        <w:pStyle w:val="PL"/>
      </w:pPr>
      <w:r>
        <w:t xml:space="preserve">        visitedAreas:</w:t>
      </w:r>
    </w:p>
    <w:p w14:paraId="2B325109" w14:textId="77777777" w:rsidR="003F6D0F" w:rsidRDefault="003F6D0F" w:rsidP="003F6D0F">
      <w:pPr>
        <w:pStyle w:val="PL"/>
      </w:pPr>
      <w:r>
        <w:t xml:space="preserve">          type: array</w:t>
      </w:r>
    </w:p>
    <w:p w14:paraId="445B8596" w14:textId="77777777" w:rsidR="003F6D0F" w:rsidRDefault="003F6D0F" w:rsidP="003F6D0F">
      <w:pPr>
        <w:pStyle w:val="PL"/>
      </w:pPr>
      <w:r>
        <w:t xml:space="preserve">          items:</w:t>
      </w:r>
    </w:p>
    <w:p w14:paraId="062091A1" w14:textId="77777777" w:rsidR="003F6D0F" w:rsidRDefault="003F6D0F" w:rsidP="003F6D0F">
      <w:pPr>
        <w:pStyle w:val="PL"/>
      </w:pPr>
      <w:r>
        <w:t xml:space="preserve">            $ref: 'TS29554_Npcf_BDTPolicyControl.yaml#/components/schemas/NetworkAreaInfo'</w:t>
      </w:r>
    </w:p>
    <w:p w14:paraId="2A7F8191" w14:textId="77777777" w:rsidR="003F6D0F" w:rsidRDefault="003F6D0F" w:rsidP="003F6D0F">
      <w:pPr>
        <w:pStyle w:val="PL"/>
      </w:pPr>
      <w:r>
        <w:t xml:space="preserve">          minItems: 1</w:t>
      </w:r>
    </w:p>
    <w:p w14:paraId="789A545D" w14:textId="77777777" w:rsidR="003F6D0F" w:rsidRDefault="003F6D0F" w:rsidP="003F6D0F">
      <w:pPr>
        <w:pStyle w:val="PL"/>
      </w:pPr>
      <w:r>
        <w:t xml:space="preserve">        maxTopAppUlNbr:</w:t>
      </w:r>
    </w:p>
    <w:p w14:paraId="53A378EF" w14:textId="77777777" w:rsidR="003F6D0F" w:rsidRDefault="003F6D0F" w:rsidP="003F6D0F">
      <w:pPr>
        <w:pStyle w:val="PL"/>
      </w:pPr>
      <w:r>
        <w:t xml:space="preserve">          $ref: 'TS29571_CommonData.yaml#/components/schemas/Uinteger'</w:t>
      </w:r>
    </w:p>
    <w:p w14:paraId="41633A1F" w14:textId="77777777" w:rsidR="003F6D0F" w:rsidRDefault="003F6D0F" w:rsidP="003F6D0F">
      <w:pPr>
        <w:pStyle w:val="PL"/>
      </w:pPr>
      <w:r>
        <w:t xml:space="preserve">        maxTopAppDlNbr:</w:t>
      </w:r>
    </w:p>
    <w:p w14:paraId="16B9942D" w14:textId="77777777" w:rsidR="003F6D0F" w:rsidRDefault="003F6D0F" w:rsidP="003F6D0F">
      <w:pPr>
        <w:pStyle w:val="PL"/>
      </w:pPr>
      <w:r>
        <w:t xml:space="preserve">          $ref: 'TS29571_CommonData.yaml#/components/schemas/Uinteger'</w:t>
      </w:r>
    </w:p>
    <w:p w14:paraId="68763ED0" w14:textId="77777777" w:rsidR="003F6D0F" w:rsidRDefault="003F6D0F" w:rsidP="003F6D0F">
      <w:pPr>
        <w:pStyle w:val="PL"/>
      </w:pPr>
      <w:r>
        <w:t xml:space="preserve">        nsiIdInfos:</w:t>
      </w:r>
    </w:p>
    <w:p w14:paraId="1B54A1CF" w14:textId="77777777" w:rsidR="003F6D0F" w:rsidRDefault="003F6D0F" w:rsidP="003F6D0F">
      <w:pPr>
        <w:pStyle w:val="PL"/>
      </w:pPr>
      <w:r>
        <w:t xml:space="preserve">          type: array</w:t>
      </w:r>
    </w:p>
    <w:p w14:paraId="18D0396D" w14:textId="77777777" w:rsidR="003F6D0F" w:rsidRDefault="003F6D0F" w:rsidP="003F6D0F">
      <w:pPr>
        <w:pStyle w:val="PL"/>
      </w:pPr>
      <w:r>
        <w:t xml:space="preserve">          items:</w:t>
      </w:r>
    </w:p>
    <w:p w14:paraId="0737B90F" w14:textId="77777777" w:rsidR="003F6D0F" w:rsidRDefault="003F6D0F" w:rsidP="003F6D0F">
      <w:pPr>
        <w:pStyle w:val="PL"/>
      </w:pPr>
      <w:r>
        <w:t xml:space="preserve">            $ref: '#/components/schemas/NsiIdInfo'</w:t>
      </w:r>
    </w:p>
    <w:p w14:paraId="7FC3193C" w14:textId="77777777" w:rsidR="003F6D0F" w:rsidRDefault="003F6D0F" w:rsidP="003F6D0F">
      <w:pPr>
        <w:pStyle w:val="PL"/>
      </w:pPr>
      <w:r>
        <w:t xml:space="preserve">          minItems: 1</w:t>
      </w:r>
    </w:p>
    <w:p w14:paraId="7AAC1A1D" w14:textId="77777777" w:rsidR="003F6D0F" w:rsidRDefault="003F6D0F" w:rsidP="003F6D0F">
      <w:pPr>
        <w:pStyle w:val="PL"/>
      </w:pPr>
      <w:r>
        <w:t xml:space="preserve">        nsiLevelThrds:</w:t>
      </w:r>
    </w:p>
    <w:p w14:paraId="3772CC89" w14:textId="77777777" w:rsidR="003F6D0F" w:rsidRDefault="003F6D0F" w:rsidP="003F6D0F">
      <w:pPr>
        <w:pStyle w:val="PL"/>
      </w:pPr>
      <w:r>
        <w:t xml:space="preserve">          type: array</w:t>
      </w:r>
    </w:p>
    <w:p w14:paraId="4A1D834E" w14:textId="77777777" w:rsidR="003F6D0F" w:rsidRDefault="003F6D0F" w:rsidP="003F6D0F">
      <w:pPr>
        <w:pStyle w:val="PL"/>
      </w:pPr>
      <w:r>
        <w:t xml:space="preserve">          items:</w:t>
      </w:r>
    </w:p>
    <w:p w14:paraId="69431183" w14:textId="77777777" w:rsidR="003F6D0F" w:rsidRDefault="003F6D0F" w:rsidP="003F6D0F">
      <w:pPr>
        <w:pStyle w:val="PL"/>
      </w:pPr>
      <w:r>
        <w:t xml:space="preserve">            $ref: 'TS29571_CommonData.yaml#/components/schemas/Uinteger'</w:t>
      </w:r>
    </w:p>
    <w:p w14:paraId="4D03C80C" w14:textId="77777777" w:rsidR="003F6D0F" w:rsidRDefault="003F6D0F" w:rsidP="003F6D0F">
      <w:pPr>
        <w:pStyle w:val="PL"/>
      </w:pPr>
      <w:r>
        <w:t xml:space="preserve">          minItems: 1</w:t>
      </w:r>
    </w:p>
    <w:p w14:paraId="251E5F0F" w14:textId="77777777" w:rsidR="003F6D0F" w:rsidRDefault="003F6D0F" w:rsidP="003F6D0F">
      <w:pPr>
        <w:pStyle w:val="PL"/>
      </w:pPr>
      <w:r>
        <w:lastRenderedPageBreak/>
        <w:t xml:space="preserve">        qosRequ:</w:t>
      </w:r>
    </w:p>
    <w:p w14:paraId="19318F1B" w14:textId="77777777" w:rsidR="003F6D0F" w:rsidRDefault="003F6D0F" w:rsidP="003F6D0F">
      <w:pPr>
        <w:pStyle w:val="PL"/>
      </w:pPr>
      <w:r>
        <w:t xml:space="preserve">          $ref: '#/components/schemas/QosRequirement'</w:t>
      </w:r>
    </w:p>
    <w:p w14:paraId="1D4BAB52" w14:textId="77777777" w:rsidR="003F6D0F" w:rsidRDefault="003F6D0F" w:rsidP="003F6D0F">
      <w:pPr>
        <w:pStyle w:val="PL"/>
      </w:pPr>
      <w:r>
        <w:t xml:space="preserve">        qosFlowRetThds:</w:t>
      </w:r>
    </w:p>
    <w:p w14:paraId="7AF81837" w14:textId="77777777" w:rsidR="003F6D0F" w:rsidRDefault="003F6D0F" w:rsidP="003F6D0F">
      <w:pPr>
        <w:pStyle w:val="PL"/>
      </w:pPr>
      <w:r>
        <w:t xml:space="preserve">          type: array</w:t>
      </w:r>
    </w:p>
    <w:p w14:paraId="1AC5F55C" w14:textId="77777777" w:rsidR="003F6D0F" w:rsidRDefault="003F6D0F" w:rsidP="003F6D0F">
      <w:pPr>
        <w:pStyle w:val="PL"/>
      </w:pPr>
      <w:r>
        <w:t xml:space="preserve">          items:</w:t>
      </w:r>
    </w:p>
    <w:p w14:paraId="37629C2B" w14:textId="77777777" w:rsidR="003F6D0F" w:rsidRDefault="003F6D0F" w:rsidP="003F6D0F">
      <w:pPr>
        <w:pStyle w:val="PL"/>
      </w:pPr>
      <w:r>
        <w:t xml:space="preserve">            $ref: '#/components/schemas/RetainabilityThreshold'</w:t>
      </w:r>
    </w:p>
    <w:p w14:paraId="5D0DFDFA" w14:textId="77777777" w:rsidR="003F6D0F" w:rsidRDefault="003F6D0F" w:rsidP="003F6D0F">
      <w:pPr>
        <w:pStyle w:val="PL"/>
      </w:pPr>
      <w:r>
        <w:t xml:space="preserve">          minItems: 1</w:t>
      </w:r>
    </w:p>
    <w:p w14:paraId="7CD55049" w14:textId="77777777" w:rsidR="003F6D0F" w:rsidRDefault="003F6D0F" w:rsidP="003F6D0F">
      <w:pPr>
        <w:pStyle w:val="PL"/>
      </w:pPr>
      <w:r>
        <w:t xml:space="preserve">        ranUeThrouThds:</w:t>
      </w:r>
    </w:p>
    <w:p w14:paraId="1E75F303" w14:textId="77777777" w:rsidR="003F6D0F" w:rsidRDefault="003F6D0F" w:rsidP="003F6D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DF8828C" w14:textId="77777777" w:rsidR="003F6D0F" w:rsidRDefault="003F6D0F" w:rsidP="003F6D0F">
      <w:pPr>
        <w:pStyle w:val="PL"/>
      </w:pPr>
      <w:r>
        <w:t xml:space="preserve">          items:</w:t>
      </w:r>
    </w:p>
    <w:p w14:paraId="31B50123" w14:textId="77777777" w:rsidR="003F6D0F" w:rsidRDefault="003F6D0F" w:rsidP="003F6D0F">
      <w:pPr>
        <w:pStyle w:val="PL"/>
      </w:pPr>
      <w:r>
        <w:t xml:space="preserve">            $ref: 'TS29571_CommonData.yaml#/components/schemas/BitRate'</w:t>
      </w:r>
    </w:p>
    <w:p w14:paraId="07F9721C" w14:textId="77777777" w:rsidR="003F6D0F" w:rsidRDefault="003F6D0F" w:rsidP="003F6D0F">
      <w:pPr>
        <w:pStyle w:val="PL"/>
      </w:pPr>
      <w:r>
        <w:t xml:space="preserve">          minItems: 1</w:t>
      </w:r>
    </w:p>
    <w:p w14:paraId="079B6036" w14:textId="77777777" w:rsidR="003F6D0F" w:rsidRDefault="003F6D0F" w:rsidP="003F6D0F">
      <w:pPr>
        <w:pStyle w:val="PL"/>
      </w:pPr>
      <w:r>
        <w:t xml:space="preserve">        repetitionPeriod:</w:t>
      </w:r>
    </w:p>
    <w:p w14:paraId="6EC6A865" w14:textId="77777777" w:rsidR="003F6D0F" w:rsidRDefault="003F6D0F" w:rsidP="003F6D0F">
      <w:pPr>
        <w:pStyle w:val="PL"/>
      </w:pPr>
      <w:r>
        <w:t xml:space="preserve">          $ref: 'TS29571_CommonData.yaml#/components/schemas/DurationSec'</w:t>
      </w:r>
    </w:p>
    <w:p w14:paraId="56370E0C" w14:textId="77777777" w:rsidR="003F6D0F" w:rsidRDefault="003F6D0F" w:rsidP="003F6D0F">
      <w:pPr>
        <w:pStyle w:val="PL"/>
      </w:pPr>
      <w:r>
        <w:t xml:space="preserve">        snssaia:</w:t>
      </w:r>
    </w:p>
    <w:p w14:paraId="1922B6CE" w14:textId="77777777" w:rsidR="003F6D0F" w:rsidRDefault="003F6D0F" w:rsidP="003F6D0F">
      <w:pPr>
        <w:pStyle w:val="PL"/>
      </w:pPr>
      <w:r>
        <w:t xml:space="preserve">          type: array</w:t>
      </w:r>
    </w:p>
    <w:p w14:paraId="63CBCB82" w14:textId="77777777" w:rsidR="003F6D0F" w:rsidRDefault="003F6D0F" w:rsidP="003F6D0F">
      <w:pPr>
        <w:pStyle w:val="PL"/>
      </w:pPr>
      <w:r>
        <w:t xml:space="preserve">          items:</w:t>
      </w:r>
    </w:p>
    <w:p w14:paraId="1C4B2FCB" w14:textId="77777777" w:rsidR="003F6D0F" w:rsidRDefault="003F6D0F" w:rsidP="003F6D0F">
      <w:pPr>
        <w:pStyle w:val="PL"/>
      </w:pPr>
      <w:r>
        <w:t xml:space="preserve">            $ref: 'TS29571_CommonData.yaml#/components/schemas/Snssai'</w:t>
      </w:r>
    </w:p>
    <w:p w14:paraId="0B753200" w14:textId="77777777" w:rsidR="003F6D0F" w:rsidRDefault="003F6D0F" w:rsidP="003F6D0F">
      <w:pPr>
        <w:pStyle w:val="PL"/>
      </w:pPr>
      <w:r>
        <w:t xml:space="preserve">          minItems: 1</w:t>
      </w:r>
    </w:p>
    <w:p w14:paraId="2A0BE6C5" w14:textId="77777777" w:rsidR="003F6D0F" w:rsidRDefault="003F6D0F" w:rsidP="003F6D0F">
      <w:pPr>
        <w:pStyle w:val="PL"/>
      </w:pPr>
      <w:r>
        <w:t xml:space="preserve">          description: &gt;</w:t>
      </w:r>
    </w:p>
    <w:p w14:paraId="25A0D2F5" w14:textId="77777777" w:rsidR="003F6D0F" w:rsidRDefault="003F6D0F" w:rsidP="003F6D0F">
      <w:pPr>
        <w:pStyle w:val="PL"/>
      </w:pPr>
      <w:r>
        <w:t xml:space="preserve">            Identification(s) of network slice to which the subscription applies. It corresponds to</w:t>
      </w:r>
    </w:p>
    <w:p w14:paraId="25C9CE1B" w14:textId="77777777" w:rsidR="003F6D0F" w:rsidRDefault="003F6D0F" w:rsidP="003F6D0F">
      <w:pPr>
        <w:pStyle w:val="PL"/>
      </w:pPr>
      <w:r>
        <w:t xml:space="preserve">            snssais in the data model definition of 3GPP TS 29.520. </w:t>
      </w:r>
    </w:p>
    <w:p w14:paraId="49F4B8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C4887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571FF5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15DDC5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8D9C0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4C94D14" w14:textId="77777777" w:rsidR="003F6D0F" w:rsidRDefault="003F6D0F" w:rsidP="003F6D0F">
      <w:pPr>
        <w:pStyle w:val="PL"/>
      </w:pPr>
      <w:r>
        <w:t xml:space="preserve">          type: array</w:t>
      </w:r>
    </w:p>
    <w:p w14:paraId="699EF432" w14:textId="77777777" w:rsidR="003F6D0F" w:rsidRDefault="003F6D0F" w:rsidP="003F6D0F">
      <w:pPr>
        <w:pStyle w:val="PL"/>
      </w:pPr>
      <w:r>
        <w:t xml:space="preserve">          items:</w:t>
      </w:r>
    </w:p>
    <w:p w14:paraId="120B0CCA" w14:textId="77777777" w:rsidR="003F6D0F" w:rsidRDefault="003F6D0F" w:rsidP="003F6D0F">
      <w:pPr>
        <w:pStyle w:val="PL"/>
      </w:pPr>
      <w:r>
        <w:t xml:space="preserve">            $ref: '#/components/schemas/ThresholdLevel'</w:t>
      </w:r>
    </w:p>
    <w:p w14:paraId="4CF66711" w14:textId="77777777" w:rsidR="003F6D0F" w:rsidRDefault="003F6D0F" w:rsidP="003F6D0F">
      <w:pPr>
        <w:pStyle w:val="PL"/>
      </w:pPr>
      <w:r>
        <w:t xml:space="preserve">          minItems: 1</w:t>
      </w:r>
    </w:p>
    <w:p w14:paraId="23DCCE2B" w14:textId="77777777" w:rsidR="003F6D0F" w:rsidRDefault="003F6D0F" w:rsidP="003F6D0F">
      <w:pPr>
        <w:pStyle w:val="PL"/>
      </w:pPr>
      <w:r>
        <w:t xml:space="preserve">        nwPerfRequs:</w:t>
      </w:r>
    </w:p>
    <w:p w14:paraId="68DE1D0A" w14:textId="77777777" w:rsidR="003F6D0F" w:rsidRDefault="003F6D0F" w:rsidP="003F6D0F">
      <w:pPr>
        <w:pStyle w:val="PL"/>
      </w:pPr>
      <w:r>
        <w:t xml:space="preserve">          type: array</w:t>
      </w:r>
    </w:p>
    <w:p w14:paraId="2C0CE52C" w14:textId="77777777" w:rsidR="003F6D0F" w:rsidRDefault="003F6D0F" w:rsidP="003F6D0F">
      <w:pPr>
        <w:pStyle w:val="PL"/>
      </w:pPr>
      <w:r>
        <w:t xml:space="preserve">          items:</w:t>
      </w:r>
    </w:p>
    <w:p w14:paraId="05C088FA" w14:textId="77777777" w:rsidR="003F6D0F" w:rsidRDefault="003F6D0F" w:rsidP="003F6D0F">
      <w:pPr>
        <w:pStyle w:val="PL"/>
      </w:pPr>
      <w:r>
        <w:t xml:space="preserve">            $ref: '#/components/schemas/NetworkPerfRequirement'</w:t>
      </w:r>
    </w:p>
    <w:p w14:paraId="465396F1" w14:textId="77777777" w:rsidR="003F6D0F" w:rsidRDefault="003F6D0F" w:rsidP="003F6D0F">
      <w:pPr>
        <w:pStyle w:val="PL"/>
      </w:pPr>
      <w:r>
        <w:t xml:space="preserve">          minItems: 1</w:t>
      </w:r>
    </w:p>
    <w:p w14:paraId="0FD27744" w14:textId="77777777" w:rsidR="003F6D0F" w:rsidRDefault="003F6D0F" w:rsidP="003F6D0F">
      <w:pPr>
        <w:pStyle w:val="PL"/>
      </w:pPr>
      <w:r>
        <w:t xml:space="preserve">        </w:t>
      </w:r>
      <w:r>
        <w:rPr>
          <w:rFonts w:hint="eastAsia"/>
          <w:lang w:eastAsia="zh-CN"/>
        </w:rPr>
        <w:t>u</w:t>
      </w:r>
      <w:r>
        <w:rPr>
          <w:lang w:eastAsia="zh-CN"/>
        </w:rPr>
        <w:t>eCommReqs</w:t>
      </w:r>
      <w:r>
        <w:t>:</w:t>
      </w:r>
    </w:p>
    <w:p w14:paraId="18362BC5" w14:textId="77777777" w:rsidR="003F6D0F" w:rsidRDefault="003F6D0F" w:rsidP="003F6D0F">
      <w:pPr>
        <w:pStyle w:val="PL"/>
      </w:pPr>
      <w:r>
        <w:t xml:space="preserve">          type: array</w:t>
      </w:r>
    </w:p>
    <w:p w14:paraId="7139E3A7" w14:textId="77777777" w:rsidR="003F6D0F" w:rsidRDefault="003F6D0F" w:rsidP="003F6D0F">
      <w:pPr>
        <w:pStyle w:val="PL"/>
      </w:pPr>
      <w:r>
        <w:t xml:space="preserve">          items:</w:t>
      </w:r>
    </w:p>
    <w:p w14:paraId="54DF7B9F" w14:textId="77777777" w:rsidR="003F6D0F" w:rsidRDefault="003F6D0F" w:rsidP="003F6D0F">
      <w:pPr>
        <w:pStyle w:val="PL"/>
      </w:pPr>
      <w:r>
        <w:t xml:space="preserve">            $ref: '#/components/schemas/UeCommReq'</w:t>
      </w:r>
    </w:p>
    <w:p w14:paraId="1C9669A4" w14:textId="77777777" w:rsidR="003F6D0F" w:rsidRDefault="003F6D0F" w:rsidP="003F6D0F">
      <w:pPr>
        <w:pStyle w:val="PL"/>
      </w:pPr>
      <w:r>
        <w:t xml:space="preserve">          minItems: 1</w:t>
      </w:r>
    </w:p>
    <w:p w14:paraId="515F7B1D" w14:textId="77777777" w:rsidR="003F6D0F" w:rsidRDefault="003F6D0F" w:rsidP="003F6D0F">
      <w:pPr>
        <w:pStyle w:val="PL"/>
      </w:pPr>
      <w:r>
        <w:t xml:space="preserve">        </w:t>
      </w:r>
      <w:r>
        <w:rPr>
          <w:rFonts w:hint="eastAsia"/>
          <w:lang w:eastAsia="zh-CN"/>
        </w:rPr>
        <w:t>u</w:t>
      </w:r>
      <w:r>
        <w:rPr>
          <w:lang w:eastAsia="zh-CN"/>
        </w:rPr>
        <w:t>eMobilityReqs</w:t>
      </w:r>
      <w:r>
        <w:t>:</w:t>
      </w:r>
    </w:p>
    <w:p w14:paraId="5702ECC3" w14:textId="77777777" w:rsidR="003F6D0F" w:rsidRDefault="003F6D0F" w:rsidP="003F6D0F">
      <w:pPr>
        <w:pStyle w:val="PL"/>
      </w:pPr>
      <w:r>
        <w:t xml:space="preserve">          type: array</w:t>
      </w:r>
    </w:p>
    <w:p w14:paraId="2641DDE4" w14:textId="77777777" w:rsidR="003F6D0F" w:rsidRDefault="003F6D0F" w:rsidP="003F6D0F">
      <w:pPr>
        <w:pStyle w:val="PL"/>
      </w:pPr>
      <w:r>
        <w:t xml:space="preserve">          items:</w:t>
      </w:r>
    </w:p>
    <w:p w14:paraId="47EA40A1" w14:textId="77777777" w:rsidR="003F6D0F" w:rsidRDefault="003F6D0F" w:rsidP="003F6D0F">
      <w:pPr>
        <w:pStyle w:val="PL"/>
      </w:pPr>
      <w:r>
        <w:t xml:space="preserve">            $ref: '#/components/schemas/UeMobilityReq'</w:t>
      </w:r>
    </w:p>
    <w:p w14:paraId="00BE414D" w14:textId="77777777" w:rsidR="003F6D0F" w:rsidRDefault="003F6D0F" w:rsidP="003F6D0F">
      <w:pPr>
        <w:pStyle w:val="PL"/>
      </w:pPr>
      <w:r>
        <w:t xml:space="preserve">          minItems: 1</w:t>
      </w:r>
    </w:p>
    <w:p w14:paraId="1DDBCE2A" w14:textId="77777777" w:rsidR="003F6D0F" w:rsidRDefault="003F6D0F" w:rsidP="003F6D0F">
      <w:pPr>
        <w:pStyle w:val="PL"/>
      </w:pPr>
      <w:r>
        <w:t xml:space="preserve">        userDataConO</w:t>
      </w:r>
      <w:r>
        <w:rPr>
          <w:lang w:eastAsia="zh-CN"/>
        </w:rPr>
        <w:t>rderCri</w:t>
      </w:r>
      <w:r>
        <w:t>:</w:t>
      </w:r>
    </w:p>
    <w:p w14:paraId="1480D4AA" w14:textId="77777777" w:rsidR="003F6D0F" w:rsidRDefault="003F6D0F" w:rsidP="003F6D0F">
      <w:pPr>
        <w:pStyle w:val="PL"/>
      </w:pPr>
      <w:r>
        <w:t xml:space="preserve">          $ref: '#/components/schemas/UserDataConOrderCrit'</w:t>
      </w:r>
    </w:p>
    <w:p w14:paraId="2D6B2D9A" w14:textId="77777777" w:rsidR="003F6D0F" w:rsidRDefault="003F6D0F" w:rsidP="003F6D0F">
      <w:pPr>
        <w:pStyle w:val="PL"/>
      </w:pPr>
      <w:r>
        <w:t xml:space="preserve">        bwRequs:</w:t>
      </w:r>
    </w:p>
    <w:p w14:paraId="03C132BF" w14:textId="77777777" w:rsidR="003F6D0F" w:rsidRDefault="003F6D0F" w:rsidP="003F6D0F">
      <w:pPr>
        <w:pStyle w:val="PL"/>
      </w:pPr>
      <w:r>
        <w:t xml:space="preserve">          type: array</w:t>
      </w:r>
    </w:p>
    <w:p w14:paraId="25C4714A" w14:textId="77777777" w:rsidR="003F6D0F" w:rsidRDefault="003F6D0F" w:rsidP="003F6D0F">
      <w:pPr>
        <w:pStyle w:val="PL"/>
      </w:pPr>
      <w:r>
        <w:t xml:space="preserve">          items:</w:t>
      </w:r>
    </w:p>
    <w:p w14:paraId="7C3ADFEF" w14:textId="77777777" w:rsidR="003F6D0F" w:rsidRDefault="003F6D0F" w:rsidP="003F6D0F">
      <w:pPr>
        <w:pStyle w:val="PL"/>
      </w:pPr>
      <w:r>
        <w:t xml:space="preserve">            $ref: '#/components/schemas/BwRequirement'</w:t>
      </w:r>
    </w:p>
    <w:p w14:paraId="79ADD748" w14:textId="77777777" w:rsidR="003F6D0F" w:rsidRDefault="003F6D0F" w:rsidP="003F6D0F">
      <w:pPr>
        <w:pStyle w:val="PL"/>
      </w:pPr>
      <w:r>
        <w:t xml:space="preserve">          minItems: 1</w:t>
      </w:r>
    </w:p>
    <w:p w14:paraId="1D28ECB4" w14:textId="77777777" w:rsidR="003F6D0F" w:rsidRDefault="003F6D0F" w:rsidP="003F6D0F">
      <w:pPr>
        <w:pStyle w:val="PL"/>
      </w:pPr>
      <w:r>
        <w:t xml:space="preserve">        excepRequs:</w:t>
      </w:r>
    </w:p>
    <w:p w14:paraId="460D7F7F" w14:textId="77777777" w:rsidR="003F6D0F" w:rsidRDefault="003F6D0F" w:rsidP="003F6D0F">
      <w:pPr>
        <w:pStyle w:val="PL"/>
      </w:pPr>
      <w:r>
        <w:t xml:space="preserve">          type: array</w:t>
      </w:r>
    </w:p>
    <w:p w14:paraId="0EE0F744" w14:textId="77777777" w:rsidR="003F6D0F" w:rsidRDefault="003F6D0F" w:rsidP="003F6D0F">
      <w:pPr>
        <w:pStyle w:val="PL"/>
      </w:pPr>
      <w:r>
        <w:t xml:space="preserve">          items:</w:t>
      </w:r>
    </w:p>
    <w:p w14:paraId="677AB428" w14:textId="77777777" w:rsidR="003F6D0F" w:rsidRDefault="003F6D0F" w:rsidP="003F6D0F">
      <w:pPr>
        <w:pStyle w:val="PL"/>
      </w:pPr>
      <w:r>
        <w:t xml:space="preserve">            $ref: '#/components/schemas/Exception'</w:t>
      </w:r>
    </w:p>
    <w:p w14:paraId="695E552B" w14:textId="77777777" w:rsidR="003F6D0F" w:rsidRDefault="003F6D0F" w:rsidP="003F6D0F">
      <w:pPr>
        <w:pStyle w:val="PL"/>
      </w:pPr>
      <w:r>
        <w:t xml:space="preserve">          minItems: 1</w:t>
      </w:r>
    </w:p>
    <w:p w14:paraId="62F64F60" w14:textId="77777777" w:rsidR="003F6D0F" w:rsidRDefault="003F6D0F" w:rsidP="003F6D0F">
      <w:pPr>
        <w:pStyle w:val="PL"/>
      </w:pPr>
      <w:r>
        <w:t xml:space="preserve">        exptAnaType:</w:t>
      </w:r>
    </w:p>
    <w:p w14:paraId="1E500047" w14:textId="77777777" w:rsidR="003F6D0F" w:rsidRDefault="003F6D0F" w:rsidP="003F6D0F">
      <w:pPr>
        <w:pStyle w:val="PL"/>
      </w:pPr>
      <w:r>
        <w:t xml:space="preserve">          $ref: '#/components/schemas/ExpectedAnalyticsType'</w:t>
      </w:r>
    </w:p>
    <w:p w14:paraId="7E275491" w14:textId="77777777" w:rsidR="003F6D0F" w:rsidRDefault="003F6D0F" w:rsidP="003F6D0F">
      <w:pPr>
        <w:pStyle w:val="PL"/>
      </w:pPr>
      <w:r>
        <w:t xml:space="preserve">        exptUeBehav:</w:t>
      </w:r>
    </w:p>
    <w:p w14:paraId="45E44865" w14:textId="77777777" w:rsidR="003F6D0F" w:rsidRDefault="003F6D0F" w:rsidP="003F6D0F">
      <w:pPr>
        <w:pStyle w:val="PL"/>
      </w:pPr>
      <w:r>
        <w:t xml:space="preserve">          $ref: 'TS29503_Nudm_SDM.yaml#/components/schemas/ExpectedUeBehaviourData'</w:t>
      </w:r>
    </w:p>
    <w:p w14:paraId="61BA1F22" w14:textId="77777777" w:rsidR="003F6D0F" w:rsidRDefault="003F6D0F" w:rsidP="003F6D0F">
      <w:pPr>
        <w:pStyle w:val="PL"/>
        <w:rPr>
          <w:lang w:eastAsia="zh-CN"/>
        </w:rPr>
      </w:pPr>
      <w:r>
        <w:rPr>
          <w:rFonts w:hint="eastAsia"/>
          <w:lang w:eastAsia="zh-CN"/>
        </w:rPr>
        <w:t xml:space="preserve"> </w:t>
      </w:r>
      <w:r>
        <w:rPr>
          <w:lang w:eastAsia="zh-CN"/>
        </w:rPr>
        <w:t xml:space="preserve">       ratFreqs:</w:t>
      </w:r>
    </w:p>
    <w:p w14:paraId="3C495064" w14:textId="77777777" w:rsidR="003F6D0F" w:rsidRDefault="003F6D0F" w:rsidP="003F6D0F">
      <w:pPr>
        <w:pStyle w:val="PL"/>
      </w:pPr>
      <w:r>
        <w:t xml:space="preserve">          type: array</w:t>
      </w:r>
    </w:p>
    <w:p w14:paraId="639DDB87" w14:textId="77777777" w:rsidR="003F6D0F" w:rsidRDefault="003F6D0F" w:rsidP="003F6D0F">
      <w:pPr>
        <w:pStyle w:val="PL"/>
        <w:rPr>
          <w:lang w:eastAsia="zh-CN"/>
        </w:rPr>
      </w:pPr>
      <w:r>
        <w:rPr>
          <w:rFonts w:hint="eastAsia"/>
          <w:lang w:eastAsia="zh-CN"/>
        </w:rPr>
        <w:t xml:space="preserve"> </w:t>
      </w:r>
      <w:r>
        <w:rPr>
          <w:lang w:eastAsia="zh-CN"/>
        </w:rPr>
        <w:t xml:space="preserve">         items:</w:t>
      </w:r>
    </w:p>
    <w:p w14:paraId="39FBA3A8" w14:textId="77777777" w:rsidR="003F6D0F" w:rsidRDefault="003F6D0F" w:rsidP="003F6D0F">
      <w:pPr>
        <w:pStyle w:val="PL"/>
      </w:pPr>
      <w:r>
        <w:t xml:space="preserve">            $ref: '#/components/schemas/RatFreqInformation'</w:t>
      </w:r>
    </w:p>
    <w:p w14:paraId="05C2472A" w14:textId="77777777" w:rsidR="003F6D0F" w:rsidRDefault="003F6D0F" w:rsidP="003F6D0F">
      <w:pPr>
        <w:pStyle w:val="PL"/>
      </w:pPr>
      <w:r>
        <w:t xml:space="preserve">          minItems: 1</w:t>
      </w:r>
    </w:p>
    <w:p w14:paraId="0930D5A7" w14:textId="77777777" w:rsidR="003F6D0F" w:rsidRDefault="003F6D0F" w:rsidP="003F6D0F">
      <w:pPr>
        <w:pStyle w:val="PL"/>
      </w:pPr>
      <w:r>
        <w:t xml:space="preserve">        listOfAnaSubsets:</w:t>
      </w:r>
    </w:p>
    <w:p w14:paraId="31810E68" w14:textId="77777777" w:rsidR="003F6D0F" w:rsidRDefault="003F6D0F" w:rsidP="003F6D0F">
      <w:pPr>
        <w:pStyle w:val="PL"/>
      </w:pPr>
      <w:r>
        <w:t xml:space="preserve">          type: array</w:t>
      </w:r>
    </w:p>
    <w:p w14:paraId="3F128219" w14:textId="77777777" w:rsidR="003F6D0F" w:rsidRDefault="003F6D0F" w:rsidP="003F6D0F">
      <w:pPr>
        <w:pStyle w:val="PL"/>
      </w:pPr>
      <w:r>
        <w:t xml:space="preserve">          items:</w:t>
      </w:r>
    </w:p>
    <w:p w14:paraId="4415DC83" w14:textId="77777777" w:rsidR="003F6D0F" w:rsidRDefault="003F6D0F" w:rsidP="003F6D0F">
      <w:pPr>
        <w:pStyle w:val="PL"/>
      </w:pPr>
      <w:r>
        <w:t xml:space="preserve">            $ref: '#/components/schemas/</w:t>
      </w:r>
      <w:r>
        <w:rPr>
          <w:lang w:eastAsia="zh-CN"/>
        </w:rPr>
        <w:t>AnalyticsSubset</w:t>
      </w:r>
      <w:r>
        <w:t>'</w:t>
      </w:r>
    </w:p>
    <w:p w14:paraId="15B968DB" w14:textId="77777777" w:rsidR="003F6D0F" w:rsidRDefault="003F6D0F" w:rsidP="003F6D0F">
      <w:pPr>
        <w:pStyle w:val="PL"/>
      </w:pPr>
      <w:r>
        <w:t xml:space="preserve">          minItems: 1</w:t>
      </w:r>
    </w:p>
    <w:p w14:paraId="04F8562E" w14:textId="77777777" w:rsidR="003F6D0F" w:rsidRDefault="003F6D0F" w:rsidP="003F6D0F">
      <w:pPr>
        <w:pStyle w:val="PL"/>
      </w:pPr>
      <w:r>
        <w:t xml:space="preserve">        disperReqs:</w:t>
      </w:r>
    </w:p>
    <w:p w14:paraId="460ED42A" w14:textId="77777777" w:rsidR="003F6D0F" w:rsidRDefault="003F6D0F" w:rsidP="003F6D0F">
      <w:pPr>
        <w:pStyle w:val="PL"/>
      </w:pPr>
      <w:r>
        <w:t xml:space="preserve">          type: array</w:t>
      </w:r>
    </w:p>
    <w:p w14:paraId="41EE249A" w14:textId="77777777" w:rsidR="003F6D0F" w:rsidRDefault="003F6D0F" w:rsidP="003F6D0F">
      <w:pPr>
        <w:pStyle w:val="PL"/>
      </w:pPr>
      <w:r>
        <w:t xml:space="preserve">          items:</w:t>
      </w:r>
    </w:p>
    <w:p w14:paraId="67FEFD83" w14:textId="77777777" w:rsidR="003F6D0F" w:rsidRDefault="003F6D0F" w:rsidP="003F6D0F">
      <w:pPr>
        <w:pStyle w:val="PL"/>
      </w:pPr>
      <w:r>
        <w:t xml:space="preserve">            $ref: '#/components/schemas/DispersionRequirement'</w:t>
      </w:r>
    </w:p>
    <w:p w14:paraId="3C507510" w14:textId="77777777" w:rsidR="003F6D0F" w:rsidRDefault="003F6D0F" w:rsidP="003F6D0F">
      <w:pPr>
        <w:pStyle w:val="PL"/>
      </w:pPr>
      <w:r>
        <w:t xml:space="preserve">          minItems: 1</w:t>
      </w:r>
    </w:p>
    <w:p w14:paraId="75A7C4EB" w14:textId="77777777" w:rsidR="003F6D0F" w:rsidRDefault="003F6D0F" w:rsidP="003F6D0F">
      <w:pPr>
        <w:pStyle w:val="PL"/>
      </w:pPr>
      <w:r>
        <w:t xml:space="preserve">        redTransReqs:</w:t>
      </w:r>
    </w:p>
    <w:p w14:paraId="403A70F8" w14:textId="77777777" w:rsidR="003F6D0F" w:rsidRDefault="003F6D0F" w:rsidP="003F6D0F">
      <w:pPr>
        <w:pStyle w:val="PL"/>
      </w:pPr>
      <w:r>
        <w:lastRenderedPageBreak/>
        <w:t xml:space="preserve">          type: array</w:t>
      </w:r>
    </w:p>
    <w:p w14:paraId="1D0CAED7" w14:textId="77777777" w:rsidR="003F6D0F" w:rsidRDefault="003F6D0F" w:rsidP="003F6D0F">
      <w:pPr>
        <w:pStyle w:val="PL"/>
      </w:pPr>
      <w:r>
        <w:t xml:space="preserve">          items:</w:t>
      </w:r>
    </w:p>
    <w:p w14:paraId="0A9C324B" w14:textId="77777777" w:rsidR="003F6D0F" w:rsidRDefault="003F6D0F" w:rsidP="003F6D0F">
      <w:pPr>
        <w:pStyle w:val="PL"/>
      </w:pPr>
      <w:r>
        <w:t xml:space="preserve">            $ref: '#/components/schemas/RedundantTransmissionExpReq'</w:t>
      </w:r>
    </w:p>
    <w:p w14:paraId="254225F7" w14:textId="77777777" w:rsidR="003F6D0F" w:rsidRDefault="003F6D0F" w:rsidP="003F6D0F">
      <w:pPr>
        <w:pStyle w:val="PL"/>
      </w:pPr>
      <w:r>
        <w:t xml:space="preserve">          minItems: 1</w:t>
      </w:r>
    </w:p>
    <w:p w14:paraId="75B7297A" w14:textId="77777777" w:rsidR="003F6D0F" w:rsidRDefault="003F6D0F" w:rsidP="003F6D0F">
      <w:pPr>
        <w:pStyle w:val="PL"/>
      </w:pPr>
      <w:r>
        <w:t xml:space="preserve">        wlanReqs:</w:t>
      </w:r>
    </w:p>
    <w:p w14:paraId="0EBF28BB" w14:textId="77777777" w:rsidR="003F6D0F" w:rsidRDefault="003F6D0F" w:rsidP="003F6D0F">
      <w:pPr>
        <w:pStyle w:val="PL"/>
      </w:pPr>
      <w:r>
        <w:t xml:space="preserve">          type: array</w:t>
      </w:r>
    </w:p>
    <w:p w14:paraId="568A47B4" w14:textId="77777777" w:rsidR="003F6D0F" w:rsidRDefault="003F6D0F" w:rsidP="003F6D0F">
      <w:pPr>
        <w:pStyle w:val="PL"/>
      </w:pPr>
      <w:r>
        <w:t xml:space="preserve">          items:</w:t>
      </w:r>
    </w:p>
    <w:p w14:paraId="11ED9FF5" w14:textId="77777777" w:rsidR="003F6D0F" w:rsidRDefault="003F6D0F" w:rsidP="003F6D0F">
      <w:pPr>
        <w:pStyle w:val="PL"/>
      </w:pPr>
      <w:r>
        <w:t xml:space="preserve">            $ref: '#/components/schemas/WlanPerformanceReq'</w:t>
      </w:r>
    </w:p>
    <w:p w14:paraId="641E2C21" w14:textId="77777777" w:rsidR="003F6D0F" w:rsidRDefault="003F6D0F" w:rsidP="003F6D0F">
      <w:pPr>
        <w:pStyle w:val="PL"/>
      </w:pPr>
      <w:r>
        <w:t xml:space="preserve">          minItems: 1</w:t>
      </w:r>
    </w:p>
    <w:p w14:paraId="748FDBAE" w14:textId="77777777" w:rsidR="003F6D0F" w:rsidRDefault="003F6D0F" w:rsidP="003F6D0F">
      <w:pPr>
        <w:pStyle w:val="PL"/>
      </w:pPr>
      <w:r>
        <w:t xml:space="preserve">        upfInfo:</w:t>
      </w:r>
    </w:p>
    <w:p w14:paraId="4DEB9F6A" w14:textId="77777777" w:rsidR="003F6D0F" w:rsidRDefault="003F6D0F" w:rsidP="003F6D0F">
      <w:pPr>
        <w:pStyle w:val="PL"/>
      </w:pPr>
      <w:r>
        <w:rPr>
          <w:lang w:val="en-US"/>
        </w:rPr>
        <w:t xml:space="preserve">          $ref: 'TS29508_Nsmf_EventExposure.yaml#/components/schemas/UpfInformation'</w:t>
      </w:r>
    </w:p>
    <w:p w14:paraId="634F936D" w14:textId="77777777" w:rsidR="003F6D0F" w:rsidRDefault="003F6D0F" w:rsidP="003F6D0F">
      <w:pPr>
        <w:pStyle w:val="PL"/>
      </w:pPr>
      <w:r>
        <w:t xml:space="preserve">        </w:t>
      </w:r>
      <w:r>
        <w:rPr>
          <w:lang w:eastAsia="zh-CN"/>
        </w:rPr>
        <w:t>appServerAddrs</w:t>
      </w:r>
      <w:r>
        <w:t>:</w:t>
      </w:r>
    </w:p>
    <w:p w14:paraId="7ED7A857" w14:textId="77777777" w:rsidR="003F6D0F" w:rsidRDefault="003F6D0F" w:rsidP="003F6D0F">
      <w:pPr>
        <w:pStyle w:val="PL"/>
      </w:pPr>
      <w:r>
        <w:t xml:space="preserve">          type: array</w:t>
      </w:r>
    </w:p>
    <w:p w14:paraId="32621974" w14:textId="77777777" w:rsidR="003F6D0F" w:rsidRDefault="003F6D0F" w:rsidP="003F6D0F">
      <w:pPr>
        <w:pStyle w:val="PL"/>
      </w:pPr>
      <w:r>
        <w:t xml:space="preserve">          items:</w:t>
      </w:r>
    </w:p>
    <w:p w14:paraId="787736C0" w14:textId="77777777" w:rsidR="003F6D0F" w:rsidRDefault="003F6D0F" w:rsidP="003F6D0F">
      <w:pPr>
        <w:pStyle w:val="PL"/>
      </w:pPr>
      <w:r>
        <w:t xml:space="preserve">            $ref: 'TS29517_Naf_EventExposure.yaml#/components/schemas/</w:t>
      </w:r>
      <w:r>
        <w:rPr>
          <w:lang w:eastAsia="zh-CN"/>
        </w:rPr>
        <w:t>AddrFqdn</w:t>
      </w:r>
      <w:r>
        <w:t>'</w:t>
      </w:r>
    </w:p>
    <w:p w14:paraId="107C6C1F" w14:textId="77777777" w:rsidR="003F6D0F" w:rsidRDefault="003F6D0F" w:rsidP="003F6D0F">
      <w:pPr>
        <w:pStyle w:val="PL"/>
      </w:pPr>
      <w:r>
        <w:t xml:space="preserve">          minItems: 1</w:t>
      </w:r>
    </w:p>
    <w:p w14:paraId="104CAB38" w14:textId="77777777" w:rsidR="003F6D0F" w:rsidRDefault="003F6D0F" w:rsidP="003F6D0F">
      <w:pPr>
        <w:pStyle w:val="PL"/>
      </w:pPr>
      <w:r>
        <w:t xml:space="preserve">        </w:t>
      </w:r>
      <w:r>
        <w:rPr>
          <w:lang w:eastAsia="zh-CN"/>
        </w:rPr>
        <w:t>dnPerfReqs</w:t>
      </w:r>
      <w:r>
        <w:t>:</w:t>
      </w:r>
    </w:p>
    <w:p w14:paraId="68514188" w14:textId="77777777" w:rsidR="003F6D0F" w:rsidRDefault="003F6D0F" w:rsidP="003F6D0F">
      <w:pPr>
        <w:pStyle w:val="PL"/>
      </w:pPr>
      <w:r>
        <w:t xml:space="preserve">          type: array</w:t>
      </w:r>
    </w:p>
    <w:p w14:paraId="104BF578" w14:textId="77777777" w:rsidR="003F6D0F" w:rsidRDefault="003F6D0F" w:rsidP="003F6D0F">
      <w:pPr>
        <w:pStyle w:val="PL"/>
      </w:pPr>
      <w:r>
        <w:t xml:space="preserve">          items:</w:t>
      </w:r>
    </w:p>
    <w:p w14:paraId="4D14C81F" w14:textId="77777777" w:rsidR="003F6D0F" w:rsidRDefault="003F6D0F" w:rsidP="003F6D0F">
      <w:pPr>
        <w:pStyle w:val="PL"/>
      </w:pPr>
      <w:r>
        <w:t xml:space="preserve">            $ref: '#/components/schemas/</w:t>
      </w:r>
      <w:r>
        <w:rPr>
          <w:rFonts w:eastAsia="DengXian"/>
        </w:rPr>
        <w:t>DnPerformanceReq</w:t>
      </w:r>
      <w:r>
        <w:t>'</w:t>
      </w:r>
    </w:p>
    <w:p w14:paraId="314E2AB3" w14:textId="77777777" w:rsidR="003F6D0F" w:rsidRDefault="003F6D0F" w:rsidP="003F6D0F">
      <w:pPr>
        <w:pStyle w:val="PL"/>
      </w:pPr>
      <w:r>
        <w:t xml:space="preserve">          minItems: 1</w:t>
      </w:r>
    </w:p>
    <w:p w14:paraId="1EC8DBE9" w14:textId="77777777" w:rsidR="003F6D0F" w:rsidRDefault="003F6D0F" w:rsidP="003F6D0F">
      <w:pPr>
        <w:pStyle w:val="PL"/>
      </w:pPr>
      <w:r>
        <w:t xml:space="preserve">        </w:t>
      </w:r>
      <w:r>
        <w:rPr>
          <w:lang w:eastAsia="zh-CN"/>
        </w:rPr>
        <w:t>pduSesInfos</w:t>
      </w:r>
      <w:r>
        <w:t>:</w:t>
      </w:r>
    </w:p>
    <w:p w14:paraId="1AA94D0B" w14:textId="77777777" w:rsidR="003F6D0F" w:rsidRDefault="003F6D0F" w:rsidP="003F6D0F">
      <w:pPr>
        <w:pStyle w:val="PL"/>
      </w:pPr>
      <w:r>
        <w:t xml:space="preserve">          type: array</w:t>
      </w:r>
    </w:p>
    <w:p w14:paraId="6BFD58D7" w14:textId="77777777" w:rsidR="003F6D0F" w:rsidRDefault="003F6D0F" w:rsidP="003F6D0F">
      <w:pPr>
        <w:pStyle w:val="PL"/>
      </w:pPr>
      <w:r>
        <w:t xml:space="preserve">          items:</w:t>
      </w:r>
    </w:p>
    <w:p w14:paraId="714612A2" w14:textId="77777777" w:rsidR="003F6D0F" w:rsidRDefault="003F6D0F" w:rsidP="003F6D0F">
      <w:pPr>
        <w:pStyle w:val="PL"/>
      </w:pPr>
      <w:r>
        <w:t xml:space="preserve">            $ref: '#/components/schemas/</w:t>
      </w:r>
      <w:r>
        <w:rPr>
          <w:rFonts w:eastAsia="DengXian"/>
        </w:rPr>
        <w:t>PduSessionInfo</w:t>
      </w:r>
      <w:r>
        <w:t>'</w:t>
      </w:r>
    </w:p>
    <w:p w14:paraId="2845CBA9" w14:textId="77777777" w:rsidR="003F6D0F" w:rsidRDefault="003F6D0F" w:rsidP="003F6D0F">
      <w:pPr>
        <w:pStyle w:val="PL"/>
      </w:pPr>
      <w:r>
        <w:t xml:space="preserve">          minItems: 1</w:t>
      </w:r>
    </w:p>
    <w:p w14:paraId="18A2E126" w14:textId="77777777" w:rsidR="003F6D0F" w:rsidRDefault="003F6D0F" w:rsidP="003F6D0F">
      <w:pPr>
        <w:pStyle w:val="PL"/>
      </w:pPr>
      <w:r>
        <w:t xml:space="preserve">        useCaseCxt:</w:t>
      </w:r>
    </w:p>
    <w:p w14:paraId="3BA41E9C" w14:textId="77777777" w:rsidR="003F6D0F" w:rsidRDefault="003F6D0F" w:rsidP="003F6D0F">
      <w:pPr>
        <w:pStyle w:val="PL"/>
      </w:pPr>
      <w:r>
        <w:t xml:space="preserve">          type: string</w:t>
      </w:r>
    </w:p>
    <w:p w14:paraId="22371C2B" w14:textId="77777777" w:rsidR="003F6D0F" w:rsidRDefault="003F6D0F" w:rsidP="003F6D0F">
      <w:pPr>
        <w:pStyle w:val="PL"/>
      </w:pPr>
      <w:r>
        <w:t xml:space="preserve">          description: &gt;</w:t>
      </w:r>
    </w:p>
    <w:p w14:paraId="37405AC3" w14:textId="77777777" w:rsidR="003F6D0F" w:rsidRDefault="003F6D0F" w:rsidP="003F6D0F">
      <w:pPr>
        <w:pStyle w:val="PL"/>
      </w:pPr>
      <w:r>
        <w:t xml:space="preserve">            Indicates the context of usage of the analytics. The value and format of this parameter</w:t>
      </w:r>
    </w:p>
    <w:p w14:paraId="3AE6CD12" w14:textId="77777777" w:rsidR="003F6D0F" w:rsidRDefault="003F6D0F" w:rsidP="003F6D0F">
      <w:pPr>
        <w:pStyle w:val="PL"/>
      </w:pPr>
      <w:r>
        <w:t xml:space="preserve">            are not standardized.</w:t>
      </w:r>
    </w:p>
    <w:p w14:paraId="43560A66" w14:textId="77777777" w:rsidR="003F6D0F" w:rsidRDefault="003F6D0F" w:rsidP="003F6D0F">
      <w:pPr>
        <w:pStyle w:val="PL"/>
      </w:pPr>
      <w:r>
        <w:t xml:space="preserve">        </w:t>
      </w:r>
      <w:r>
        <w:rPr>
          <w:lang w:eastAsia="zh-CN"/>
        </w:rPr>
        <w:t>pduSesTrafReqs</w:t>
      </w:r>
      <w:r>
        <w:t>:</w:t>
      </w:r>
    </w:p>
    <w:p w14:paraId="56D9C33F" w14:textId="77777777" w:rsidR="003F6D0F" w:rsidRDefault="003F6D0F" w:rsidP="003F6D0F">
      <w:pPr>
        <w:pStyle w:val="PL"/>
      </w:pPr>
      <w:r>
        <w:t xml:space="preserve">          type: array</w:t>
      </w:r>
    </w:p>
    <w:p w14:paraId="7B2419B5" w14:textId="77777777" w:rsidR="003F6D0F" w:rsidRDefault="003F6D0F" w:rsidP="003F6D0F">
      <w:pPr>
        <w:pStyle w:val="PL"/>
      </w:pPr>
      <w:r>
        <w:t xml:space="preserve">          items:</w:t>
      </w:r>
    </w:p>
    <w:p w14:paraId="32FB1C15" w14:textId="77777777" w:rsidR="003F6D0F" w:rsidRDefault="003F6D0F" w:rsidP="003F6D0F">
      <w:pPr>
        <w:pStyle w:val="PL"/>
      </w:pPr>
      <w:r>
        <w:t xml:space="preserve">            $ref: '#/components/schemas/</w:t>
      </w:r>
      <w:r>
        <w:rPr>
          <w:lang w:eastAsia="zh-CN"/>
        </w:rPr>
        <w:t>PduSesTrafficReq</w:t>
      </w:r>
      <w:r>
        <w:t>'</w:t>
      </w:r>
    </w:p>
    <w:p w14:paraId="667117AF" w14:textId="77777777" w:rsidR="003F6D0F" w:rsidRDefault="003F6D0F" w:rsidP="003F6D0F">
      <w:pPr>
        <w:pStyle w:val="PL"/>
      </w:pPr>
      <w:r>
        <w:t xml:space="preserve">          minItems: 1</w:t>
      </w:r>
    </w:p>
    <w:p w14:paraId="1BA68E6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FB212F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8E1F6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57FA4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2853CD" w14:textId="77777777" w:rsidR="003F6D0F" w:rsidRDefault="003F6D0F" w:rsidP="003F6D0F">
      <w:pPr>
        <w:pStyle w:val="PL"/>
      </w:pPr>
      <w:r>
        <w:t xml:space="preserve">          minItems: 1</w:t>
      </w:r>
    </w:p>
    <w:p w14:paraId="68239E2F" w14:textId="77777777" w:rsidR="003F6D0F" w:rsidRDefault="003F6D0F" w:rsidP="003F6D0F">
      <w:pPr>
        <w:pStyle w:val="PL"/>
      </w:pPr>
      <w:r>
        <w:t xml:space="preserve">        </w:t>
      </w:r>
      <w:r>
        <w:rPr>
          <w:rFonts w:hint="eastAsia"/>
          <w:lang w:eastAsia="zh-CN"/>
        </w:rPr>
        <w:t>l</w:t>
      </w:r>
      <w:r>
        <w:rPr>
          <w:lang w:eastAsia="zh-CN"/>
        </w:rPr>
        <w:t>ocGranularity</w:t>
      </w:r>
      <w:r>
        <w:t>:</w:t>
      </w:r>
    </w:p>
    <w:p w14:paraId="3978728D" w14:textId="77777777" w:rsidR="003F6D0F" w:rsidRDefault="003F6D0F" w:rsidP="003F6D0F">
      <w:pPr>
        <w:pStyle w:val="PL"/>
      </w:pPr>
      <w:r>
        <w:rPr>
          <w:lang w:val="en-US"/>
        </w:rPr>
        <w:t xml:space="preserve">          $ref: '#/components/schemas/</w:t>
      </w:r>
      <w:r>
        <w:rPr>
          <w:lang w:eastAsia="zh-CN"/>
        </w:rPr>
        <w:t>LocInfoGranularity</w:t>
      </w:r>
      <w:r>
        <w:rPr>
          <w:lang w:val="en-US"/>
        </w:rPr>
        <w:t>'</w:t>
      </w:r>
    </w:p>
    <w:p w14:paraId="5CCF6044" w14:textId="77777777" w:rsidR="003F6D0F" w:rsidRDefault="003F6D0F" w:rsidP="003F6D0F">
      <w:pPr>
        <w:pStyle w:val="PL"/>
      </w:pPr>
      <w:r>
        <w:t xml:space="preserve">        </w:t>
      </w:r>
      <w:bookmarkStart w:id="53" w:name="_Hlk143551731"/>
      <w:r>
        <w:rPr>
          <w:lang w:eastAsia="zh-CN"/>
        </w:rPr>
        <w:t>locOrientation</w:t>
      </w:r>
      <w:r>
        <w:t>:</w:t>
      </w:r>
    </w:p>
    <w:p w14:paraId="1AACF0C4" w14:textId="77777777" w:rsidR="003F6D0F" w:rsidRDefault="003F6D0F" w:rsidP="003F6D0F">
      <w:pPr>
        <w:pStyle w:val="PL"/>
      </w:pPr>
      <w:r>
        <w:t xml:space="preserve">            $ref: '#/components/schemas/</w:t>
      </w:r>
      <w:r>
        <w:rPr>
          <w:lang w:eastAsia="zh-CN"/>
        </w:rPr>
        <w:t>LocationOrientation</w:t>
      </w:r>
      <w:r>
        <w:t>'</w:t>
      </w:r>
      <w:bookmarkEnd w:id="53"/>
    </w:p>
    <w:p w14:paraId="779D3D6E" w14:textId="77777777" w:rsidR="003F6D0F" w:rsidRDefault="003F6D0F" w:rsidP="003F6D0F">
      <w:pPr>
        <w:pStyle w:val="PL"/>
      </w:pPr>
      <w:r>
        <w:t xml:space="preserve">        dataVlTrnsTmRqs:</w:t>
      </w:r>
    </w:p>
    <w:p w14:paraId="664AA7EF" w14:textId="77777777" w:rsidR="003F6D0F" w:rsidRDefault="003F6D0F" w:rsidP="003F6D0F">
      <w:pPr>
        <w:pStyle w:val="PL"/>
      </w:pPr>
      <w:r>
        <w:t xml:space="preserve">          type: array</w:t>
      </w:r>
    </w:p>
    <w:p w14:paraId="59196925" w14:textId="77777777" w:rsidR="003F6D0F" w:rsidRDefault="003F6D0F" w:rsidP="003F6D0F">
      <w:pPr>
        <w:pStyle w:val="PL"/>
      </w:pPr>
      <w:r>
        <w:t xml:space="preserve">          items:</w:t>
      </w:r>
    </w:p>
    <w:p w14:paraId="3EE38ACE" w14:textId="77777777" w:rsidR="003F6D0F" w:rsidRDefault="003F6D0F" w:rsidP="003F6D0F">
      <w:pPr>
        <w:pStyle w:val="PL"/>
      </w:pPr>
      <w:r>
        <w:t xml:space="preserve">            $ref: '#/components/schemas/</w:t>
      </w:r>
      <w:r>
        <w:rPr>
          <w:lang w:eastAsia="zh-CN"/>
        </w:rPr>
        <w:t>E2eDataVolTransTimeReq</w:t>
      </w:r>
      <w:r>
        <w:t>'</w:t>
      </w:r>
    </w:p>
    <w:p w14:paraId="3A50DCEC" w14:textId="77777777" w:rsidR="003F6D0F" w:rsidRDefault="003F6D0F" w:rsidP="003F6D0F">
      <w:pPr>
        <w:pStyle w:val="PL"/>
      </w:pPr>
      <w:r>
        <w:t xml:space="preserve">          minItems: 1</w:t>
      </w:r>
    </w:p>
    <w:p w14:paraId="4B382CA4" w14:textId="77777777" w:rsidR="003F6D0F" w:rsidRDefault="003F6D0F" w:rsidP="003F6D0F">
      <w:pPr>
        <w:pStyle w:val="PL"/>
      </w:pPr>
      <w:r>
        <w:t xml:space="preserve">        </w:t>
      </w:r>
      <w:r>
        <w:rPr>
          <w:rFonts w:hint="eastAsia"/>
          <w:lang w:eastAsia="zh-CN"/>
        </w:rPr>
        <w:t>a</w:t>
      </w:r>
      <w:r>
        <w:rPr>
          <w:lang w:eastAsia="zh-CN"/>
        </w:rPr>
        <w:t>ccuReq</w:t>
      </w:r>
      <w:r>
        <w:t>:</w:t>
      </w:r>
    </w:p>
    <w:p w14:paraId="4515606D" w14:textId="77777777" w:rsidR="003F6D0F" w:rsidRDefault="003F6D0F" w:rsidP="003F6D0F">
      <w:pPr>
        <w:pStyle w:val="PL"/>
      </w:pPr>
      <w:r>
        <w:t xml:space="preserve">          $ref: '#/components/schemas/AccuracyReq'</w:t>
      </w:r>
    </w:p>
    <w:p w14:paraId="60210F0F" w14:textId="77777777" w:rsidR="003F6D0F" w:rsidRDefault="003F6D0F" w:rsidP="003F6D0F">
      <w:pPr>
        <w:pStyle w:val="PL"/>
      </w:pPr>
      <w:r>
        <w:t xml:space="preserve">        pauseFlg:</w:t>
      </w:r>
    </w:p>
    <w:p w14:paraId="6F4BAE01" w14:textId="77777777" w:rsidR="003F6D0F" w:rsidRDefault="003F6D0F" w:rsidP="003F6D0F">
      <w:pPr>
        <w:pStyle w:val="PL"/>
      </w:pPr>
      <w:r>
        <w:t xml:space="preserve">          type: boolean</w:t>
      </w:r>
    </w:p>
    <w:p w14:paraId="455F4A5C" w14:textId="77777777" w:rsidR="003F6D0F" w:rsidRDefault="003F6D0F" w:rsidP="003F6D0F">
      <w:pPr>
        <w:pStyle w:val="PL"/>
        <w:rPr>
          <w:lang w:eastAsia="zh-CN"/>
        </w:rPr>
      </w:pPr>
      <w:r>
        <w:t xml:space="preserve">          description: </w:t>
      </w:r>
      <w:r>
        <w:rPr>
          <w:lang w:eastAsia="zh-CN"/>
        </w:rPr>
        <w:t>&gt;</w:t>
      </w:r>
    </w:p>
    <w:p w14:paraId="73B477C5" w14:textId="77777777" w:rsidR="003F6D0F" w:rsidRDefault="003F6D0F" w:rsidP="003F6D0F">
      <w:pPr>
        <w:pStyle w:val="PL"/>
      </w:pPr>
      <w:r>
        <w:t xml:space="preserve">            Pause analytics consumption flag. Set to "true" to indicate the NWDAF to stop sending</w:t>
      </w:r>
    </w:p>
    <w:p w14:paraId="6D63C44A" w14:textId="77777777" w:rsidR="003F6D0F" w:rsidRDefault="003F6D0F" w:rsidP="003F6D0F">
      <w:pPr>
        <w:pStyle w:val="PL"/>
      </w:pPr>
      <w:r>
        <w:t xml:space="preserve">            the notifications of analytics. Default value is "false" if omitted.</w:t>
      </w:r>
    </w:p>
    <w:p w14:paraId="276E3150" w14:textId="77777777" w:rsidR="003F6D0F" w:rsidRDefault="003F6D0F" w:rsidP="003F6D0F">
      <w:pPr>
        <w:pStyle w:val="PL"/>
      </w:pPr>
      <w:r>
        <w:t xml:space="preserve">        resumeFlg:</w:t>
      </w:r>
    </w:p>
    <w:p w14:paraId="4966893A" w14:textId="77777777" w:rsidR="003F6D0F" w:rsidRDefault="003F6D0F" w:rsidP="003F6D0F">
      <w:pPr>
        <w:pStyle w:val="PL"/>
      </w:pPr>
      <w:r>
        <w:t xml:space="preserve">          type: boolean</w:t>
      </w:r>
    </w:p>
    <w:p w14:paraId="7DAB54A0" w14:textId="77777777" w:rsidR="003F6D0F" w:rsidRDefault="003F6D0F" w:rsidP="003F6D0F">
      <w:pPr>
        <w:pStyle w:val="PL"/>
        <w:rPr>
          <w:lang w:eastAsia="zh-CN"/>
        </w:rPr>
      </w:pPr>
      <w:r>
        <w:t xml:space="preserve">          description: </w:t>
      </w:r>
      <w:r>
        <w:rPr>
          <w:lang w:eastAsia="zh-CN"/>
        </w:rPr>
        <w:t>&gt;</w:t>
      </w:r>
    </w:p>
    <w:p w14:paraId="30DA872C" w14:textId="77777777" w:rsidR="003F6D0F" w:rsidRDefault="003F6D0F" w:rsidP="003F6D0F">
      <w:pPr>
        <w:pStyle w:val="PL"/>
      </w:pPr>
      <w:r>
        <w:t xml:space="preserve">            Resume analytics consumption flag. Set to "true" to indicate the NWDAF to resume sending</w:t>
      </w:r>
    </w:p>
    <w:p w14:paraId="4A805F00" w14:textId="77777777" w:rsidR="003F6D0F" w:rsidRDefault="003F6D0F" w:rsidP="003F6D0F">
      <w:pPr>
        <w:pStyle w:val="PL"/>
      </w:pPr>
      <w:r>
        <w:t xml:space="preserve">            the notifications of analytics. Default value is "false" if omitted.</w:t>
      </w:r>
    </w:p>
    <w:p w14:paraId="39C96FCC" w14:textId="77777777" w:rsidR="003F6D0F" w:rsidRDefault="003F6D0F" w:rsidP="003F6D0F">
      <w:pPr>
        <w:pStyle w:val="PL"/>
      </w:pPr>
      <w:r>
        <w:t xml:space="preserve">        </w:t>
      </w:r>
      <w:bookmarkStart w:id="54" w:name="_Hlk138707291"/>
      <w:r>
        <w:rPr>
          <w:lang w:eastAsia="zh-CN"/>
        </w:rPr>
        <w:t>movBehavReqs</w:t>
      </w:r>
      <w:r>
        <w:t>:</w:t>
      </w:r>
      <w:bookmarkEnd w:id="54"/>
    </w:p>
    <w:p w14:paraId="7FD2B50E" w14:textId="77777777" w:rsidR="003F6D0F" w:rsidRDefault="003F6D0F" w:rsidP="003F6D0F">
      <w:pPr>
        <w:pStyle w:val="PL"/>
      </w:pPr>
      <w:r>
        <w:t xml:space="preserve">          type: array</w:t>
      </w:r>
    </w:p>
    <w:p w14:paraId="5178D305" w14:textId="77777777" w:rsidR="003F6D0F" w:rsidRDefault="003F6D0F" w:rsidP="003F6D0F">
      <w:pPr>
        <w:pStyle w:val="PL"/>
      </w:pPr>
      <w:r>
        <w:t xml:space="preserve">          items:</w:t>
      </w:r>
    </w:p>
    <w:p w14:paraId="23444740" w14:textId="77777777" w:rsidR="003F6D0F" w:rsidRDefault="003F6D0F" w:rsidP="003F6D0F">
      <w:pPr>
        <w:pStyle w:val="PL"/>
      </w:pPr>
      <w:r>
        <w:t xml:space="preserve">            $ref: '#/components/schemas/</w:t>
      </w:r>
      <w:bookmarkStart w:id="55" w:name="_Hlk138707305"/>
      <w:r>
        <w:rPr>
          <w:lang w:eastAsia="zh-CN"/>
        </w:rPr>
        <w:t>MovBehavReq</w:t>
      </w:r>
      <w:bookmarkEnd w:id="55"/>
      <w:r>
        <w:t>'</w:t>
      </w:r>
    </w:p>
    <w:p w14:paraId="0D6E3353" w14:textId="77777777" w:rsidR="003F6D0F" w:rsidRDefault="003F6D0F" w:rsidP="003F6D0F">
      <w:pPr>
        <w:pStyle w:val="PL"/>
      </w:pPr>
      <w:r>
        <w:t xml:space="preserve">          minItems: 1</w:t>
      </w:r>
    </w:p>
    <w:p w14:paraId="57B3BF28" w14:textId="77777777" w:rsidR="003F6D0F" w:rsidRDefault="003F6D0F" w:rsidP="003F6D0F">
      <w:pPr>
        <w:pStyle w:val="PL"/>
      </w:pPr>
      <w:bookmarkStart w:id="56" w:name="_Hlk145415919"/>
      <w:r>
        <w:t xml:space="preserve">        </w:t>
      </w:r>
      <w:r>
        <w:rPr>
          <w:lang w:eastAsia="zh-CN"/>
        </w:rPr>
        <w:t>relProxReqs</w:t>
      </w:r>
      <w:r>
        <w:t>:</w:t>
      </w:r>
    </w:p>
    <w:p w14:paraId="25B950BA" w14:textId="77777777" w:rsidR="003F6D0F" w:rsidRDefault="003F6D0F" w:rsidP="003F6D0F">
      <w:pPr>
        <w:pStyle w:val="PL"/>
      </w:pPr>
      <w:r>
        <w:t xml:space="preserve">          type: array</w:t>
      </w:r>
    </w:p>
    <w:p w14:paraId="515AB853" w14:textId="77777777" w:rsidR="003F6D0F" w:rsidRDefault="003F6D0F" w:rsidP="003F6D0F">
      <w:pPr>
        <w:pStyle w:val="PL"/>
      </w:pPr>
      <w:r>
        <w:t xml:space="preserve">          items:</w:t>
      </w:r>
    </w:p>
    <w:p w14:paraId="205E304E" w14:textId="77777777" w:rsidR="003F6D0F" w:rsidRDefault="003F6D0F" w:rsidP="003F6D0F">
      <w:pPr>
        <w:pStyle w:val="PL"/>
      </w:pPr>
      <w:r>
        <w:t xml:space="preserve">            $ref: '#/components/schemas/RelProxReq'</w:t>
      </w:r>
    </w:p>
    <w:p w14:paraId="586FE63E" w14:textId="77777777" w:rsidR="003F6D0F" w:rsidRDefault="003F6D0F" w:rsidP="003F6D0F">
      <w:pPr>
        <w:pStyle w:val="PL"/>
      </w:pPr>
      <w:r>
        <w:t xml:space="preserve">          minItems: 1</w:t>
      </w:r>
    </w:p>
    <w:bookmarkEnd w:id="56"/>
    <w:p w14:paraId="57E0C46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4DC2C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D9BF08A" w14:textId="77777777" w:rsidR="003F6D0F" w:rsidRDefault="003F6D0F" w:rsidP="003F6D0F">
      <w:pPr>
        <w:pStyle w:val="PL"/>
      </w:pPr>
      <w:r>
        <w:t xml:space="preserve">      required:</w:t>
      </w:r>
    </w:p>
    <w:p w14:paraId="1267E049" w14:textId="77777777" w:rsidR="003F6D0F" w:rsidRDefault="003F6D0F" w:rsidP="003F6D0F">
      <w:pPr>
        <w:pStyle w:val="PL"/>
      </w:pPr>
      <w:r>
        <w:t xml:space="preserve">        - event</w:t>
      </w:r>
    </w:p>
    <w:p w14:paraId="361417A1" w14:textId="77777777" w:rsidR="003F6D0F" w:rsidRDefault="003F6D0F" w:rsidP="003F6D0F">
      <w:pPr>
        <w:pStyle w:val="PL"/>
      </w:pPr>
      <w:r>
        <w:t xml:space="preserve">      not:</w:t>
      </w:r>
    </w:p>
    <w:p w14:paraId="3BDB3D6D" w14:textId="77777777" w:rsidR="003F6D0F" w:rsidRDefault="003F6D0F" w:rsidP="003F6D0F">
      <w:pPr>
        <w:pStyle w:val="PL"/>
      </w:pPr>
      <w:r>
        <w:t xml:space="preserve">        required: [</w:t>
      </w:r>
      <w:r>
        <w:rPr>
          <w:lang w:eastAsia="zh-CN"/>
        </w:rPr>
        <w:t>excepRequs</w:t>
      </w:r>
      <w:r>
        <w:t xml:space="preserve">, </w:t>
      </w:r>
      <w:r>
        <w:rPr>
          <w:lang w:eastAsia="zh-CN"/>
        </w:rPr>
        <w:t>exptAnaType</w:t>
      </w:r>
      <w:r>
        <w:t>]</w:t>
      </w:r>
    </w:p>
    <w:p w14:paraId="64D05271" w14:textId="77777777" w:rsidR="003F6D0F" w:rsidRDefault="003F6D0F" w:rsidP="003F6D0F">
      <w:pPr>
        <w:pStyle w:val="PL"/>
      </w:pPr>
    </w:p>
    <w:p w14:paraId="26F79CB5" w14:textId="77777777" w:rsidR="003F6D0F" w:rsidRDefault="003F6D0F" w:rsidP="003F6D0F">
      <w:pPr>
        <w:pStyle w:val="PL"/>
      </w:pPr>
      <w:r>
        <w:t xml:space="preserve">    NnwdafEventsSubscriptionNotification:</w:t>
      </w:r>
    </w:p>
    <w:p w14:paraId="04439590" w14:textId="77777777" w:rsidR="003F6D0F" w:rsidRDefault="003F6D0F" w:rsidP="003F6D0F">
      <w:pPr>
        <w:pStyle w:val="PL"/>
      </w:pPr>
      <w:r>
        <w:t xml:space="preserve">      description: Represents an Individual NWDAF Event Subscription Notification resource.</w:t>
      </w:r>
    </w:p>
    <w:p w14:paraId="2FCD6591" w14:textId="77777777" w:rsidR="003F6D0F" w:rsidRDefault="003F6D0F" w:rsidP="003F6D0F">
      <w:pPr>
        <w:pStyle w:val="PL"/>
      </w:pPr>
      <w:r>
        <w:t xml:space="preserve">      type: object</w:t>
      </w:r>
    </w:p>
    <w:p w14:paraId="75BE449D" w14:textId="77777777" w:rsidR="003F6D0F" w:rsidRDefault="003F6D0F" w:rsidP="003F6D0F">
      <w:pPr>
        <w:pStyle w:val="PL"/>
      </w:pPr>
      <w:r>
        <w:t xml:space="preserve">      properties:</w:t>
      </w:r>
    </w:p>
    <w:p w14:paraId="1F5B2C2E" w14:textId="77777777" w:rsidR="003F6D0F" w:rsidRDefault="003F6D0F" w:rsidP="003F6D0F">
      <w:pPr>
        <w:pStyle w:val="PL"/>
      </w:pPr>
      <w:r>
        <w:t xml:space="preserve">        eventNotifications:</w:t>
      </w:r>
    </w:p>
    <w:p w14:paraId="07BA9EFB" w14:textId="77777777" w:rsidR="003F6D0F" w:rsidRDefault="003F6D0F" w:rsidP="003F6D0F">
      <w:pPr>
        <w:pStyle w:val="PL"/>
      </w:pPr>
      <w:r>
        <w:t xml:space="preserve">          type: array</w:t>
      </w:r>
    </w:p>
    <w:p w14:paraId="1D71B47D" w14:textId="77777777" w:rsidR="003F6D0F" w:rsidRDefault="003F6D0F" w:rsidP="003F6D0F">
      <w:pPr>
        <w:pStyle w:val="PL"/>
      </w:pPr>
      <w:r>
        <w:t xml:space="preserve">          items:</w:t>
      </w:r>
    </w:p>
    <w:p w14:paraId="2E25E6D1" w14:textId="77777777" w:rsidR="003F6D0F" w:rsidRDefault="003F6D0F" w:rsidP="003F6D0F">
      <w:pPr>
        <w:pStyle w:val="PL"/>
      </w:pPr>
      <w:r>
        <w:t xml:space="preserve">            $ref: '#/components/schemas/EventNotification'</w:t>
      </w:r>
    </w:p>
    <w:p w14:paraId="7F14BDBC" w14:textId="77777777" w:rsidR="003F6D0F" w:rsidRDefault="003F6D0F" w:rsidP="003F6D0F">
      <w:pPr>
        <w:pStyle w:val="PL"/>
      </w:pPr>
      <w:r>
        <w:t xml:space="preserve">          minItems: 1</w:t>
      </w:r>
    </w:p>
    <w:p w14:paraId="59BFBF05" w14:textId="77777777" w:rsidR="003F6D0F" w:rsidRDefault="003F6D0F" w:rsidP="003F6D0F">
      <w:pPr>
        <w:pStyle w:val="PL"/>
      </w:pPr>
      <w:r>
        <w:t xml:space="preserve">          description: Notifications about Individual Events</w:t>
      </w:r>
    </w:p>
    <w:p w14:paraId="2C10080C" w14:textId="77777777" w:rsidR="003F6D0F" w:rsidRDefault="003F6D0F" w:rsidP="003F6D0F">
      <w:pPr>
        <w:pStyle w:val="PL"/>
      </w:pPr>
      <w:r>
        <w:t xml:space="preserve">        subscriptionId:</w:t>
      </w:r>
    </w:p>
    <w:p w14:paraId="7E11770B" w14:textId="77777777" w:rsidR="003F6D0F" w:rsidRDefault="003F6D0F" w:rsidP="003F6D0F">
      <w:pPr>
        <w:pStyle w:val="PL"/>
      </w:pPr>
      <w:r>
        <w:t xml:space="preserve">          type: string</w:t>
      </w:r>
    </w:p>
    <w:p w14:paraId="7F10D428" w14:textId="77777777" w:rsidR="003F6D0F" w:rsidRDefault="003F6D0F" w:rsidP="003F6D0F">
      <w:pPr>
        <w:pStyle w:val="PL"/>
      </w:pPr>
      <w:r>
        <w:t xml:space="preserve">          description: String identifying a subscription to the Nnwdaf_EventsSubscription Service</w:t>
      </w:r>
    </w:p>
    <w:p w14:paraId="43A809C7" w14:textId="77777777" w:rsidR="003F6D0F" w:rsidRDefault="003F6D0F" w:rsidP="003F6D0F">
      <w:pPr>
        <w:pStyle w:val="PL"/>
      </w:pPr>
      <w:r>
        <w:t xml:space="preserve">        notifCorrId:</w:t>
      </w:r>
    </w:p>
    <w:p w14:paraId="208BEBE4" w14:textId="77777777" w:rsidR="003F6D0F" w:rsidRDefault="003F6D0F" w:rsidP="003F6D0F">
      <w:pPr>
        <w:pStyle w:val="PL"/>
      </w:pPr>
      <w:r>
        <w:t xml:space="preserve">          type: string</w:t>
      </w:r>
    </w:p>
    <w:p w14:paraId="32E54014" w14:textId="77777777" w:rsidR="003F6D0F" w:rsidRDefault="003F6D0F" w:rsidP="003F6D0F">
      <w:pPr>
        <w:pStyle w:val="PL"/>
        <w:rPr>
          <w:rFonts w:cs="Arial"/>
          <w:szCs w:val="18"/>
        </w:rPr>
      </w:pPr>
      <w:r>
        <w:t xml:space="preserve">          description: Notification correlation identifier</w:t>
      </w:r>
      <w:r>
        <w:rPr>
          <w:rFonts w:cs="Arial"/>
          <w:szCs w:val="18"/>
        </w:rPr>
        <w:t>.</w:t>
      </w:r>
    </w:p>
    <w:p w14:paraId="1FD8063A" w14:textId="77777777" w:rsidR="003F6D0F" w:rsidRDefault="003F6D0F" w:rsidP="003F6D0F">
      <w:pPr>
        <w:pStyle w:val="PL"/>
      </w:pPr>
      <w:r>
        <w:t xml:space="preserve">        oldSubscriptionId:</w:t>
      </w:r>
    </w:p>
    <w:p w14:paraId="3D739312" w14:textId="77777777" w:rsidR="003F6D0F" w:rsidRDefault="003F6D0F" w:rsidP="003F6D0F">
      <w:pPr>
        <w:pStyle w:val="PL"/>
      </w:pPr>
      <w:r>
        <w:t xml:space="preserve">          type: string</w:t>
      </w:r>
    </w:p>
    <w:p w14:paraId="15DDF5A1" w14:textId="77777777" w:rsidR="003F6D0F" w:rsidRDefault="003F6D0F" w:rsidP="003F6D0F">
      <w:pPr>
        <w:pStyle w:val="PL"/>
      </w:pPr>
      <w:r>
        <w:t xml:space="preserve">          description: &gt;</w:t>
      </w:r>
    </w:p>
    <w:p w14:paraId="7F24DE07" w14:textId="77777777" w:rsidR="003F6D0F" w:rsidRDefault="003F6D0F" w:rsidP="003F6D0F">
      <w:pPr>
        <w:pStyle w:val="PL"/>
      </w:pPr>
      <w:r>
        <w:t xml:space="preserve">            Subscription ID which was allocated by the source NWDAF. This parameter shall be present</w:t>
      </w:r>
    </w:p>
    <w:p w14:paraId="4466A9C1" w14:textId="77777777" w:rsidR="003F6D0F" w:rsidRDefault="003F6D0F" w:rsidP="003F6D0F">
      <w:pPr>
        <w:pStyle w:val="PL"/>
      </w:pPr>
      <w:r>
        <w:t xml:space="preserve">            if the notification is for informing the assignment of a new Subscription Id by the</w:t>
      </w:r>
    </w:p>
    <w:p w14:paraId="318B2AA7" w14:textId="77777777" w:rsidR="003F6D0F" w:rsidRDefault="003F6D0F" w:rsidP="003F6D0F">
      <w:pPr>
        <w:pStyle w:val="PL"/>
      </w:pPr>
      <w:r>
        <w:t xml:space="preserve">            target NWDAF.</w:t>
      </w:r>
    </w:p>
    <w:p w14:paraId="42F024D4" w14:textId="77777777" w:rsidR="003F6D0F" w:rsidRDefault="003F6D0F" w:rsidP="003F6D0F">
      <w:pPr>
        <w:pStyle w:val="PL"/>
      </w:pPr>
      <w:r>
        <w:t xml:space="preserve">        resourceUri:</w:t>
      </w:r>
    </w:p>
    <w:p w14:paraId="11C1C2E4" w14:textId="77777777" w:rsidR="003F6D0F" w:rsidRDefault="003F6D0F" w:rsidP="003F6D0F">
      <w:pPr>
        <w:pStyle w:val="PL"/>
      </w:pPr>
      <w:r>
        <w:t xml:space="preserve">          $ref: 'TS29571_CommonData.yaml#/components/schemas/Uri'</w:t>
      </w:r>
    </w:p>
    <w:p w14:paraId="515E718E" w14:textId="77777777" w:rsidR="003F6D0F" w:rsidRDefault="003F6D0F" w:rsidP="003F6D0F">
      <w:pPr>
        <w:pStyle w:val="PL"/>
      </w:pPr>
      <w:r>
        <w:t xml:space="preserve">        termCause:</w:t>
      </w:r>
    </w:p>
    <w:p w14:paraId="2F372E6D" w14:textId="77777777" w:rsidR="003F6D0F" w:rsidRDefault="003F6D0F" w:rsidP="003F6D0F">
      <w:pPr>
        <w:pStyle w:val="PL"/>
      </w:pPr>
      <w:r>
        <w:t xml:space="preserve">          $ref: '#/components/schemas/TermCause'</w:t>
      </w:r>
    </w:p>
    <w:p w14:paraId="72FCDD44" w14:textId="77777777" w:rsidR="003F6D0F" w:rsidRDefault="003F6D0F" w:rsidP="003F6D0F">
      <w:pPr>
        <w:pStyle w:val="PL"/>
      </w:pPr>
      <w:r>
        <w:t xml:space="preserve">        transEvents:</w:t>
      </w:r>
    </w:p>
    <w:p w14:paraId="69C17974" w14:textId="77777777" w:rsidR="003F6D0F" w:rsidRDefault="003F6D0F" w:rsidP="003F6D0F">
      <w:pPr>
        <w:pStyle w:val="PL"/>
      </w:pPr>
      <w:r>
        <w:t xml:space="preserve">          type: array</w:t>
      </w:r>
    </w:p>
    <w:p w14:paraId="3E5D4BCE" w14:textId="77777777" w:rsidR="003F6D0F" w:rsidRDefault="003F6D0F" w:rsidP="003F6D0F">
      <w:pPr>
        <w:pStyle w:val="PL"/>
      </w:pPr>
      <w:r>
        <w:t xml:space="preserve">          items:</w:t>
      </w:r>
    </w:p>
    <w:p w14:paraId="1C31F08F" w14:textId="77777777" w:rsidR="003F6D0F" w:rsidRDefault="003F6D0F" w:rsidP="003F6D0F">
      <w:pPr>
        <w:pStyle w:val="PL"/>
      </w:pPr>
      <w:r>
        <w:t xml:space="preserve">            $ref: '#/components/schemas/NwdafEvent'</w:t>
      </w:r>
    </w:p>
    <w:p w14:paraId="42E665CE" w14:textId="77777777" w:rsidR="003F6D0F" w:rsidRDefault="003F6D0F" w:rsidP="003F6D0F">
      <w:pPr>
        <w:pStyle w:val="PL"/>
      </w:pPr>
      <w:r>
        <w:t xml:space="preserve">          minItems: 1</w:t>
      </w:r>
    </w:p>
    <w:p w14:paraId="1BDC7118" w14:textId="77777777" w:rsidR="003F6D0F" w:rsidRDefault="003F6D0F" w:rsidP="003F6D0F">
      <w:pPr>
        <w:pStyle w:val="PL"/>
      </w:pPr>
      <w:r>
        <w:t xml:space="preserve">      required:</w:t>
      </w:r>
    </w:p>
    <w:p w14:paraId="72EB76B7" w14:textId="77777777" w:rsidR="003F6D0F" w:rsidRDefault="003F6D0F" w:rsidP="003F6D0F">
      <w:pPr>
        <w:pStyle w:val="PL"/>
      </w:pPr>
      <w:r>
        <w:t xml:space="preserve">        - subscriptionId</w:t>
      </w:r>
    </w:p>
    <w:p w14:paraId="4E3631E2" w14:textId="77777777" w:rsidR="003F6D0F" w:rsidRDefault="003F6D0F" w:rsidP="003F6D0F">
      <w:pPr>
        <w:pStyle w:val="PL"/>
      </w:pPr>
      <w:r>
        <w:t xml:space="preserve">      oneOf:</w:t>
      </w:r>
    </w:p>
    <w:p w14:paraId="1024780E" w14:textId="77777777" w:rsidR="003F6D0F" w:rsidRDefault="003F6D0F" w:rsidP="003F6D0F">
      <w:pPr>
        <w:pStyle w:val="PL"/>
      </w:pPr>
      <w:r>
        <w:t xml:space="preserve">        - required: [eventNotifications]</w:t>
      </w:r>
    </w:p>
    <w:p w14:paraId="621E7977" w14:textId="77777777" w:rsidR="003F6D0F" w:rsidRDefault="003F6D0F" w:rsidP="003F6D0F">
      <w:pPr>
        <w:pStyle w:val="PL"/>
      </w:pPr>
      <w:r>
        <w:t xml:space="preserve">        - allOf:</w:t>
      </w:r>
    </w:p>
    <w:p w14:paraId="4626B5E7" w14:textId="77777777" w:rsidR="003F6D0F" w:rsidRDefault="003F6D0F" w:rsidP="003F6D0F">
      <w:pPr>
        <w:pStyle w:val="PL"/>
      </w:pPr>
      <w:r>
        <w:t xml:space="preserve">          - required: [resourceUri]</w:t>
      </w:r>
    </w:p>
    <w:p w14:paraId="561D396E" w14:textId="77777777" w:rsidR="003F6D0F" w:rsidRDefault="003F6D0F" w:rsidP="003F6D0F">
      <w:pPr>
        <w:pStyle w:val="PL"/>
      </w:pPr>
      <w:r>
        <w:t xml:space="preserve">          - required: [oldSubscriptionId]</w:t>
      </w:r>
    </w:p>
    <w:p w14:paraId="3A311AFC" w14:textId="77777777" w:rsidR="003F6D0F" w:rsidRDefault="003F6D0F" w:rsidP="003F6D0F">
      <w:pPr>
        <w:pStyle w:val="PL"/>
      </w:pPr>
    </w:p>
    <w:p w14:paraId="08E51037" w14:textId="77777777" w:rsidR="003F6D0F" w:rsidRDefault="003F6D0F" w:rsidP="003F6D0F">
      <w:pPr>
        <w:pStyle w:val="PL"/>
      </w:pPr>
      <w:r>
        <w:t xml:space="preserve">    EventNotification:</w:t>
      </w:r>
    </w:p>
    <w:p w14:paraId="56ABB937" w14:textId="77777777" w:rsidR="003F6D0F" w:rsidRDefault="003F6D0F" w:rsidP="003F6D0F">
      <w:pPr>
        <w:pStyle w:val="PL"/>
      </w:pPr>
      <w:r>
        <w:t xml:space="preserve">      description: Represents a notification on events that occurred.</w:t>
      </w:r>
    </w:p>
    <w:p w14:paraId="14ED4568" w14:textId="77777777" w:rsidR="003F6D0F" w:rsidRDefault="003F6D0F" w:rsidP="003F6D0F">
      <w:pPr>
        <w:pStyle w:val="PL"/>
      </w:pPr>
      <w:r>
        <w:t xml:space="preserve">      type: object</w:t>
      </w:r>
    </w:p>
    <w:p w14:paraId="6D8C52C3" w14:textId="77777777" w:rsidR="003F6D0F" w:rsidRDefault="003F6D0F" w:rsidP="003F6D0F">
      <w:pPr>
        <w:pStyle w:val="PL"/>
      </w:pPr>
      <w:r>
        <w:t xml:space="preserve">      properties:</w:t>
      </w:r>
    </w:p>
    <w:p w14:paraId="3B4FF495" w14:textId="77777777" w:rsidR="003F6D0F" w:rsidRDefault="003F6D0F" w:rsidP="003F6D0F">
      <w:pPr>
        <w:pStyle w:val="PL"/>
      </w:pPr>
      <w:r>
        <w:t xml:space="preserve">        event:</w:t>
      </w:r>
    </w:p>
    <w:p w14:paraId="0566C7C8" w14:textId="77777777" w:rsidR="003F6D0F" w:rsidRDefault="003F6D0F" w:rsidP="003F6D0F">
      <w:pPr>
        <w:pStyle w:val="PL"/>
      </w:pPr>
      <w:r>
        <w:t xml:space="preserve">          $ref: '#/components/schemas/NwdafEvent'</w:t>
      </w:r>
    </w:p>
    <w:p w14:paraId="530AFA5A" w14:textId="77777777" w:rsidR="003F6D0F" w:rsidRDefault="003F6D0F" w:rsidP="003F6D0F">
      <w:pPr>
        <w:pStyle w:val="PL"/>
      </w:pPr>
      <w:r>
        <w:t xml:space="preserve">        start:</w:t>
      </w:r>
    </w:p>
    <w:p w14:paraId="67333F76" w14:textId="77777777" w:rsidR="003F6D0F" w:rsidRDefault="003F6D0F" w:rsidP="003F6D0F">
      <w:pPr>
        <w:pStyle w:val="PL"/>
      </w:pPr>
      <w:r>
        <w:t xml:space="preserve">          $ref: 'TS29571_CommonData.yaml#/components/schemas/DateTime'</w:t>
      </w:r>
    </w:p>
    <w:p w14:paraId="341679DE" w14:textId="77777777" w:rsidR="003F6D0F" w:rsidRDefault="003F6D0F" w:rsidP="003F6D0F">
      <w:pPr>
        <w:pStyle w:val="PL"/>
      </w:pPr>
      <w:r>
        <w:t xml:space="preserve">        expiry:</w:t>
      </w:r>
    </w:p>
    <w:p w14:paraId="5D4E17FB" w14:textId="77777777" w:rsidR="003F6D0F" w:rsidRDefault="003F6D0F" w:rsidP="003F6D0F">
      <w:pPr>
        <w:pStyle w:val="PL"/>
      </w:pPr>
      <w:r>
        <w:t xml:space="preserve">          $ref: 'TS29571_CommonData.yaml#/components/schemas/DateTime'</w:t>
      </w:r>
    </w:p>
    <w:p w14:paraId="17FAEC53" w14:textId="77777777" w:rsidR="003F6D0F" w:rsidRDefault="003F6D0F" w:rsidP="003F6D0F">
      <w:pPr>
        <w:pStyle w:val="PL"/>
      </w:pPr>
      <w:r>
        <w:t xml:space="preserve">        timeStampGen:</w:t>
      </w:r>
    </w:p>
    <w:p w14:paraId="1048F476" w14:textId="77777777" w:rsidR="003F6D0F" w:rsidRDefault="003F6D0F" w:rsidP="003F6D0F">
      <w:pPr>
        <w:pStyle w:val="PL"/>
      </w:pPr>
      <w:r>
        <w:t xml:space="preserve">          $ref: 'TS29571_CommonData.yaml#/components/schemas/DateTime'</w:t>
      </w:r>
    </w:p>
    <w:p w14:paraId="59D71135" w14:textId="77777777" w:rsidR="003F6D0F" w:rsidRDefault="003F6D0F" w:rsidP="003F6D0F">
      <w:pPr>
        <w:pStyle w:val="PL"/>
      </w:pPr>
      <w:r>
        <w:t xml:space="preserve">        failNotifyCode:</w:t>
      </w:r>
    </w:p>
    <w:p w14:paraId="2ABBFCE4" w14:textId="77777777" w:rsidR="003F6D0F" w:rsidRDefault="003F6D0F" w:rsidP="003F6D0F">
      <w:pPr>
        <w:pStyle w:val="PL"/>
      </w:pPr>
      <w:r>
        <w:t xml:space="preserve">          $ref: '#/components/schemas/</w:t>
      </w:r>
      <w:r>
        <w:rPr>
          <w:lang w:eastAsia="zh-CN"/>
        </w:rPr>
        <w:t>NwdafFailureCode</w:t>
      </w:r>
      <w:r>
        <w:t>'</w:t>
      </w:r>
    </w:p>
    <w:p w14:paraId="08E17A1E" w14:textId="77777777" w:rsidR="003F6D0F" w:rsidRDefault="003F6D0F" w:rsidP="003F6D0F">
      <w:pPr>
        <w:pStyle w:val="PL"/>
      </w:pPr>
      <w:r>
        <w:t xml:space="preserve">        rvWaitTime:</w:t>
      </w:r>
    </w:p>
    <w:p w14:paraId="4D1688B8" w14:textId="77777777" w:rsidR="003F6D0F" w:rsidRDefault="003F6D0F" w:rsidP="003F6D0F">
      <w:pPr>
        <w:pStyle w:val="PL"/>
      </w:pPr>
      <w:r>
        <w:t xml:space="preserve">          $ref: 'TS29571_CommonData.yaml#/components/schemas/DurationSec'</w:t>
      </w:r>
    </w:p>
    <w:p w14:paraId="7487E10B" w14:textId="77777777" w:rsidR="003F6D0F" w:rsidRDefault="003F6D0F" w:rsidP="003F6D0F">
      <w:pPr>
        <w:pStyle w:val="PL"/>
      </w:pPr>
      <w:r>
        <w:t xml:space="preserve">        anaMetaInfo:</w:t>
      </w:r>
    </w:p>
    <w:p w14:paraId="1BD159E9" w14:textId="77777777" w:rsidR="003F6D0F" w:rsidRDefault="003F6D0F" w:rsidP="003F6D0F">
      <w:pPr>
        <w:pStyle w:val="PL"/>
      </w:pPr>
      <w:r>
        <w:t xml:space="preserve">          $ref: '#/components/schemas/AnalyticsMetadataInfo'</w:t>
      </w:r>
    </w:p>
    <w:p w14:paraId="4972FD4F" w14:textId="77777777" w:rsidR="003F6D0F" w:rsidRDefault="003F6D0F" w:rsidP="003F6D0F">
      <w:pPr>
        <w:pStyle w:val="PL"/>
      </w:pPr>
      <w:r>
        <w:t xml:space="preserve">        nfLoadLevelInfos:</w:t>
      </w:r>
    </w:p>
    <w:p w14:paraId="5B6CAC58" w14:textId="77777777" w:rsidR="003F6D0F" w:rsidRDefault="003F6D0F" w:rsidP="003F6D0F">
      <w:pPr>
        <w:pStyle w:val="PL"/>
      </w:pPr>
      <w:r>
        <w:t xml:space="preserve">          type: array</w:t>
      </w:r>
    </w:p>
    <w:p w14:paraId="731C9457" w14:textId="77777777" w:rsidR="003F6D0F" w:rsidRDefault="003F6D0F" w:rsidP="003F6D0F">
      <w:pPr>
        <w:pStyle w:val="PL"/>
      </w:pPr>
      <w:r>
        <w:t xml:space="preserve">          items:</w:t>
      </w:r>
    </w:p>
    <w:p w14:paraId="2A73CEC9" w14:textId="77777777" w:rsidR="003F6D0F" w:rsidRDefault="003F6D0F" w:rsidP="003F6D0F">
      <w:pPr>
        <w:pStyle w:val="PL"/>
      </w:pPr>
      <w:r>
        <w:t xml:space="preserve">            $ref: '#/components/schemas/NfLoadLevelInformation'</w:t>
      </w:r>
    </w:p>
    <w:p w14:paraId="37D0AE31" w14:textId="77777777" w:rsidR="003F6D0F" w:rsidRDefault="003F6D0F" w:rsidP="003F6D0F">
      <w:pPr>
        <w:pStyle w:val="PL"/>
      </w:pPr>
      <w:r>
        <w:t xml:space="preserve">          minItems: 1</w:t>
      </w:r>
    </w:p>
    <w:p w14:paraId="5BB757FA" w14:textId="77777777" w:rsidR="003F6D0F" w:rsidRDefault="003F6D0F" w:rsidP="003F6D0F">
      <w:pPr>
        <w:pStyle w:val="PL"/>
      </w:pPr>
      <w:r>
        <w:t xml:space="preserve">        nsiLoadLevelInfos:</w:t>
      </w:r>
    </w:p>
    <w:p w14:paraId="23B70B48" w14:textId="77777777" w:rsidR="003F6D0F" w:rsidRDefault="003F6D0F" w:rsidP="003F6D0F">
      <w:pPr>
        <w:pStyle w:val="PL"/>
      </w:pPr>
      <w:r>
        <w:t xml:space="preserve">          type: array</w:t>
      </w:r>
    </w:p>
    <w:p w14:paraId="40388D7E" w14:textId="77777777" w:rsidR="003F6D0F" w:rsidRDefault="003F6D0F" w:rsidP="003F6D0F">
      <w:pPr>
        <w:pStyle w:val="PL"/>
      </w:pPr>
      <w:r>
        <w:t xml:space="preserve">          items:</w:t>
      </w:r>
    </w:p>
    <w:p w14:paraId="5498E76D" w14:textId="77777777" w:rsidR="003F6D0F" w:rsidRDefault="003F6D0F" w:rsidP="003F6D0F">
      <w:pPr>
        <w:pStyle w:val="PL"/>
      </w:pPr>
      <w:r>
        <w:t xml:space="preserve">            $ref: '#/components/schemas/NsiLoadLevelInfo'</w:t>
      </w:r>
    </w:p>
    <w:p w14:paraId="08F31379" w14:textId="77777777" w:rsidR="003F6D0F" w:rsidRDefault="003F6D0F" w:rsidP="003F6D0F">
      <w:pPr>
        <w:pStyle w:val="PL"/>
      </w:pPr>
      <w:r>
        <w:t xml:space="preserve">          minItems: 1</w:t>
      </w:r>
    </w:p>
    <w:p w14:paraId="703EB862" w14:textId="77777777" w:rsidR="003F6D0F" w:rsidRDefault="003F6D0F" w:rsidP="003F6D0F">
      <w:pPr>
        <w:pStyle w:val="PL"/>
      </w:pPr>
      <w:r>
        <w:t xml:space="preserve">        pfdDetermInfos:</w:t>
      </w:r>
    </w:p>
    <w:p w14:paraId="313486FB" w14:textId="77777777" w:rsidR="003F6D0F" w:rsidRDefault="003F6D0F" w:rsidP="003F6D0F">
      <w:pPr>
        <w:pStyle w:val="PL"/>
      </w:pPr>
      <w:r>
        <w:t xml:space="preserve">          type: array</w:t>
      </w:r>
    </w:p>
    <w:p w14:paraId="472B1CEE" w14:textId="77777777" w:rsidR="003F6D0F" w:rsidRDefault="003F6D0F" w:rsidP="003F6D0F">
      <w:pPr>
        <w:pStyle w:val="PL"/>
      </w:pPr>
      <w:r>
        <w:t xml:space="preserve">          items:</w:t>
      </w:r>
    </w:p>
    <w:p w14:paraId="5C01B6D1" w14:textId="77777777" w:rsidR="003F6D0F" w:rsidRDefault="003F6D0F" w:rsidP="003F6D0F">
      <w:pPr>
        <w:pStyle w:val="PL"/>
      </w:pPr>
      <w:r>
        <w:t xml:space="preserve">            $ref: '#/components/schemas/PfdDeterminationInfo'</w:t>
      </w:r>
    </w:p>
    <w:p w14:paraId="48CF6065" w14:textId="77777777" w:rsidR="003F6D0F" w:rsidRDefault="003F6D0F" w:rsidP="003F6D0F">
      <w:pPr>
        <w:pStyle w:val="PL"/>
      </w:pPr>
      <w:r>
        <w:t xml:space="preserve">          minItems: 1</w:t>
      </w:r>
    </w:p>
    <w:p w14:paraId="56B1CED1" w14:textId="77777777" w:rsidR="003F6D0F" w:rsidRDefault="003F6D0F" w:rsidP="003F6D0F">
      <w:pPr>
        <w:pStyle w:val="PL"/>
      </w:pPr>
      <w:r>
        <w:t xml:space="preserve">        sliceLoadLevelInfo:</w:t>
      </w:r>
    </w:p>
    <w:p w14:paraId="7E5816BE" w14:textId="77777777" w:rsidR="003F6D0F" w:rsidRDefault="003F6D0F" w:rsidP="003F6D0F">
      <w:pPr>
        <w:pStyle w:val="PL"/>
      </w:pPr>
      <w:r>
        <w:t xml:space="preserve">          $ref: '#/components/schemas/SliceLoadLevelInformation'</w:t>
      </w:r>
    </w:p>
    <w:p w14:paraId="146D69AB" w14:textId="77777777" w:rsidR="003F6D0F" w:rsidRDefault="003F6D0F" w:rsidP="003F6D0F">
      <w:pPr>
        <w:pStyle w:val="PL"/>
      </w:pPr>
      <w:r>
        <w:t xml:space="preserve">        svcExps:</w:t>
      </w:r>
    </w:p>
    <w:p w14:paraId="447B754D" w14:textId="77777777" w:rsidR="003F6D0F" w:rsidRDefault="003F6D0F" w:rsidP="003F6D0F">
      <w:pPr>
        <w:pStyle w:val="PL"/>
      </w:pPr>
      <w:r>
        <w:t xml:space="preserve">          type: array</w:t>
      </w:r>
    </w:p>
    <w:p w14:paraId="4F4FDCF2" w14:textId="77777777" w:rsidR="003F6D0F" w:rsidRDefault="003F6D0F" w:rsidP="003F6D0F">
      <w:pPr>
        <w:pStyle w:val="PL"/>
      </w:pPr>
      <w:r>
        <w:t xml:space="preserve">          items:</w:t>
      </w:r>
    </w:p>
    <w:p w14:paraId="45DBFED0" w14:textId="77777777" w:rsidR="003F6D0F" w:rsidRDefault="003F6D0F" w:rsidP="003F6D0F">
      <w:pPr>
        <w:pStyle w:val="PL"/>
      </w:pPr>
      <w:r>
        <w:lastRenderedPageBreak/>
        <w:t xml:space="preserve">            $ref: '#/components/schemas/ServiceExperienceInfo'</w:t>
      </w:r>
    </w:p>
    <w:p w14:paraId="23CB55AB" w14:textId="77777777" w:rsidR="003F6D0F" w:rsidRDefault="003F6D0F" w:rsidP="003F6D0F">
      <w:pPr>
        <w:pStyle w:val="PL"/>
      </w:pPr>
      <w:r>
        <w:t xml:space="preserve">          minItems: 1</w:t>
      </w:r>
    </w:p>
    <w:p w14:paraId="4AA24E5F" w14:textId="77777777" w:rsidR="003F6D0F" w:rsidRDefault="003F6D0F" w:rsidP="003F6D0F">
      <w:pPr>
        <w:pStyle w:val="PL"/>
      </w:pPr>
      <w:r>
        <w:t xml:space="preserve">        qosSustainInfos:</w:t>
      </w:r>
    </w:p>
    <w:p w14:paraId="4FA576C4" w14:textId="77777777" w:rsidR="003F6D0F" w:rsidRDefault="003F6D0F" w:rsidP="003F6D0F">
      <w:pPr>
        <w:pStyle w:val="PL"/>
      </w:pPr>
      <w:r>
        <w:t xml:space="preserve">          type: array</w:t>
      </w:r>
    </w:p>
    <w:p w14:paraId="19CA1865" w14:textId="77777777" w:rsidR="003F6D0F" w:rsidRDefault="003F6D0F" w:rsidP="003F6D0F">
      <w:pPr>
        <w:pStyle w:val="PL"/>
      </w:pPr>
      <w:r>
        <w:t xml:space="preserve">          items:</w:t>
      </w:r>
    </w:p>
    <w:p w14:paraId="79169056" w14:textId="77777777" w:rsidR="003F6D0F" w:rsidRDefault="003F6D0F" w:rsidP="003F6D0F">
      <w:pPr>
        <w:pStyle w:val="PL"/>
      </w:pPr>
      <w:r>
        <w:t xml:space="preserve">            $ref: '#/components/schemas/QosSustainabilityInfo'</w:t>
      </w:r>
    </w:p>
    <w:p w14:paraId="71AC358A" w14:textId="77777777" w:rsidR="003F6D0F" w:rsidRDefault="003F6D0F" w:rsidP="003F6D0F">
      <w:pPr>
        <w:pStyle w:val="PL"/>
      </w:pPr>
      <w:r>
        <w:t xml:space="preserve">          minItems: 1</w:t>
      </w:r>
    </w:p>
    <w:p w14:paraId="768EEA89" w14:textId="77777777" w:rsidR="003F6D0F" w:rsidRDefault="003F6D0F" w:rsidP="003F6D0F">
      <w:pPr>
        <w:pStyle w:val="PL"/>
      </w:pPr>
      <w:r>
        <w:t xml:space="preserve">        ueComms:</w:t>
      </w:r>
    </w:p>
    <w:p w14:paraId="63C89044" w14:textId="77777777" w:rsidR="003F6D0F" w:rsidRDefault="003F6D0F" w:rsidP="003F6D0F">
      <w:pPr>
        <w:pStyle w:val="PL"/>
      </w:pPr>
      <w:r>
        <w:t xml:space="preserve">          type: array</w:t>
      </w:r>
    </w:p>
    <w:p w14:paraId="20535C58" w14:textId="77777777" w:rsidR="003F6D0F" w:rsidRDefault="003F6D0F" w:rsidP="003F6D0F">
      <w:pPr>
        <w:pStyle w:val="PL"/>
      </w:pPr>
      <w:r>
        <w:t xml:space="preserve">          items:</w:t>
      </w:r>
    </w:p>
    <w:p w14:paraId="390A5511" w14:textId="77777777" w:rsidR="003F6D0F" w:rsidRDefault="003F6D0F" w:rsidP="003F6D0F">
      <w:pPr>
        <w:pStyle w:val="PL"/>
      </w:pPr>
      <w:r>
        <w:t xml:space="preserve">            $ref: '#/components/schemas/UeCommunication'</w:t>
      </w:r>
    </w:p>
    <w:p w14:paraId="5C6E3063" w14:textId="77777777" w:rsidR="003F6D0F" w:rsidRDefault="003F6D0F" w:rsidP="003F6D0F">
      <w:pPr>
        <w:pStyle w:val="PL"/>
      </w:pPr>
      <w:r>
        <w:t xml:space="preserve">          minItems: 1</w:t>
      </w:r>
    </w:p>
    <w:p w14:paraId="0A431D2F" w14:textId="77777777" w:rsidR="003F6D0F" w:rsidRDefault="003F6D0F" w:rsidP="003F6D0F">
      <w:pPr>
        <w:pStyle w:val="PL"/>
      </w:pPr>
      <w:r>
        <w:t xml:space="preserve">        ueMobs:</w:t>
      </w:r>
    </w:p>
    <w:p w14:paraId="4BC35809" w14:textId="77777777" w:rsidR="003F6D0F" w:rsidRDefault="003F6D0F" w:rsidP="003F6D0F">
      <w:pPr>
        <w:pStyle w:val="PL"/>
      </w:pPr>
      <w:r>
        <w:t xml:space="preserve">          type: array</w:t>
      </w:r>
    </w:p>
    <w:p w14:paraId="20152172" w14:textId="77777777" w:rsidR="003F6D0F" w:rsidRDefault="003F6D0F" w:rsidP="003F6D0F">
      <w:pPr>
        <w:pStyle w:val="PL"/>
      </w:pPr>
      <w:r>
        <w:t xml:space="preserve">          items:</w:t>
      </w:r>
    </w:p>
    <w:p w14:paraId="65B0D386" w14:textId="77777777" w:rsidR="003F6D0F" w:rsidRDefault="003F6D0F" w:rsidP="003F6D0F">
      <w:pPr>
        <w:pStyle w:val="PL"/>
      </w:pPr>
      <w:r>
        <w:t xml:space="preserve">            $ref: '#/components/schemas/UeMobility'</w:t>
      </w:r>
    </w:p>
    <w:p w14:paraId="4BAFB5F6" w14:textId="77777777" w:rsidR="003F6D0F" w:rsidRDefault="003F6D0F" w:rsidP="003F6D0F">
      <w:pPr>
        <w:pStyle w:val="PL"/>
      </w:pPr>
      <w:r>
        <w:t xml:space="preserve">          minItems: 1</w:t>
      </w:r>
    </w:p>
    <w:p w14:paraId="2EE488FE" w14:textId="77777777" w:rsidR="003F6D0F" w:rsidRDefault="003F6D0F" w:rsidP="003F6D0F">
      <w:pPr>
        <w:pStyle w:val="PL"/>
      </w:pPr>
      <w:r>
        <w:t xml:space="preserve">        userDataCongInfos:</w:t>
      </w:r>
    </w:p>
    <w:p w14:paraId="10683DF6" w14:textId="77777777" w:rsidR="003F6D0F" w:rsidRDefault="003F6D0F" w:rsidP="003F6D0F">
      <w:pPr>
        <w:pStyle w:val="PL"/>
      </w:pPr>
      <w:r>
        <w:t xml:space="preserve">          type: array</w:t>
      </w:r>
    </w:p>
    <w:p w14:paraId="0A1DB700" w14:textId="77777777" w:rsidR="003F6D0F" w:rsidRDefault="003F6D0F" w:rsidP="003F6D0F">
      <w:pPr>
        <w:pStyle w:val="PL"/>
      </w:pPr>
      <w:r>
        <w:t xml:space="preserve">          items:</w:t>
      </w:r>
    </w:p>
    <w:p w14:paraId="31022A0E" w14:textId="77777777" w:rsidR="003F6D0F" w:rsidRDefault="003F6D0F" w:rsidP="003F6D0F">
      <w:pPr>
        <w:pStyle w:val="PL"/>
      </w:pPr>
      <w:r>
        <w:t xml:space="preserve">            $ref: '#/components/schemas/UserDataCongestionInfo'</w:t>
      </w:r>
    </w:p>
    <w:p w14:paraId="3B14379F" w14:textId="77777777" w:rsidR="003F6D0F" w:rsidRDefault="003F6D0F" w:rsidP="003F6D0F">
      <w:pPr>
        <w:pStyle w:val="PL"/>
      </w:pPr>
      <w:r>
        <w:t xml:space="preserve">          minItems: 1</w:t>
      </w:r>
    </w:p>
    <w:p w14:paraId="11A6B51E" w14:textId="77777777" w:rsidR="003F6D0F" w:rsidRDefault="003F6D0F" w:rsidP="003F6D0F">
      <w:pPr>
        <w:pStyle w:val="PL"/>
      </w:pPr>
      <w:r>
        <w:t xml:space="preserve">        abnorBehavrs:</w:t>
      </w:r>
    </w:p>
    <w:p w14:paraId="437EF805" w14:textId="77777777" w:rsidR="003F6D0F" w:rsidRDefault="003F6D0F" w:rsidP="003F6D0F">
      <w:pPr>
        <w:pStyle w:val="PL"/>
      </w:pPr>
      <w:r>
        <w:t xml:space="preserve">          type: array</w:t>
      </w:r>
    </w:p>
    <w:p w14:paraId="78FDB387" w14:textId="77777777" w:rsidR="003F6D0F" w:rsidRDefault="003F6D0F" w:rsidP="003F6D0F">
      <w:pPr>
        <w:pStyle w:val="PL"/>
      </w:pPr>
      <w:r>
        <w:t xml:space="preserve">          items:</w:t>
      </w:r>
    </w:p>
    <w:p w14:paraId="37DD2879" w14:textId="77777777" w:rsidR="003F6D0F" w:rsidRDefault="003F6D0F" w:rsidP="003F6D0F">
      <w:pPr>
        <w:pStyle w:val="PL"/>
      </w:pPr>
      <w:r>
        <w:t xml:space="preserve">            $ref: '#/components/schemas/AbnormalBehaviour'</w:t>
      </w:r>
    </w:p>
    <w:p w14:paraId="3A66691F" w14:textId="77777777" w:rsidR="003F6D0F" w:rsidRDefault="003F6D0F" w:rsidP="003F6D0F">
      <w:pPr>
        <w:pStyle w:val="PL"/>
      </w:pPr>
      <w:r>
        <w:t xml:space="preserve">          minItems: 1</w:t>
      </w:r>
    </w:p>
    <w:p w14:paraId="05DBA8D3" w14:textId="77777777" w:rsidR="003F6D0F" w:rsidRDefault="003F6D0F" w:rsidP="003F6D0F">
      <w:pPr>
        <w:pStyle w:val="PL"/>
      </w:pPr>
      <w:r>
        <w:t xml:space="preserve">        nwPerfs:</w:t>
      </w:r>
    </w:p>
    <w:p w14:paraId="56E862F8" w14:textId="77777777" w:rsidR="003F6D0F" w:rsidRDefault="003F6D0F" w:rsidP="003F6D0F">
      <w:pPr>
        <w:pStyle w:val="PL"/>
      </w:pPr>
      <w:r>
        <w:t xml:space="preserve">          type: array</w:t>
      </w:r>
    </w:p>
    <w:p w14:paraId="2C29A667" w14:textId="77777777" w:rsidR="003F6D0F" w:rsidRDefault="003F6D0F" w:rsidP="003F6D0F">
      <w:pPr>
        <w:pStyle w:val="PL"/>
      </w:pPr>
      <w:r>
        <w:t xml:space="preserve">          items:</w:t>
      </w:r>
    </w:p>
    <w:p w14:paraId="54E17CE2" w14:textId="77777777" w:rsidR="003F6D0F" w:rsidRDefault="003F6D0F" w:rsidP="003F6D0F">
      <w:pPr>
        <w:pStyle w:val="PL"/>
      </w:pPr>
      <w:r>
        <w:t xml:space="preserve">            $ref: '#/components/schemas/NetworkPerfInfo'</w:t>
      </w:r>
    </w:p>
    <w:p w14:paraId="6980BE2B" w14:textId="77777777" w:rsidR="003F6D0F" w:rsidRDefault="003F6D0F" w:rsidP="003F6D0F">
      <w:pPr>
        <w:pStyle w:val="PL"/>
      </w:pPr>
      <w:r>
        <w:t xml:space="preserve">          minItems: 1</w:t>
      </w:r>
    </w:p>
    <w:p w14:paraId="0B0C702F" w14:textId="77777777" w:rsidR="003F6D0F" w:rsidRDefault="003F6D0F" w:rsidP="003F6D0F">
      <w:pPr>
        <w:pStyle w:val="PL"/>
      </w:pPr>
      <w:r>
        <w:t xml:space="preserve">        </w:t>
      </w:r>
      <w:r>
        <w:rPr>
          <w:lang w:eastAsia="zh-CN"/>
        </w:rPr>
        <w:t>dnPerfInfos</w:t>
      </w:r>
      <w:r>
        <w:t>:</w:t>
      </w:r>
    </w:p>
    <w:p w14:paraId="77387883" w14:textId="77777777" w:rsidR="003F6D0F" w:rsidRDefault="003F6D0F" w:rsidP="003F6D0F">
      <w:pPr>
        <w:pStyle w:val="PL"/>
      </w:pPr>
      <w:r>
        <w:t xml:space="preserve">          type: array</w:t>
      </w:r>
    </w:p>
    <w:p w14:paraId="4C7437B2" w14:textId="77777777" w:rsidR="003F6D0F" w:rsidRDefault="003F6D0F" w:rsidP="003F6D0F">
      <w:pPr>
        <w:pStyle w:val="PL"/>
      </w:pPr>
      <w:r>
        <w:t xml:space="preserve">          items:</w:t>
      </w:r>
    </w:p>
    <w:p w14:paraId="2189761E" w14:textId="77777777" w:rsidR="003F6D0F" w:rsidRDefault="003F6D0F" w:rsidP="003F6D0F">
      <w:pPr>
        <w:pStyle w:val="PL"/>
      </w:pPr>
      <w:r>
        <w:t xml:space="preserve">            $ref: '#/components/schemas/DnPerfInfo'</w:t>
      </w:r>
    </w:p>
    <w:p w14:paraId="31851732" w14:textId="77777777" w:rsidR="003F6D0F" w:rsidRDefault="003F6D0F" w:rsidP="003F6D0F">
      <w:pPr>
        <w:pStyle w:val="PL"/>
      </w:pPr>
      <w:r>
        <w:t xml:space="preserve">          minItems: 1</w:t>
      </w:r>
    </w:p>
    <w:p w14:paraId="59D798C7" w14:textId="77777777" w:rsidR="003F6D0F" w:rsidRDefault="003F6D0F" w:rsidP="003F6D0F">
      <w:pPr>
        <w:pStyle w:val="PL"/>
      </w:pPr>
      <w:r>
        <w:t xml:space="preserve">        disperInfos:</w:t>
      </w:r>
    </w:p>
    <w:p w14:paraId="3F0CEC4D" w14:textId="77777777" w:rsidR="003F6D0F" w:rsidRDefault="003F6D0F" w:rsidP="003F6D0F">
      <w:pPr>
        <w:pStyle w:val="PL"/>
      </w:pPr>
      <w:r>
        <w:t xml:space="preserve">          type: array</w:t>
      </w:r>
    </w:p>
    <w:p w14:paraId="6DD20FED" w14:textId="77777777" w:rsidR="003F6D0F" w:rsidRDefault="003F6D0F" w:rsidP="003F6D0F">
      <w:pPr>
        <w:pStyle w:val="PL"/>
      </w:pPr>
      <w:r>
        <w:t xml:space="preserve">          items:</w:t>
      </w:r>
    </w:p>
    <w:p w14:paraId="2EB9DBA7" w14:textId="77777777" w:rsidR="003F6D0F" w:rsidRDefault="003F6D0F" w:rsidP="003F6D0F">
      <w:pPr>
        <w:pStyle w:val="PL"/>
      </w:pPr>
      <w:r>
        <w:t xml:space="preserve">            $ref: '#/components/schemas/DispersionInfo'</w:t>
      </w:r>
    </w:p>
    <w:p w14:paraId="2B2C6684" w14:textId="77777777" w:rsidR="003F6D0F" w:rsidRDefault="003F6D0F" w:rsidP="003F6D0F">
      <w:pPr>
        <w:pStyle w:val="PL"/>
      </w:pPr>
      <w:r>
        <w:t xml:space="preserve">          minItems: 1</w:t>
      </w:r>
    </w:p>
    <w:p w14:paraId="6165AF6A" w14:textId="77777777" w:rsidR="003F6D0F" w:rsidRDefault="003F6D0F" w:rsidP="003F6D0F">
      <w:pPr>
        <w:pStyle w:val="PL"/>
      </w:pPr>
      <w:r>
        <w:t xml:space="preserve">        redTransInfos:</w:t>
      </w:r>
    </w:p>
    <w:p w14:paraId="15077111" w14:textId="77777777" w:rsidR="003F6D0F" w:rsidRDefault="003F6D0F" w:rsidP="003F6D0F">
      <w:pPr>
        <w:pStyle w:val="PL"/>
      </w:pPr>
      <w:r>
        <w:t xml:space="preserve">          type: array</w:t>
      </w:r>
    </w:p>
    <w:p w14:paraId="598960CE" w14:textId="77777777" w:rsidR="003F6D0F" w:rsidRDefault="003F6D0F" w:rsidP="003F6D0F">
      <w:pPr>
        <w:pStyle w:val="PL"/>
      </w:pPr>
      <w:r>
        <w:t xml:space="preserve">          items:</w:t>
      </w:r>
    </w:p>
    <w:p w14:paraId="0653B18E" w14:textId="77777777" w:rsidR="003F6D0F" w:rsidRDefault="003F6D0F" w:rsidP="003F6D0F">
      <w:pPr>
        <w:pStyle w:val="PL"/>
      </w:pPr>
      <w:r>
        <w:t xml:space="preserve">            $ref: '#/components/schemas/RedundantTransmissionExpInfo'</w:t>
      </w:r>
    </w:p>
    <w:p w14:paraId="53CF4B95" w14:textId="77777777" w:rsidR="003F6D0F" w:rsidRDefault="003F6D0F" w:rsidP="003F6D0F">
      <w:pPr>
        <w:pStyle w:val="PL"/>
      </w:pPr>
      <w:r>
        <w:t xml:space="preserve">          minItems: 1</w:t>
      </w:r>
    </w:p>
    <w:p w14:paraId="52937968" w14:textId="77777777" w:rsidR="003F6D0F" w:rsidRDefault="003F6D0F" w:rsidP="003F6D0F">
      <w:pPr>
        <w:pStyle w:val="PL"/>
      </w:pPr>
      <w:r>
        <w:t xml:space="preserve">        wlanInfos:</w:t>
      </w:r>
    </w:p>
    <w:p w14:paraId="7EA5624B" w14:textId="77777777" w:rsidR="003F6D0F" w:rsidRDefault="003F6D0F" w:rsidP="003F6D0F">
      <w:pPr>
        <w:pStyle w:val="PL"/>
      </w:pPr>
      <w:r>
        <w:t xml:space="preserve">          type: array</w:t>
      </w:r>
    </w:p>
    <w:p w14:paraId="29B8DD72" w14:textId="77777777" w:rsidR="003F6D0F" w:rsidRDefault="003F6D0F" w:rsidP="003F6D0F">
      <w:pPr>
        <w:pStyle w:val="PL"/>
      </w:pPr>
      <w:r>
        <w:t xml:space="preserve">          items:</w:t>
      </w:r>
    </w:p>
    <w:p w14:paraId="34141E2E" w14:textId="77777777" w:rsidR="003F6D0F" w:rsidRDefault="003F6D0F" w:rsidP="003F6D0F">
      <w:pPr>
        <w:pStyle w:val="PL"/>
      </w:pPr>
      <w:r>
        <w:t xml:space="preserve">            $ref: '#/components/schemas/WlanPerformanceInfo'</w:t>
      </w:r>
    </w:p>
    <w:p w14:paraId="02D6944B" w14:textId="77777777" w:rsidR="003F6D0F" w:rsidRDefault="003F6D0F" w:rsidP="003F6D0F">
      <w:pPr>
        <w:pStyle w:val="PL"/>
      </w:pPr>
      <w:r>
        <w:t xml:space="preserve">          minItems: 1</w:t>
      </w:r>
    </w:p>
    <w:p w14:paraId="7D03C2F4" w14:textId="77777777" w:rsidR="003F6D0F" w:rsidRDefault="003F6D0F" w:rsidP="003F6D0F">
      <w:pPr>
        <w:pStyle w:val="PL"/>
      </w:pPr>
      <w:r>
        <w:t xml:space="preserve">        </w:t>
      </w:r>
      <w:r>
        <w:rPr>
          <w:rFonts w:hint="eastAsia"/>
          <w:lang w:eastAsia="ko-KR"/>
        </w:rPr>
        <w:t>smcc</w:t>
      </w:r>
      <w:r>
        <w:rPr>
          <w:lang w:eastAsia="ko-KR"/>
        </w:rPr>
        <w:t>Exps</w:t>
      </w:r>
      <w:r>
        <w:t>:</w:t>
      </w:r>
    </w:p>
    <w:p w14:paraId="145B1650" w14:textId="77777777" w:rsidR="003F6D0F" w:rsidRDefault="003F6D0F" w:rsidP="003F6D0F">
      <w:pPr>
        <w:pStyle w:val="PL"/>
      </w:pPr>
      <w:r>
        <w:t xml:space="preserve">          type: array</w:t>
      </w:r>
    </w:p>
    <w:p w14:paraId="0573B56F" w14:textId="77777777" w:rsidR="003F6D0F" w:rsidRDefault="003F6D0F" w:rsidP="003F6D0F">
      <w:pPr>
        <w:pStyle w:val="PL"/>
      </w:pPr>
      <w:r>
        <w:t xml:space="preserve">          items:</w:t>
      </w:r>
    </w:p>
    <w:p w14:paraId="430429E8" w14:textId="77777777" w:rsidR="003F6D0F" w:rsidRDefault="003F6D0F" w:rsidP="003F6D0F">
      <w:pPr>
        <w:pStyle w:val="PL"/>
      </w:pPr>
      <w:r>
        <w:t xml:space="preserve">            $ref: 'TS29520_Nnwdaf_AnalyticsInfo.yaml#/components/schemas/SmcceInfo'</w:t>
      </w:r>
    </w:p>
    <w:p w14:paraId="11C8872B" w14:textId="77777777" w:rsidR="003F6D0F" w:rsidRDefault="003F6D0F" w:rsidP="003F6D0F">
      <w:pPr>
        <w:pStyle w:val="PL"/>
      </w:pPr>
      <w:r>
        <w:t xml:space="preserve">          minItems: 1</w:t>
      </w:r>
    </w:p>
    <w:p w14:paraId="54F646F3" w14:textId="77777777" w:rsidR="003F6D0F" w:rsidRDefault="003F6D0F" w:rsidP="003F6D0F">
      <w:pPr>
        <w:pStyle w:val="PL"/>
      </w:pPr>
      <w:r>
        <w:t xml:space="preserve">        </w:t>
      </w:r>
      <w:r>
        <w:rPr>
          <w:lang w:eastAsia="zh-CN"/>
        </w:rPr>
        <w:t>pduSesTrafInfos</w:t>
      </w:r>
      <w:r>
        <w:t>:</w:t>
      </w:r>
    </w:p>
    <w:p w14:paraId="070CB950" w14:textId="77777777" w:rsidR="003F6D0F" w:rsidRDefault="003F6D0F" w:rsidP="003F6D0F">
      <w:pPr>
        <w:pStyle w:val="PL"/>
      </w:pPr>
      <w:r>
        <w:t xml:space="preserve">          type: array</w:t>
      </w:r>
    </w:p>
    <w:p w14:paraId="0E2DEE29" w14:textId="77777777" w:rsidR="003F6D0F" w:rsidRDefault="003F6D0F" w:rsidP="003F6D0F">
      <w:pPr>
        <w:pStyle w:val="PL"/>
      </w:pPr>
      <w:r>
        <w:t xml:space="preserve">          items:</w:t>
      </w:r>
    </w:p>
    <w:p w14:paraId="131641EF" w14:textId="77777777" w:rsidR="003F6D0F" w:rsidRDefault="003F6D0F" w:rsidP="003F6D0F">
      <w:pPr>
        <w:pStyle w:val="PL"/>
      </w:pPr>
      <w:r>
        <w:t xml:space="preserve">            $ref: '#/components/schemas/PduSesTrafficInfo'</w:t>
      </w:r>
    </w:p>
    <w:p w14:paraId="57EC39A7" w14:textId="77777777" w:rsidR="003F6D0F" w:rsidRDefault="003F6D0F" w:rsidP="003F6D0F">
      <w:pPr>
        <w:pStyle w:val="PL"/>
      </w:pPr>
      <w:r>
        <w:t xml:space="preserve">          minItems: 1</w:t>
      </w:r>
    </w:p>
    <w:p w14:paraId="1C6C8E9E" w14:textId="77777777" w:rsidR="003F6D0F" w:rsidRDefault="003F6D0F" w:rsidP="003F6D0F">
      <w:pPr>
        <w:pStyle w:val="PL"/>
      </w:pPr>
      <w:r>
        <w:t xml:space="preserve">        dataVlTrnsTmInfos:</w:t>
      </w:r>
    </w:p>
    <w:p w14:paraId="0BA7F9CD" w14:textId="77777777" w:rsidR="003F6D0F" w:rsidRDefault="003F6D0F" w:rsidP="003F6D0F">
      <w:pPr>
        <w:pStyle w:val="PL"/>
      </w:pPr>
      <w:r>
        <w:t xml:space="preserve">          type: array</w:t>
      </w:r>
    </w:p>
    <w:p w14:paraId="4626DC01" w14:textId="77777777" w:rsidR="003F6D0F" w:rsidRDefault="003F6D0F" w:rsidP="003F6D0F">
      <w:pPr>
        <w:pStyle w:val="PL"/>
      </w:pPr>
      <w:r>
        <w:t xml:space="preserve">          items:</w:t>
      </w:r>
    </w:p>
    <w:p w14:paraId="5BD2E47C" w14:textId="77777777" w:rsidR="003F6D0F" w:rsidRDefault="003F6D0F" w:rsidP="003F6D0F">
      <w:pPr>
        <w:pStyle w:val="PL"/>
      </w:pPr>
      <w:r>
        <w:t xml:space="preserve">            $ref: '#/components/schemas/</w:t>
      </w:r>
      <w:r>
        <w:rPr>
          <w:lang w:eastAsia="zh-CN"/>
        </w:rPr>
        <w:t>E2eDataVolTransTimeInfo</w:t>
      </w:r>
      <w:r>
        <w:t>'</w:t>
      </w:r>
    </w:p>
    <w:p w14:paraId="449445E2" w14:textId="77777777" w:rsidR="003F6D0F" w:rsidRDefault="003F6D0F" w:rsidP="003F6D0F">
      <w:pPr>
        <w:pStyle w:val="PL"/>
      </w:pPr>
      <w:r>
        <w:t xml:space="preserve">          minItems: 1</w:t>
      </w:r>
    </w:p>
    <w:p w14:paraId="0749CAF8" w14:textId="77777777" w:rsidR="003F6D0F" w:rsidRDefault="003F6D0F" w:rsidP="003F6D0F">
      <w:pPr>
        <w:pStyle w:val="PL"/>
      </w:pPr>
      <w:r>
        <w:t xml:space="preserve">        </w:t>
      </w:r>
      <w:r>
        <w:rPr>
          <w:rFonts w:hint="eastAsia"/>
          <w:lang w:eastAsia="zh-CN"/>
        </w:rPr>
        <w:t>a</w:t>
      </w:r>
      <w:r>
        <w:rPr>
          <w:lang w:eastAsia="zh-CN"/>
        </w:rPr>
        <w:t>ccuInfo</w:t>
      </w:r>
      <w:r>
        <w:t>:</w:t>
      </w:r>
    </w:p>
    <w:p w14:paraId="34FC33BB" w14:textId="77777777" w:rsidR="003F6D0F" w:rsidRDefault="003F6D0F" w:rsidP="003F6D0F">
      <w:pPr>
        <w:pStyle w:val="PL"/>
      </w:pPr>
      <w:r>
        <w:t xml:space="preserve">          $ref: '#/components/schemas/AccuracyInfo'</w:t>
      </w:r>
    </w:p>
    <w:p w14:paraId="4A596A25" w14:textId="77777777" w:rsidR="003F6D0F" w:rsidRDefault="003F6D0F" w:rsidP="003F6D0F">
      <w:pPr>
        <w:pStyle w:val="PL"/>
      </w:pPr>
      <w:r>
        <w:t xml:space="preserve">        </w:t>
      </w:r>
      <w:bookmarkStart w:id="57" w:name="_Hlk142865641"/>
      <w:r>
        <w:rPr>
          <w:lang w:eastAsia="zh-CN"/>
        </w:rPr>
        <w:t>cancelAccuInd</w:t>
      </w:r>
      <w:r>
        <w:t>:</w:t>
      </w:r>
    </w:p>
    <w:p w14:paraId="6349E5C8" w14:textId="77777777" w:rsidR="003F6D0F" w:rsidRDefault="003F6D0F" w:rsidP="003F6D0F">
      <w:pPr>
        <w:pStyle w:val="PL"/>
      </w:pPr>
      <w:r>
        <w:t xml:space="preserve">          type: boolean</w:t>
      </w:r>
    </w:p>
    <w:p w14:paraId="2501096B" w14:textId="77777777" w:rsidR="003F6D0F" w:rsidRDefault="003F6D0F" w:rsidP="003F6D0F">
      <w:pPr>
        <w:pStyle w:val="PL"/>
      </w:pPr>
      <w:r>
        <w:t xml:space="preserve">          description: &gt;</w:t>
      </w:r>
    </w:p>
    <w:p w14:paraId="33D30698" w14:textId="77777777" w:rsidR="003F6D0F" w:rsidRDefault="003F6D0F" w:rsidP="003F6D0F">
      <w:pPr>
        <w:pStyle w:val="PL"/>
      </w:pPr>
      <w:r>
        <w:t xml:space="preserve">            Indicates cancelled subscription of the analytics accuracy information.</w:t>
      </w:r>
    </w:p>
    <w:p w14:paraId="41B0BBF4" w14:textId="77777777" w:rsidR="003F6D0F" w:rsidRDefault="003F6D0F" w:rsidP="003F6D0F">
      <w:pPr>
        <w:pStyle w:val="PL"/>
      </w:pPr>
      <w:r>
        <w:t xml:space="preserve">            Set to "true" indicates the NWDAF cancelled subscription of analytics accuracy</w:t>
      </w:r>
    </w:p>
    <w:p w14:paraId="3427451A" w14:textId="77777777" w:rsidR="003F6D0F" w:rsidRDefault="003F6D0F" w:rsidP="003F6D0F">
      <w:pPr>
        <w:pStyle w:val="PL"/>
      </w:pPr>
      <w:r>
        <w:t xml:space="preserve">            information as the NWDAF does not support the accuracy checking capability.</w:t>
      </w:r>
    </w:p>
    <w:p w14:paraId="6192B888" w14:textId="77777777" w:rsidR="003F6D0F" w:rsidRDefault="003F6D0F" w:rsidP="003F6D0F">
      <w:pPr>
        <w:pStyle w:val="PL"/>
      </w:pPr>
      <w:r>
        <w:t xml:space="preserve">            Otherwise set to "false". Default value is "false" if omitted.</w:t>
      </w:r>
      <w:bookmarkEnd w:id="57"/>
    </w:p>
    <w:p w14:paraId="54BE1B30" w14:textId="77777777" w:rsidR="003F6D0F" w:rsidRDefault="003F6D0F" w:rsidP="003F6D0F">
      <w:pPr>
        <w:pStyle w:val="PL"/>
      </w:pPr>
      <w:r>
        <w:t xml:space="preserve">        pauseInd:</w:t>
      </w:r>
    </w:p>
    <w:p w14:paraId="1C25DBDA" w14:textId="77777777" w:rsidR="003F6D0F" w:rsidRDefault="003F6D0F" w:rsidP="003F6D0F">
      <w:pPr>
        <w:pStyle w:val="PL"/>
      </w:pPr>
      <w:r>
        <w:t xml:space="preserve">          type: boolean</w:t>
      </w:r>
    </w:p>
    <w:p w14:paraId="737004BF" w14:textId="77777777" w:rsidR="003F6D0F" w:rsidRDefault="003F6D0F" w:rsidP="003F6D0F">
      <w:pPr>
        <w:pStyle w:val="PL"/>
        <w:rPr>
          <w:lang w:eastAsia="zh-CN"/>
        </w:rPr>
      </w:pPr>
      <w:r>
        <w:lastRenderedPageBreak/>
        <w:t xml:space="preserve">          description: </w:t>
      </w:r>
      <w:r>
        <w:rPr>
          <w:lang w:eastAsia="zh-CN"/>
        </w:rPr>
        <w:t>&gt;</w:t>
      </w:r>
    </w:p>
    <w:p w14:paraId="2B730953" w14:textId="77777777" w:rsidR="003F6D0F" w:rsidRDefault="003F6D0F" w:rsidP="003F6D0F">
      <w:pPr>
        <w:pStyle w:val="PL"/>
      </w:pPr>
      <w:r>
        <w:t xml:space="preserve">            Pause analytics consumption indication. Set to "true" to indicate the consumer to stop</w:t>
      </w:r>
    </w:p>
    <w:p w14:paraId="77398B64" w14:textId="77777777" w:rsidR="003F6D0F" w:rsidRDefault="003F6D0F" w:rsidP="003F6D0F">
      <w:pPr>
        <w:pStyle w:val="PL"/>
      </w:pPr>
      <w:r>
        <w:t xml:space="preserve">            the consumption of the analytics. Default value is "false" if omitted.</w:t>
      </w:r>
    </w:p>
    <w:p w14:paraId="75A57E26" w14:textId="77777777" w:rsidR="003F6D0F" w:rsidRDefault="003F6D0F" w:rsidP="003F6D0F">
      <w:pPr>
        <w:pStyle w:val="PL"/>
      </w:pPr>
      <w:r>
        <w:t xml:space="preserve">        resumeInd:</w:t>
      </w:r>
    </w:p>
    <w:p w14:paraId="68E57DB3" w14:textId="77777777" w:rsidR="003F6D0F" w:rsidRDefault="003F6D0F" w:rsidP="003F6D0F">
      <w:pPr>
        <w:pStyle w:val="PL"/>
      </w:pPr>
      <w:r>
        <w:t xml:space="preserve">          type: boolean</w:t>
      </w:r>
    </w:p>
    <w:p w14:paraId="47142CA5" w14:textId="77777777" w:rsidR="003F6D0F" w:rsidRDefault="003F6D0F" w:rsidP="003F6D0F">
      <w:pPr>
        <w:pStyle w:val="PL"/>
        <w:rPr>
          <w:lang w:eastAsia="zh-CN"/>
        </w:rPr>
      </w:pPr>
      <w:r>
        <w:t xml:space="preserve">          description: </w:t>
      </w:r>
      <w:r>
        <w:rPr>
          <w:lang w:eastAsia="zh-CN"/>
        </w:rPr>
        <w:t>&gt;</w:t>
      </w:r>
    </w:p>
    <w:p w14:paraId="6C019001" w14:textId="77777777" w:rsidR="003F6D0F" w:rsidRDefault="003F6D0F" w:rsidP="003F6D0F">
      <w:pPr>
        <w:pStyle w:val="PL"/>
      </w:pPr>
      <w:r>
        <w:t xml:space="preserve">            Resume analytics consumption indication. Set to "true" to indicate the consumer to</w:t>
      </w:r>
    </w:p>
    <w:p w14:paraId="12FE5CF1" w14:textId="77777777" w:rsidR="003F6D0F" w:rsidRDefault="003F6D0F" w:rsidP="003F6D0F">
      <w:pPr>
        <w:pStyle w:val="PL"/>
      </w:pPr>
      <w:r>
        <w:t xml:space="preserve">            resume the consumption of the analytics. Default value is "false" if omitted.</w:t>
      </w:r>
    </w:p>
    <w:p w14:paraId="434056A7" w14:textId="77777777" w:rsidR="003F6D0F" w:rsidRDefault="003F6D0F" w:rsidP="003F6D0F">
      <w:pPr>
        <w:pStyle w:val="PL"/>
      </w:pPr>
      <w:r>
        <w:t xml:space="preserve">        </w:t>
      </w:r>
      <w:bookmarkStart w:id="58" w:name="_Hlk138706961"/>
      <w:r>
        <w:rPr>
          <w:lang w:eastAsia="zh-CN"/>
        </w:rPr>
        <w:t>movBehavInfos</w:t>
      </w:r>
      <w:r>
        <w:t>:</w:t>
      </w:r>
    </w:p>
    <w:p w14:paraId="16491AFD" w14:textId="77777777" w:rsidR="003F6D0F" w:rsidRDefault="003F6D0F" w:rsidP="003F6D0F">
      <w:pPr>
        <w:pStyle w:val="PL"/>
      </w:pPr>
      <w:r>
        <w:t xml:space="preserve">          type: array</w:t>
      </w:r>
    </w:p>
    <w:p w14:paraId="0D9D18FB" w14:textId="77777777" w:rsidR="003F6D0F" w:rsidRDefault="003F6D0F" w:rsidP="003F6D0F">
      <w:pPr>
        <w:pStyle w:val="PL"/>
      </w:pPr>
      <w:r>
        <w:t xml:space="preserve">          items:</w:t>
      </w:r>
    </w:p>
    <w:p w14:paraId="5ED40A15" w14:textId="77777777" w:rsidR="003F6D0F" w:rsidRDefault="003F6D0F" w:rsidP="003F6D0F">
      <w:pPr>
        <w:pStyle w:val="PL"/>
      </w:pPr>
      <w:r>
        <w:t xml:space="preserve">            $ref: '#/components/schemas/MovBehavInfo'</w:t>
      </w:r>
    </w:p>
    <w:p w14:paraId="0793AA9D" w14:textId="77777777" w:rsidR="003F6D0F" w:rsidRDefault="003F6D0F" w:rsidP="003F6D0F">
      <w:pPr>
        <w:pStyle w:val="PL"/>
      </w:pPr>
      <w:r>
        <w:t xml:space="preserve">          minItems: 1</w:t>
      </w:r>
      <w:bookmarkEnd w:id="58"/>
    </w:p>
    <w:p w14:paraId="4704FA7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50A62C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B5BA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790C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3E873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AADFD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158DCDE" w14:textId="77777777" w:rsidR="003F6D0F" w:rsidRDefault="003F6D0F" w:rsidP="003F6D0F">
      <w:pPr>
        <w:pStyle w:val="PL"/>
      </w:pPr>
      <w:r>
        <w:t xml:space="preserve">          type: array</w:t>
      </w:r>
    </w:p>
    <w:p w14:paraId="091E143B" w14:textId="77777777" w:rsidR="003F6D0F" w:rsidRDefault="003F6D0F" w:rsidP="003F6D0F">
      <w:pPr>
        <w:pStyle w:val="PL"/>
      </w:pPr>
      <w:r>
        <w:t xml:space="preserve">          items:</w:t>
      </w:r>
    </w:p>
    <w:p w14:paraId="61FADE45" w14:textId="77777777" w:rsidR="003F6D0F" w:rsidRDefault="003F6D0F" w:rsidP="003F6D0F">
      <w:pPr>
        <w:pStyle w:val="PL"/>
      </w:pPr>
      <w:r>
        <w:t xml:space="preserve">            $ref: '#/components/schemas/RelProxInfo'</w:t>
      </w:r>
    </w:p>
    <w:p w14:paraId="702DD7CD" w14:textId="77777777" w:rsidR="003F6D0F" w:rsidRDefault="003F6D0F" w:rsidP="003F6D0F">
      <w:pPr>
        <w:pStyle w:val="PL"/>
      </w:pPr>
      <w:r>
        <w:t xml:space="preserve">          minItems: 1</w:t>
      </w:r>
    </w:p>
    <w:bookmarkEnd w:id="59"/>
    <w:p w14:paraId="29BCD267" w14:textId="77777777" w:rsidR="003F6D0F" w:rsidRDefault="003F6D0F" w:rsidP="003F6D0F">
      <w:pPr>
        <w:pStyle w:val="PL"/>
      </w:pPr>
      <w:r>
        <w:t xml:space="preserve">      required:</w:t>
      </w:r>
    </w:p>
    <w:p w14:paraId="4BE087DE" w14:textId="77777777" w:rsidR="003F6D0F" w:rsidRDefault="003F6D0F" w:rsidP="003F6D0F">
      <w:pPr>
        <w:pStyle w:val="PL"/>
      </w:pPr>
      <w:r>
        <w:t xml:space="preserve">        - event</w:t>
      </w:r>
    </w:p>
    <w:p w14:paraId="7FC9304D" w14:textId="77777777" w:rsidR="003F6D0F" w:rsidRDefault="003F6D0F" w:rsidP="003F6D0F">
      <w:pPr>
        <w:pStyle w:val="PL"/>
      </w:pPr>
    </w:p>
    <w:p w14:paraId="644F0650" w14:textId="77777777" w:rsidR="003F6D0F" w:rsidRDefault="003F6D0F" w:rsidP="003F6D0F">
      <w:pPr>
        <w:pStyle w:val="PL"/>
      </w:pPr>
      <w:r>
        <w:t xml:space="preserve">    ServiceExperienceInfo:</w:t>
      </w:r>
    </w:p>
    <w:p w14:paraId="46B20D25" w14:textId="77777777" w:rsidR="003F6D0F" w:rsidRDefault="003F6D0F" w:rsidP="003F6D0F">
      <w:pPr>
        <w:pStyle w:val="PL"/>
      </w:pPr>
      <w:r>
        <w:t xml:space="preserve">      description: Represents service experience information.</w:t>
      </w:r>
    </w:p>
    <w:p w14:paraId="37AF155D" w14:textId="77777777" w:rsidR="003F6D0F" w:rsidRDefault="003F6D0F" w:rsidP="003F6D0F">
      <w:pPr>
        <w:pStyle w:val="PL"/>
      </w:pPr>
      <w:r>
        <w:t xml:space="preserve">      type: object</w:t>
      </w:r>
    </w:p>
    <w:p w14:paraId="52D37138" w14:textId="77777777" w:rsidR="003F6D0F" w:rsidRDefault="003F6D0F" w:rsidP="003F6D0F">
      <w:pPr>
        <w:pStyle w:val="PL"/>
      </w:pPr>
      <w:r>
        <w:t xml:space="preserve">      properties:</w:t>
      </w:r>
    </w:p>
    <w:p w14:paraId="14AB426B" w14:textId="77777777" w:rsidR="003F6D0F" w:rsidRDefault="003F6D0F" w:rsidP="003F6D0F">
      <w:pPr>
        <w:pStyle w:val="PL"/>
      </w:pPr>
      <w:r>
        <w:t xml:space="preserve">        svcExprc:</w:t>
      </w:r>
    </w:p>
    <w:p w14:paraId="091FCAE2" w14:textId="77777777" w:rsidR="003F6D0F" w:rsidRDefault="003F6D0F" w:rsidP="003F6D0F">
      <w:pPr>
        <w:pStyle w:val="PL"/>
      </w:pPr>
      <w:r>
        <w:t xml:space="preserve">          $ref: 'TS29517_Naf_EventExposure.yaml#/components/schemas/SvcExperience'</w:t>
      </w:r>
    </w:p>
    <w:p w14:paraId="23B6E292" w14:textId="77777777" w:rsidR="003F6D0F" w:rsidRDefault="003F6D0F" w:rsidP="003F6D0F">
      <w:pPr>
        <w:pStyle w:val="PL"/>
      </w:pPr>
      <w:r>
        <w:t xml:space="preserve">        svcExprcVariance:</w:t>
      </w:r>
    </w:p>
    <w:p w14:paraId="3A1EC3CC" w14:textId="77777777" w:rsidR="003F6D0F" w:rsidRDefault="003F6D0F" w:rsidP="003F6D0F">
      <w:pPr>
        <w:pStyle w:val="PL"/>
      </w:pPr>
      <w:r>
        <w:t xml:space="preserve">          $ref: 'TS29571_CommonData.yaml#/components/schemas/Float'</w:t>
      </w:r>
    </w:p>
    <w:p w14:paraId="494A2AE5" w14:textId="77777777" w:rsidR="003F6D0F" w:rsidRDefault="003F6D0F" w:rsidP="003F6D0F">
      <w:pPr>
        <w:pStyle w:val="PL"/>
      </w:pPr>
      <w:r>
        <w:t xml:space="preserve">        supis:</w:t>
      </w:r>
    </w:p>
    <w:p w14:paraId="3D5C7F77" w14:textId="77777777" w:rsidR="003F6D0F" w:rsidRDefault="003F6D0F" w:rsidP="003F6D0F">
      <w:pPr>
        <w:pStyle w:val="PL"/>
      </w:pPr>
      <w:r>
        <w:t xml:space="preserve">          type: array</w:t>
      </w:r>
    </w:p>
    <w:p w14:paraId="2092BDC4" w14:textId="77777777" w:rsidR="003F6D0F" w:rsidRDefault="003F6D0F" w:rsidP="003F6D0F">
      <w:pPr>
        <w:pStyle w:val="PL"/>
      </w:pPr>
      <w:r>
        <w:t xml:space="preserve">          items:</w:t>
      </w:r>
    </w:p>
    <w:p w14:paraId="3886D142" w14:textId="77777777" w:rsidR="003F6D0F" w:rsidRDefault="003F6D0F" w:rsidP="003F6D0F">
      <w:pPr>
        <w:pStyle w:val="PL"/>
      </w:pPr>
      <w:r>
        <w:t xml:space="preserve">            $ref: 'TS29571_CommonData.yaml#/components/schemas/Supi'</w:t>
      </w:r>
    </w:p>
    <w:p w14:paraId="2716AEA4" w14:textId="77777777" w:rsidR="003F6D0F" w:rsidRDefault="003F6D0F" w:rsidP="003F6D0F">
      <w:pPr>
        <w:pStyle w:val="PL"/>
      </w:pPr>
      <w:r>
        <w:t xml:space="preserve">          minItems: 1</w:t>
      </w:r>
    </w:p>
    <w:p w14:paraId="2C367F01" w14:textId="77777777" w:rsidR="003F6D0F" w:rsidRDefault="003F6D0F" w:rsidP="003F6D0F">
      <w:pPr>
        <w:pStyle w:val="PL"/>
      </w:pPr>
      <w:r>
        <w:t xml:space="preserve">        snssai:</w:t>
      </w:r>
    </w:p>
    <w:p w14:paraId="41B31065" w14:textId="77777777" w:rsidR="003F6D0F" w:rsidRDefault="003F6D0F" w:rsidP="003F6D0F">
      <w:pPr>
        <w:pStyle w:val="PL"/>
      </w:pPr>
      <w:r>
        <w:t xml:space="preserve">          $ref: 'TS29571_CommonData.yaml#/components/schemas/Snssai'</w:t>
      </w:r>
    </w:p>
    <w:p w14:paraId="0D88D407" w14:textId="77777777" w:rsidR="003F6D0F" w:rsidRDefault="003F6D0F" w:rsidP="003F6D0F">
      <w:pPr>
        <w:pStyle w:val="PL"/>
      </w:pPr>
      <w:r>
        <w:t xml:space="preserve">        appId:</w:t>
      </w:r>
    </w:p>
    <w:p w14:paraId="553AC225" w14:textId="77777777" w:rsidR="003F6D0F" w:rsidRDefault="003F6D0F" w:rsidP="003F6D0F">
      <w:pPr>
        <w:pStyle w:val="PL"/>
      </w:pPr>
      <w:r>
        <w:t xml:space="preserve">          $ref: 'TS29571_CommonData.yaml#/components/schemas/ApplicationId'</w:t>
      </w:r>
    </w:p>
    <w:p w14:paraId="4A36E8B9" w14:textId="77777777" w:rsidR="003F6D0F" w:rsidRDefault="003F6D0F" w:rsidP="003F6D0F">
      <w:pPr>
        <w:pStyle w:val="PL"/>
      </w:pPr>
      <w:r>
        <w:t xml:space="preserve">        srvExpcType:</w:t>
      </w:r>
    </w:p>
    <w:p w14:paraId="378ACE89" w14:textId="77777777" w:rsidR="003F6D0F" w:rsidRDefault="003F6D0F" w:rsidP="003F6D0F">
      <w:pPr>
        <w:pStyle w:val="PL"/>
      </w:pPr>
      <w:r>
        <w:t xml:space="preserve">          $ref: '#/components/schemas/</w:t>
      </w:r>
      <w:r>
        <w:rPr>
          <w:lang w:eastAsia="zh-CN"/>
        </w:rPr>
        <w:t>ServiceExperienceType</w:t>
      </w:r>
      <w:r>
        <w:t>'</w:t>
      </w:r>
    </w:p>
    <w:p w14:paraId="632222A0" w14:textId="77777777" w:rsidR="003F6D0F" w:rsidRDefault="003F6D0F" w:rsidP="003F6D0F">
      <w:pPr>
        <w:pStyle w:val="PL"/>
      </w:pPr>
      <w:r>
        <w:t xml:space="preserve">        </w:t>
      </w:r>
      <w:r>
        <w:rPr>
          <w:lang w:eastAsia="zh-CN"/>
        </w:rPr>
        <w:t>ueLocs</w:t>
      </w:r>
      <w:r>
        <w:t>:</w:t>
      </w:r>
    </w:p>
    <w:p w14:paraId="2F97518E" w14:textId="77777777" w:rsidR="003F6D0F" w:rsidRDefault="003F6D0F" w:rsidP="003F6D0F">
      <w:pPr>
        <w:pStyle w:val="PL"/>
      </w:pPr>
      <w:r>
        <w:t xml:space="preserve">          type: array</w:t>
      </w:r>
    </w:p>
    <w:p w14:paraId="5B2090F9" w14:textId="77777777" w:rsidR="003F6D0F" w:rsidRDefault="003F6D0F" w:rsidP="003F6D0F">
      <w:pPr>
        <w:pStyle w:val="PL"/>
      </w:pPr>
      <w:r>
        <w:t xml:space="preserve">          items:</w:t>
      </w:r>
    </w:p>
    <w:p w14:paraId="0B6678E0" w14:textId="77777777" w:rsidR="003F6D0F" w:rsidRDefault="003F6D0F" w:rsidP="003F6D0F">
      <w:pPr>
        <w:pStyle w:val="PL"/>
      </w:pPr>
      <w:r>
        <w:t xml:space="preserve">            $ref: '#/components/schemas/LocationInfo'</w:t>
      </w:r>
    </w:p>
    <w:p w14:paraId="7537E9BC" w14:textId="77777777" w:rsidR="003F6D0F" w:rsidRDefault="003F6D0F" w:rsidP="003F6D0F">
      <w:pPr>
        <w:pStyle w:val="PL"/>
      </w:pPr>
      <w:r>
        <w:t xml:space="preserve">          minItems: 1</w:t>
      </w:r>
    </w:p>
    <w:p w14:paraId="7D0ED29F" w14:textId="77777777" w:rsidR="003F6D0F" w:rsidRDefault="003F6D0F" w:rsidP="003F6D0F">
      <w:pPr>
        <w:pStyle w:val="PL"/>
      </w:pPr>
      <w:r>
        <w:t xml:space="preserve">        </w:t>
      </w:r>
      <w:r>
        <w:rPr>
          <w:lang w:eastAsia="zh-CN"/>
        </w:rPr>
        <w:t>upfInfo</w:t>
      </w:r>
      <w:r>
        <w:t>:</w:t>
      </w:r>
    </w:p>
    <w:p w14:paraId="3CB30B62" w14:textId="77777777" w:rsidR="003F6D0F" w:rsidRDefault="003F6D0F" w:rsidP="003F6D0F">
      <w:pPr>
        <w:pStyle w:val="PL"/>
      </w:pPr>
      <w:r>
        <w:t xml:space="preserve">          $ref: 'TS29508_Nsmf_EventExposure.yaml#/components/schemas/UpfInformation'</w:t>
      </w:r>
    </w:p>
    <w:p w14:paraId="3BC87E8D" w14:textId="77777777" w:rsidR="003F6D0F" w:rsidRDefault="003F6D0F" w:rsidP="003F6D0F">
      <w:pPr>
        <w:pStyle w:val="PL"/>
      </w:pPr>
      <w:r>
        <w:t xml:space="preserve">        </w:t>
      </w:r>
      <w:r>
        <w:rPr>
          <w:lang w:eastAsia="zh-CN"/>
        </w:rPr>
        <w:t>dnai</w:t>
      </w:r>
      <w:r>
        <w:t>:</w:t>
      </w:r>
    </w:p>
    <w:p w14:paraId="15ABB9CC" w14:textId="77777777" w:rsidR="003F6D0F" w:rsidRDefault="003F6D0F" w:rsidP="003F6D0F">
      <w:pPr>
        <w:pStyle w:val="PL"/>
      </w:pPr>
      <w:r>
        <w:t xml:space="preserve">          $ref: 'TS29571_CommonData.yaml#/components/schemas/Dnai'</w:t>
      </w:r>
    </w:p>
    <w:p w14:paraId="78038107" w14:textId="77777777" w:rsidR="003F6D0F" w:rsidRDefault="003F6D0F" w:rsidP="003F6D0F">
      <w:pPr>
        <w:pStyle w:val="PL"/>
      </w:pPr>
      <w:r>
        <w:t xml:space="preserve">        </w:t>
      </w:r>
      <w:r>
        <w:rPr>
          <w:rFonts w:hint="eastAsia"/>
          <w:lang w:eastAsia="zh-CN"/>
        </w:rPr>
        <w:t>a</w:t>
      </w:r>
      <w:r>
        <w:rPr>
          <w:lang w:eastAsia="zh-CN"/>
        </w:rPr>
        <w:t>ppServerInst</w:t>
      </w:r>
      <w:r>
        <w:t>:</w:t>
      </w:r>
    </w:p>
    <w:p w14:paraId="3979D30B" w14:textId="77777777" w:rsidR="003F6D0F" w:rsidRDefault="003F6D0F" w:rsidP="003F6D0F">
      <w:pPr>
        <w:pStyle w:val="PL"/>
      </w:pPr>
      <w:r>
        <w:t xml:space="preserve">          $ref: 'TS29517_Naf_EventExposure.yaml#/components/schemas/</w:t>
      </w:r>
      <w:r>
        <w:rPr>
          <w:lang w:eastAsia="zh-CN"/>
        </w:rPr>
        <w:t>AddrFqdn</w:t>
      </w:r>
      <w:r>
        <w:t>'</w:t>
      </w:r>
    </w:p>
    <w:p w14:paraId="11A21D3F" w14:textId="77777777" w:rsidR="003F6D0F" w:rsidRDefault="003F6D0F" w:rsidP="003F6D0F">
      <w:pPr>
        <w:pStyle w:val="PL"/>
      </w:pPr>
      <w:r>
        <w:t xml:space="preserve">        confidence:</w:t>
      </w:r>
    </w:p>
    <w:p w14:paraId="1348C1F9" w14:textId="77777777" w:rsidR="003F6D0F" w:rsidRDefault="003F6D0F" w:rsidP="003F6D0F">
      <w:pPr>
        <w:pStyle w:val="PL"/>
      </w:pPr>
      <w:r>
        <w:t xml:space="preserve">          $ref: 'TS29571_CommonData.yaml#/components/schemas/Uinteger'</w:t>
      </w:r>
    </w:p>
    <w:p w14:paraId="694616E4" w14:textId="77777777" w:rsidR="003F6D0F" w:rsidRDefault="003F6D0F" w:rsidP="003F6D0F">
      <w:pPr>
        <w:pStyle w:val="PL"/>
      </w:pPr>
      <w:r>
        <w:t xml:space="preserve">        dnn:</w:t>
      </w:r>
    </w:p>
    <w:p w14:paraId="40E913D3" w14:textId="77777777" w:rsidR="003F6D0F" w:rsidRDefault="003F6D0F" w:rsidP="003F6D0F">
      <w:pPr>
        <w:pStyle w:val="PL"/>
      </w:pPr>
      <w:r>
        <w:t xml:space="preserve">          $ref: 'TS29571_CommonData.yaml#/components/schemas/Dnn'</w:t>
      </w:r>
    </w:p>
    <w:p w14:paraId="48AA6E2D" w14:textId="77777777" w:rsidR="003F6D0F" w:rsidRDefault="003F6D0F" w:rsidP="003F6D0F">
      <w:pPr>
        <w:pStyle w:val="PL"/>
      </w:pPr>
      <w:r>
        <w:t xml:space="preserve">        networkArea:</w:t>
      </w:r>
    </w:p>
    <w:p w14:paraId="4D519D19" w14:textId="77777777" w:rsidR="003F6D0F" w:rsidRDefault="003F6D0F" w:rsidP="003F6D0F">
      <w:pPr>
        <w:pStyle w:val="PL"/>
      </w:pPr>
      <w:r>
        <w:t xml:space="preserve">          $ref: 'TS29554_Npcf_BDTPolicyControl.yaml#/components/schemas/NetworkAreaInfo'</w:t>
      </w:r>
    </w:p>
    <w:p w14:paraId="4F049F5F" w14:textId="77777777" w:rsidR="003F6D0F" w:rsidRDefault="003F6D0F" w:rsidP="003F6D0F">
      <w:pPr>
        <w:pStyle w:val="PL"/>
      </w:pPr>
      <w:r>
        <w:t xml:space="preserve">        nsiId:</w:t>
      </w:r>
    </w:p>
    <w:p w14:paraId="7F62F0CD" w14:textId="77777777" w:rsidR="003F6D0F" w:rsidRDefault="003F6D0F" w:rsidP="003F6D0F">
      <w:pPr>
        <w:pStyle w:val="PL"/>
      </w:pPr>
      <w:r>
        <w:t xml:space="preserve">          $ref: 'TS29531_Nnssf_NSSelection.yaml#/components/schemas/NsiId'</w:t>
      </w:r>
    </w:p>
    <w:p w14:paraId="11BCDAE4" w14:textId="77777777" w:rsidR="003F6D0F" w:rsidRDefault="003F6D0F" w:rsidP="003F6D0F">
      <w:pPr>
        <w:pStyle w:val="PL"/>
      </w:pPr>
      <w:r>
        <w:t xml:space="preserve">        ratio:</w:t>
      </w:r>
    </w:p>
    <w:p w14:paraId="15261E65" w14:textId="77777777" w:rsidR="003F6D0F" w:rsidRDefault="003F6D0F" w:rsidP="003F6D0F">
      <w:pPr>
        <w:pStyle w:val="PL"/>
      </w:pPr>
      <w:r>
        <w:t xml:space="preserve">          $ref: 'TS29571_CommonData.yaml#/components/schemas/SamplingRatio'</w:t>
      </w:r>
    </w:p>
    <w:p w14:paraId="7268B9B1" w14:textId="77777777" w:rsidR="003F6D0F" w:rsidRDefault="003F6D0F" w:rsidP="003F6D0F">
      <w:pPr>
        <w:pStyle w:val="PL"/>
        <w:rPr>
          <w:lang w:eastAsia="zh-CN"/>
        </w:rPr>
      </w:pPr>
      <w:r>
        <w:rPr>
          <w:rFonts w:hint="eastAsia"/>
          <w:lang w:eastAsia="zh-CN"/>
        </w:rPr>
        <w:t xml:space="preserve"> </w:t>
      </w:r>
      <w:r>
        <w:rPr>
          <w:lang w:eastAsia="zh-CN"/>
        </w:rPr>
        <w:t xml:space="preserve">       ratFreq:</w:t>
      </w:r>
    </w:p>
    <w:p w14:paraId="36A8B390" w14:textId="77777777" w:rsidR="003F6D0F" w:rsidRDefault="003F6D0F" w:rsidP="003F6D0F">
      <w:pPr>
        <w:pStyle w:val="PL"/>
      </w:pPr>
      <w:r>
        <w:t xml:space="preserve">          $ref: '#/components/schemas/RatFreqInformation'</w:t>
      </w:r>
    </w:p>
    <w:p w14:paraId="00FD6353" w14:textId="77777777" w:rsidR="003F6D0F" w:rsidRDefault="003F6D0F" w:rsidP="003F6D0F">
      <w:pPr>
        <w:pStyle w:val="PL"/>
      </w:pPr>
      <w:r>
        <w:t xml:space="preserve">        </w:t>
      </w:r>
      <w:r>
        <w:rPr>
          <w:lang w:eastAsia="zh-CN"/>
        </w:rPr>
        <w:t>pduSesInfo</w:t>
      </w:r>
      <w:r>
        <w:t>:</w:t>
      </w:r>
    </w:p>
    <w:p w14:paraId="13D8099F" w14:textId="77777777" w:rsidR="003F6D0F" w:rsidRDefault="003F6D0F" w:rsidP="003F6D0F">
      <w:pPr>
        <w:pStyle w:val="PL"/>
      </w:pPr>
      <w:r>
        <w:t xml:space="preserve">          $ref: '#/components/schemas/</w:t>
      </w:r>
      <w:r>
        <w:rPr>
          <w:rFonts w:eastAsia="DengXian"/>
        </w:rPr>
        <w:t>PduSessionInfo</w:t>
      </w:r>
      <w:r>
        <w:t>'</w:t>
      </w:r>
    </w:p>
    <w:p w14:paraId="61F5E184" w14:textId="77777777" w:rsidR="003F6D0F" w:rsidRDefault="003F6D0F" w:rsidP="003F6D0F">
      <w:pPr>
        <w:pStyle w:val="PL"/>
      </w:pPr>
      <w:r>
        <w:t xml:space="preserve">      required:</w:t>
      </w:r>
    </w:p>
    <w:p w14:paraId="30D9789B" w14:textId="77777777" w:rsidR="003F6D0F" w:rsidRDefault="003F6D0F" w:rsidP="003F6D0F">
      <w:pPr>
        <w:pStyle w:val="PL"/>
      </w:pPr>
      <w:r>
        <w:t xml:space="preserve">        - svcExprc</w:t>
      </w:r>
    </w:p>
    <w:p w14:paraId="21F4A6D4" w14:textId="77777777" w:rsidR="003F6D0F" w:rsidRDefault="003F6D0F" w:rsidP="003F6D0F">
      <w:pPr>
        <w:pStyle w:val="PL"/>
      </w:pPr>
    </w:p>
    <w:p w14:paraId="41B0E8A9" w14:textId="77777777" w:rsidR="003F6D0F" w:rsidRDefault="003F6D0F" w:rsidP="003F6D0F">
      <w:pPr>
        <w:pStyle w:val="PL"/>
      </w:pPr>
      <w:r>
        <w:t xml:space="preserve">    BwRequirement:</w:t>
      </w:r>
    </w:p>
    <w:p w14:paraId="3ADA6679" w14:textId="77777777" w:rsidR="003F6D0F" w:rsidRDefault="003F6D0F" w:rsidP="003F6D0F">
      <w:pPr>
        <w:pStyle w:val="PL"/>
      </w:pPr>
      <w:r>
        <w:t xml:space="preserve">      description: Represents bandwidth requirements.</w:t>
      </w:r>
    </w:p>
    <w:p w14:paraId="679A09F2" w14:textId="77777777" w:rsidR="003F6D0F" w:rsidRDefault="003F6D0F" w:rsidP="003F6D0F">
      <w:pPr>
        <w:pStyle w:val="PL"/>
      </w:pPr>
      <w:r>
        <w:t xml:space="preserve">      type: object</w:t>
      </w:r>
    </w:p>
    <w:p w14:paraId="1B7C6886" w14:textId="77777777" w:rsidR="003F6D0F" w:rsidRDefault="003F6D0F" w:rsidP="003F6D0F">
      <w:pPr>
        <w:pStyle w:val="PL"/>
      </w:pPr>
      <w:r>
        <w:t xml:space="preserve">      properties:</w:t>
      </w:r>
    </w:p>
    <w:p w14:paraId="0EC2ADD5" w14:textId="77777777" w:rsidR="003F6D0F" w:rsidRDefault="003F6D0F" w:rsidP="003F6D0F">
      <w:pPr>
        <w:pStyle w:val="PL"/>
      </w:pPr>
      <w:r>
        <w:t xml:space="preserve">        appId:</w:t>
      </w:r>
    </w:p>
    <w:p w14:paraId="5D936CFD" w14:textId="77777777" w:rsidR="003F6D0F" w:rsidRDefault="003F6D0F" w:rsidP="003F6D0F">
      <w:pPr>
        <w:pStyle w:val="PL"/>
      </w:pPr>
      <w:r>
        <w:lastRenderedPageBreak/>
        <w:t xml:space="preserve">          $ref: 'TS29571_CommonData.yaml#/components/schemas/ApplicationId'</w:t>
      </w:r>
    </w:p>
    <w:p w14:paraId="7BC910FB" w14:textId="77777777" w:rsidR="003F6D0F" w:rsidRDefault="003F6D0F" w:rsidP="003F6D0F">
      <w:pPr>
        <w:pStyle w:val="PL"/>
      </w:pPr>
      <w:r>
        <w:t xml:space="preserve">        marBwDl:</w:t>
      </w:r>
    </w:p>
    <w:p w14:paraId="6B9D5CAD" w14:textId="77777777" w:rsidR="003F6D0F" w:rsidRDefault="003F6D0F" w:rsidP="003F6D0F">
      <w:pPr>
        <w:pStyle w:val="PL"/>
      </w:pPr>
      <w:r>
        <w:t xml:space="preserve">          $ref: 'TS29571_CommonData.yaml#/components/schemas/BitRate'</w:t>
      </w:r>
    </w:p>
    <w:p w14:paraId="0EF93D7B" w14:textId="77777777" w:rsidR="003F6D0F" w:rsidRDefault="003F6D0F" w:rsidP="003F6D0F">
      <w:pPr>
        <w:pStyle w:val="PL"/>
      </w:pPr>
      <w:r>
        <w:t xml:space="preserve">        marBwUl:</w:t>
      </w:r>
    </w:p>
    <w:p w14:paraId="0AB84911" w14:textId="77777777" w:rsidR="003F6D0F" w:rsidRDefault="003F6D0F" w:rsidP="003F6D0F">
      <w:pPr>
        <w:pStyle w:val="PL"/>
      </w:pPr>
      <w:r>
        <w:t xml:space="preserve">          $ref: 'TS29571_CommonData.yaml#/components/schemas/BitRate'</w:t>
      </w:r>
    </w:p>
    <w:p w14:paraId="5AD7B930" w14:textId="77777777" w:rsidR="003F6D0F" w:rsidRDefault="003F6D0F" w:rsidP="003F6D0F">
      <w:pPr>
        <w:pStyle w:val="PL"/>
      </w:pPr>
      <w:r>
        <w:t xml:space="preserve">        mirBwDl:</w:t>
      </w:r>
    </w:p>
    <w:p w14:paraId="20E84021" w14:textId="77777777" w:rsidR="003F6D0F" w:rsidRDefault="003F6D0F" w:rsidP="003F6D0F">
      <w:pPr>
        <w:pStyle w:val="PL"/>
      </w:pPr>
      <w:r>
        <w:t xml:space="preserve">          $ref: 'TS29571_CommonData.yaml#/components/schemas/BitRate'</w:t>
      </w:r>
    </w:p>
    <w:p w14:paraId="08F0F5BA" w14:textId="77777777" w:rsidR="003F6D0F" w:rsidRDefault="003F6D0F" w:rsidP="003F6D0F">
      <w:pPr>
        <w:pStyle w:val="PL"/>
      </w:pPr>
      <w:r>
        <w:t xml:space="preserve">        mirBwUl:</w:t>
      </w:r>
    </w:p>
    <w:p w14:paraId="1F0F9BD7" w14:textId="77777777" w:rsidR="003F6D0F" w:rsidRDefault="003F6D0F" w:rsidP="003F6D0F">
      <w:pPr>
        <w:pStyle w:val="PL"/>
      </w:pPr>
      <w:r>
        <w:t xml:space="preserve">          $ref: 'TS29571_CommonData.yaml#/components/schemas/BitRate'</w:t>
      </w:r>
    </w:p>
    <w:p w14:paraId="34DA5495" w14:textId="77777777" w:rsidR="003F6D0F" w:rsidRDefault="003F6D0F" w:rsidP="003F6D0F">
      <w:pPr>
        <w:pStyle w:val="PL"/>
      </w:pPr>
      <w:r>
        <w:t xml:space="preserve">      required:</w:t>
      </w:r>
    </w:p>
    <w:p w14:paraId="36EBAAED" w14:textId="77777777" w:rsidR="003F6D0F" w:rsidRDefault="003F6D0F" w:rsidP="003F6D0F">
      <w:pPr>
        <w:pStyle w:val="PL"/>
      </w:pPr>
      <w:r>
        <w:t xml:space="preserve">        - appId</w:t>
      </w:r>
    </w:p>
    <w:p w14:paraId="0A0914ED" w14:textId="77777777" w:rsidR="003F6D0F" w:rsidRDefault="003F6D0F" w:rsidP="003F6D0F">
      <w:pPr>
        <w:pStyle w:val="PL"/>
      </w:pPr>
    </w:p>
    <w:p w14:paraId="19747EDF" w14:textId="77777777" w:rsidR="003F6D0F" w:rsidRDefault="003F6D0F" w:rsidP="003F6D0F">
      <w:pPr>
        <w:pStyle w:val="PL"/>
      </w:pPr>
      <w:r>
        <w:t xml:space="preserve">    SliceLoadLevelInformation:</w:t>
      </w:r>
    </w:p>
    <w:p w14:paraId="25340263" w14:textId="77777777" w:rsidR="003F6D0F" w:rsidRDefault="003F6D0F" w:rsidP="003F6D0F">
      <w:pPr>
        <w:pStyle w:val="PL"/>
      </w:pPr>
      <w:r>
        <w:t xml:space="preserve">      description: Contains load level information applicable for one or several slices.</w:t>
      </w:r>
    </w:p>
    <w:p w14:paraId="574C4D7B" w14:textId="77777777" w:rsidR="003F6D0F" w:rsidRDefault="003F6D0F" w:rsidP="003F6D0F">
      <w:pPr>
        <w:pStyle w:val="PL"/>
      </w:pPr>
      <w:r>
        <w:t xml:space="preserve">      type: object</w:t>
      </w:r>
    </w:p>
    <w:p w14:paraId="25454665" w14:textId="77777777" w:rsidR="003F6D0F" w:rsidRDefault="003F6D0F" w:rsidP="003F6D0F">
      <w:pPr>
        <w:pStyle w:val="PL"/>
      </w:pPr>
      <w:r>
        <w:t xml:space="preserve">      properties:</w:t>
      </w:r>
    </w:p>
    <w:p w14:paraId="6DAA5AF1" w14:textId="77777777" w:rsidR="003F6D0F" w:rsidRDefault="003F6D0F" w:rsidP="003F6D0F">
      <w:pPr>
        <w:pStyle w:val="PL"/>
      </w:pPr>
      <w:r>
        <w:t xml:space="preserve">        loadLevelInformation:</w:t>
      </w:r>
    </w:p>
    <w:p w14:paraId="3B6FCFFA" w14:textId="77777777" w:rsidR="003F6D0F" w:rsidRDefault="003F6D0F" w:rsidP="003F6D0F">
      <w:pPr>
        <w:pStyle w:val="PL"/>
      </w:pPr>
      <w:r>
        <w:t xml:space="preserve">          $ref: '#/components/schemas/LoadLevelInformation'</w:t>
      </w:r>
    </w:p>
    <w:p w14:paraId="4B8A908C" w14:textId="77777777" w:rsidR="003F6D0F" w:rsidRDefault="003F6D0F" w:rsidP="003F6D0F">
      <w:pPr>
        <w:pStyle w:val="PL"/>
      </w:pPr>
      <w:r>
        <w:t xml:space="preserve">        snssais:</w:t>
      </w:r>
    </w:p>
    <w:p w14:paraId="1DD825D3" w14:textId="77777777" w:rsidR="003F6D0F" w:rsidRDefault="003F6D0F" w:rsidP="003F6D0F">
      <w:pPr>
        <w:pStyle w:val="PL"/>
      </w:pPr>
      <w:r>
        <w:t xml:space="preserve">          type: array</w:t>
      </w:r>
    </w:p>
    <w:p w14:paraId="082FD6C3" w14:textId="77777777" w:rsidR="003F6D0F" w:rsidRDefault="003F6D0F" w:rsidP="003F6D0F">
      <w:pPr>
        <w:pStyle w:val="PL"/>
      </w:pPr>
      <w:r>
        <w:t xml:space="preserve">          items:</w:t>
      </w:r>
    </w:p>
    <w:p w14:paraId="2E4EB8C7" w14:textId="77777777" w:rsidR="003F6D0F" w:rsidRDefault="003F6D0F" w:rsidP="003F6D0F">
      <w:pPr>
        <w:pStyle w:val="PL"/>
      </w:pPr>
      <w:r>
        <w:t xml:space="preserve">            $ref: 'TS29571_CommonData.yaml#/components/schemas/Snssai'</w:t>
      </w:r>
    </w:p>
    <w:p w14:paraId="1D137E24" w14:textId="77777777" w:rsidR="003F6D0F" w:rsidRDefault="003F6D0F" w:rsidP="003F6D0F">
      <w:pPr>
        <w:pStyle w:val="PL"/>
      </w:pPr>
      <w:r>
        <w:t xml:space="preserve">          minItems: 1</w:t>
      </w:r>
    </w:p>
    <w:p w14:paraId="0FDAE85F" w14:textId="77777777" w:rsidR="003F6D0F" w:rsidRDefault="003F6D0F" w:rsidP="003F6D0F">
      <w:pPr>
        <w:pStyle w:val="PL"/>
      </w:pPr>
      <w:r>
        <w:t xml:space="preserve">          description: Identification(s) of network slice to which the subscription applies.</w:t>
      </w:r>
    </w:p>
    <w:p w14:paraId="5C114E51" w14:textId="77777777" w:rsidR="003F6D0F" w:rsidRDefault="003F6D0F" w:rsidP="003F6D0F">
      <w:pPr>
        <w:pStyle w:val="PL"/>
      </w:pPr>
      <w:r>
        <w:t xml:space="preserve">      required:</w:t>
      </w:r>
    </w:p>
    <w:p w14:paraId="1EF6500C" w14:textId="77777777" w:rsidR="003F6D0F" w:rsidRDefault="003F6D0F" w:rsidP="003F6D0F">
      <w:pPr>
        <w:pStyle w:val="PL"/>
      </w:pPr>
      <w:r>
        <w:t xml:space="preserve">        - loadLevelInformation</w:t>
      </w:r>
    </w:p>
    <w:p w14:paraId="6A698EEF" w14:textId="77777777" w:rsidR="003F6D0F" w:rsidRDefault="003F6D0F" w:rsidP="003F6D0F">
      <w:pPr>
        <w:pStyle w:val="PL"/>
      </w:pPr>
      <w:r>
        <w:t xml:space="preserve">        - snssais</w:t>
      </w:r>
    </w:p>
    <w:p w14:paraId="6E9D57F7" w14:textId="77777777" w:rsidR="003F6D0F" w:rsidRDefault="003F6D0F" w:rsidP="003F6D0F">
      <w:pPr>
        <w:pStyle w:val="PL"/>
      </w:pPr>
    </w:p>
    <w:p w14:paraId="25448336" w14:textId="77777777" w:rsidR="003F6D0F" w:rsidRDefault="003F6D0F" w:rsidP="003F6D0F">
      <w:pPr>
        <w:pStyle w:val="PL"/>
      </w:pPr>
      <w:r>
        <w:t xml:space="preserve">    NsiLoadLevelInfo:</w:t>
      </w:r>
    </w:p>
    <w:p w14:paraId="506A786C" w14:textId="77777777" w:rsidR="003F6D0F" w:rsidRDefault="003F6D0F" w:rsidP="003F6D0F">
      <w:pPr>
        <w:pStyle w:val="PL"/>
      </w:pPr>
      <w:r>
        <w:t xml:space="preserve">      description: &gt;</w:t>
      </w:r>
    </w:p>
    <w:p w14:paraId="1F9A9DDB" w14:textId="77777777" w:rsidR="003F6D0F" w:rsidRDefault="003F6D0F" w:rsidP="003F6D0F">
      <w:pPr>
        <w:pStyle w:val="PL"/>
      </w:pPr>
      <w:r>
        <w:t xml:space="preserve">        Represents the network slice and optionally the associated network slice instance and the</w:t>
      </w:r>
    </w:p>
    <w:p w14:paraId="09A68D24" w14:textId="77777777" w:rsidR="003F6D0F" w:rsidRDefault="003F6D0F" w:rsidP="003F6D0F">
      <w:pPr>
        <w:pStyle w:val="PL"/>
      </w:pPr>
      <w:r>
        <w:t xml:space="preserve">        load level information.</w:t>
      </w:r>
    </w:p>
    <w:p w14:paraId="5581427E" w14:textId="77777777" w:rsidR="003F6D0F" w:rsidRDefault="003F6D0F" w:rsidP="003F6D0F">
      <w:pPr>
        <w:pStyle w:val="PL"/>
      </w:pPr>
      <w:r>
        <w:t xml:space="preserve">      type: object</w:t>
      </w:r>
    </w:p>
    <w:p w14:paraId="5AE0C040" w14:textId="77777777" w:rsidR="003F6D0F" w:rsidRDefault="003F6D0F" w:rsidP="003F6D0F">
      <w:pPr>
        <w:pStyle w:val="PL"/>
      </w:pPr>
      <w:r>
        <w:t xml:space="preserve">      properties:</w:t>
      </w:r>
    </w:p>
    <w:p w14:paraId="7B3C4757" w14:textId="77777777" w:rsidR="003F6D0F" w:rsidRDefault="003F6D0F" w:rsidP="003F6D0F">
      <w:pPr>
        <w:pStyle w:val="PL"/>
      </w:pPr>
      <w:r>
        <w:t xml:space="preserve">        loadLevelInformation:</w:t>
      </w:r>
    </w:p>
    <w:p w14:paraId="5289CA9E" w14:textId="77777777" w:rsidR="003F6D0F" w:rsidRDefault="003F6D0F" w:rsidP="003F6D0F">
      <w:pPr>
        <w:pStyle w:val="PL"/>
      </w:pPr>
      <w:r>
        <w:t xml:space="preserve">          $ref: '#/components/schemas/LoadLevelInformation'</w:t>
      </w:r>
    </w:p>
    <w:p w14:paraId="0B2EEC8A" w14:textId="77777777" w:rsidR="003F6D0F" w:rsidRDefault="003F6D0F" w:rsidP="003F6D0F">
      <w:pPr>
        <w:pStyle w:val="PL"/>
      </w:pPr>
      <w:r>
        <w:t xml:space="preserve">        snssai:</w:t>
      </w:r>
    </w:p>
    <w:p w14:paraId="22351525" w14:textId="77777777" w:rsidR="003F6D0F" w:rsidRDefault="003F6D0F" w:rsidP="003F6D0F">
      <w:pPr>
        <w:pStyle w:val="PL"/>
      </w:pPr>
      <w:r>
        <w:t xml:space="preserve">          $ref: 'TS29571_CommonData.yaml#/components/schemas/Snssai'</w:t>
      </w:r>
    </w:p>
    <w:p w14:paraId="6978E9F5" w14:textId="77777777" w:rsidR="003F6D0F" w:rsidRDefault="003F6D0F" w:rsidP="003F6D0F">
      <w:pPr>
        <w:pStyle w:val="PL"/>
      </w:pPr>
      <w:r>
        <w:t xml:space="preserve">        nsiId:</w:t>
      </w:r>
    </w:p>
    <w:p w14:paraId="5EB43AB6" w14:textId="77777777" w:rsidR="003F6D0F" w:rsidRDefault="003F6D0F" w:rsidP="003F6D0F">
      <w:pPr>
        <w:pStyle w:val="PL"/>
      </w:pPr>
      <w:r>
        <w:t xml:space="preserve">          $ref: 'TS29531_Nnssf_NSSelection.yaml#/components/schemas/NsiId'</w:t>
      </w:r>
    </w:p>
    <w:p w14:paraId="433D48BC" w14:textId="77777777" w:rsidR="003F6D0F" w:rsidRDefault="003F6D0F" w:rsidP="003F6D0F">
      <w:pPr>
        <w:pStyle w:val="PL"/>
      </w:pPr>
      <w:r>
        <w:t xml:space="preserve">        </w:t>
      </w:r>
      <w:r>
        <w:rPr>
          <w:rFonts w:hint="eastAsia"/>
          <w:lang w:eastAsia="zh-CN"/>
        </w:rPr>
        <w:t>re</w:t>
      </w:r>
      <w:r>
        <w:rPr>
          <w:lang w:eastAsia="zh-CN"/>
        </w:rPr>
        <w:t>sUsage</w:t>
      </w:r>
      <w:r>
        <w:t>:</w:t>
      </w:r>
    </w:p>
    <w:p w14:paraId="211C2E5D" w14:textId="77777777" w:rsidR="003F6D0F" w:rsidRDefault="003F6D0F" w:rsidP="003F6D0F">
      <w:pPr>
        <w:pStyle w:val="PL"/>
      </w:pPr>
      <w:r>
        <w:t xml:space="preserve">          $ref: '#/components/schemas/ResourceUsage'</w:t>
      </w:r>
    </w:p>
    <w:p w14:paraId="512B65FF" w14:textId="77777777" w:rsidR="003F6D0F" w:rsidRDefault="003F6D0F" w:rsidP="003F6D0F">
      <w:pPr>
        <w:pStyle w:val="PL"/>
      </w:pPr>
      <w:r>
        <w:t xml:space="preserve">        </w:t>
      </w:r>
      <w:r>
        <w:rPr>
          <w:lang w:eastAsia="zh-CN"/>
        </w:rPr>
        <w:t>numOfExceedLoadLevelThr</w:t>
      </w:r>
      <w:r>
        <w:t>:</w:t>
      </w:r>
    </w:p>
    <w:p w14:paraId="08F4DB08" w14:textId="77777777" w:rsidR="003F6D0F" w:rsidRDefault="003F6D0F" w:rsidP="003F6D0F">
      <w:pPr>
        <w:pStyle w:val="PL"/>
      </w:pPr>
      <w:r>
        <w:t xml:space="preserve">          $ref: 'TS29571_CommonData.yaml#/components/schemas/Uinteger'</w:t>
      </w:r>
    </w:p>
    <w:p w14:paraId="34836AE5" w14:textId="77777777" w:rsidR="003F6D0F" w:rsidRDefault="003F6D0F" w:rsidP="003F6D0F">
      <w:pPr>
        <w:pStyle w:val="PL"/>
      </w:pPr>
      <w:r>
        <w:t xml:space="preserve">        </w:t>
      </w:r>
      <w:r>
        <w:rPr>
          <w:lang w:eastAsia="zh-CN"/>
        </w:rPr>
        <w:t>exceedLoadLevelThrInd</w:t>
      </w:r>
      <w:r>
        <w:t>:</w:t>
      </w:r>
    </w:p>
    <w:p w14:paraId="30A89461" w14:textId="77777777" w:rsidR="003F6D0F" w:rsidRDefault="003F6D0F" w:rsidP="003F6D0F">
      <w:pPr>
        <w:pStyle w:val="PL"/>
      </w:pPr>
      <w:r>
        <w:t xml:space="preserve">          type: boolean</w:t>
      </w:r>
    </w:p>
    <w:p w14:paraId="4E512820" w14:textId="77777777" w:rsidR="003F6D0F" w:rsidRDefault="003F6D0F" w:rsidP="003F6D0F">
      <w:pPr>
        <w:pStyle w:val="PL"/>
      </w:pPr>
      <w:r>
        <w:t xml:space="preserve">          description: &gt;</w:t>
      </w:r>
    </w:p>
    <w:p w14:paraId="1A7D3A21" w14:textId="77777777" w:rsidR="003F6D0F" w:rsidRDefault="003F6D0F" w:rsidP="003F6D0F">
      <w:pPr>
        <w:pStyle w:val="PL"/>
      </w:pPr>
      <w:r>
        <w:t xml:space="preserve">            Indicates whether the Load Level Threshold is met or exceeded by the statistics value.</w:t>
      </w:r>
    </w:p>
    <w:p w14:paraId="512BCA0C" w14:textId="77777777" w:rsidR="003F6D0F" w:rsidRDefault="003F6D0F" w:rsidP="003F6D0F">
      <w:pPr>
        <w:pStyle w:val="PL"/>
      </w:pPr>
      <w:r>
        <w:t xml:space="preserve">            Set to "true" if the Load Level Threshold is met or exceeded, otherwise set to "false".</w:t>
      </w:r>
    </w:p>
    <w:p w14:paraId="17F301D5" w14:textId="77777777" w:rsidR="003F6D0F" w:rsidRDefault="003F6D0F" w:rsidP="003F6D0F">
      <w:pPr>
        <w:pStyle w:val="PL"/>
      </w:pPr>
      <w:r>
        <w:t xml:space="preserve">            Shall be present if one of the element in the "listOfAnaSubsets" attribute was set to</w:t>
      </w:r>
    </w:p>
    <w:p w14:paraId="609A0931" w14:textId="77777777" w:rsidR="003F6D0F" w:rsidRDefault="003F6D0F" w:rsidP="003F6D0F">
      <w:pPr>
        <w:pStyle w:val="PL"/>
      </w:pPr>
      <w:r>
        <w:t xml:space="preserve">            EXCEED_LOAD_LEVEL_THR_IND.</w:t>
      </w:r>
    </w:p>
    <w:p w14:paraId="105F7B37" w14:textId="77777777" w:rsidR="003F6D0F" w:rsidRDefault="003F6D0F" w:rsidP="003F6D0F">
      <w:pPr>
        <w:pStyle w:val="PL"/>
      </w:pPr>
      <w:r>
        <w:t xml:space="preserve">        networkArea:</w:t>
      </w:r>
    </w:p>
    <w:p w14:paraId="3A069B5D" w14:textId="77777777" w:rsidR="003F6D0F" w:rsidRDefault="003F6D0F" w:rsidP="003F6D0F">
      <w:pPr>
        <w:pStyle w:val="PL"/>
      </w:pPr>
      <w:r>
        <w:t xml:space="preserve">          $ref: 'TS29554_Npcf_BDTPolicyControl.yaml#/components/schemas/NetworkAreaInfo'</w:t>
      </w:r>
    </w:p>
    <w:p w14:paraId="2A8302F9" w14:textId="77777777" w:rsidR="003F6D0F" w:rsidRDefault="003F6D0F" w:rsidP="003F6D0F">
      <w:pPr>
        <w:pStyle w:val="PL"/>
      </w:pPr>
      <w:r>
        <w:t xml:space="preserve">        timePeriod:</w:t>
      </w:r>
    </w:p>
    <w:p w14:paraId="7F15C92B" w14:textId="77777777" w:rsidR="003F6D0F" w:rsidRDefault="003F6D0F" w:rsidP="003F6D0F">
      <w:pPr>
        <w:pStyle w:val="PL"/>
      </w:pPr>
      <w:r>
        <w:t xml:space="preserve">          $ref: 'TS29122_CommonData.yaml#/components/schemas/TimeWindow'</w:t>
      </w:r>
    </w:p>
    <w:p w14:paraId="01D3781A" w14:textId="77777777" w:rsidR="003F6D0F" w:rsidRDefault="003F6D0F" w:rsidP="003F6D0F">
      <w:pPr>
        <w:pStyle w:val="PL"/>
      </w:pPr>
      <w:r>
        <w:t xml:space="preserve">        resUsgThrCrossTimePeriod:</w:t>
      </w:r>
    </w:p>
    <w:p w14:paraId="28B32C21" w14:textId="77777777" w:rsidR="003F6D0F" w:rsidRDefault="003F6D0F" w:rsidP="003F6D0F">
      <w:pPr>
        <w:pStyle w:val="PL"/>
      </w:pPr>
      <w:r>
        <w:t xml:space="preserve">          type: array</w:t>
      </w:r>
    </w:p>
    <w:p w14:paraId="7CB0A7AF" w14:textId="77777777" w:rsidR="003F6D0F" w:rsidRDefault="003F6D0F" w:rsidP="003F6D0F">
      <w:pPr>
        <w:pStyle w:val="PL"/>
      </w:pPr>
      <w:r>
        <w:t xml:space="preserve">          items:</w:t>
      </w:r>
    </w:p>
    <w:p w14:paraId="201DD02C" w14:textId="77777777" w:rsidR="003F6D0F" w:rsidRDefault="003F6D0F" w:rsidP="003F6D0F">
      <w:pPr>
        <w:pStyle w:val="PL"/>
      </w:pPr>
      <w:r>
        <w:t xml:space="preserve">            $ref: 'TS29122_CommonData.yaml#/components/schemas/TimeWindow'</w:t>
      </w:r>
    </w:p>
    <w:p w14:paraId="32C7FB88" w14:textId="77777777" w:rsidR="003F6D0F" w:rsidRDefault="003F6D0F" w:rsidP="003F6D0F">
      <w:pPr>
        <w:pStyle w:val="PL"/>
      </w:pPr>
      <w:r>
        <w:t xml:space="preserve">          minItems: 1</w:t>
      </w:r>
    </w:p>
    <w:p w14:paraId="3D095830" w14:textId="77777777" w:rsidR="003F6D0F" w:rsidRDefault="003F6D0F" w:rsidP="003F6D0F">
      <w:pPr>
        <w:pStyle w:val="PL"/>
        <w:rPr>
          <w:lang w:eastAsia="zh-CN"/>
        </w:rPr>
      </w:pPr>
      <w:r>
        <w:t xml:space="preserve">          description: </w:t>
      </w:r>
      <w:r>
        <w:rPr>
          <w:lang w:eastAsia="zh-CN"/>
        </w:rPr>
        <w:t>&gt;</w:t>
      </w:r>
    </w:p>
    <w:p w14:paraId="2A8903BA" w14:textId="77777777" w:rsidR="003F6D0F" w:rsidRDefault="003F6D0F" w:rsidP="003F6D0F">
      <w:pPr>
        <w:pStyle w:val="PL"/>
      </w:pPr>
      <w:r>
        <w:t xml:space="preserve">            </w:t>
      </w:r>
      <w:r>
        <w:rPr>
          <w:rFonts w:cs="Arial"/>
          <w:szCs w:val="18"/>
        </w:rPr>
        <w:t xml:space="preserve">Each element indicates the </w:t>
      </w:r>
      <w:r>
        <w:t>time elapsed between times each threshold is met or exceeded</w:t>
      </w:r>
    </w:p>
    <w:p w14:paraId="6560CBB0" w14:textId="77777777" w:rsidR="003F6D0F" w:rsidRDefault="003F6D0F" w:rsidP="003F6D0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305F7" w14:textId="77777777" w:rsidR="003F6D0F" w:rsidRDefault="003F6D0F" w:rsidP="003F6D0F">
      <w:pPr>
        <w:pStyle w:val="PL"/>
        <w:rPr>
          <w:rFonts w:cs="Arial"/>
          <w:szCs w:val="18"/>
        </w:rPr>
      </w:pPr>
      <w:r>
        <w:rPr>
          <w:rFonts w:cs="Arial"/>
          <w:szCs w:val="18"/>
        </w:rPr>
        <w:t xml:space="preserve">            threshold is reached or exceeded. May be present if the "listOfAnaSubsets" attribute is</w:t>
      </w:r>
    </w:p>
    <w:p w14:paraId="50B8A534" w14:textId="77777777" w:rsidR="003F6D0F" w:rsidRDefault="003F6D0F" w:rsidP="003F6D0F">
      <w:pPr>
        <w:pStyle w:val="PL"/>
        <w:rPr>
          <w:rFonts w:cs="Arial"/>
          <w:szCs w:val="18"/>
        </w:rPr>
      </w:pPr>
      <w:r>
        <w:rPr>
          <w:rFonts w:cs="Arial"/>
          <w:szCs w:val="18"/>
        </w:rPr>
        <w:t xml:space="preserve">            provided and the maximum number of instances shall not exceed the value provided in the</w:t>
      </w:r>
    </w:p>
    <w:p w14:paraId="56A698E0" w14:textId="77777777" w:rsidR="003F6D0F" w:rsidRDefault="003F6D0F" w:rsidP="003F6D0F">
      <w:pPr>
        <w:pStyle w:val="PL"/>
      </w:pPr>
      <w:r>
        <w:rPr>
          <w:rFonts w:cs="Arial"/>
          <w:szCs w:val="18"/>
        </w:rPr>
        <w:t xml:space="preserve">            "numOfExceedLoadLevelThr" attribute.</w:t>
      </w:r>
    </w:p>
    <w:p w14:paraId="5043B32C" w14:textId="77777777" w:rsidR="003F6D0F" w:rsidRDefault="003F6D0F" w:rsidP="003F6D0F">
      <w:pPr>
        <w:pStyle w:val="PL"/>
      </w:pPr>
      <w:r>
        <w:t xml:space="preserve">        numOfUes:</w:t>
      </w:r>
    </w:p>
    <w:p w14:paraId="503D8B1B" w14:textId="77777777" w:rsidR="003F6D0F" w:rsidRDefault="003F6D0F" w:rsidP="003F6D0F">
      <w:pPr>
        <w:pStyle w:val="PL"/>
      </w:pPr>
      <w:r>
        <w:t xml:space="preserve">          $ref: '#/components/schemas/NumberAverage'</w:t>
      </w:r>
    </w:p>
    <w:p w14:paraId="640E68C4" w14:textId="77777777" w:rsidR="003F6D0F" w:rsidRDefault="003F6D0F" w:rsidP="003F6D0F">
      <w:pPr>
        <w:pStyle w:val="PL"/>
      </w:pPr>
      <w:r>
        <w:t xml:space="preserve">        numOfPduSess:</w:t>
      </w:r>
    </w:p>
    <w:p w14:paraId="17D61EDE" w14:textId="77777777" w:rsidR="003F6D0F" w:rsidRDefault="003F6D0F" w:rsidP="003F6D0F">
      <w:pPr>
        <w:pStyle w:val="PL"/>
      </w:pPr>
      <w:r>
        <w:t xml:space="preserve">          $ref: '#/components/schemas/NumberAverage'</w:t>
      </w:r>
    </w:p>
    <w:p w14:paraId="0C6AE133" w14:textId="77777777" w:rsidR="003F6D0F" w:rsidRDefault="003F6D0F" w:rsidP="003F6D0F">
      <w:pPr>
        <w:pStyle w:val="PL"/>
      </w:pPr>
      <w:r>
        <w:t xml:space="preserve">        confidence:</w:t>
      </w:r>
    </w:p>
    <w:p w14:paraId="7B4E1DFE" w14:textId="77777777" w:rsidR="003F6D0F" w:rsidRDefault="003F6D0F" w:rsidP="003F6D0F">
      <w:pPr>
        <w:pStyle w:val="PL"/>
      </w:pPr>
      <w:r>
        <w:t xml:space="preserve">          $ref: 'TS29571_CommonData.yaml#/components/schemas/Uinteger'</w:t>
      </w:r>
    </w:p>
    <w:p w14:paraId="7EE18983" w14:textId="77777777" w:rsidR="003F6D0F" w:rsidRDefault="003F6D0F" w:rsidP="003F6D0F">
      <w:pPr>
        <w:pStyle w:val="PL"/>
      </w:pPr>
      <w:r>
        <w:t xml:space="preserve">      required:</w:t>
      </w:r>
    </w:p>
    <w:p w14:paraId="2D656AB1" w14:textId="77777777" w:rsidR="003F6D0F" w:rsidRDefault="003F6D0F" w:rsidP="003F6D0F">
      <w:pPr>
        <w:pStyle w:val="PL"/>
      </w:pPr>
      <w:r>
        <w:t xml:space="preserve">        - loadLevelInformation</w:t>
      </w:r>
    </w:p>
    <w:p w14:paraId="26BAC4C5" w14:textId="77777777" w:rsidR="003F6D0F" w:rsidRDefault="003F6D0F" w:rsidP="003F6D0F">
      <w:pPr>
        <w:pStyle w:val="PL"/>
      </w:pPr>
      <w:r>
        <w:t xml:space="preserve">        - snssai</w:t>
      </w:r>
    </w:p>
    <w:p w14:paraId="661B8372" w14:textId="77777777" w:rsidR="003F6D0F" w:rsidRDefault="003F6D0F" w:rsidP="003F6D0F">
      <w:pPr>
        <w:pStyle w:val="PL"/>
      </w:pPr>
    </w:p>
    <w:p w14:paraId="488E8A00" w14:textId="77777777" w:rsidR="003F6D0F" w:rsidRDefault="003F6D0F" w:rsidP="003F6D0F">
      <w:pPr>
        <w:pStyle w:val="PL"/>
      </w:pPr>
      <w:r>
        <w:t xml:space="preserve">    NsiIdInfo:</w:t>
      </w:r>
    </w:p>
    <w:p w14:paraId="1F50F6D2" w14:textId="77777777" w:rsidR="003F6D0F" w:rsidRDefault="003F6D0F" w:rsidP="003F6D0F">
      <w:pPr>
        <w:pStyle w:val="PL"/>
      </w:pPr>
      <w:r>
        <w:t xml:space="preserve">      description: Represents the S-NSSAI and the optionally associated Network Slice Instance(s).</w:t>
      </w:r>
    </w:p>
    <w:p w14:paraId="0019A172" w14:textId="77777777" w:rsidR="003F6D0F" w:rsidRDefault="003F6D0F" w:rsidP="003F6D0F">
      <w:pPr>
        <w:pStyle w:val="PL"/>
      </w:pPr>
      <w:r>
        <w:lastRenderedPageBreak/>
        <w:t xml:space="preserve">      type: object</w:t>
      </w:r>
    </w:p>
    <w:p w14:paraId="72534D01" w14:textId="77777777" w:rsidR="003F6D0F" w:rsidRDefault="003F6D0F" w:rsidP="003F6D0F">
      <w:pPr>
        <w:pStyle w:val="PL"/>
      </w:pPr>
      <w:r>
        <w:t xml:space="preserve">      properties:</w:t>
      </w:r>
    </w:p>
    <w:p w14:paraId="00BE2138" w14:textId="77777777" w:rsidR="003F6D0F" w:rsidRDefault="003F6D0F" w:rsidP="003F6D0F">
      <w:pPr>
        <w:pStyle w:val="PL"/>
      </w:pPr>
      <w:r>
        <w:t xml:space="preserve">        snssai:</w:t>
      </w:r>
    </w:p>
    <w:p w14:paraId="190D1A38" w14:textId="77777777" w:rsidR="003F6D0F" w:rsidRDefault="003F6D0F" w:rsidP="003F6D0F">
      <w:pPr>
        <w:pStyle w:val="PL"/>
      </w:pPr>
      <w:r>
        <w:t xml:space="preserve">          $ref: 'TS29571_CommonData.yaml#/components/schemas/Snssai'</w:t>
      </w:r>
    </w:p>
    <w:p w14:paraId="26B384A7" w14:textId="77777777" w:rsidR="003F6D0F" w:rsidRDefault="003F6D0F" w:rsidP="003F6D0F">
      <w:pPr>
        <w:pStyle w:val="PL"/>
      </w:pPr>
      <w:r>
        <w:t xml:space="preserve">        nsiIds:</w:t>
      </w:r>
    </w:p>
    <w:p w14:paraId="4FF4C363" w14:textId="77777777" w:rsidR="003F6D0F" w:rsidRDefault="003F6D0F" w:rsidP="003F6D0F">
      <w:pPr>
        <w:pStyle w:val="PL"/>
      </w:pPr>
      <w:r>
        <w:t xml:space="preserve">          type: array</w:t>
      </w:r>
    </w:p>
    <w:p w14:paraId="7BF87E72" w14:textId="77777777" w:rsidR="003F6D0F" w:rsidRDefault="003F6D0F" w:rsidP="003F6D0F">
      <w:pPr>
        <w:pStyle w:val="PL"/>
      </w:pPr>
      <w:r>
        <w:t xml:space="preserve">          items:</w:t>
      </w:r>
    </w:p>
    <w:p w14:paraId="0717DCE5" w14:textId="77777777" w:rsidR="003F6D0F" w:rsidRDefault="003F6D0F" w:rsidP="003F6D0F">
      <w:pPr>
        <w:pStyle w:val="PL"/>
      </w:pPr>
      <w:r>
        <w:t xml:space="preserve">            $ref: 'TS29531_Nnssf_NSSelection.yaml#/components/schemas/NsiId'</w:t>
      </w:r>
    </w:p>
    <w:p w14:paraId="3981EBDF" w14:textId="77777777" w:rsidR="003F6D0F" w:rsidRDefault="003F6D0F" w:rsidP="003F6D0F">
      <w:pPr>
        <w:pStyle w:val="PL"/>
      </w:pPr>
      <w:r>
        <w:t xml:space="preserve">          minItems: 1</w:t>
      </w:r>
    </w:p>
    <w:p w14:paraId="4842AA12" w14:textId="77777777" w:rsidR="003F6D0F" w:rsidRDefault="003F6D0F" w:rsidP="003F6D0F">
      <w:pPr>
        <w:pStyle w:val="PL"/>
      </w:pPr>
      <w:r>
        <w:t xml:space="preserve">      required:</w:t>
      </w:r>
    </w:p>
    <w:p w14:paraId="40834922" w14:textId="77777777" w:rsidR="003F6D0F" w:rsidRDefault="003F6D0F" w:rsidP="003F6D0F">
      <w:pPr>
        <w:pStyle w:val="PL"/>
      </w:pPr>
      <w:r>
        <w:t xml:space="preserve">        - snssai</w:t>
      </w:r>
    </w:p>
    <w:p w14:paraId="079979F7" w14:textId="77777777" w:rsidR="003F6D0F" w:rsidRDefault="003F6D0F" w:rsidP="003F6D0F">
      <w:pPr>
        <w:pStyle w:val="PL"/>
      </w:pPr>
    </w:p>
    <w:p w14:paraId="25E8BFB1" w14:textId="77777777" w:rsidR="003F6D0F" w:rsidRDefault="003F6D0F" w:rsidP="003F6D0F">
      <w:pPr>
        <w:pStyle w:val="PL"/>
      </w:pPr>
      <w:r>
        <w:t xml:space="preserve">    EventReportingRequirement:</w:t>
      </w:r>
    </w:p>
    <w:p w14:paraId="6D0E9D4C" w14:textId="77777777" w:rsidR="003F6D0F" w:rsidRDefault="003F6D0F" w:rsidP="003F6D0F">
      <w:pPr>
        <w:pStyle w:val="PL"/>
      </w:pPr>
      <w:r>
        <w:t xml:space="preserve">      description: Represents the type of reporting that the subscription requires.</w:t>
      </w:r>
    </w:p>
    <w:p w14:paraId="64B56F0F" w14:textId="77777777" w:rsidR="003F6D0F" w:rsidRDefault="003F6D0F" w:rsidP="003F6D0F">
      <w:pPr>
        <w:pStyle w:val="PL"/>
      </w:pPr>
      <w:r>
        <w:t xml:space="preserve">      type: object</w:t>
      </w:r>
    </w:p>
    <w:p w14:paraId="1F72756F" w14:textId="77777777" w:rsidR="003F6D0F" w:rsidRDefault="003F6D0F" w:rsidP="003F6D0F">
      <w:pPr>
        <w:pStyle w:val="PL"/>
      </w:pPr>
      <w:r>
        <w:t xml:space="preserve">      properties:</w:t>
      </w:r>
    </w:p>
    <w:p w14:paraId="050FD4C8" w14:textId="77777777" w:rsidR="003F6D0F" w:rsidRDefault="003F6D0F" w:rsidP="003F6D0F">
      <w:pPr>
        <w:pStyle w:val="PL"/>
      </w:pPr>
      <w:r>
        <w:t xml:space="preserve">        accuracy:</w:t>
      </w:r>
    </w:p>
    <w:p w14:paraId="4B62ABA3" w14:textId="77777777" w:rsidR="003F6D0F" w:rsidRDefault="003F6D0F" w:rsidP="003F6D0F">
      <w:pPr>
        <w:pStyle w:val="PL"/>
      </w:pPr>
      <w:r>
        <w:t xml:space="preserve">          $ref: '#/components/schemas/Accuracy'</w:t>
      </w:r>
    </w:p>
    <w:p w14:paraId="235F61C9" w14:textId="77777777" w:rsidR="003F6D0F" w:rsidRDefault="003F6D0F" w:rsidP="003F6D0F">
      <w:pPr>
        <w:pStyle w:val="PL"/>
      </w:pPr>
      <w:r>
        <w:t xml:space="preserve">        </w:t>
      </w:r>
      <w:r>
        <w:rPr>
          <w:lang w:eastAsia="zh-CN"/>
        </w:rPr>
        <w:t>accPerSubset</w:t>
      </w:r>
      <w:r>
        <w:t>:</w:t>
      </w:r>
    </w:p>
    <w:p w14:paraId="1D372022" w14:textId="77777777" w:rsidR="003F6D0F" w:rsidRDefault="003F6D0F" w:rsidP="003F6D0F">
      <w:pPr>
        <w:pStyle w:val="PL"/>
      </w:pPr>
      <w:r>
        <w:t xml:space="preserve">          type: array</w:t>
      </w:r>
    </w:p>
    <w:p w14:paraId="66D87019" w14:textId="77777777" w:rsidR="003F6D0F" w:rsidRDefault="003F6D0F" w:rsidP="003F6D0F">
      <w:pPr>
        <w:pStyle w:val="PL"/>
      </w:pPr>
      <w:r>
        <w:t xml:space="preserve">          items:</w:t>
      </w:r>
    </w:p>
    <w:p w14:paraId="18514E52" w14:textId="77777777" w:rsidR="003F6D0F" w:rsidRDefault="003F6D0F" w:rsidP="003F6D0F">
      <w:pPr>
        <w:pStyle w:val="PL"/>
      </w:pPr>
      <w:r>
        <w:t xml:space="preserve">            $ref: '#/components/schemas/Accuracy'</w:t>
      </w:r>
    </w:p>
    <w:p w14:paraId="02364E19" w14:textId="77777777" w:rsidR="003F6D0F" w:rsidRDefault="003F6D0F" w:rsidP="003F6D0F">
      <w:pPr>
        <w:pStyle w:val="PL"/>
      </w:pPr>
      <w:r>
        <w:t xml:space="preserve">          minItems: 1</w:t>
      </w:r>
    </w:p>
    <w:p w14:paraId="785ED24C" w14:textId="77777777" w:rsidR="003F6D0F" w:rsidRDefault="003F6D0F" w:rsidP="003F6D0F">
      <w:pPr>
        <w:pStyle w:val="PL"/>
        <w:rPr>
          <w:lang w:eastAsia="zh-CN"/>
        </w:rPr>
      </w:pPr>
      <w:r>
        <w:t xml:space="preserve">          description: </w:t>
      </w:r>
      <w:r>
        <w:rPr>
          <w:lang w:eastAsia="zh-CN"/>
        </w:rPr>
        <w:t>&gt;</w:t>
      </w:r>
    </w:p>
    <w:p w14:paraId="68B696CF" w14:textId="77777777" w:rsidR="003F6D0F" w:rsidRDefault="003F6D0F" w:rsidP="003F6D0F">
      <w:pPr>
        <w:pStyle w:val="PL"/>
        <w:rPr>
          <w:rFonts w:cs="Arial"/>
          <w:szCs w:val="18"/>
        </w:rPr>
      </w:pPr>
      <w:r>
        <w:t xml:space="preserve">            </w:t>
      </w:r>
      <w:r>
        <w:rPr>
          <w:rFonts w:cs="Arial"/>
          <w:szCs w:val="18"/>
        </w:rPr>
        <w:t>Each element indicates the preferred accuracy level per analytics subset. It may be</w:t>
      </w:r>
    </w:p>
    <w:p w14:paraId="3FC47504" w14:textId="77777777" w:rsidR="003F6D0F" w:rsidRDefault="003F6D0F" w:rsidP="003F6D0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EC9F0EB" w14:textId="77777777" w:rsidR="003F6D0F" w:rsidRDefault="003F6D0F" w:rsidP="003F6D0F">
      <w:pPr>
        <w:pStyle w:val="PL"/>
      </w:pPr>
      <w:r>
        <w:t xml:space="preserve">        startTs:</w:t>
      </w:r>
    </w:p>
    <w:p w14:paraId="542C58BD" w14:textId="77777777" w:rsidR="003F6D0F" w:rsidRDefault="003F6D0F" w:rsidP="003F6D0F">
      <w:pPr>
        <w:pStyle w:val="PL"/>
      </w:pPr>
      <w:r>
        <w:t xml:space="preserve">          $ref: 'TS29571_CommonData.yaml#/components/schemas/DateTime'</w:t>
      </w:r>
    </w:p>
    <w:p w14:paraId="44551DC1" w14:textId="77777777" w:rsidR="003F6D0F" w:rsidRDefault="003F6D0F" w:rsidP="003F6D0F">
      <w:pPr>
        <w:pStyle w:val="PL"/>
      </w:pPr>
      <w:r>
        <w:t xml:space="preserve">        endTs:</w:t>
      </w:r>
    </w:p>
    <w:p w14:paraId="10635FD0" w14:textId="77777777" w:rsidR="003F6D0F" w:rsidRDefault="003F6D0F" w:rsidP="003F6D0F">
      <w:pPr>
        <w:pStyle w:val="PL"/>
      </w:pPr>
      <w:r>
        <w:t xml:space="preserve">          $ref: 'TS29571_CommonData.yaml#/components/schemas/DateTime'</w:t>
      </w:r>
    </w:p>
    <w:p w14:paraId="4F5F7B37" w14:textId="77777777" w:rsidR="003F6D0F" w:rsidRDefault="003F6D0F" w:rsidP="003F6D0F">
      <w:pPr>
        <w:pStyle w:val="PL"/>
      </w:pPr>
      <w:r>
        <w:t xml:space="preserve">        offsetPeriod:</w:t>
      </w:r>
    </w:p>
    <w:p w14:paraId="1D06BFDB" w14:textId="77777777" w:rsidR="003F6D0F" w:rsidRDefault="003F6D0F" w:rsidP="003F6D0F">
      <w:pPr>
        <w:pStyle w:val="PL"/>
      </w:pPr>
      <w:r>
        <w:t xml:space="preserve">          type: integer</w:t>
      </w:r>
    </w:p>
    <w:p w14:paraId="26FAE3FD" w14:textId="77777777" w:rsidR="003F6D0F" w:rsidRDefault="003F6D0F" w:rsidP="003F6D0F">
      <w:pPr>
        <w:pStyle w:val="PL"/>
      </w:pPr>
      <w:r>
        <w:t xml:space="preserve">          description: &gt;</w:t>
      </w:r>
    </w:p>
    <w:p w14:paraId="020939EE" w14:textId="77777777" w:rsidR="003F6D0F" w:rsidRDefault="003F6D0F" w:rsidP="003F6D0F">
      <w:pPr>
        <w:pStyle w:val="PL"/>
      </w:pPr>
      <w:r>
        <w:t xml:space="preserve">            Offset period in units of seconds to the reporting time, if the value is negative means</w:t>
      </w:r>
    </w:p>
    <w:p w14:paraId="37000AD8" w14:textId="77777777" w:rsidR="003F6D0F" w:rsidRDefault="003F6D0F" w:rsidP="003F6D0F">
      <w:pPr>
        <w:pStyle w:val="PL"/>
      </w:pPr>
      <w:r>
        <w:t xml:space="preserve">            statistics in the past offset period, otherwise a positive value means prediction in the</w:t>
      </w:r>
    </w:p>
    <w:p w14:paraId="17ACE0D5" w14:textId="77777777" w:rsidR="003F6D0F" w:rsidRDefault="003F6D0F" w:rsidP="003F6D0F">
      <w:pPr>
        <w:pStyle w:val="PL"/>
      </w:pPr>
      <w:r>
        <w:t xml:space="preserve">            future offset period. May be present if the "repPeriod" attribute is included within the</w:t>
      </w:r>
    </w:p>
    <w:p w14:paraId="5E3A061F" w14:textId="77777777" w:rsidR="003F6D0F" w:rsidRDefault="003F6D0F" w:rsidP="003F6D0F">
      <w:pPr>
        <w:pStyle w:val="PL"/>
      </w:pPr>
      <w:r>
        <w:t xml:space="preserve">            "evtReq" attribute or the "repetitionPeriod" attribute is included within the</w:t>
      </w:r>
    </w:p>
    <w:p w14:paraId="7309BCAF" w14:textId="77777777" w:rsidR="003F6D0F" w:rsidRDefault="003F6D0F" w:rsidP="003F6D0F">
      <w:pPr>
        <w:pStyle w:val="PL"/>
      </w:pPr>
      <w:r>
        <w:t xml:space="preserve">            EventSubscription type.</w:t>
      </w:r>
    </w:p>
    <w:p w14:paraId="57987537" w14:textId="77777777" w:rsidR="003F6D0F" w:rsidRDefault="003F6D0F" w:rsidP="003F6D0F">
      <w:pPr>
        <w:pStyle w:val="PL"/>
      </w:pPr>
      <w:r>
        <w:t xml:space="preserve">        sampRatio:</w:t>
      </w:r>
    </w:p>
    <w:p w14:paraId="0ED5B1B3" w14:textId="77777777" w:rsidR="003F6D0F" w:rsidRDefault="003F6D0F" w:rsidP="003F6D0F">
      <w:pPr>
        <w:pStyle w:val="PL"/>
      </w:pPr>
      <w:r>
        <w:t xml:space="preserve">          $ref: 'TS29571_CommonData.yaml#/components/schemas/SamplingRatio'</w:t>
      </w:r>
    </w:p>
    <w:p w14:paraId="370ED707" w14:textId="77777777" w:rsidR="003F6D0F" w:rsidRDefault="003F6D0F" w:rsidP="003F6D0F">
      <w:pPr>
        <w:pStyle w:val="PL"/>
      </w:pPr>
      <w:r>
        <w:t xml:space="preserve">        maxObjectNbr:</w:t>
      </w:r>
    </w:p>
    <w:p w14:paraId="4F5BE775" w14:textId="77777777" w:rsidR="003F6D0F" w:rsidRDefault="003F6D0F" w:rsidP="003F6D0F">
      <w:pPr>
        <w:pStyle w:val="PL"/>
      </w:pPr>
      <w:r>
        <w:t xml:space="preserve">          $ref: 'TS29571_CommonData.yaml#/components/schemas/Uinteger'</w:t>
      </w:r>
    </w:p>
    <w:p w14:paraId="13CB4B06" w14:textId="77777777" w:rsidR="003F6D0F" w:rsidRDefault="003F6D0F" w:rsidP="003F6D0F">
      <w:pPr>
        <w:pStyle w:val="PL"/>
      </w:pPr>
      <w:r>
        <w:t xml:space="preserve">        maxSupiNbr:</w:t>
      </w:r>
    </w:p>
    <w:p w14:paraId="7909DEA6" w14:textId="77777777" w:rsidR="003F6D0F" w:rsidRDefault="003F6D0F" w:rsidP="003F6D0F">
      <w:pPr>
        <w:pStyle w:val="PL"/>
      </w:pPr>
      <w:r>
        <w:t xml:space="preserve">          $ref: 'TS29571_CommonData.yaml#/components/schemas/Uinteger'</w:t>
      </w:r>
    </w:p>
    <w:p w14:paraId="0AAF6C5C" w14:textId="77777777" w:rsidR="003F6D0F" w:rsidRDefault="003F6D0F" w:rsidP="003F6D0F">
      <w:pPr>
        <w:pStyle w:val="PL"/>
      </w:pPr>
      <w:r>
        <w:t xml:space="preserve">        timeAnaNeeded:</w:t>
      </w:r>
    </w:p>
    <w:p w14:paraId="06DCC830" w14:textId="77777777" w:rsidR="003F6D0F" w:rsidRDefault="003F6D0F" w:rsidP="003F6D0F">
      <w:pPr>
        <w:pStyle w:val="PL"/>
      </w:pPr>
      <w:r>
        <w:t xml:space="preserve">          $ref: 'TS29571_CommonData.yaml#/components/schemas/DateTime'</w:t>
      </w:r>
    </w:p>
    <w:p w14:paraId="5EF886D8" w14:textId="77777777" w:rsidR="003F6D0F" w:rsidRDefault="003F6D0F" w:rsidP="003F6D0F">
      <w:pPr>
        <w:pStyle w:val="PL"/>
      </w:pPr>
      <w:r>
        <w:t xml:space="preserve">        anaMeta:</w:t>
      </w:r>
    </w:p>
    <w:p w14:paraId="7F59E927" w14:textId="77777777" w:rsidR="003F6D0F" w:rsidRDefault="003F6D0F" w:rsidP="003F6D0F">
      <w:pPr>
        <w:pStyle w:val="PL"/>
      </w:pPr>
      <w:r>
        <w:t xml:space="preserve">          type: array</w:t>
      </w:r>
    </w:p>
    <w:p w14:paraId="37527175" w14:textId="77777777" w:rsidR="003F6D0F" w:rsidRDefault="003F6D0F" w:rsidP="003F6D0F">
      <w:pPr>
        <w:pStyle w:val="PL"/>
      </w:pPr>
      <w:r>
        <w:t xml:space="preserve">          items:</w:t>
      </w:r>
    </w:p>
    <w:p w14:paraId="70D76BBE" w14:textId="77777777" w:rsidR="003F6D0F" w:rsidRDefault="003F6D0F" w:rsidP="003F6D0F">
      <w:pPr>
        <w:pStyle w:val="PL"/>
      </w:pPr>
      <w:r>
        <w:t xml:space="preserve">            $ref: '#/components/schemas/AnalyticsMetadata'</w:t>
      </w:r>
    </w:p>
    <w:p w14:paraId="134D5ADA" w14:textId="77777777" w:rsidR="003F6D0F" w:rsidRDefault="003F6D0F" w:rsidP="003F6D0F">
      <w:pPr>
        <w:pStyle w:val="PL"/>
      </w:pPr>
      <w:r>
        <w:t xml:space="preserve">          minItems: 1</w:t>
      </w:r>
    </w:p>
    <w:p w14:paraId="19A3165E" w14:textId="77777777" w:rsidR="003F6D0F" w:rsidRDefault="003F6D0F" w:rsidP="003F6D0F">
      <w:pPr>
        <w:pStyle w:val="PL"/>
      </w:pPr>
      <w:r>
        <w:t xml:space="preserve">        anaMetaInd:</w:t>
      </w:r>
    </w:p>
    <w:p w14:paraId="209DDE54" w14:textId="77777777" w:rsidR="003F6D0F" w:rsidRDefault="003F6D0F" w:rsidP="003F6D0F">
      <w:pPr>
        <w:pStyle w:val="PL"/>
      </w:pPr>
      <w:r>
        <w:t xml:space="preserve">          $ref: '#/components/schemas/AnalyticsMetadataIndication'</w:t>
      </w:r>
    </w:p>
    <w:p w14:paraId="63670F9C" w14:textId="77777777" w:rsidR="003F6D0F" w:rsidRDefault="003F6D0F" w:rsidP="003F6D0F">
      <w:pPr>
        <w:pStyle w:val="PL"/>
      </w:pPr>
      <w:r>
        <w:t xml:space="preserve">        </w:t>
      </w:r>
      <w:r>
        <w:rPr>
          <w:lang w:eastAsia="zh-CN"/>
        </w:rPr>
        <w:t>histAnaTimePeriod</w:t>
      </w:r>
      <w:r>
        <w:t>:</w:t>
      </w:r>
    </w:p>
    <w:p w14:paraId="03CEBE60" w14:textId="77777777" w:rsidR="003F6D0F" w:rsidRDefault="003F6D0F" w:rsidP="003F6D0F">
      <w:pPr>
        <w:pStyle w:val="PL"/>
      </w:pPr>
      <w:r>
        <w:t xml:space="preserve">          $ref: 'TS29122_CommonData.yaml#/components/schemas/TimeWindow'</w:t>
      </w:r>
    </w:p>
    <w:p w14:paraId="2D6A0F2A" w14:textId="77777777" w:rsidR="003F6D0F" w:rsidRDefault="003F6D0F" w:rsidP="003F6D0F">
      <w:pPr>
        <w:pStyle w:val="PL"/>
      </w:pPr>
    </w:p>
    <w:p w14:paraId="58D49121" w14:textId="77777777" w:rsidR="003F6D0F" w:rsidRDefault="003F6D0F" w:rsidP="003F6D0F">
      <w:pPr>
        <w:pStyle w:val="PL"/>
      </w:pPr>
      <w:r>
        <w:t xml:space="preserve">    TargetUeInformation:</w:t>
      </w:r>
    </w:p>
    <w:p w14:paraId="6DD074C7" w14:textId="77777777" w:rsidR="003F6D0F" w:rsidRDefault="003F6D0F" w:rsidP="003F6D0F">
      <w:pPr>
        <w:pStyle w:val="PL"/>
      </w:pPr>
      <w:r>
        <w:t xml:space="preserve">      description: Identifies the target UE information.</w:t>
      </w:r>
    </w:p>
    <w:p w14:paraId="711CF5AB" w14:textId="77777777" w:rsidR="003F6D0F" w:rsidRDefault="003F6D0F" w:rsidP="003F6D0F">
      <w:pPr>
        <w:pStyle w:val="PL"/>
      </w:pPr>
      <w:r>
        <w:t xml:space="preserve">      type: object</w:t>
      </w:r>
    </w:p>
    <w:p w14:paraId="7F09993A" w14:textId="77777777" w:rsidR="003F6D0F" w:rsidRDefault="003F6D0F" w:rsidP="003F6D0F">
      <w:pPr>
        <w:pStyle w:val="PL"/>
      </w:pPr>
      <w:r>
        <w:t xml:space="preserve">      properties:</w:t>
      </w:r>
    </w:p>
    <w:p w14:paraId="2E484CDE" w14:textId="77777777" w:rsidR="003F6D0F" w:rsidRDefault="003F6D0F" w:rsidP="003F6D0F">
      <w:pPr>
        <w:pStyle w:val="PL"/>
      </w:pPr>
      <w:r>
        <w:t xml:space="preserve">        anyUe:</w:t>
      </w:r>
    </w:p>
    <w:p w14:paraId="26B9B1CC" w14:textId="77777777" w:rsidR="003F6D0F" w:rsidRDefault="003F6D0F" w:rsidP="003F6D0F">
      <w:pPr>
        <w:pStyle w:val="PL"/>
      </w:pPr>
      <w:r>
        <w:t xml:space="preserve">          type: boolean</w:t>
      </w:r>
    </w:p>
    <w:p w14:paraId="3CE6AE16" w14:textId="77777777" w:rsidR="003F6D0F" w:rsidRDefault="003F6D0F" w:rsidP="003F6D0F">
      <w:pPr>
        <w:pStyle w:val="PL"/>
        <w:rPr>
          <w:lang w:eastAsia="zh-CN"/>
        </w:rPr>
      </w:pPr>
      <w:r>
        <w:t xml:space="preserve">          description: </w:t>
      </w:r>
      <w:r>
        <w:rPr>
          <w:lang w:eastAsia="zh-CN"/>
        </w:rPr>
        <w:t>&gt;</w:t>
      </w:r>
    </w:p>
    <w:p w14:paraId="78B146B3" w14:textId="77777777" w:rsidR="003F6D0F" w:rsidRDefault="003F6D0F" w:rsidP="003F6D0F">
      <w:pPr>
        <w:pStyle w:val="PL"/>
      </w:pPr>
      <w:r>
        <w:t xml:space="preserve">            Identifies any UE when setting to "true". Default value is "false" if omitted.</w:t>
      </w:r>
    </w:p>
    <w:p w14:paraId="43F23085" w14:textId="77777777" w:rsidR="003F6D0F" w:rsidRDefault="003F6D0F" w:rsidP="003F6D0F">
      <w:pPr>
        <w:pStyle w:val="PL"/>
      </w:pPr>
      <w:r>
        <w:t xml:space="preserve">        supis:</w:t>
      </w:r>
    </w:p>
    <w:p w14:paraId="3D3C42F2" w14:textId="77777777" w:rsidR="003F6D0F" w:rsidRDefault="003F6D0F" w:rsidP="003F6D0F">
      <w:pPr>
        <w:pStyle w:val="PL"/>
      </w:pPr>
      <w:r>
        <w:t xml:space="preserve">          type: array</w:t>
      </w:r>
    </w:p>
    <w:p w14:paraId="4BE11594" w14:textId="77777777" w:rsidR="003F6D0F" w:rsidRDefault="003F6D0F" w:rsidP="003F6D0F">
      <w:pPr>
        <w:pStyle w:val="PL"/>
      </w:pPr>
      <w:r>
        <w:t xml:space="preserve">          items:</w:t>
      </w:r>
    </w:p>
    <w:p w14:paraId="1505BC8A" w14:textId="77777777" w:rsidR="003F6D0F" w:rsidRDefault="003F6D0F" w:rsidP="003F6D0F">
      <w:pPr>
        <w:pStyle w:val="PL"/>
      </w:pPr>
      <w:r>
        <w:t xml:space="preserve">            $ref: 'TS29571_CommonData.yaml#/components/schemas/Supi'</w:t>
      </w:r>
    </w:p>
    <w:p w14:paraId="181EB195" w14:textId="77777777" w:rsidR="003F6D0F" w:rsidRDefault="003F6D0F" w:rsidP="003F6D0F">
      <w:pPr>
        <w:pStyle w:val="PL"/>
      </w:pPr>
      <w:r>
        <w:t xml:space="preserve">          minItems: 1</w:t>
      </w:r>
    </w:p>
    <w:p w14:paraId="6C8F647D" w14:textId="77777777" w:rsidR="003F6D0F" w:rsidRDefault="003F6D0F" w:rsidP="003F6D0F">
      <w:pPr>
        <w:pStyle w:val="PL"/>
      </w:pPr>
      <w:r>
        <w:t xml:space="preserve">        gpsis:</w:t>
      </w:r>
    </w:p>
    <w:p w14:paraId="540EF490" w14:textId="77777777" w:rsidR="003F6D0F" w:rsidRDefault="003F6D0F" w:rsidP="003F6D0F">
      <w:pPr>
        <w:pStyle w:val="PL"/>
      </w:pPr>
      <w:r>
        <w:t xml:space="preserve">          type: array</w:t>
      </w:r>
    </w:p>
    <w:p w14:paraId="5CC91A8B" w14:textId="77777777" w:rsidR="003F6D0F" w:rsidRDefault="003F6D0F" w:rsidP="003F6D0F">
      <w:pPr>
        <w:pStyle w:val="PL"/>
      </w:pPr>
      <w:r>
        <w:t xml:space="preserve">          items:</w:t>
      </w:r>
    </w:p>
    <w:p w14:paraId="2A0C255B" w14:textId="77777777" w:rsidR="003F6D0F" w:rsidRDefault="003F6D0F" w:rsidP="003F6D0F">
      <w:pPr>
        <w:pStyle w:val="PL"/>
      </w:pPr>
      <w:r>
        <w:t xml:space="preserve">            $ref: 'TS29571_CommonData.yaml#/components/schemas/Gpsi'</w:t>
      </w:r>
    </w:p>
    <w:p w14:paraId="2F01EC40" w14:textId="77777777" w:rsidR="003F6D0F" w:rsidRDefault="003F6D0F" w:rsidP="003F6D0F">
      <w:pPr>
        <w:pStyle w:val="PL"/>
      </w:pPr>
      <w:r>
        <w:t xml:space="preserve">          minItems: 1</w:t>
      </w:r>
    </w:p>
    <w:p w14:paraId="77D12512" w14:textId="77777777" w:rsidR="003F6D0F" w:rsidRDefault="003F6D0F" w:rsidP="003F6D0F">
      <w:pPr>
        <w:pStyle w:val="PL"/>
      </w:pPr>
      <w:r>
        <w:t xml:space="preserve">        intGroupIds:</w:t>
      </w:r>
    </w:p>
    <w:p w14:paraId="2D880ADE" w14:textId="77777777" w:rsidR="003F6D0F" w:rsidRDefault="003F6D0F" w:rsidP="003F6D0F">
      <w:pPr>
        <w:pStyle w:val="PL"/>
      </w:pPr>
      <w:r>
        <w:t xml:space="preserve">          type: array</w:t>
      </w:r>
    </w:p>
    <w:p w14:paraId="5715ACB5" w14:textId="77777777" w:rsidR="003F6D0F" w:rsidRDefault="003F6D0F" w:rsidP="003F6D0F">
      <w:pPr>
        <w:pStyle w:val="PL"/>
      </w:pPr>
      <w:r>
        <w:t xml:space="preserve">          items:</w:t>
      </w:r>
    </w:p>
    <w:p w14:paraId="758F6F39" w14:textId="77777777" w:rsidR="003F6D0F" w:rsidRDefault="003F6D0F" w:rsidP="003F6D0F">
      <w:pPr>
        <w:pStyle w:val="PL"/>
      </w:pPr>
      <w:r>
        <w:t xml:space="preserve">            $ref: 'TS29571_CommonData.yaml#/components/schemas/GroupId'</w:t>
      </w:r>
    </w:p>
    <w:p w14:paraId="1AAAC4E3" w14:textId="77777777" w:rsidR="003F6D0F" w:rsidRDefault="003F6D0F" w:rsidP="003F6D0F">
      <w:pPr>
        <w:pStyle w:val="PL"/>
      </w:pPr>
      <w:r>
        <w:lastRenderedPageBreak/>
        <w:t xml:space="preserve">          minItems: 1</w:t>
      </w:r>
    </w:p>
    <w:p w14:paraId="244FF097" w14:textId="77777777" w:rsidR="003F6D0F" w:rsidRDefault="003F6D0F" w:rsidP="003F6D0F">
      <w:pPr>
        <w:pStyle w:val="PL"/>
      </w:pPr>
    </w:p>
    <w:p w14:paraId="29CD8635" w14:textId="77777777" w:rsidR="003F6D0F" w:rsidRDefault="003F6D0F" w:rsidP="003F6D0F">
      <w:pPr>
        <w:pStyle w:val="PL"/>
      </w:pPr>
      <w:r>
        <w:t xml:space="preserve">    UeMobility:</w:t>
      </w:r>
    </w:p>
    <w:p w14:paraId="4CA25F51" w14:textId="77777777" w:rsidR="003F6D0F" w:rsidRDefault="003F6D0F" w:rsidP="003F6D0F">
      <w:pPr>
        <w:pStyle w:val="PL"/>
      </w:pPr>
      <w:r>
        <w:t xml:space="preserve">      description: Represents UE mobility information.</w:t>
      </w:r>
    </w:p>
    <w:p w14:paraId="0C2F8BE2" w14:textId="77777777" w:rsidR="003F6D0F" w:rsidRDefault="003F6D0F" w:rsidP="003F6D0F">
      <w:pPr>
        <w:pStyle w:val="PL"/>
      </w:pPr>
      <w:r>
        <w:t xml:space="preserve">      type: object</w:t>
      </w:r>
    </w:p>
    <w:p w14:paraId="17160E55" w14:textId="77777777" w:rsidR="003F6D0F" w:rsidRDefault="003F6D0F" w:rsidP="003F6D0F">
      <w:pPr>
        <w:pStyle w:val="PL"/>
      </w:pPr>
      <w:r>
        <w:t xml:space="preserve">      properties:</w:t>
      </w:r>
    </w:p>
    <w:p w14:paraId="44309351" w14:textId="77777777" w:rsidR="003F6D0F" w:rsidRDefault="003F6D0F" w:rsidP="003F6D0F">
      <w:pPr>
        <w:pStyle w:val="PL"/>
      </w:pPr>
      <w:r>
        <w:t xml:space="preserve">        ts:</w:t>
      </w:r>
    </w:p>
    <w:p w14:paraId="16906C5C" w14:textId="77777777" w:rsidR="003F6D0F" w:rsidRDefault="003F6D0F" w:rsidP="003F6D0F">
      <w:pPr>
        <w:pStyle w:val="PL"/>
      </w:pPr>
      <w:r>
        <w:t xml:space="preserve">          $ref: 'TS29571_CommonData.yaml#/components/schemas/DateTime'</w:t>
      </w:r>
    </w:p>
    <w:p w14:paraId="3D99C869" w14:textId="77777777" w:rsidR="003F6D0F" w:rsidRDefault="003F6D0F" w:rsidP="003F6D0F">
      <w:pPr>
        <w:pStyle w:val="PL"/>
      </w:pPr>
      <w:r>
        <w:t xml:space="preserve">        recurringTime:</w:t>
      </w:r>
    </w:p>
    <w:p w14:paraId="4FAA2675" w14:textId="77777777" w:rsidR="003F6D0F" w:rsidRDefault="003F6D0F" w:rsidP="003F6D0F">
      <w:pPr>
        <w:pStyle w:val="PL"/>
      </w:pPr>
      <w:r>
        <w:t xml:space="preserve">          $ref: 'TS29122_CpProvisioning.yaml#/components/schemas/ScheduledCommunicationTime'</w:t>
      </w:r>
    </w:p>
    <w:p w14:paraId="4D9226D4" w14:textId="77777777" w:rsidR="003F6D0F" w:rsidRDefault="003F6D0F" w:rsidP="003F6D0F">
      <w:pPr>
        <w:pStyle w:val="PL"/>
      </w:pPr>
      <w:r>
        <w:t xml:space="preserve">        duration:</w:t>
      </w:r>
    </w:p>
    <w:p w14:paraId="7AE86210" w14:textId="77777777" w:rsidR="003F6D0F" w:rsidRDefault="003F6D0F" w:rsidP="003F6D0F">
      <w:pPr>
        <w:pStyle w:val="PL"/>
      </w:pPr>
      <w:r>
        <w:t xml:space="preserve">          $ref: 'TS29571_CommonData.yaml#/components/schemas/DurationSec'</w:t>
      </w:r>
    </w:p>
    <w:p w14:paraId="4006F1DB" w14:textId="77777777" w:rsidR="003F6D0F" w:rsidRDefault="003F6D0F" w:rsidP="003F6D0F">
      <w:pPr>
        <w:pStyle w:val="PL"/>
      </w:pPr>
      <w:r>
        <w:t xml:space="preserve">        durationVariance:</w:t>
      </w:r>
    </w:p>
    <w:p w14:paraId="657923B7" w14:textId="77777777" w:rsidR="003F6D0F" w:rsidRDefault="003F6D0F" w:rsidP="003F6D0F">
      <w:pPr>
        <w:pStyle w:val="PL"/>
      </w:pPr>
      <w:r>
        <w:t xml:space="preserve">          $ref: 'TS29571_CommonData.yaml#/components/schemas/Float'</w:t>
      </w:r>
    </w:p>
    <w:p w14:paraId="735C166B" w14:textId="77777777" w:rsidR="003F6D0F" w:rsidRDefault="003F6D0F" w:rsidP="003F6D0F">
      <w:pPr>
        <w:pStyle w:val="PL"/>
      </w:pPr>
      <w:r>
        <w:t xml:space="preserve">        locInfos:</w:t>
      </w:r>
    </w:p>
    <w:p w14:paraId="2ED4F923" w14:textId="77777777" w:rsidR="003F6D0F" w:rsidRDefault="003F6D0F" w:rsidP="003F6D0F">
      <w:pPr>
        <w:pStyle w:val="PL"/>
      </w:pPr>
      <w:r>
        <w:t xml:space="preserve">          type: array</w:t>
      </w:r>
    </w:p>
    <w:p w14:paraId="3B668DB4" w14:textId="77777777" w:rsidR="003F6D0F" w:rsidRDefault="003F6D0F" w:rsidP="003F6D0F">
      <w:pPr>
        <w:pStyle w:val="PL"/>
      </w:pPr>
      <w:r>
        <w:t xml:space="preserve">          items:</w:t>
      </w:r>
    </w:p>
    <w:p w14:paraId="685711FF" w14:textId="77777777" w:rsidR="003F6D0F" w:rsidRDefault="003F6D0F" w:rsidP="003F6D0F">
      <w:pPr>
        <w:pStyle w:val="PL"/>
      </w:pPr>
      <w:r>
        <w:t xml:space="preserve">            $ref: '#/components/schemas/LocationInfo'</w:t>
      </w:r>
    </w:p>
    <w:p w14:paraId="6F5A5B25" w14:textId="77777777" w:rsidR="003F6D0F" w:rsidRDefault="003F6D0F" w:rsidP="003F6D0F">
      <w:pPr>
        <w:pStyle w:val="PL"/>
      </w:pPr>
      <w:r>
        <w:t xml:space="preserve">          minItems: 1</w:t>
      </w:r>
    </w:p>
    <w:p w14:paraId="78678FC7" w14:textId="77777777" w:rsidR="003F6D0F" w:rsidRDefault="003F6D0F" w:rsidP="003F6D0F">
      <w:pPr>
        <w:pStyle w:val="PL"/>
        <w:rPr>
          <w:lang w:eastAsia="zh-CN"/>
        </w:rPr>
      </w:pPr>
      <w:r>
        <w:t xml:space="preserve">        </w:t>
      </w:r>
      <w:r>
        <w:rPr>
          <w:lang w:eastAsia="zh-CN"/>
        </w:rPr>
        <w:t>directionInfos:</w:t>
      </w:r>
    </w:p>
    <w:p w14:paraId="3803B084" w14:textId="77777777" w:rsidR="003F6D0F" w:rsidRDefault="003F6D0F" w:rsidP="003F6D0F">
      <w:pPr>
        <w:pStyle w:val="PL"/>
      </w:pPr>
      <w:r>
        <w:t xml:space="preserve">          type: array</w:t>
      </w:r>
    </w:p>
    <w:p w14:paraId="00978F19" w14:textId="77777777" w:rsidR="003F6D0F" w:rsidRDefault="003F6D0F" w:rsidP="003F6D0F">
      <w:pPr>
        <w:pStyle w:val="PL"/>
      </w:pPr>
      <w:r>
        <w:t xml:space="preserve">          items:</w:t>
      </w:r>
    </w:p>
    <w:p w14:paraId="51596F13" w14:textId="77777777" w:rsidR="003F6D0F" w:rsidRDefault="003F6D0F" w:rsidP="003F6D0F">
      <w:pPr>
        <w:pStyle w:val="PL"/>
      </w:pPr>
      <w:r>
        <w:t xml:space="preserve">            $ref: '#/components/schemas/DirectionInfo'</w:t>
      </w:r>
    </w:p>
    <w:p w14:paraId="6F070032" w14:textId="77777777" w:rsidR="003F6D0F" w:rsidRDefault="003F6D0F" w:rsidP="003F6D0F">
      <w:pPr>
        <w:pStyle w:val="PL"/>
      </w:pPr>
      <w:r>
        <w:t xml:space="preserve">          minItems: 1</w:t>
      </w:r>
    </w:p>
    <w:p w14:paraId="7A9F70BA" w14:textId="77777777" w:rsidR="003F6D0F" w:rsidRDefault="003F6D0F" w:rsidP="003F6D0F">
      <w:pPr>
        <w:pStyle w:val="PL"/>
      </w:pPr>
      <w:r>
        <w:t xml:space="preserve">      allOf:</w:t>
      </w:r>
    </w:p>
    <w:p w14:paraId="51B4856F" w14:textId="77777777" w:rsidR="003F6D0F" w:rsidRDefault="003F6D0F" w:rsidP="003F6D0F">
      <w:pPr>
        <w:pStyle w:val="PL"/>
      </w:pPr>
      <w:r>
        <w:t xml:space="preserve">        - required: [duration]</w:t>
      </w:r>
    </w:p>
    <w:p w14:paraId="156FC287" w14:textId="77777777" w:rsidR="003F6D0F" w:rsidRDefault="003F6D0F" w:rsidP="003F6D0F">
      <w:pPr>
        <w:pStyle w:val="PL"/>
      </w:pPr>
      <w:r>
        <w:t xml:space="preserve">        - required: [locInfos]</w:t>
      </w:r>
    </w:p>
    <w:p w14:paraId="7B86684A"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5BE860" w14:textId="77777777" w:rsidR="003F6D0F" w:rsidRDefault="003F6D0F" w:rsidP="003F6D0F">
      <w:pPr>
        <w:pStyle w:val="PL"/>
      </w:pPr>
      <w:r>
        <w:t xml:space="preserve">          - required: [ts]</w:t>
      </w:r>
    </w:p>
    <w:p w14:paraId="56EE90B4" w14:textId="77777777" w:rsidR="003F6D0F" w:rsidRDefault="003F6D0F" w:rsidP="003F6D0F">
      <w:pPr>
        <w:pStyle w:val="PL"/>
      </w:pPr>
      <w:r>
        <w:t xml:space="preserve">          - required: [recurringTime]</w:t>
      </w:r>
    </w:p>
    <w:p w14:paraId="19321D8A" w14:textId="77777777" w:rsidR="003F6D0F" w:rsidRDefault="003F6D0F" w:rsidP="003F6D0F">
      <w:pPr>
        <w:pStyle w:val="PL"/>
      </w:pPr>
    </w:p>
    <w:p w14:paraId="32A3E9EF" w14:textId="77777777" w:rsidR="003F6D0F" w:rsidRDefault="003F6D0F" w:rsidP="003F6D0F">
      <w:pPr>
        <w:pStyle w:val="PL"/>
      </w:pPr>
      <w:r>
        <w:t xml:space="preserve">    LocationInfo:</w:t>
      </w:r>
    </w:p>
    <w:p w14:paraId="55525582" w14:textId="77777777" w:rsidR="003F6D0F" w:rsidRDefault="003F6D0F" w:rsidP="003F6D0F">
      <w:pPr>
        <w:pStyle w:val="PL"/>
      </w:pPr>
      <w:r>
        <w:t xml:space="preserve">      description: Represents UE location information.</w:t>
      </w:r>
    </w:p>
    <w:p w14:paraId="52A73457" w14:textId="77777777" w:rsidR="003F6D0F" w:rsidRDefault="003F6D0F" w:rsidP="003F6D0F">
      <w:pPr>
        <w:pStyle w:val="PL"/>
      </w:pPr>
      <w:r>
        <w:t xml:space="preserve">      type: object</w:t>
      </w:r>
    </w:p>
    <w:p w14:paraId="738FDED2" w14:textId="77777777" w:rsidR="003F6D0F" w:rsidRDefault="003F6D0F" w:rsidP="003F6D0F">
      <w:pPr>
        <w:pStyle w:val="PL"/>
      </w:pPr>
      <w:r>
        <w:t xml:space="preserve">      properties:</w:t>
      </w:r>
    </w:p>
    <w:p w14:paraId="716409BC" w14:textId="77777777" w:rsidR="003F6D0F" w:rsidRDefault="003F6D0F" w:rsidP="003F6D0F">
      <w:pPr>
        <w:pStyle w:val="PL"/>
      </w:pPr>
      <w:r>
        <w:t xml:space="preserve">        loc:</w:t>
      </w:r>
    </w:p>
    <w:p w14:paraId="25D65D6C" w14:textId="77777777" w:rsidR="003F6D0F" w:rsidRDefault="003F6D0F" w:rsidP="003F6D0F">
      <w:pPr>
        <w:pStyle w:val="PL"/>
      </w:pPr>
      <w:r>
        <w:t xml:space="preserve">          $ref: 'TS29571_CommonData.yaml#/components/schemas/UserLocation'</w:t>
      </w:r>
    </w:p>
    <w:p w14:paraId="2BCAAFE8" w14:textId="77777777" w:rsidR="003F6D0F" w:rsidRDefault="003F6D0F" w:rsidP="003F6D0F">
      <w:pPr>
        <w:pStyle w:val="PL"/>
      </w:pPr>
      <w:r>
        <w:t xml:space="preserve">        </w:t>
      </w:r>
      <w:r>
        <w:rPr>
          <w:lang w:eastAsia="zh-CN"/>
        </w:rPr>
        <w:t>geoLoc</w:t>
      </w:r>
      <w:r>
        <w:t>:</w:t>
      </w:r>
    </w:p>
    <w:p w14:paraId="19CB2F8D" w14:textId="77777777" w:rsidR="003F6D0F" w:rsidRDefault="003F6D0F" w:rsidP="003F6D0F">
      <w:pPr>
        <w:pStyle w:val="PL"/>
      </w:pPr>
      <w:r>
        <w:t xml:space="preserve">          </w:t>
      </w:r>
      <w:r>
        <w:rPr>
          <w:rFonts w:cs="Courier New"/>
          <w:szCs w:val="16"/>
        </w:rPr>
        <w:t>$ref: 'TS29522_AMPolicyAuthorization.yaml#/components/schemas/GeographicalArea'</w:t>
      </w:r>
    </w:p>
    <w:p w14:paraId="22EBE6A7" w14:textId="77777777" w:rsidR="003F6D0F" w:rsidRDefault="003F6D0F" w:rsidP="003F6D0F">
      <w:pPr>
        <w:pStyle w:val="PL"/>
      </w:pPr>
      <w:r>
        <w:t xml:space="preserve">        ratio:</w:t>
      </w:r>
    </w:p>
    <w:p w14:paraId="4EFC5182" w14:textId="77777777" w:rsidR="003F6D0F" w:rsidRDefault="003F6D0F" w:rsidP="003F6D0F">
      <w:pPr>
        <w:pStyle w:val="PL"/>
      </w:pPr>
      <w:r>
        <w:t xml:space="preserve">          $ref: 'TS29571_CommonData.yaml#/components/schemas/SamplingRatio'</w:t>
      </w:r>
    </w:p>
    <w:p w14:paraId="40CFD4F3" w14:textId="77777777" w:rsidR="003F6D0F" w:rsidRDefault="003F6D0F" w:rsidP="003F6D0F">
      <w:pPr>
        <w:pStyle w:val="PL"/>
      </w:pPr>
      <w:r>
        <w:t xml:space="preserve">        confidence:</w:t>
      </w:r>
    </w:p>
    <w:p w14:paraId="00293743" w14:textId="77777777" w:rsidR="003F6D0F" w:rsidRDefault="003F6D0F" w:rsidP="003F6D0F">
      <w:pPr>
        <w:pStyle w:val="PL"/>
      </w:pPr>
      <w:r>
        <w:t xml:space="preserve">          $ref: 'TS29571_CommonData.yaml#/components/schemas/Uinteger'</w:t>
      </w:r>
    </w:p>
    <w:p w14:paraId="4839B5AB" w14:textId="77777777" w:rsidR="003F6D0F" w:rsidRDefault="003F6D0F" w:rsidP="003F6D0F">
      <w:pPr>
        <w:pStyle w:val="PL"/>
      </w:pPr>
      <w:r>
        <w:t xml:space="preserve">        geoDistrInfos:</w:t>
      </w:r>
    </w:p>
    <w:p w14:paraId="68FB4107" w14:textId="77777777" w:rsidR="003F6D0F" w:rsidRDefault="003F6D0F" w:rsidP="003F6D0F">
      <w:pPr>
        <w:pStyle w:val="PL"/>
      </w:pPr>
      <w:r>
        <w:t xml:space="preserve">          type: array</w:t>
      </w:r>
    </w:p>
    <w:p w14:paraId="09FAA4F4" w14:textId="77777777" w:rsidR="003F6D0F" w:rsidRDefault="003F6D0F" w:rsidP="003F6D0F">
      <w:pPr>
        <w:pStyle w:val="PL"/>
      </w:pPr>
      <w:r>
        <w:t xml:space="preserve">          items:</w:t>
      </w:r>
    </w:p>
    <w:p w14:paraId="6F96DE55" w14:textId="77777777" w:rsidR="003F6D0F" w:rsidRDefault="003F6D0F" w:rsidP="003F6D0F">
      <w:pPr>
        <w:pStyle w:val="PL"/>
      </w:pPr>
      <w:r>
        <w:t xml:space="preserve">            $ref: '#/components/schemas/</w:t>
      </w:r>
      <w:r>
        <w:rPr>
          <w:lang w:eastAsia="zh-CN"/>
        </w:rPr>
        <w:t>GeoDistributionInfo</w:t>
      </w:r>
      <w:r>
        <w:t>'</w:t>
      </w:r>
    </w:p>
    <w:p w14:paraId="09DC5DD7" w14:textId="77777777" w:rsidR="003F6D0F" w:rsidRDefault="003F6D0F" w:rsidP="003F6D0F">
      <w:pPr>
        <w:pStyle w:val="PL"/>
      </w:pPr>
      <w:r>
        <w:t xml:space="preserve">          minItems: 1</w:t>
      </w:r>
    </w:p>
    <w:p w14:paraId="6608B76D" w14:textId="77777777" w:rsidR="003F6D0F" w:rsidRDefault="003F6D0F" w:rsidP="003F6D0F">
      <w:pPr>
        <w:pStyle w:val="PL"/>
      </w:pPr>
      <w:r>
        <w:t xml:space="preserve">        </w:t>
      </w:r>
      <w:r>
        <w:rPr>
          <w:rFonts w:hint="eastAsia"/>
          <w:lang w:eastAsia="zh-CN"/>
        </w:rPr>
        <w:t>d</w:t>
      </w:r>
      <w:r>
        <w:rPr>
          <w:lang w:eastAsia="zh-CN"/>
        </w:rPr>
        <w:t>istThreshold</w:t>
      </w:r>
      <w:r>
        <w:t>:</w:t>
      </w:r>
    </w:p>
    <w:p w14:paraId="7771C4E2" w14:textId="77777777" w:rsidR="003F6D0F" w:rsidRDefault="003F6D0F" w:rsidP="003F6D0F">
      <w:pPr>
        <w:pStyle w:val="PL"/>
      </w:pPr>
      <w:r>
        <w:t xml:space="preserve">          $ref: 'TS29571_CommonData.yaml#/components/schemas/Uinteger'</w:t>
      </w:r>
    </w:p>
    <w:p w14:paraId="629B0EB5" w14:textId="77777777" w:rsidR="003F6D0F" w:rsidRDefault="003F6D0F" w:rsidP="003F6D0F">
      <w:pPr>
        <w:pStyle w:val="PL"/>
      </w:pPr>
      <w:r>
        <w:t xml:space="preserve">      required:</w:t>
      </w:r>
    </w:p>
    <w:p w14:paraId="7190124A" w14:textId="77777777" w:rsidR="003F6D0F" w:rsidRDefault="003F6D0F" w:rsidP="003F6D0F">
      <w:pPr>
        <w:pStyle w:val="PL"/>
      </w:pPr>
      <w:r>
        <w:t xml:space="preserve">        - loc</w:t>
      </w:r>
    </w:p>
    <w:p w14:paraId="3F1A873C" w14:textId="77777777" w:rsidR="003F6D0F" w:rsidRDefault="003F6D0F" w:rsidP="003F6D0F">
      <w:pPr>
        <w:pStyle w:val="PL"/>
      </w:pPr>
    </w:p>
    <w:p w14:paraId="77C2E76E" w14:textId="77777777" w:rsidR="003F6D0F" w:rsidRDefault="003F6D0F" w:rsidP="003F6D0F">
      <w:pPr>
        <w:pStyle w:val="PL"/>
      </w:pPr>
      <w:r>
        <w:t xml:space="preserve">    DirectionInfo:</w:t>
      </w:r>
    </w:p>
    <w:p w14:paraId="0B35509D" w14:textId="77777777" w:rsidR="003F6D0F" w:rsidRDefault="003F6D0F" w:rsidP="003F6D0F">
      <w:pPr>
        <w:pStyle w:val="PL"/>
      </w:pPr>
      <w:r>
        <w:t xml:space="preserve">      description: Represents the </w:t>
      </w:r>
      <w:r>
        <w:rPr>
          <w:rFonts w:cs="Arial"/>
          <w:szCs w:val="18"/>
          <w:lang w:eastAsia="zh-CN"/>
        </w:rPr>
        <w:t>UE direction information</w:t>
      </w:r>
      <w:r>
        <w:t>.</w:t>
      </w:r>
    </w:p>
    <w:p w14:paraId="17624F02" w14:textId="77777777" w:rsidR="003F6D0F" w:rsidRDefault="003F6D0F" w:rsidP="003F6D0F">
      <w:pPr>
        <w:pStyle w:val="PL"/>
      </w:pPr>
      <w:r>
        <w:t xml:space="preserve">      type: object</w:t>
      </w:r>
    </w:p>
    <w:p w14:paraId="317DCD81" w14:textId="77777777" w:rsidR="003F6D0F" w:rsidRDefault="003F6D0F" w:rsidP="003F6D0F">
      <w:pPr>
        <w:pStyle w:val="PL"/>
      </w:pPr>
      <w:r>
        <w:t xml:space="preserve">      properties:</w:t>
      </w:r>
    </w:p>
    <w:p w14:paraId="4241962B" w14:textId="77777777" w:rsidR="003F6D0F" w:rsidRDefault="003F6D0F" w:rsidP="003F6D0F">
      <w:pPr>
        <w:pStyle w:val="PL"/>
      </w:pPr>
      <w:r>
        <w:t xml:space="preserve">        supi:</w:t>
      </w:r>
    </w:p>
    <w:p w14:paraId="692AD453" w14:textId="77777777" w:rsidR="003F6D0F" w:rsidRDefault="003F6D0F" w:rsidP="003F6D0F">
      <w:pPr>
        <w:pStyle w:val="PL"/>
      </w:pPr>
      <w:r>
        <w:t xml:space="preserve">          $ref: 'TS29571_CommonData.yaml#/components/schemas/Supi'</w:t>
      </w:r>
    </w:p>
    <w:p w14:paraId="2B2052CA" w14:textId="77777777" w:rsidR="003F6D0F" w:rsidRDefault="003F6D0F" w:rsidP="003F6D0F">
      <w:pPr>
        <w:pStyle w:val="PL"/>
      </w:pPr>
      <w:r>
        <w:t xml:space="preserve">        gpsi:</w:t>
      </w:r>
    </w:p>
    <w:p w14:paraId="1214D2AC" w14:textId="77777777" w:rsidR="003F6D0F" w:rsidRDefault="003F6D0F" w:rsidP="003F6D0F">
      <w:pPr>
        <w:pStyle w:val="PL"/>
      </w:pPr>
      <w:r>
        <w:t xml:space="preserve">          $ref: 'TS29571_CommonData.yaml#/components/schemas/Gpsi'</w:t>
      </w:r>
    </w:p>
    <w:p w14:paraId="43E2C84E" w14:textId="77777777" w:rsidR="003F6D0F" w:rsidRDefault="003F6D0F" w:rsidP="003F6D0F">
      <w:pPr>
        <w:pStyle w:val="PL"/>
      </w:pPr>
      <w:r>
        <w:t xml:space="preserve">        numOf</w:t>
      </w:r>
      <w:r>
        <w:rPr>
          <w:lang w:eastAsia="zh-CN"/>
        </w:rPr>
        <w:t>Ue</w:t>
      </w:r>
      <w:r>
        <w:t>:</w:t>
      </w:r>
    </w:p>
    <w:p w14:paraId="6E2B3E89" w14:textId="77777777" w:rsidR="003F6D0F" w:rsidRDefault="003F6D0F" w:rsidP="003F6D0F">
      <w:pPr>
        <w:pStyle w:val="PL"/>
      </w:pPr>
      <w:r>
        <w:t xml:space="preserve">          $ref: 'TS29571_CommonData.yaml#/components/schemas/Uinteger'</w:t>
      </w:r>
    </w:p>
    <w:p w14:paraId="0C0B04AF" w14:textId="77777777" w:rsidR="003F6D0F" w:rsidRDefault="003F6D0F" w:rsidP="003F6D0F">
      <w:pPr>
        <w:pStyle w:val="PL"/>
        <w:rPr>
          <w:lang w:eastAsia="zh-CN"/>
        </w:rPr>
      </w:pPr>
      <w:r>
        <w:t xml:space="preserve">        </w:t>
      </w:r>
      <w:r>
        <w:rPr>
          <w:lang w:eastAsia="zh-CN"/>
        </w:rPr>
        <w:t>avrSpeed:</w:t>
      </w:r>
    </w:p>
    <w:p w14:paraId="1DBF6B3E" w14:textId="77777777" w:rsidR="003F6D0F" w:rsidRDefault="003F6D0F" w:rsidP="003F6D0F">
      <w:pPr>
        <w:pStyle w:val="PL"/>
      </w:pPr>
      <w:r>
        <w:t xml:space="preserve">          $ref: 'TS29571_CommonData.yaml#/components/schemas/Float'</w:t>
      </w:r>
    </w:p>
    <w:p w14:paraId="5381EFCE" w14:textId="77777777" w:rsidR="003F6D0F" w:rsidRDefault="003F6D0F" w:rsidP="003F6D0F">
      <w:pPr>
        <w:pStyle w:val="PL"/>
      </w:pPr>
      <w:r>
        <w:t xml:space="preserve">        ratio:</w:t>
      </w:r>
    </w:p>
    <w:p w14:paraId="3AD99A36" w14:textId="77777777" w:rsidR="003F6D0F" w:rsidRDefault="003F6D0F" w:rsidP="003F6D0F">
      <w:pPr>
        <w:pStyle w:val="PL"/>
      </w:pPr>
      <w:r>
        <w:t xml:space="preserve">          $ref: 'TS29571_CommonData.yaml#/components/schemas/SamplingRatio'</w:t>
      </w:r>
    </w:p>
    <w:p w14:paraId="48FDE46E" w14:textId="77777777" w:rsidR="003F6D0F" w:rsidRDefault="003F6D0F" w:rsidP="003F6D0F">
      <w:pPr>
        <w:pStyle w:val="PL"/>
      </w:pPr>
      <w:r>
        <w:t xml:space="preserve">        direction:</w:t>
      </w:r>
    </w:p>
    <w:p w14:paraId="4F312F7E" w14:textId="77777777" w:rsidR="003F6D0F" w:rsidRDefault="003F6D0F" w:rsidP="003F6D0F">
      <w:pPr>
        <w:pStyle w:val="PL"/>
      </w:pPr>
      <w:r>
        <w:t xml:space="preserve">          $ref: '#/components/schemas/Direction'</w:t>
      </w:r>
    </w:p>
    <w:p w14:paraId="2CF7E551" w14:textId="77777777" w:rsidR="003F6D0F" w:rsidRDefault="003F6D0F" w:rsidP="003F6D0F">
      <w:pPr>
        <w:pStyle w:val="PL"/>
      </w:pPr>
      <w:r>
        <w:t xml:space="preserve">      required:</w:t>
      </w:r>
    </w:p>
    <w:p w14:paraId="3D252786" w14:textId="77777777" w:rsidR="003F6D0F" w:rsidRDefault="003F6D0F" w:rsidP="003F6D0F">
      <w:pPr>
        <w:pStyle w:val="PL"/>
      </w:pPr>
      <w:r>
        <w:t xml:space="preserve">        - direction</w:t>
      </w:r>
    </w:p>
    <w:p w14:paraId="556A0403" w14:textId="77777777" w:rsidR="003F6D0F" w:rsidRDefault="003F6D0F" w:rsidP="003F6D0F">
      <w:pPr>
        <w:pStyle w:val="PL"/>
      </w:pPr>
      <w:r>
        <w:t xml:space="preserve">      oneOf:</w:t>
      </w:r>
    </w:p>
    <w:p w14:paraId="5F28DA1A" w14:textId="77777777" w:rsidR="003F6D0F" w:rsidRDefault="003F6D0F" w:rsidP="003F6D0F">
      <w:pPr>
        <w:pStyle w:val="PL"/>
      </w:pPr>
      <w:r>
        <w:t xml:space="preserve">        - required: [supi]</w:t>
      </w:r>
    </w:p>
    <w:p w14:paraId="3D4410AE" w14:textId="77777777" w:rsidR="003F6D0F" w:rsidRDefault="003F6D0F" w:rsidP="003F6D0F">
      <w:pPr>
        <w:pStyle w:val="PL"/>
      </w:pPr>
      <w:r>
        <w:t xml:space="preserve">        - required: [gpsi]</w:t>
      </w:r>
    </w:p>
    <w:p w14:paraId="7740B900" w14:textId="77777777" w:rsidR="003F6D0F" w:rsidRDefault="003F6D0F" w:rsidP="003F6D0F">
      <w:pPr>
        <w:pStyle w:val="PL"/>
      </w:pPr>
    </w:p>
    <w:p w14:paraId="09063462" w14:textId="77777777" w:rsidR="003F6D0F" w:rsidRDefault="003F6D0F" w:rsidP="003F6D0F">
      <w:pPr>
        <w:pStyle w:val="PL"/>
      </w:pPr>
      <w:r>
        <w:t xml:space="preserve">    </w:t>
      </w:r>
      <w:r>
        <w:rPr>
          <w:lang w:eastAsia="zh-CN"/>
        </w:rPr>
        <w:t>GeoDistributionInfo</w:t>
      </w:r>
      <w:r>
        <w:t>:</w:t>
      </w:r>
    </w:p>
    <w:p w14:paraId="4E143EFC" w14:textId="77777777" w:rsidR="003F6D0F" w:rsidRDefault="003F6D0F" w:rsidP="003F6D0F">
      <w:pPr>
        <w:pStyle w:val="PL"/>
      </w:pPr>
      <w:r>
        <w:t xml:space="preserve">      description: Represents the geographical distribution of the UEs.</w:t>
      </w:r>
    </w:p>
    <w:p w14:paraId="79C129E7" w14:textId="77777777" w:rsidR="003F6D0F" w:rsidRDefault="003F6D0F" w:rsidP="003F6D0F">
      <w:pPr>
        <w:pStyle w:val="PL"/>
      </w:pPr>
      <w:r>
        <w:t xml:space="preserve">      type: object</w:t>
      </w:r>
    </w:p>
    <w:p w14:paraId="02717364" w14:textId="77777777" w:rsidR="003F6D0F" w:rsidRDefault="003F6D0F" w:rsidP="003F6D0F">
      <w:pPr>
        <w:pStyle w:val="PL"/>
      </w:pPr>
      <w:r>
        <w:lastRenderedPageBreak/>
        <w:t xml:space="preserve">      properties:</w:t>
      </w:r>
    </w:p>
    <w:p w14:paraId="5564692A" w14:textId="77777777" w:rsidR="003F6D0F" w:rsidRDefault="003F6D0F" w:rsidP="003F6D0F">
      <w:pPr>
        <w:pStyle w:val="PL"/>
      </w:pPr>
      <w:r>
        <w:t xml:space="preserve">        loc:</w:t>
      </w:r>
    </w:p>
    <w:p w14:paraId="0823660D" w14:textId="77777777" w:rsidR="003F6D0F" w:rsidRDefault="003F6D0F" w:rsidP="003F6D0F">
      <w:pPr>
        <w:pStyle w:val="PL"/>
      </w:pPr>
      <w:r>
        <w:t xml:space="preserve">          $ref: 'TS29571_CommonData.yaml#/components/schemas/UserLocation'</w:t>
      </w:r>
    </w:p>
    <w:p w14:paraId="510EB985" w14:textId="77777777" w:rsidR="003F6D0F" w:rsidRDefault="003F6D0F" w:rsidP="003F6D0F">
      <w:pPr>
        <w:pStyle w:val="PL"/>
      </w:pPr>
      <w:r>
        <w:t xml:space="preserve">        supis:</w:t>
      </w:r>
    </w:p>
    <w:p w14:paraId="3CEFF104" w14:textId="77777777" w:rsidR="003F6D0F" w:rsidRDefault="003F6D0F" w:rsidP="003F6D0F">
      <w:pPr>
        <w:pStyle w:val="PL"/>
      </w:pPr>
      <w:r>
        <w:t xml:space="preserve">          type: array</w:t>
      </w:r>
    </w:p>
    <w:p w14:paraId="5BFE0E27" w14:textId="77777777" w:rsidR="003F6D0F" w:rsidRDefault="003F6D0F" w:rsidP="003F6D0F">
      <w:pPr>
        <w:pStyle w:val="PL"/>
      </w:pPr>
      <w:r>
        <w:t xml:space="preserve">          items:</w:t>
      </w:r>
    </w:p>
    <w:p w14:paraId="3C71D6FE" w14:textId="77777777" w:rsidR="003F6D0F" w:rsidRDefault="003F6D0F" w:rsidP="003F6D0F">
      <w:pPr>
        <w:pStyle w:val="PL"/>
      </w:pPr>
      <w:r>
        <w:t xml:space="preserve">            $ref: 'TS29571_CommonData.yaml#/components/schemas/Supi'</w:t>
      </w:r>
    </w:p>
    <w:p w14:paraId="7651AC88" w14:textId="77777777" w:rsidR="003F6D0F" w:rsidRDefault="003F6D0F" w:rsidP="003F6D0F">
      <w:pPr>
        <w:pStyle w:val="PL"/>
      </w:pPr>
      <w:r>
        <w:t xml:space="preserve">          minItems: 1</w:t>
      </w:r>
    </w:p>
    <w:p w14:paraId="3654CA94" w14:textId="77777777" w:rsidR="003F6D0F" w:rsidRDefault="003F6D0F" w:rsidP="003F6D0F">
      <w:pPr>
        <w:pStyle w:val="PL"/>
      </w:pPr>
      <w:r>
        <w:t xml:space="preserve">        gpsis:</w:t>
      </w:r>
    </w:p>
    <w:p w14:paraId="6DEC5C44" w14:textId="77777777" w:rsidR="003F6D0F" w:rsidRDefault="003F6D0F" w:rsidP="003F6D0F">
      <w:pPr>
        <w:pStyle w:val="PL"/>
      </w:pPr>
      <w:r>
        <w:t xml:space="preserve">          type: array</w:t>
      </w:r>
    </w:p>
    <w:p w14:paraId="1F9C8801" w14:textId="77777777" w:rsidR="003F6D0F" w:rsidRDefault="003F6D0F" w:rsidP="003F6D0F">
      <w:pPr>
        <w:pStyle w:val="PL"/>
      </w:pPr>
      <w:r>
        <w:t xml:space="preserve">          items:</w:t>
      </w:r>
    </w:p>
    <w:p w14:paraId="531A4609" w14:textId="77777777" w:rsidR="003F6D0F" w:rsidRDefault="003F6D0F" w:rsidP="003F6D0F">
      <w:pPr>
        <w:pStyle w:val="PL"/>
      </w:pPr>
      <w:r>
        <w:t xml:space="preserve">            $ref: 'TS29571_CommonData.yaml#/components/schemas/Gpsi'</w:t>
      </w:r>
    </w:p>
    <w:p w14:paraId="31FD9F89" w14:textId="77777777" w:rsidR="003F6D0F" w:rsidRDefault="003F6D0F" w:rsidP="003F6D0F">
      <w:pPr>
        <w:pStyle w:val="PL"/>
      </w:pPr>
      <w:r>
        <w:t xml:space="preserve">          minItems: 1</w:t>
      </w:r>
    </w:p>
    <w:p w14:paraId="69DE238F" w14:textId="77777777" w:rsidR="003F6D0F" w:rsidRDefault="003F6D0F" w:rsidP="003F6D0F">
      <w:pPr>
        <w:pStyle w:val="PL"/>
      </w:pPr>
      <w:r>
        <w:t xml:space="preserve">      required:</w:t>
      </w:r>
    </w:p>
    <w:p w14:paraId="0A070828" w14:textId="77777777" w:rsidR="003F6D0F" w:rsidRDefault="003F6D0F" w:rsidP="003F6D0F">
      <w:pPr>
        <w:pStyle w:val="PL"/>
      </w:pPr>
      <w:r>
        <w:t xml:space="preserve">        - loc</w:t>
      </w:r>
    </w:p>
    <w:p w14:paraId="4AD0ACE3" w14:textId="77777777" w:rsidR="003F6D0F" w:rsidRDefault="003F6D0F" w:rsidP="003F6D0F">
      <w:pPr>
        <w:pStyle w:val="PL"/>
      </w:pPr>
      <w:r>
        <w:t xml:space="preserve">      oneOf:</w:t>
      </w:r>
    </w:p>
    <w:p w14:paraId="42856FCF" w14:textId="77777777" w:rsidR="003F6D0F" w:rsidRDefault="003F6D0F" w:rsidP="003F6D0F">
      <w:pPr>
        <w:pStyle w:val="PL"/>
      </w:pPr>
      <w:r>
        <w:t xml:space="preserve">        - required: [supis]</w:t>
      </w:r>
    </w:p>
    <w:p w14:paraId="141F2EE5" w14:textId="77777777" w:rsidR="003F6D0F" w:rsidRDefault="003F6D0F" w:rsidP="003F6D0F">
      <w:pPr>
        <w:pStyle w:val="PL"/>
      </w:pPr>
      <w:r>
        <w:t xml:space="preserve">        - required: [gpsis]</w:t>
      </w:r>
    </w:p>
    <w:p w14:paraId="0B56C0BD" w14:textId="77777777" w:rsidR="003F6D0F" w:rsidRDefault="003F6D0F" w:rsidP="003F6D0F">
      <w:pPr>
        <w:pStyle w:val="PL"/>
      </w:pPr>
    </w:p>
    <w:p w14:paraId="1A2CD952" w14:textId="77777777" w:rsidR="003F6D0F" w:rsidRDefault="003F6D0F" w:rsidP="003F6D0F">
      <w:pPr>
        <w:pStyle w:val="PL"/>
      </w:pPr>
      <w:r>
        <w:t xml:space="preserve">    UeCommunication:</w:t>
      </w:r>
    </w:p>
    <w:p w14:paraId="4599DD47" w14:textId="77777777" w:rsidR="003F6D0F" w:rsidRDefault="003F6D0F" w:rsidP="003F6D0F">
      <w:pPr>
        <w:pStyle w:val="PL"/>
      </w:pPr>
      <w:r>
        <w:t xml:space="preserve">      description: Represents UE communication information.</w:t>
      </w:r>
    </w:p>
    <w:p w14:paraId="3ACAD95D" w14:textId="77777777" w:rsidR="003F6D0F" w:rsidRDefault="003F6D0F" w:rsidP="003F6D0F">
      <w:pPr>
        <w:pStyle w:val="PL"/>
      </w:pPr>
      <w:r>
        <w:t xml:space="preserve">      type: object</w:t>
      </w:r>
    </w:p>
    <w:p w14:paraId="1301A632" w14:textId="77777777" w:rsidR="003F6D0F" w:rsidRDefault="003F6D0F" w:rsidP="003F6D0F">
      <w:pPr>
        <w:pStyle w:val="PL"/>
      </w:pPr>
      <w:r>
        <w:t xml:space="preserve">      properties:</w:t>
      </w:r>
    </w:p>
    <w:p w14:paraId="415184BC" w14:textId="77777777" w:rsidR="003F6D0F" w:rsidRDefault="003F6D0F" w:rsidP="003F6D0F">
      <w:pPr>
        <w:pStyle w:val="PL"/>
      </w:pPr>
      <w:r>
        <w:t xml:space="preserve">        commDur:</w:t>
      </w:r>
    </w:p>
    <w:p w14:paraId="6F5DFF74" w14:textId="77777777" w:rsidR="003F6D0F" w:rsidRDefault="003F6D0F" w:rsidP="003F6D0F">
      <w:pPr>
        <w:pStyle w:val="PL"/>
      </w:pPr>
      <w:r>
        <w:t xml:space="preserve">          $ref: 'TS29571_CommonData.yaml#/components/schemas/DurationSec'</w:t>
      </w:r>
    </w:p>
    <w:p w14:paraId="041DF935" w14:textId="77777777" w:rsidR="003F6D0F" w:rsidRDefault="003F6D0F" w:rsidP="003F6D0F">
      <w:pPr>
        <w:pStyle w:val="PL"/>
      </w:pPr>
      <w:r>
        <w:t xml:space="preserve">        commDurVariance:</w:t>
      </w:r>
    </w:p>
    <w:p w14:paraId="0CEE27AB" w14:textId="77777777" w:rsidR="003F6D0F" w:rsidRDefault="003F6D0F" w:rsidP="003F6D0F">
      <w:pPr>
        <w:pStyle w:val="PL"/>
      </w:pPr>
      <w:r>
        <w:t xml:space="preserve">          $ref: 'TS29571_CommonData.yaml#/components/schemas/Float'</w:t>
      </w:r>
    </w:p>
    <w:p w14:paraId="2774948D" w14:textId="77777777" w:rsidR="003F6D0F" w:rsidRDefault="003F6D0F" w:rsidP="003F6D0F">
      <w:pPr>
        <w:pStyle w:val="PL"/>
      </w:pPr>
      <w:r>
        <w:t xml:space="preserve">        perioTime:</w:t>
      </w:r>
    </w:p>
    <w:p w14:paraId="3E73BF5D" w14:textId="77777777" w:rsidR="003F6D0F" w:rsidRDefault="003F6D0F" w:rsidP="003F6D0F">
      <w:pPr>
        <w:pStyle w:val="PL"/>
      </w:pPr>
      <w:r>
        <w:t xml:space="preserve">          $ref: 'TS29571_CommonData.yaml#/components/schemas/DurationSec'</w:t>
      </w:r>
    </w:p>
    <w:p w14:paraId="798119F7" w14:textId="77777777" w:rsidR="003F6D0F" w:rsidRDefault="003F6D0F" w:rsidP="003F6D0F">
      <w:pPr>
        <w:pStyle w:val="PL"/>
      </w:pPr>
      <w:r>
        <w:t xml:space="preserve">        perioTimeVariance:</w:t>
      </w:r>
    </w:p>
    <w:p w14:paraId="68CE07FF" w14:textId="77777777" w:rsidR="003F6D0F" w:rsidRDefault="003F6D0F" w:rsidP="003F6D0F">
      <w:pPr>
        <w:pStyle w:val="PL"/>
      </w:pPr>
      <w:r>
        <w:t xml:space="preserve">          $ref: 'TS29571_CommonData.yaml#/components/schemas/Float'</w:t>
      </w:r>
    </w:p>
    <w:p w14:paraId="4315B7CC" w14:textId="77777777" w:rsidR="003F6D0F" w:rsidRDefault="003F6D0F" w:rsidP="003F6D0F">
      <w:pPr>
        <w:pStyle w:val="PL"/>
      </w:pPr>
      <w:r>
        <w:t xml:space="preserve">        ts:</w:t>
      </w:r>
    </w:p>
    <w:p w14:paraId="3338F81C" w14:textId="77777777" w:rsidR="003F6D0F" w:rsidRDefault="003F6D0F" w:rsidP="003F6D0F">
      <w:pPr>
        <w:pStyle w:val="PL"/>
      </w:pPr>
      <w:r>
        <w:t xml:space="preserve">          $ref: 'TS29571_CommonData.yaml#/components/schemas/DateTime'</w:t>
      </w:r>
    </w:p>
    <w:p w14:paraId="2B930C56" w14:textId="77777777" w:rsidR="003F6D0F" w:rsidRDefault="003F6D0F" w:rsidP="003F6D0F">
      <w:pPr>
        <w:pStyle w:val="PL"/>
      </w:pPr>
      <w:r>
        <w:t xml:space="preserve">        tsVariance:</w:t>
      </w:r>
    </w:p>
    <w:p w14:paraId="434D01A1" w14:textId="77777777" w:rsidR="003F6D0F" w:rsidRDefault="003F6D0F" w:rsidP="003F6D0F">
      <w:pPr>
        <w:pStyle w:val="PL"/>
      </w:pPr>
      <w:r>
        <w:t xml:space="preserve">          $ref: 'TS29571_CommonData.yaml#/components/schemas/Float'</w:t>
      </w:r>
    </w:p>
    <w:p w14:paraId="7C4454C7" w14:textId="77777777" w:rsidR="003F6D0F" w:rsidRDefault="003F6D0F" w:rsidP="003F6D0F">
      <w:pPr>
        <w:pStyle w:val="PL"/>
      </w:pPr>
      <w:r>
        <w:t xml:space="preserve">        recurringTime:</w:t>
      </w:r>
    </w:p>
    <w:p w14:paraId="64754795" w14:textId="77777777" w:rsidR="003F6D0F" w:rsidRDefault="003F6D0F" w:rsidP="003F6D0F">
      <w:pPr>
        <w:pStyle w:val="PL"/>
      </w:pPr>
      <w:r>
        <w:t xml:space="preserve">          $ref: 'TS29122_CpProvisioning.yaml#/components/schemas/ScheduledCommunicationTime'</w:t>
      </w:r>
    </w:p>
    <w:p w14:paraId="0248118C" w14:textId="77777777" w:rsidR="003F6D0F" w:rsidRDefault="003F6D0F" w:rsidP="003F6D0F">
      <w:pPr>
        <w:pStyle w:val="PL"/>
      </w:pPr>
      <w:r>
        <w:t xml:space="preserve">        trafChar:</w:t>
      </w:r>
    </w:p>
    <w:p w14:paraId="21D5E959" w14:textId="77777777" w:rsidR="003F6D0F" w:rsidRDefault="003F6D0F" w:rsidP="003F6D0F">
      <w:pPr>
        <w:pStyle w:val="PL"/>
      </w:pPr>
      <w:r>
        <w:t xml:space="preserve">          $ref: '#/components/schemas/TrafficCharacterization'</w:t>
      </w:r>
    </w:p>
    <w:p w14:paraId="2665CBBC" w14:textId="77777777" w:rsidR="003F6D0F" w:rsidRDefault="003F6D0F" w:rsidP="003F6D0F">
      <w:pPr>
        <w:pStyle w:val="PL"/>
      </w:pPr>
      <w:r>
        <w:t xml:space="preserve">        ratio:</w:t>
      </w:r>
    </w:p>
    <w:p w14:paraId="2A45B1F5" w14:textId="77777777" w:rsidR="003F6D0F" w:rsidRDefault="003F6D0F" w:rsidP="003F6D0F">
      <w:pPr>
        <w:pStyle w:val="PL"/>
      </w:pPr>
      <w:r>
        <w:t xml:space="preserve">          $ref: 'TS29571_CommonData.yaml#/components/schemas/SamplingRatio'</w:t>
      </w:r>
    </w:p>
    <w:p w14:paraId="4EC8C27E" w14:textId="77777777" w:rsidR="003F6D0F" w:rsidRDefault="003F6D0F" w:rsidP="003F6D0F">
      <w:pPr>
        <w:pStyle w:val="PL"/>
      </w:pPr>
      <w:r>
        <w:t xml:space="preserve">        </w:t>
      </w:r>
      <w:r>
        <w:rPr>
          <w:lang w:eastAsia="zh-CN"/>
        </w:rPr>
        <w:t>perioCommInd</w:t>
      </w:r>
      <w:r>
        <w:t>:</w:t>
      </w:r>
    </w:p>
    <w:p w14:paraId="06DA4859" w14:textId="77777777" w:rsidR="003F6D0F" w:rsidRDefault="003F6D0F" w:rsidP="003F6D0F">
      <w:pPr>
        <w:pStyle w:val="PL"/>
      </w:pPr>
      <w:r>
        <w:t xml:space="preserve">          type: boolean</w:t>
      </w:r>
    </w:p>
    <w:p w14:paraId="7F16395F" w14:textId="77777777" w:rsidR="003F6D0F" w:rsidRDefault="003F6D0F" w:rsidP="003F6D0F">
      <w:pPr>
        <w:pStyle w:val="PL"/>
        <w:rPr>
          <w:lang w:eastAsia="zh-CN"/>
        </w:rPr>
      </w:pPr>
      <w:r>
        <w:t xml:space="preserve">          description: </w:t>
      </w:r>
      <w:r>
        <w:rPr>
          <w:lang w:eastAsia="zh-CN"/>
        </w:rPr>
        <w:t>&gt;</w:t>
      </w:r>
    </w:p>
    <w:p w14:paraId="12A3F6D0" w14:textId="77777777" w:rsidR="003F6D0F" w:rsidRDefault="003F6D0F" w:rsidP="003F6D0F">
      <w:pPr>
        <w:pStyle w:val="PL"/>
      </w:pPr>
      <w:r>
        <w:t xml:space="preserve">            This attribute indicates whether the UE communicates periodically or not. Set to "true"</w:t>
      </w:r>
    </w:p>
    <w:p w14:paraId="3740426F" w14:textId="77777777" w:rsidR="003F6D0F" w:rsidRDefault="003F6D0F" w:rsidP="003F6D0F">
      <w:pPr>
        <w:pStyle w:val="PL"/>
      </w:pPr>
      <w:r>
        <w:t xml:space="preserve">            to indicate the UE communicates periodically, otherwise set to "false" or omitted.</w:t>
      </w:r>
    </w:p>
    <w:p w14:paraId="374170FE" w14:textId="77777777" w:rsidR="003F6D0F" w:rsidRDefault="003F6D0F" w:rsidP="003F6D0F">
      <w:pPr>
        <w:pStyle w:val="PL"/>
      </w:pPr>
      <w:r>
        <w:t xml:space="preserve">        confidence:</w:t>
      </w:r>
    </w:p>
    <w:p w14:paraId="6498A3DA" w14:textId="77777777" w:rsidR="003F6D0F" w:rsidRDefault="003F6D0F" w:rsidP="003F6D0F">
      <w:pPr>
        <w:pStyle w:val="PL"/>
      </w:pPr>
      <w:r>
        <w:t xml:space="preserve">          $ref: 'TS29571_CommonData.yaml#/components/schemas/Uinteger'</w:t>
      </w:r>
    </w:p>
    <w:p w14:paraId="4ED2CB65" w14:textId="77777777" w:rsidR="003F6D0F" w:rsidRDefault="003F6D0F" w:rsidP="003F6D0F">
      <w:pPr>
        <w:pStyle w:val="PL"/>
      </w:pPr>
      <w:r>
        <w:t xml:space="preserve">        anaOfAppList:</w:t>
      </w:r>
    </w:p>
    <w:p w14:paraId="07D1BC6F" w14:textId="77777777" w:rsidR="003F6D0F" w:rsidRDefault="003F6D0F" w:rsidP="003F6D0F">
      <w:pPr>
        <w:pStyle w:val="PL"/>
      </w:pPr>
      <w:r>
        <w:t xml:space="preserve">          $ref: '#/components/schemas/AppListForUeComm'</w:t>
      </w:r>
    </w:p>
    <w:p w14:paraId="1436A087" w14:textId="77777777" w:rsidR="003F6D0F" w:rsidRDefault="003F6D0F" w:rsidP="003F6D0F">
      <w:pPr>
        <w:pStyle w:val="PL"/>
      </w:pPr>
      <w:r>
        <w:t xml:space="preserve">        </w:t>
      </w:r>
      <w:r>
        <w:rPr>
          <w:lang w:eastAsia="zh-CN"/>
        </w:rPr>
        <w:t>sessInactTimer</w:t>
      </w:r>
      <w:r>
        <w:t>:</w:t>
      </w:r>
    </w:p>
    <w:p w14:paraId="0EB92959" w14:textId="77777777" w:rsidR="003F6D0F" w:rsidRDefault="003F6D0F" w:rsidP="003F6D0F">
      <w:pPr>
        <w:pStyle w:val="PL"/>
      </w:pPr>
      <w:r>
        <w:t xml:space="preserve">          $ref: '#/components/schemas/</w:t>
      </w:r>
      <w:r>
        <w:rPr>
          <w:lang w:eastAsia="zh-CN"/>
        </w:rPr>
        <w:t>SessInactTimer</w:t>
      </w:r>
      <w:r>
        <w:t>ForUeComm'</w:t>
      </w:r>
    </w:p>
    <w:p w14:paraId="7073E7B0" w14:textId="77777777" w:rsidR="003F6D0F" w:rsidRDefault="003F6D0F" w:rsidP="003F6D0F">
      <w:pPr>
        <w:pStyle w:val="PL"/>
      </w:pPr>
      <w:r>
        <w:t xml:space="preserve">      allOf:</w:t>
      </w:r>
    </w:p>
    <w:p w14:paraId="298C3929" w14:textId="77777777" w:rsidR="003F6D0F" w:rsidRDefault="003F6D0F" w:rsidP="003F6D0F">
      <w:pPr>
        <w:pStyle w:val="PL"/>
      </w:pPr>
      <w:r>
        <w:t xml:space="preserve">        - required: [commDur]</w:t>
      </w:r>
    </w:p>
    <w:p w14:paraId="037994DE" w14:textId="77777777" w:rsidR="003F6D0F" w:rsidRDefault="003F6D0F" w:rsidP="003F6D0F">
      <w:pPr>
        <w:pStyle w:val="PL"/>
      </w:pPr>
      <w:r>
        <w:t xml:space="preserve">        - required: [trafChar]</w:t>
      </w:r>
    </w:p>
    <w:p w14:paraId="6A50BA40"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060C88" w14:textId="77777777" w:rsidR="003F6D0F" w:rsidRDefault="003F6D0F" w:rsidP="003F6D0F">
      <w:pPr>
        <w:pStyle w:val="PL"/>
        <w:rPr>
          <w:lang w:eastAsia="zh-CN"/>
        </w:rPr>
      </w:pPr>
      <w:r>
        <w:rPr>
          <w:lang w:eastAsia="zh-CN"/>
        </w:rPr>
        <w:t xml:space="preserve">          - required: [</w:t>
      </w:r>
      <w:r>
        <w:t>ts</w:t>
      </w:r>
      <w:r>
        <w:rPr>
          <w:lang w:eastAsia="zh-CN"/>
        </w:rPr>
        <w:t>]</w:t>
      </w:r>
    </w:p>
    <w:p w14:paraId="211B8ABC" w14:textId="77777777" w:rsidR="003F6D0F" w:rsidRDefault="003F6D0F" w:rsidP="003F6D0F">
      <w:pPr>
        <w:pStyle w:val="PL"/>
      </w:pPr>
      <w:r>
        <w:rPr>
          <w:lang w:eastAsia="zh-CN"/>
        </w:rPr>
        <w:t xml:space="preserve">          - required: [recurringTime]</w:t>
      </w:r>
    </w:p>
    <w:p w14:paraId="38A61328" w14:textId="77777777" w:rsidR="003F6D0F" w:rsidRDefault="003F6D0F" w:rsidP="003F6D0F">
      <w:pPr>
        <w:pStyle w:val="PL"/>
      </w:pPr>
      <w:r>
        <w:t xml:space="preserve">    TrafficCharacterization:</w:t>
      </w:r>
    </w:p>
    <w:p w14:paraId="5639BC99" w14:textId="77777777" w:rsidR="003F6D0F" w:rsidRDefault="003F6D0F" w:rsidP="003F6D0F">
      <w:pPr>
        <w:pStyle w:val="PL"/>
      </w:pPr>
      <w:r>
        <w:t xml:space="preserve">      description: Identifies the detailed traffic characterization.</w:t>
      </w:r>
    </w:p>
    <w:p w14:paraId="000515F9" w14:textId="77777777" w:rsidR="003F6D0F" w:rsidRDefault="003F6D0F" w:rsidP="003F6D0F">
      <w:pPr>
        <w:pStyle w:val="PL"/>
      </w:pPr>
      <w:r>
        <w:t xml:space="preserve">      type: object</w:t>
      </w:r>
    </w:p>
    <w:p w14:paraId="5E28A382" w14:textId="77777777" w:rsidR="003F6D0F" w:rsidRDefault="003F6D0F" w:rsidP="003F6D0F">
      <w:pPr>
        <w:pStyle w:val="PL"/>
      </w:pPr>
      <w:r>
        <w:t xml:space="preserve">      properties:</w:t>
      </w:r>
    </w:p>
    <w:p w14:paraId="581598F4" w14:textId="77777777" w:rsidR="003F6D0F" w:rsidRDefault="003F6D0F" w:rsidP="003F6D0F">
      <w:pPr>
        <w:pStyle w:val="PL"/>
      </w:pPr>
      <w:r>
        <w:t xml:space="preserve">        dnn:</w:t>
      </w:r>
    </w:p>
    <w:p w14:paraId="4F99B177" w14:textId="77777777" w:rsidR="003F6D0F" w:rsidRDefault="003F6D0F" w:rsidP="003F6D0F">
      <w:pPr>
        <w:pStyle w:val="PL"/>
      </w:pPr>
      <w:r>
        <w:t xml:space="preserve">          $ref: 'TS29571_CommonData.yaml#/components/schemas/Dnn'</w:t>
      </w:r>
    </w:p>
    <w:p w14:paraId="563A007D" w14:textId="77777777" w:rsidR="003F6D0F" w:rsidRDefault="003F6D0F" w:rsidP="003F6D0F">
      <w:pPr>
        <w:pStyle w:val="PL"/>
      </w:pPr>
      <w:r>
        <w:t xml:space="preserve">        snssai:</w:t>
      </w:r>
    </w:p>
    <w:p w14:paraId="0A31A896" w14:textId="77777777" w:rsidR="003F6D0F" w:rsidRDefault="003F6D0F" w:rsidP="003F6D0F">
      <w:pPr>
        <w:pStyle w:val="PL"/>
      </w:pPr>
      <w:r>
        <w:t xml:space="preserve">          $ref: 'TS29571_CommonData.yaml#/components/schemas/Snssai'</w:t>
      </w:r>
    </w:p>
    <w:p w14:paraId="2E1D288F" w14:textId="77777777" w:rsidR="003F6D0F" w:rsidRDefault="003F6D0F" w:rsidP="003F6D0F">
      <w:pPr>
        <w:pStyle w:val="PL"/>
      </w:pPr>
      <w:r>
        <w:t xml:space="preserve">        appId:</w:t>
      </w:r>
    </w:p>
    <w:p w14:paraId="2FA9B3EB" w14:textId="77777777" w:rsidR="003F6D0F" w:rsidRDefault="003F6D0F" w:rsidP="003F6D0F">
      <w:pPr>
        <w:pStyle w:val="PL"/>
      </w:pPr>
      <w:r>
        <w:t xml:space="preserve">          $ref: 'TS29571_CommonData.yaml#/components/schemas/ApplicationId'</w:t>
      </w:r>
    </w:p>
    <w:p w14:paraId="1C67FA2B" w14:textId="77777777" w:rsidR="003F6D0F" w:rsidRDefault="003F6D0F" w:rsidP="003F6D0F">
      <w:pPr>
        <w:pStyle w:val="PL"/>
      </w:pPr>
      <w:r>
        <w:t xml:space="preserve">        fDescs:</w:t>
      </w:r>
    </w:p>
    <w:p w14:paraId="5BF4F526" w14:textId="77777777" w:rsidR="003F6D0F" w:rsidRDefault="003F6D0F" w:rsidP="003F6D0F">
      <w:pPr>
        <w:pStyle w:val="PL"/>
      </w:pPr>
      <w:r>
        <w:t xml:space="preserve">          type: array</w:t>
      </w:r>
    </w:p>
    <w:p w14:paraId="5F6D8F1D" w14:textId="77777777" w:rsidR="003F6D0F" w:rsidRDefault="003F6D0F" w:rsidP="003F6D0F">
      <w:pPr>
        <w:pStyle w:val="PL"/>
      </w:pPr>
      <w:r>
        <w:t xml:space="preserve">          items:</w:t>
      </w:r>
    </w:p>
    <w:p w14:paraId="09184359" w14:textId="77777777" w:rsidR="003F6D0F" w:rsidRDefault="003F6D0F" w:rsidP="003F6D0F">
      <w:pPr>
        <w:pStyle w:val="PL"/>
      </w:pPr>
      <w:r>
        <w:t xml:space="preserve">            $ref: '#/components/schemas/IpEthFlowDescription'</w:t>
      </w:r>
    </w:p>
    <w:p w14:paraId="02DC71D2" w14:textId="77777777" w:rsidR="003F6D0F" w:rsidRDefault="003F6D0F" w:rsidP="003F6D0F">
      <w:pPr>
        <w:pStyle w:val="PL"/>
      </w:pPr>
      <w:r>
        <w:t xml:space="preserve">          minItems: 1</w:t>
      </w:r>
    </w:p>
    <w:p w14:paraId="5E073983" w14:textId="77777777" w:rsidR="003F6D0F" w:rsidRDefault="003F6D0F" w:rsidP="003F6D0F">
      <w:pPr>
        <w:pStyle w:val="PL"/>
      </w:pPr>
      <w:r>
        <w:t xml:space="preserve">          maxItems: 2</w:t>
      </w:r>
    </w:p>
    <w:p w14:paraId="56364795" w14:textId="77777777" w:rsidR="003F6D0F" w:rsidRDefault="003F6D0F" w:rsidP="003F6D0F">
      <w:pPr>
        <w:pStyle w:val="PL"/>
      </w:pPr>
      <w:r>
        <w:t xml:space="preserve">        ulVol:</w:t>
      </w:r>
    </w:p>
    <w:p w14:paraId="7B650CAC" w14:textId="77777777" w:rsidR="003F6D0F" w:rsidRDefault="003F6D0F" w:rsidP="003F6D0F">
      <w:pPr>
        <w:pStyle w:val="PL"/>
      </w:pPr>
      <w:r>
        <w:t xml:space="preserve">          $ref: 'TS29122_CommonData.yaml#/components/schemas/Volume'</w:t>
      </w:r>
    </w:p>
    <w:p w14:paraId="6EA411C0" w14:textId="77777777" w:rsidR="003F6D0F" w:rsidRDefault="003F6D0F" w:rsidP="003F6D0F">
      <w:pPr>
        <w:pStyle w:val="PL"/>
      </w:pPr>
      <w:r>
        <w:t xml:space="preserve">        ulVolVariance:</w:t>
      </w:r>
    </w:p>
    <w:p w14:paraId="2749E8EA" w14:textId="77777777" w:rsidR="003F6D0F" w:rsidRDefault="003F6D0F" w:rsidP="003F6D0F">
      <w:pPr>
        <w:pStyle w:val="PL"/>
      </w:pPr>
      <w:r>
        <w:t xml:space="preserve">          $ref: 'TS29571_CommonData.yaml#/components/schemas/Float'</w:t>
      </w:r>
    </w:p>
    <w:p w14:paraId="59791DB7" w14:textId="77777777" w:rsidR="003F6D0F" w:rsidRDefault="003F6D0F" w:rsidP="003F6D0F">
      <w:pPr>
        <w:pStyle w:val="PL"/>
      </w:pPr>
      <w:r>
        <w:lastRenderedPageBreak/>
        <w:t xml:space="preserve">        dlVol:</w:t>
      </w:r>
    </w:p>
    <w:p w14:paraId="1675E4FA" w14:textId="77777777" w:rsidR="003F6D0F" w:rsidRDefault="003F6D0F" w:rsidP="003F6D0F">
      <w:pPr>
        <w:pStyle w:val="PL"/>
      </w:pPr>
      <w:r>
        <w:t xml:space="preserve">          $ref: 'TS29122_CommonData.yaml#/components/schemas/Volume'</w:t>
      </w:r>
    </w:p>
    <w:p w14:paraId="43DE0916" w14:textId="77777777" w:rsidR="003F6D0F" w:rsidRDefault="003F6D0F" w:rsidP="003F6D0F">
      <w:pPr>
        <w:pStyle w:val="PL"/>
      </w:pPr>
      <w:r>
        <w:t xml:space="preserve">        dlVolVariance:</w:t>
      </w:r>
    </w:p>
    <w:p w14:paraId="380F68A9" w14:textId="77777777" w:rsidR="003F6D0F" w:rsidRDefault="003F6D0F" w:rsidP="003F6D0F">
      <w:pPr>
        <w:pStyle w:val="PL"/>
      </w:pPr>
      <w:r>
        <w:t xml:space="preserve">          $ref: 'TS29571_CommonData.yaml#/components/schemas/Float'</w:t>
      </w:r>
    </w:p>
    <w:p w14:paraId="422EE2CD" w14:textId="77777777" w:rsidR="003F6D0F" w:rsidRDefault="003F6D0F" w:rsidP="003F6D0F">
      <w:pPr>
        <w:pStyle w:val="PL"/>
      </w:pPr>
      <w:r>
        <w:t xml:space="preserve">      anyOf:</w:t>
      </w:r>
    </w:p>
    <w:p w14:paraId="1BBFB049" w14:textId="77777777" w:rsidR="003F6D0F" w:rsidRDefault="003F6D0F" w:rsidP="003F6D0F">
      <w:pPr>
        <w:pStyle w:val="PL"/>
      </w:pPr>
      <w:r>
        <w:t xml:space="preserve">        - required: [ulVol]</w:t>
      </w:r>
    </w:p>
    <w:p w14:paraId="23DAA3E2" w14:textId="77777777" w:rsidR="003F6D0F" w:rsidRDefault="003F6D0F" w:rsidP="003F6D0F">
      <w:pPr>
        <w:pStyle w:val="PL"/>
      </w:pPr>
      <w:r>
        <w:t xml:space="preserve">        - required: [dlVol]</w:t>
      </w:r>
    </w:p>
    <w:p w14:paraId="15CDD3E5" w14:textId="77777777" w:rsidR="003F6D0F" w:rsidRDefault="003F6D0F" w:rsidP="003F6D0F">
      <w:pPr>
        <w:pStyle w:val="PL"/>
      </w:pPr>
    </w:p>
    <w:p w14:paraId="1446B3EA" w14:textId="77777777" w:rsidR="003F6D0F" w:rsidRDefault="003F6D0F" w:rsidP="003F6D0F">
      <w:pPr>
        <w:pStyle w:val="PL"/>
      </w:pPr>
      <w:r>
        <w:t xml:space="preserve">    UserDataCongestionInfo:</w:t>
      </w:r>
    </w:p>
    <w:p w14:paraId="7770C290" w14:textId="77777777" w:rsidR="003F6D0F" w:rsidRDefault="003F6D0F" w:rsidP="003F6D0F">
      <w:pPr>
        <w:pStyle w:val="PL"/>
      </w:pPr>
      <w:r>
        <w:t xml:space="preserve">      description: Represents the user data congestion information.</w:t>
      </w:r>
    </w:p>
    <w:p w14:paraId="3BE5151C" w14:textId="77777777" w:rsidR="003F6D0F" w:rsidRDefault="003F6D0F" w:rsidP="003F6D0F">
      <w:pPr>
        <w:pStyle w:val="PL"/>
      </w:pPr>
      <w:r>
        <w:t xml:space="preserve">      type: object</w:t>
      </w:r>
    </w:p>
    <w:p w14:paraId="5E67A451" w14:textId="77777777" w:rsidR="003F6D0F" w:rsidRDefault="003F6D0F" w:rsidP="003F6D0F">
      <w:pPr>
        <w:pStyle w:val="PL"/>
      </w:pPr>
      <w:r>
        <w:t xml:space="preserve">      properties:</w:t>
      </w:r>
    </w:p>
    <w:p w14:paraId="4917ACC3" w14:textId="77777777" w:rsidR="003F6D0F" w:rsidRDefault="003F6D0F" w:rsidP="003F6D0F">
      <w:pPr>
        <w:pStyle w:val="PL"/>
      </w:pPr>
      <w:r>
        <w:t xml:space="preserve">        networkArea:</w:t>
      </w:r>
    </w:p>
    <w:p w14:paraId="2C4B9FEA" w14:textId="77777777" w:rsidR="003F6D0F" w:rsidRDefault="003F6D0F" w:rsidP="003F6D0F">
      <w:pPr>
        <w:pStyle w:val="PL"/>
      </w:pPr>
      <w:r>
        <w:t xml:space="preserve">          $ref: 'TS29554_Npcf_BDTPolicyControl.yaml#/components/schemas/NetworkAreaInfo'</w:t>
      </w:r>
    </w:p>
    <w:p w14:paraId="6C429D23" w14:textId="77777777" w:rsidR="003F6D0F" w:rsidRDefault="003F6D0F" w:rsidP="003F6D0F">
      <w:pPr>
        <w:pStyle w:val="PL"/>
      </w:pPr>
      <w:r>
        <w:t xml:space="preserve">        congestionInfo:</w:t>
      </w:r>
    </w:p>
    <w:p w14:paraId="52932C58" w14:textId="77777777" w:rsidR="003F6D0F" w:rsidRDefault="003F6D0F" w:rsidP="003F6D0F">
      <w:pPr>
        <w:pStyle w:val="PL"/>
      </w:pPr>
      <w:r>
        <w:t xml:space="preserve">          $ref: '#/components/schemas/CongestionInfo'</w:t>
      </w:r>
    </w:p>
    <w:p w14:paraId="731903B5" w14:textId="77777777" w:rsidR="003F6D0F" w:rsidRDefault="003F6D0F" w:rsidP="003F6D0F">
      <w:pPr>
        <w:pStyle w:val="PL"/>
      </w:pPr>
      <w:r>
        <w:t xml:space="preserve">        snssai:</w:t>
      </w:r>
    </w:p>
    <w:p w14:paraId="21B02B7F" w14:textId="77777777" w:rsidR="003F6D0F" w:rsidRDefault="003F6D0F" w:rsidP="003F6D0F">
      <w:pPr>
        <w:pStyle w:val="PL"/>
      </w:pPr>
      <w:r>
        <w:t xml:space="preserve">          $ref: 'TS29571_CommonData.yaml#/components/schemas/Snssai'</w:t>
      </w:r>
    </w:p>
    <w:p w14:paraId="7E815A9C" w14:textId="77777777" w:rsidR="003F6D0F" w:rsidRDefault="003F6D0F" w:rsidP="003F6D0F">
      <w:pPr>
        <w:pStyle w:val="PL"/>
      </w:pPr>
      <w:r>
        <w:t xml:space="preserve">      required:</w:t>
      </w:r>
    </w:p>
    <w:p w14:paraId="437E0AB5" w14:textId="77777777" w:rsidR="003F6D0F" w:rsidRDefault="003F6D0F" w:rsidP="003F6D0F">
      <w:pPr>
        <w:pStyle w:val="PL"/>
      </w:pPr>
      <w:r>
        <w:t xml:space="preserve">        - networkArea</w:t>
      </w:r>
    </w:p>
    <w:p w14:paraId="556D9B4B" w14:textId="77777777" w:rsidR="003F6D0F" w:rsidRDefault="003F6D0F" w:rsidP="003F6D0F">
      <w:pPr>
        <w:pStyle w:val="PL"/>
      </w:pPr>
      <w:r>
        <w:t xml:space="preserve">        - congestionInfo</w:t>
      </w:r>
    </w:p>
    <w:p w14:paraId="68EB6868" w14:textId="77777777" w:rsidR="003F6D0F" w:rsidRDefault="003F6D0F" w:rsidP="003F6D0F">
      <w:pPr>
        <w:pStyle w:val="PL"/>
      </w:pPr>
    </w:p>
    <w:p w14:paraId="2A1147A8" w14:textId="77777777" w:rsidR="003F6D0F" w:rsidRDefault="003F6D0F" w:rsidP="003F6D0F">
      <w:pPr>
        <w:pStyle w:val="PL"/>
      </w:pPr>
      <w:r>
        <w:t xml:space="preserve">    CongestionInfo:</w:t>
      </w:r>
    </w:p>
    <w:p w14:paraId="73F6C4C1" w14:textId="77777777" w:rsidR="003F6D0F" w:rsidRDefault="003F6D0F" w:rsidP="003F6D0F">
      <w:pPr>
        <w:pStyle w:val="PL"/>
      </w:pPr>
      <w:r>
        <w:t xml:space="preserve">      description: Represents the congestion information.</w:t>
      </w:r>
    </w:p>
    <w:p w14:paraId="5CE72050" w14:textId="77777777" w:rsidR="003F6D0F" w:rsidRDefault="003F6D0F" w:rsidP="003F6D0F">
      <w:pPr>
        <w:pStyle w:val="PL"/>
      </w:pPr>
      <w:r>
        <w:t xml:space="preserve">      type: object</w:t>
      </w:r>
    </w:p>
    <w:p w14:paraId="29CF952D" w14:textId="77777777" w:rsidR="003F6D0F" w:rsidRDefault="003F6D0F" w:rsidP="003F6D0F">
      <w:pPr>
        <w:pStyle w:val="PL"/>
      </w:pPr>
      <w:r>
        <w:t xml:space="preserve">      properties:</w:t>
      </w:r>
    </w:p>
    <w:p w14:paraId="1B9A9958" w14:textId="77777777" w:rsidR="003F6D0F" w:rsidRDefault="003F6D0F" w:rsidP="003F6D0F">
      <w:pPr>
        <w:pStyle w:val="PL"/>
      </w:pPr>
      <w:r>
        <w:t xml:space="preserve">        congType:</w:t>
      </w:r>
    </w:p>
    <w:p w14:paraId="14F98F13" w14:textId="77777777" w:rsidR="003F6D0F" w:rsidRDefault="003F6D0F" w:rsidP="003F6D0F">
      <w:pPr>
        <w:pStyle w:val="PL"/>
      </w:pPr>
      <w:r>
        <w:t xml:space="preserve">          $ref: '#/components/schemas/CongestionType'</w:t>
      </w:r>
    </w:p>
    <w:p w14:paraId="44F29808" w14:textId="77777777" w:rsidR="003F6D0F" w:rsidRDefault="003F6D0F" w:rsidP="003F6D0F">
      <w:pPr>
        <w:pStyle w:val="PL"/>
      </w:pPr>
      <w:r>
        <w:t xml:space="preserve">        timeIntev:</w:t>
      </w:r>
    </w:p>
    <w:p w14:paraId="29BF335D" w14:textId="77777777" w:rsidR="003F6D0F" w:rsidRDefault="003F6D0F" w:rsidP="003F6D0F">
      <w:pPr>
        <w:pStyle w:val="PL"/>
      </w:pPr>
      <w:r>
        <w:t xml:space="preserve">          $ref: 'TS29122_CommonData.yaml#/components/schemas/TimeWindow'</w:t>
      </w:r>
    </w:p>
    <w:p w14:paraId="27224310" w14:textId="77777777" w:rsidR="003F6D0F" w:rsidRDefault="003F6D0F" w:rsidP="003F6D0F">
      <w:pPr>
        <w:pStyle w:val="PL"/>
      </w:pPr>
      <w:r>
        <w:t xml:space="preserve">        nsi:</w:t>
      </w:r>
    </w:p>
    <w:p w14:paraId="68739334" w14:textId="77777777" w:rsidR="003F6D0F" w:rsidRDefault="003F6D0F" w:rsidP="003F6D0F">
      <w:pPr>
        <w:pStyle w:val="PL"/>
      </w:pPr>
      <w:r>
        <w:t xml:space="preserve">          $ref: '#/components/schemas/ThresholdLevel'</w:t>
      </w:r>
    </w:p>
    <w:p w14:paraId="34E31C4A" w14:textId="77777777" w:rsidR="003F6D0F" w:rsidRDefault="003F6D0F" w:rsidP="003F6D0F">
      <w:pPr>
        <w:pStyle w:val="PL"/>
      </w:pPr>
      <w:r>
        <w:t xml:space="preserve">        confidence:</w:t>
      </w:r>
    </w:p>
    <w:p w14:paraId="07C11A07" w14:textId="77777777" w:rsidR="003F6D0F" w:rsidRDefault="003F6D0F" w:rsidP="003F6D0F">
      <w:pPr>
        <w:pStyle w:val="PL"/>
      </w:pPr>
      <w:r>
        <w:t xml:space="preserve">          $ref: 'TS29571_CommonData.yaml#/components/schemas/Uinteger'</w:t>
      </w:r>
    </w:p>
    <w:p w14:paraId="16103B8A" w14:textId="77777777" w:rsidR="003F6D0F" w:rsidRDefault="003F6D0F" w:rsidP="003F6D0F">
      <w:pPr>
        <w:pStyle w:val="PL"/>
      </w:pPr>
      <w:r>
        <w:t xml:space="preserve">        topAppListUl:</w:t>
      </w:r>
    </w:p>
    <w:p w14:paraId="07C8CB11" w14:textId="77777777" w:rsidR="003F6D0F" w:rsidRDefault="003F6D0F" w:rsidP="003F6D0F">
      <w:pPr>
        <w:pStyle w:val="PL"/>
      </w:pPr>
      <w:r>
        <w:t xml:space="preserve">          type: array</w:t>
      </w:r>
    </w:p>
    <w:p w14:paraId="3D230BEA" w14:textId="77777777" w:rsidR="003F6D0F" w:rsidRDefault="003F6D0F" w:rsidP="003F6D0F">
      <w:pPr>
        <w:pStyle w:val="PL"/>
      </w:pPr>
      <w:r>
        <w:t xml:space="preserve">          items:</w:t>
      </w:r>
    </w:p>
    <w:p w14:paraId="048CE774" w14:textId="77777777" w:rsidR="003F6D0F" w:rsidRDefault="003F6D0F" w:rsidP="003F6D0F">
      <w:pPr>
        <w:pStyle w:val="PL"/>
      </w:pPr>
      <w:r>
        <w:t xml:space="preserve">            $ref: '#/components/schemas/TopApplication'</w:t>
      </w:r>
    </w:p>
    <w:p w14:paraId="2C97FFA5" w14:textId="77777777" w:rsidR="003F6D0F" w:rsidRDefault="003F6D0F" w:rsidP="003F6D0F">
      <w:pPr>
        <w:pStyle w:val="PL"/>
      </w:pPr>
      <w:r>
        <w:t xml:space="preserve">          minItems: 1</w:t>
      </w:r>
    </w:p>
    <w:p w14:paraId="5E3720C0" w14:textId="77777777" w:rsidR="003F6D0F" w:rsidRDefault="003F6D0F" w:rsidP="003F6D0F">
      <w:pPr>
        <w:pStyle w:val="PL"/>
      </w:pPr>
      <w:r>
        <w:t xml:space="preserve">        topAppListDl:</w:t>
      </w:r>
    </w:p>
    <w:p w14:paraId="03F04E5B" w14:textId="77777777" w:rsidR="003F6D0F" w:rsidRDefault="003F6D0F" w:rsidP="003F6D0F">
      <w:pPr>
        <w:pStyle w:val="PL"/>
      </w:pPr>
      <w:r>
        <w:t xml:space="preserve">          type: array</w:t>
      </w:r>
    </w:p>
    <w:p w14:paraId="34FA9C0D" w14:textId="77777777" w:rsidR="003F6D0F" w:rsidRDefault="003F6D0F" w:rsidP="003F6D0F">
      <w:pPr>
        <w:pStyle w:val="PL"/>
      </w:pPr>
      <w:r>
        <w:t xml:space="preserve">          items:</w:t>
      </w:r>
    </w:p>
    <w:p w14:paraId="0D4171E5" w14:textId="77777777" w:rsidR="003F6D0F" w:rsidRDefault="003F6D0F" w:rsidP="003F6D0F">
      <w:pPr>
        <w:pStyle w:val="PL"/>
      </w:pPr>
      <w:r>
        <w:t xml:space="preserve">            $ref: '#/components/schemas/TopApplication'</w:t>
      </w:r>
    </w:p>
    <w:p w14:paraId="22BB297F" w14:textId="77777777" w:rsidR="003F6D0F" w:rsidRDefault="003F6D0F" w:rsidP="003F6D0F">
      <w:pPr>
        <w:pStyle w:val="PL"/>
      </w:pPr>
      <w:r>
        <w:t xml:space="preserve">          minItems: 1</w:t>
      </w:r>
    </w:p>
    <w:p w14:paraId="0133B5AC" w14:textId="77777777" w:rsidR="003F6D0F" w:rsidRDefault="003F6D0F" w:rsidP="003F6D0F">
      <w:pPr>
        <w:pStyle w:val="PL"/>
      </w:pPr>
      <w:r>
        <w:t xml:space="preserve">      required:</w:t>
      </w:r>
    </w:p>
    <w:p w14:paraId="37CD345E" w14:textId="77777777" w:rsidR="003F6D0F" w:rsidRDefault="003F6D0F" w:rsidP="003F6D0F">
      <w:pPr>
        <w:pStyle w:val="PL"/>
      </w:pPr>
      <w:r>
        <w:t xml:space="preserve">        - congType</w:t>
      </w:r>
    </w:p>
    <w:p w14:paraId="565ECC6B" w14:textId="77777777" w:rsidR="003F6D0F" w:rsidRDefault="003F6D0F" w:rsidP="003F6D0F">
      <w:pPr>
        <w:pStyle w:val="PL"/>
      </w:pPr>
      <w:r>
        <w:t xml:space="preserve">        - timeIntev</w:t>
      </w:r>
    </w:p>
    <w:p w14:paraId="0DD51B1C" w14:textId="77777777" w:rsidR="003F6D0F" w:rsidRDefault="003F6D0F" w:rsidP="003F6D0F">
      <w:pPr>
        <w:pStyle w:val="PL"/>
      </w:pPr>
      <w:r>
        <w:t xml:space="preserve">        - nsi</w:t>
      </w:r>
    </w:p>
    <w:p w14:paraId="437DCCC6" w14:textId="77777777" w:rsidR="003F6D0F" w:rsidRDefault="003F6D0F" w:rsidP="003F6D0F">
      <w:pPr>
        <w:pStyle w:val="PL"/>
      </w:pPr>
    </w:p>
    <w:p w14:paraId="4C25AC55" w14:textId="77777777" w:rsidR="003F6D0F" w:rsidRDefault="003F6D0F" w:rsidP="003F6D0F">
      <w:pPr>
        <w:pStyle w:val="PL"/>
      </w:pPr>
      <w:r>
        <w:t xml:space="preserve">    TopApplication:</w:t>
      </w:r>
    </w:p>
    <w:p w14:paraId="5C512200" w14:textId="77777777" w:rsidR="003F6D0F" w:rsidRDefault="003F6D0F" w:rsidP="003F6D0F">
      <w:pPr>
        <w:pStyle w:val="PL"/>
      </w:pPr>
      <w:r>
        <w:t xml:space="preserve">      description: Top application that contributes the most to the traffic.</w:t>
      </w:r>
    </w:p>
    <w:p w14:paraId="2F925422" w14:textId="77777777" w:rsidR="003F6D0F" w:rsidRDefault="003F6D0F" w:rsidP="003F6D0F">
      <w:pPr>
        <w:pStyle w:val="PL"/>
      </w:pPr>
      <w:r>
        <w:t xml:space="preserve">      type: object</w:t>
      </w:r>
    </w:p>
    <w:p w14:paraId="1BB2790A" w14:textId="77777777" w:rsidR="003F6D0F" w:rsidRDefault="003F6D0F" w:rsidP="003F6D0F">
      <w:pPr>
        <w:pStyle w:val="PL"/>
      </w:pPr>
      <w:r>
        <w:t xml:space="preserve">      properties:</w:t>
      </w:r>
    </w:p>
    <w:p w14:paraId="28DA428F" w14:textId="77777777" w:rsidR="003F6D0F" w:rsidRDefault="003F6D0F" w:rsidP="003F6D0F">
      <w:pPr>
        <w:pStyle w:val="PL"/>
      </w:pPr>
      <w:r>
        <w:t xml:space="preserve">        appId:</w:t>
      </w:r>
    </w:p>
    <w:p w14:paraId="58383E31" w14:textId="77777777" w:rsidR="003F6D0F" w:rsidRDefault="003F6D0F" w:rsidP="003F6D0F">
      <w:pPr>
        <w:pStyle w:val="PL"/>
      </w:pPr>
      <w:r>
        <w:t xml:space="preserve">          $ref: 'TS29571_CommonData.yaml#/components/schemas/ApplicationId'</w:t>
      </w:r>
    </w:p>
    <w:p w14:paraId="00B6BA44" w14:textId="77777777" w:rsidR="003F6D0F" w:rsidRDefault="003F6D0F" w:rsidP="003F6D0F">
      <w:pPr>
        <w:pStyle w:val="PL"/>
      </w:pPr>
      <w:r>
        <w:t xml:space="preserve">        ipTrafficFilter:</w:t>
      </w:r>
    </w:p>
    <w:p w14:paraId="7D147BB8" w14:textId="77777777" w:rsidR="003F6D0F" w:rsidRDefault="003F6D0F" w:rsidP="003F6D0F">
      <w:pPr>
        <w:pStyle w:val="PL"/>
      </w:pPr>
      <w:r>
        <w:t xml:space="preserve">          $ref: 'TS29122_CommonData.yaml#/components/schemas/FlowInfo'</w:t>
      </w:r>
    </w:p>
    <w:p w14:paraId="15DB4AD1" w14:textId="77777777" w:rsidR="003F6D0F" w:rsidRDefault="003F6D0F" w:rsidP="003F6D0F">
      <w:pPr>
        <w:pStyle w:val="PL"/>
      </w:pPr>
      <w:r>
        <w:t xml:space="preserve">        ratio:</w:t>
      </w:r>
    </w:p>
    <w:p w14:paraId="18D1F471" w14:textId="77777777" w:rsidR="003F6D0F" w:rsidRDefault="003F6D0F" w:rsidP="003F6D0F">
      <w:pPr>
        <w:pStyle w:val="PL"/>
      </w:pPr>
      <w:r>
        <w:t xml:space="preserve">          $ref: 'TS29571_CommonData.yaml#/components/schemas/SamplingRatio'</w:t>
      </w:r>
    </w:p>
    <w:p w14:paraId="499B5596" w14:textId="77777777" w:rsidR="003F6D0F" w:rsidRDefault="003F6D0F" w:rsidP="003F6D0F">
      <w:pPr>
        <w:pStyle w:val="PL"/>
      </w:pPr>
      <w:r>
        <w:t xml:space="preserve">      oneOf:</w:t>
      </w:r>
    </w:p>
    <w:p w14:paraId="672F40B8" w14:textId="77777777" w:rsidR="003F6D0F" w:rsidRDefault="003F6D0F" w:rsidP="003F6D0F">
      <w:pPr>
        <w:pStyle w:val="PL"/>
      </w:pPr>
      <w:r>
        <w:t xml:space="preserve">        - required: [appId]</w:t>
      </w:r>
    </w:p>
    <w:p w14:paraId="1AD2BBE5" w14:textId="77777777" w:rsidR="003F6D0F" w:rsidRDefault="003F6D0F" w:rsidP="003F6D0F">
      <w:pPr>
        <w:pStyle w:val="PL"/>
      </w:pPr>
      <w:r>
        <w:t xml:space="preserve">        - required: [ipTrafficFilter]</w:t>
      </w:r>
    </w:p>
    <w:p w14:paraId="217F0CFF" w14:textId="77777777" w:rsidR="003F6D0F" w:rsidRDefault="003F6D0F" w:rsidP="003F6D0F">
      <w:pPr>
        <w:pStyle w:val="PL"/>
      </w:pPr>
    </w:p>
    <w:p w14:paraId="22224D15" w14:textId="77777777" w:rsidR="003F6D0F" w:rsidRDefault="003F6D0F" w:rsidP="003F6D0F">
      <w:pPr>
        <w:pStyle w:val="PL"/>
      </w:pPr>
      <w:r>
        <w:t xml:space="preserve">    QosSustainabilityInfo:</w:t>
      </w:r>
    </w:p>
    <w:p w14:paraId="18F3EC2F" w14:textId="77777777" w:rsidR="003F6D0F" w:rsidRDefault="003F6D0F" w:rsidP="003F6D0F">
      <w:pPr>
        <w:pStyle w:val="PL"/>
      </w:pPr>
      <w:r>
        <w:t xml:space="preserve">      description: Represents the QoS Sustainability information.</w:t>
      </w:r>
    </w:p>
    <w:p w14:paraId="60B87A79" w14:textId="77777777" w:rsidR="003F6D0F" w:rsidRDefault="003F6D0F" w:rsidP="003F6D0F">
      <w:pPr>
        <w:pStyle w:val="PL"/>
      </w:pPr>
      <w:r>
        <w:t xml:space="preserve">      type: object</w:t>
      </w:r>
    </w:p>
    <w:p w14:paraId="203F6507" w14:textId="77777777" w:rsidR="003F6D0F" w:rsidRDefault="003F6D0F" w:rsidP="003F6D0F">
      <w:pPr>
        <w:pStyle w:val="PL"/>
      </w:pPr>
      <w:r>
        <w:t xml:space="preserve">      properties:</w:t>
      </w:r>
    </w:p>
    <w:p w14:paraId="3B1374B1" w14:textId="77777777" w:rsidR="003F6D0F" w:rsidRDefault="003F6D0F" w:rsidP="003F6D0F">
      <w:pPr>
        <w:pStyle w:val="PL"/>
      </w:pPr>
      <w:r>
        <w:t xml:space="preserve">        areaInfo:</w:t>
      </w:r>
    </w:p>
    <w:p w14:paraId="74707826" w14:textId="77777777" w:rsidR="003F6D0F" w:rsidRDefault="003F6D0F" w:rsidP="003F6D0F">
      <w:pPr>
        <w:pStyle w:val="PL"/>
      </w:pPr>
      <w:r>
        <w:t xml:space="preserve">          $ref: 'TS29554_Npcf_BDTPolicyControl.yaml#/components/schemas/NetworkAreaInfo'</w:t>
      </w:r>
    </w:p>
    <w:p w14:paraId="19BE3F72" w14:textId="77777777" w:rsidR="003F6D0F" w:rsidRDefault="003F6D0F" w:rsidP="003F6D0F">
      <w:pPr>
        <w:pStyle w:val="PL"/>
      </w:pPr>
      <w:r>
        <w:t xml:space="preserve">        </w:t>
      </w:r>
      <w:r>
        <w:rPr>
          <w:lang w:eastAsia="zh-CN"/>
        </w:rPr>
        <w:t>fineAreaInfos</w:t>
      </w:r>
      <w:r>
        <w:t>:</w:t>
      </w:r>
    </w:p>
    <w:p w14:paraId="3294B2C9" w14:textId="77777777" w:rsidR="003F6D0F" w:rsidRDefault="003F6D0F" w:rsidP="003F6D0F">
      <w:pPr>
        <w:pStyle w:val="PL"/>
      </w:pPr>
      <w:r>
        <w:t xml:space="preserve">          type: array</w:t>
      </w:r>
    </w:p>
    <w:p w14:paraId="0D9B8F9B" w14:textId="77777777" w:rsidR="003F6D0F" w:rsidRDefault="003F6D0F" w:rsidP="003F6D0F">
      <w:pPr>
        <w:pStyle w:val="PL"/>
      </w:pPr>
      <w:r>
        <w:t xml:space="preserve">          items:</w:t>
      </w:r>
    </w:p>
    <w:p w14:paraId="23E0E4D5" w14:textId="77777777" w:rsidR="003F6D0F" w:rsidRDefault="003F6D0F" w:rsidP="003F6D0F">
      <w:pPr>
        <w:pStyle w:val="PL"/>
      </w:pPr>
      <w:r>
        <w:t xml:space="preserve">            </w:t>
      </w:r>
      <w:r>
        <w:rPr>
          <w:rFonts w:cs="Courier New"/>
          <w:szCs w:val="16"/>
        </w:rPr>
        <w:t>$ref: 'TS29522_AMPolicyAuthorization.yaml#/components/schemas/GeographicalArea'</w:t>
      </w:r>
    </w:p>
    <w:p w14:paraId="05B789B6" w14:textId="77777777" w:rsidR="003F6D0F" w:rsidRDefault="003F6D0F" w:rsidP="003F6D0F">
      <w:pPr>
        <w:pStyle w:val="PL"/>
      </w:pPr>
      <w:r>
        <w:t xml:space="preserve">          minItems: 1</w:t>
      </w:r>
    </w:p>
    <w:p w14:paraId="6D2AC5C9" w14:textId="77777777" w:rsidR="003F6D0F" w:rsidRDefault="003F6D0F" w:rsidP="003F6D0F">
      <w:pPr>
        <w:pStyle w:val="PL"/>
        <w:rPr>
          <w:lang w:eastAsia="zh-CN"/>
        </w:rPr>
      </w:pPr>
      <w:r>
        <w:t xml:space="preserve">          description: </w:t>
      </w:r>
      <w:r>
        <w:rPr>
          <w:lang w:eastAsia="zh-CN"/>
        </w:rPr>
        <w:t>&gt;</w:t>
      </w:r>
    </w:p>
    <w:p w14:paraId="1CF2927A" w14:textId="77777777" w:rsidR="003F6D0F" w:rsidRDefault="003F6D0F" w:rsidP="003F6D0F">
      <w:pPr>
        <w:pStyle w:val="PL"/>
      </w:pPr>
      <w:r>
        <w:t xml:space="preserve">            This attribute contains the geographical locations in a fine granularity.        startTs:</w:t>
      </w:r>
    </w:p>
    <w:p w14:paraId="20EA1FE0" w14:textId="77777777" w:rsidR="003F6D0F" w:rsidRDefault="003F6D0F" w:rsidP="003F6D0F">
      <w:pPr>
        <w:pStyle w:val="PL"/>
      </w:pPr>
      <w:r>
        <w:t xml:space="preserve">          $ref: 'TS29571_CommonData.yaml#/components/schemas/DateTime'</w:t>
      </w:r>
    </w:p>
    <w:p w14:paraId="50D587C6" w14:textId="77777777" w:rsidR="003F6D0F" w:rsidRDefault="003F6D0F" w:rsidP="003F6D0F">
      <w:pPr>
        <w:pStyle w:val="PL"/>
      </w:pPr>
      <w:r>
        <w:lastRenderedPageBreak/>
        <w:t xml:space="preserve">        endTs:</w:t>
      </w:r>
    </w:p>
    <w:p w14:paraId="2AC6A800" w14:textId="77777777" w:rsidR="003F6D0F" w:rsidRDefault="003F6D0F" w:rsidP="003F6D0F">
      <w:pPr>
        <w:pStyle w:val="PL"/>
      </w:pPr>
      <w:r>
        <w:t xml:space="preserve">          $ref: 'TS29571_CommonData.yaml#/components/schemas/DateTime'</w:t>
      </w:r>
    </w:p>
    <w:p w14:paraId="2227BF26" w14:textId="77777777" w:rsidR="003F6D0F" w:rsidRDefault="003F6D0F" w:rsidP="003F6D0F">
      <w:pPr>
        <w:pStyle w:val="PL"/>
      </w:pPr>
      <w:r>
        <w:t xml:space="preserve">        qosFlowRetThd:</w:t>
      </w:r>
    </w:p>
    <w:p w14:paraId="69DCE2A7" w14:textId="77777777" w:rsidR="003F6D0F" w:rsidRDefault="003F6D0F" w:rsidP="003F6D0F">
      <w:pPr>
        <w:pStyle w:val="PL"/>
      </w:pPr>
      <w:r>
        <w:t xml:space="preserve">          $ref: '#/components/schemas/RetainabilityThreshold'</w:t>
      </w:r>
    </w:p>
    <w:p w14:paraId="59F0164E" w14:textId="77777777" w:rsidR="003F6D0F" w:rsidRDefault="003F6D0F" w:rsidP="003F6D0F">
      <w:pPr>
        <w:pStyle w:val="PL"/>
      </w:pPr>
      <w:r>
        <w:t xml:space="preserve">        ranUeThrouThd:</w:t>
      </w:r>
    </w:p>
    <w:p w14:paraId="6A948EEB" w14:textId="77777777" w:rsidR="003F6D0F" w:rsidRDefault="003F6D0F" w:rsidP="003F6D0F">
      <w:pPr>
        <w:pStyle w:val="PL"/>
      </w:pPr>
      <w:r>
        <w:t xml:space="preserve">          $ref: 'TS29571_CommonData.yaml#/components/schemas/BitRate'</w:t>
      </w:r>
    </w:p>
    <w:p w14:paraId="603BAC61" w14:textId="77777777" w:rsidR="003F6D0F" w:rsidRDefault="003F6D0F" w:rsidP="003F6D0F">
      <w:pPr>
        <w:pStyle w:val="PL"/>
      </w:pPr>
      <w:r>
        <w:t xml:space="preserve">        snssai:</w:t>
      </w:r>
    </w:p>
    <w:p w14:paraId="6C50EB5D" w14:textId="77777777" w:rsidR="003F6D0F" w:rsidRDefault="003F6D0F" w:rsidP="003F6D0F">
      <w:pPr>
        <w:pStyle w:val="PL"/>
      </w:pPr>
      <w:r>
        <w:t xml:space="preserve">          $ref: 'TS29571_CommonData.yaml#/components/schemas/Snssai'</w:t>
      </w:r>
    </w:p>
    <w:p w14:paraId="77623EBA" w14:textId="77777777" w:rsidR="003F6D0F" w:rsidRDefault="003F6D0F" w:rsidP="003F6D0F">
      <w:pPr>
        <w:pStyle w:val="PL"/>
      </w:pPr>
      <w:r>
        <w:t xml:space="preserve">        confidence:</w:t>
      </w:r>
    </w:p>
    <w:p w14:paraId="0F0D4DCD" w14:textId="77777777" w:rsidR="003F6D0F" w:rsidRDefault="003F6D0F" w:rsidP="003F6D0F">
      <w:pPr>
        <w:pStyle w:val="PL"/>
      </w:pPr>
      <w:r>
        <w:t xml:space="preserve">          $ref: 'TS29571_CommonData.yaml#/components/schemas/Uinteger'</w:t>
      </w:r>
    </w:p>
    <w:p w14:paraId="0C6E5810" w14:textId="77777777" w:rsidR="003F6D0F" w:rsidRDefault="003F6D0F" w:rsidP="003F6D0F">
      <w:pPr>
        <w:pStyle w:val="PL"/>
      </w:pPr>
      <w:r>
        <w:t xml:space="preserve">      one</w:t>
      </w:r>
      <w:r>
        <w:rPr>
          <w:lang w:val="en-US" w:eastAsia="zh-CN"/>
        </w:rPr>
        <w:t>O</w:t>
      </w:r>
      <w:r>
        <w:t>f:</w:t>
      </w:r>
    </w:p>
    <w:p w14:paraId="00352633" w14:textId="77777777" w:rsidR="003F6D0F" w:rsidRDefault="003F6D0F" w:rsidP="003F6D0F">
      <w:pPr>
        <w:pStyle w:val="PL"/>
      </w:pPr>
      <w:r>
        <w:t xml:space="preserve">        - required: [qosFlowRetThd]</w:t>
      </w:r>
    </w:p>
    <w:p w14:paraId="1207117A" w14:textId="77777777" w:rsidR="003F6D0F" w:rsidRDefault="003F6D0F" w:rsidP="003F6D0F">
      <w:pPr>
        <w:pStyle w:val="PL"/>
      </w:pPr>
      <w:r>
        <w:t xml:space="preserve">        - required: [ranUeThrouThd]</w:t>
      </w:r>
    </w:p>
    <w:p w14:paraId="34362979" w14:textId="77777777" w:rsidR="003F6D0F" w:rsidRDefault="003F6D0F" w:rsidP="003F6D0F">
      <w:pPr>
        <w:pStyle w:val="PL"/>
      </w:pPr>
    </w:p>
    <w:p w14:paraId="1CE1D8FD" w14:textId="77777777" w:rsidR="003F6D0F" w:rsidRDefault="003F6D0F" w:rsidP="003F6D0F">
      <w:pPr>
        <w:pStyle w:val="PL"/>
      </w:pPr>
      <w:r>
        <w:t xml:space="preserve">    QosRequirement:</w:t>
      </w:r>
    </w:p>
    <w:p w14:paraId="1F4E1949" w14:textId="77777777" w:rsidR="003F6D0F" w:rsidRDefault="003F6D0F" w:rsidP="003F6D0F">
      <w:pPr>
        <w:pStyle w:val="PL"/>
      </w:pPr>
      <w:r>
        <w:t xml:space="preserve">      description: Represents the QoS requirements.</w:t>
      </w:r>
    </w:p>
    <w:p w14:paraId="122CC1EA" w14:textId="77777777" w:rsidR="003F6D0F" w:rsidRDefault="003F6D0F" w:rsidP="003F6D0F">
      <w:pPr>
        <w:pStyle w:val="PL"/>
      </w:pPr>
      <w:r>
        <w:t xml:space="preserve">      type: object</w:t>
      </w:r>
    </w:p>
    <w:p w14:paraId="5A17F0EB" w14:textId="77777777" w:rsidR="003F6D0F" w:rsidRDefault="003F6D0F" w:rsidP="003F6D0F">
      <w:pPr>
        <w:pStyle w:val="PL"/>
      </w:pPr>
      <w:r>
        <w:t xml:space="preserve">      properties:</w:t>
      </w:r>
    </w:p>
    <w:p w14:paraId="63824913" w14:textId="77777777" w:rsidR="003F6D0F" w:rsidRDefault="003F6D0F" w:rsidP="003F6D0F">
      <w:pPr>
        <w:pStyle w:val="PL"/>
      </w:pPr>
      <w:r>
        <w:t xml:space="preserve">        5qi:</w:t>
      </w:r>
    </w:p>
    <w:p w14:paraId="183A58B6" w14:textId="77777777" w:rsidR="003F6D0F" w:rsidRDefault="003F6D0F" w:rsidP="003F6D0F">
      <w:pPr>
        <w:pStyle w:val="PL"/>
      </w:pPr>
      <w:r>
        <w:t xml:space="preserve">          $ref: 'TS29571_CommonData.yaml#/components/schemas/5Qi'</w:t>
      </w:r>
    </w:p>
    <w:p w14:paraId="116A0CCC" w14:textId="77777777" w:rsidR="003F6D0F" w:rsidRDefault="003F6D0F" w:rsidP="003F6D0F">
      <w:pPr>
        <w:pStyle w:val="PL"/>
      </w:pPr>
      <w:r>
        <w:t xml:space="preserve">        gfbrUl:</w:t>
      </w:r>
    </w:p>
    <w:p w14:paraId="2C7996F2" w14:textId="77777777" w:rsidR="003F6D0F" w:rsidRDefault="003F6D0F" w:rsidP="003F6D0F">
      <w:pPr>
        <w:pStyle w:val="PL"/>
      </w:pPr>
      <w:r>
        <w:t xml:space="preserve">          $ref: 'TS29571_CommonData.yaml#/components/schemas/BitRate'</w:t>
      </w:r>
    </w:p>
    <w:p w14:paraId="4FA09B87" w14:textId="77777777" w:rsidR="003F6D0F" w:rsidRDefault="003F6D0F" w:rsidP="003F6D0F">
      <w:pPr>
        <w:pStyle w:val="PL"/>
      </w:pPr>
      <w:r>
        <w:t xml:space="preserve">        gfbrDl:</w:t>
      </w:r>
    </w:p>
    <w:p w14:paraId="5F7B6D2C" w14:textId="77777777" w:rsidR="003F6D0F" w:rsidRDefault="003F6D0F" w:rsidP="003F6D0F">
      <w:pPr>
        <w:pStyle w:val="PL"/>
      </w:pPr>
      <w:r>
        <w:t xml:space="preserve">          $ref: 'TS29571_CommonData.yaml#/components/schemas/BitRate'</w:t>
      </w:r>
    </w:p>
    <w:p w14:paraId="1D1816BD" w14:textId="77777777" w:rsidR="003F6D0F" w:rsidRDefault="003F6D0F" w:rsidP="003F6D0F">
      <w:pPr>
        <w:pStyle w:val="PL"/>
      </w:pPr>
      <w:r>
        <w:t xml:space="preserve">        resType:</w:t>
      </w:r>
    </w:p>
    <w:p w14:paraId="402D1DC3" w14:textId="77777777" w:rsidR="003F6D0F" w:rsidRDefault="003F6D0F" w:rsidP="003F6D0F">
      <w:pPr>
        <w:pStyle w:val="PL"/>
      </w:pPr>
      <w:r>
        <w:t xml:space="preserve">          $ref: 'TS29571_CommonData.yaml#/components/schemas/QosResourceType'</w:t>
      </w:r>
    </w:p>
    <w:p w14:paraId="1DDB9829" w14:textId="77777777" w:rsidR="003F6D0F" w:rsidRDefault="003F6D0F" w:rsidP="003F6D0F">
      <w:pPr>
        <w:pStyle w:val="PL"/>
      </w:pPr>
      <w:r>
        <w:t xml:space="preserve">        pdb:</w:t>
      </w:r>
    </w:p>
    <w:p w14:paraId="0C6919F7" w14:textId="77777777" w:rsidR="003F6D0F" w:rsidRDefault="003F6D0F" w:rsidP="003F6D0F">
      <w:pPr>
        <w:pStyle w:val="PL"/>
      </w:pPr>
      <w:r>
        <w:t xml:space="preserve">          $ref: 'TS29571_CommonData.yaml#/components/schemas/PacketDelBudget'</w:t>
      </w:r>
    </w:p>
    <w:p w14:paraId="3715CDA1" w14:textId="77777777" w:rsidR="003F6D0F" w:rsidRDefault="003F6D0F" w:rsidP="003F6D0F">
      <w:pPr>
        <w:pStyle w:val="PL"/>
      </w:pPr>
      <w:r>
        <w:t xml:space="preserve">        per:</w:t>
      </w:r>
    </w:p>
    <w:p w14:paraId="5A7E7C78" w14:textId="77777777" w:rsidR="003F6D0F" w:rsidRDefault="003F6D0F" w:rsidP="003F6D0F">
      <w:pPr>
        <w:pStyle w:val="PL"/>
      </w:pPr>
      <w:r>
        <w:t xml:space="preserve">          $ref: 'TS29571_CommonData.yaml#/components/schemas/PacketErrRate'</w:t>
      </w:r>
    </w:p>
    <w:p w14:paraId="4179DF69" w14:textId="77777777" w:rsidR="003F6D0F" w:rsidRDefault="003F6D0F" w:rsidP="003F6D0F">
      <w:pPr>
        <w:pStyle w:val="PL"/>
      </w:pPr>
      <w:r>
        <w:t xml:space="preserve">        </w:t>
      </w:r>
      <w:r>
        <w:rPr>
          <w:lang w:eastAsia="zh-CN"/>
        </w:rPr>
        <w:t>deviceSpeed</w:t>
      </w:r>
      <w:r>
        <w:t>:</w:t>
      </w:r>
    </w:p>
    <w:p w14:paraId="7B7C947C" w14:textId="77777777" w:rsidR="003F6D0F" w:rsidRDefault="003F6D0F" w:rsidP="003F6D0F">
      <w:pPr>
        <w:pStyle w:val="PL"/>
      </w:pPr>
      <w:r>
        <w:t xml:space="preserve">          $ref: 'TS29572_Nlmf_Location.yaml#/components/schemas/VelocityEstimate'</w:t>
      </w:r>
    </w:p>
    <w:p w14:paraId="755954FA" w14:textId="77777777" w:rsidR="003F6D0F" w:rsidRDefault="003F6D0F" w:rsidP="003F6D0F">
      <w:pPr>
        <w:pStyle w:val="PL"/>
      </w:pPr>
      <w:r>
        <w:t xml:space="preserve">        </w:t>
      </w:r>
      <w:r>
        <w:rPr>
          <w:rFonts w:hint="eastAsia"/>
          <w:lang w:eastAsia="zh-CN"/>
        </w:rPr>
        <w:t>d</w:t>
      </w:r>
      <w:r>
        <w:rPr>
          <w:lang w:eastAsia="zh-CN"/>
        </w:rPr>
        <w:t>eviceType</w:t>
      </w:r>
      <w:r>
        <w:t>:</w:t>
      </w:r>
    </w:p>
    <w:p w14:paraId="7F1DE571" w14:textId="77777777" w:rsidR="003F6D0F" w:rsidRDefault="003F6D0F" w:rsidP="003F6D0F">
      <w:pPr>
        <w:pStyle w:val="PL"/>
      </w:pPr>
      <w:r>
        <w:t xml:space="preserve">          $ref: '#/components/schemas/</w:t>
      </w:r>
      <w:r>
        <w:rPr>
          <w:rFonts w:hint="eastAsia"/>
          <w:lang w:eastAsia="zh-CN"/>
        </w:rPr>
        <w:t>D</w:t>
      </w:r>
      <w:r>
        <w:rPr>
          <w:lang w:eastAsia="zh-CN"/>
        </w:rPr>
        <w:t>eviceType</w:t>
      </w:r>
      <w:r>
        <w:t>'</w:t>
      </w:r>
    </w:p>
    <w:p w14:paraId="38F80C2C" w14:textId="77777777" w:rsidR="003F6D0F" w:rsidRDefault="003F6D0F" w:rsidP="003F6D0F">
      <w:pPr>
        <w:pStyle w:val="PL"/>
      </w:pPr>
      <w:r>
        <w:t xml:space="preserve">      oneOf:</w:t>
      </w:r>
    </w:p>
    <w:p w14:paraId="1EF7D206" w14:textId="77777777" w:rsidR="003F6D0F" w:rsidRDefault="003F6D0F" w:rsidP="003F6D0F">
      <w:pPr>
        <w:pStyle w:val="PL"/>
      </w:pPr>
      <w:r>
        <w:t xml:space="preserve">        - required: [5qi]</w:t>
      </w:r>
    </w:p>
    <w:p w14:paraId="2440E215" w14:textId="77777777" w:rsidR="003F6D0F" w:rsidRDefault="003F6D0F" w:rsidP="003F6D0F">
      <w:pPr>
        <w:pStyle w:val="PL"/>
      </w:pPr>
      <w:r>
        <w:t xml:space="preserve">        - required: [resType]</w:t>
      </w:r>
    </w:p>
    <w:p w14:paraId="682E186B" w14:textId="77777777" w:rsidR="003F6D0F" w:rsidRDefault="003F6D0F" w:rsidP="003F6D0F">
      <w:pPr>
        <w:pStyle w:val="PL"/>
      </w:pPr>
    </w:p>
    <w:p w14:paraId="4B6BA413" w14:textId="77777777" w:rsidR="003F6D0F" w:rsidRDefault="003F6D0F" w:rsidP="003F6D0F">
      <w:pPr>
        <w:pStyle w:val="PL"/>
      </w:pPr>
      <w:r>
        <w:t xml:space="preserve">    ThresholdLevel:</w:t>
      </w:r>
    </w:p>
    <w:p w14:paraId="7B82599F" w14:textId="77777777" w:rsidR="003F6D0F" w:rsidRDefault="003F6D0F" w:rsidP="003F6D0F">
      <w:pPr>
        <w:pStyle w:val="PL"/>
      </w:pPr>
      <w:r>
        <w:t xml:space="preserve">      description: Represents a threshold level.</w:t>
      </w:r>
    </w:p>
    <w:p w14:paraId="52B5181B" w14:textId="77777777" w:rsidR="003F6D0F" w:rsidRDefault="003F6D0F" w:rsidP="003F6D0F">
      <w:pPr>
        <w:pStyle w:val="PL"/>
      </w:pPr>
      <w:r>
        <w:t xml:space="preserve">      type: object</w:t>
      </w:r>
    </w:p>
    <w:p w14:paraId="086A9AA7" w14:textId="77777777" w:rsidR="003F6D0F" w:rsidRDefault="003F6D0F" w:rsidP="003F6D0F">
      <w:pPr>
        <w:pStyle w:val="PL"/>
      </w:pPr>
      <w:r>
        <w:t xml:space="preserve">      properties:</w:t>
      </w:r>
    </w:p>
    <w:p w14:paraId="7CBBC025" w14:textId="77777777" w:rsidR="003F6D0F" w:rsidRDefault="003F6D0F" w:rsidP="003F6D0F">
      <w:pPr>
        <w:pStyle w:val="PL"/>
      </w:pPr>
      <w:r>
        <w:t xml:space="preserve">        congLevel:</w:t>
      </w:r>
    </w:p>
    <w:p w14:paraId="49C75695" w14:textId="77777777" w:rsidR="003F6D0F" w:rsidRDefault="003F6D0F" w:rsidP="003F6D0F">
      <w:pPr>
        <w:pStyle w:val="PL"/>
      </w:pPr>
      <w:r>
        <w:t xml:space="preserve">          type: integer</w:t>
      </w:r>
    </w:p>
    <w:p w14:paraId="7F5177CE" w14:textId="77777777" w:rsidR="003F6D0F" w:rsidRDefault="003F6D0F" w:rsidP="003F6D0F">
      <w:pPr>
        <w:pStyle w:val="PL"/>
      </w:pPr>
      <w:r>
        <w:t xml:space="preserve">        nfLoadLevel:</w:t>
      </w:r>
    </w:p>
    <w:p w14:paraId="736E0654" w14:textId="77777777" w:rsidR="003F6D0F" w:rsidRDefault="003F6D0F" w:rsidP="003F6D0F">
      <w:pPr>
        <w:pStyle w:val="PL"/>
      </w:pPr>
      <w:r>
        <w:t xml:space="preserve">          type: integer</w:t>
      </w:r>
    </w:p>
    <w:p w14:paraId="5EF5C551" w14:textId="77777777" w:rsidR="003F6D0F" w:rsidRDefault="003F6D0F" w:rsidP="003F6D0F">
      <w:pPr>
        <w:pStyle w:val="PL"/>
      </w:pPr>
      <w:r>
        <w:t xml:space="preserve">        nfCpuUsage:</w:t>
      </w:r>
    </w:p>
    <w:p w14:paraId="159F978F" w14:textId="77777777" w:rsidR="003F6D0F" w:rsidRDefault="003F6D0F" w:rsidP="003F6D0F">
      <w:pPr>
        <w:pStyle w:val="PL"/>
      </w:pPr>
      <w:r>
        <w:t xml:space="preserve">          type: integer</w:t>
      </w:r>
    </w:p>
    <w:p w14:paraId="26860857" w14:textId="77777777" w:rsidR="003F6D0F" w:rsidRDefault="003F6D0F" w:rsidP="003F6D0F">
      <w:pPr>
        <w:pStyle w:val="PL"/>
      </w:pPr>
      <w:r>
        <w:t xml:space="preserve">        nfMemoryUsage:</w:t>
      </w:r>
    </w:p>
    <w:p w14:paraId="7EFABEB4" w14:textId="77777777" w:rsidR="003F6D0F" w:rsidRDefault="003F6D0F" w:rsidP="003F6D0F">
      <w:pPr>
        <w:pStyle w:val="PL"/>
      </w:pPr>
      <w:r>
        <w:t xml:space="preserve">          type: integer</w:t>
      </w:r>
    </w:p>
    <w:p w14:paraId="7472FC12" w14:textId="77777777" w:rsidR="003F6D0F" w:rsidRDefault="003F6D0F" w:rsidP="003F6D0F">
      <w:pPr>
        <w:pStyle w:val="PL"/>
      </w:pPr>
      <w:r>
        <w:t xml:space="preserve">        nfStorageUsage:</w:t>
      </w:r>
    </w:p>
    <w:p w14:paraId="7A3D21F7" w14:textId="77777777" w:rsidR="003F6D0F" w:rsidRDefault="003F6D0F" w:rsidP="003F6D0F">
      <w:pPr>
        <w:pStyle w:val="PL"/>
      </w:pPr>
      <w:r>
        <w:t xml:space="preserve">          type: integer</w:t>
      </w:r>
    </w:p>
    <w:p w14:paraId="164D026F" w14:textId="77777777" w:rsidR="003F6D0F" w:rsidRDefault="003F6D0F" w:rsidP="003F6D0F">
      <w:pPr>
        <w:pStyle w:val="PL"/>
      </w:pPr>
      <w:r>
        <w:t xml:space="preserve">        </w:t>
      </w:r>
      <w:r>
        <w:rPr>
          <w:lang w:eastAsia="zh-CN"/>
        </w:rPr>
        <w:t>avgTrafficRate</w:t>
      </w:r>
      <w:r>
        <w:t>:</w:t>
      </w:r>
    </w:p>
    <w:p w14:paraId="23631FFD" w14:textId="77777777" w:rsidR="003F6D0F" w:rsidRDefault="003F6D0F" w:rsidP="003F6D0F">
      <w:pPr>
        <w:pStyle w:val="PL"/>
      </w:pPr>
      <w:r>
        <w:t xml:space="preserve">          $ref: 'TS29571_CommonData.yaml#/components/schemas/BitRate'</w:t>
      </w:r>
    </w:p>
    <w:p w14:paraId="2CCEE136" w14:textId="77777777" w:rsidR="003F6D0F" w:rsidRDefault="003F6D0F" w:rsidP="003F6D0F">
      <w:pPr>
        <w:pStyle w:val="PL"/>
      </w:pPr>
      <w:r>
        <w:t xml:space="preserve">        maxTrafficRate:</w:t>
      </w:r>
    </w:p>
    <w:p w14:paraId="17A2A638" w14:textId="77777777" w:rsidR="003F6D0F" w:rsidRDefault="003F6D0F" w:rsidP="003F6D0F">
      <w:pPr>
        <w:pStyle w:val="PL"/>
      </w:pPr>
      <w:r>
        <w:rPr>
          <w:lang w:val="en-US"/>
        </w:rPr>
        <w:t xml:space="preserve">          </w:t>
      </w:r>
      <w:r>
        <w:t>$ref: 'TS29571_CommonData.yaml#/components/schemas/BitRate'</w:t>
      </w:r>
    </w:p>
    <w:p w14:paraId="55CF5E67" w14:textId="77777777" w:rsidR="003F6D0F" w:rsidRDefault="003F6D0F" w:rsidP="003F6D0F">
      <w:pPr>
        <w:pStyle w:val="PL"/>
      </w:pPr>
      <w:r>
        <w:t xml:space="preserve">        </w:t>
      </w:r>
      <w:r>
        <w:rPr>
          <w:lang w:eastAsia="zh-CN"/>
        </w:rPr>
        <w:t>minTrafficRate</w:t>
      </w:r>
      <w:r>
        <w:t>:</w:t>
      </w:r>
    </w:p>
    <w:p w14:paraId="0F6567C4" w14:textId="77777777" w:rsidR="003F6D0F" w:rsidRDefault="003F6D0F" w:rsidP="003F6D0F">
      <w:pPr>
        <w:pStyle w:val="PL"/>
      </w:pPr>
      <w:r>
        <w:t xml:space="preserve">          $ref: 'TS29571_CommonData.yaml#/components/schemas/BitRate'</w:t>
      </w:r>
    </w:p>
    <w:p w14:paraId="404A9595" w14:textId="77777777" w:rsidR="003F6D0F" w:rsidRDefault="003F6D0F" w:rsidP="003F6D0F">
      <w:pPr>
        <w:pStyle w:val="PL"/>
      </w:pPr>
      <w:r>
        <w:t xml:space="preserve">        aggTrafficRate:</w:t>
      </w:r>
    </w:p>
    <w:p w14:paraId="085944A2" w14:textId="77777777" w:rsidR="003F6D0F" w:rsidRDefault="003F6D0F" w:rsidP="003F6D0F">
      <w:pPr>
        <w:pStyle w:val="PL"/>
      </w:pPr>
      <w:r>
        <w:rPr>
          <w:lang w:val="en-US"/>
        </w:rPr>
        <w:t xml:space="preserve">          </w:t>
      </w:r>
      <w:r>
        <w:t>$ref: 'TS29571_CommonData.yaml#/components/schemas/BitRate'</w:t>
      </w:r>
    </w:p>
    <w:p w14:paraId="63AAA39C" w14:textId="77777777" w:rsidR="003F6D0F" w:rsidRDefault="003F6D0F" w:rsidP="003F6D0F">
      <w:pPr>
        <w:pStyle w:val="PL"/>
      </w:pPr>
      <w:r>
        <w:t xml:space="preserve">        </w:t>
      </w:r>
      <w:r>
        <w:rPr>
          <w:lang w:eastAsia="zh-CN"/>
        </w:rPr>
        <w:t>varTrafficRate</w:t>
      </w:r>
      <w:r>
        <w:t>:</w:t>
      </w:r>
    </w:p>
    <w:p w14:paraId="245390AF" w14:textId="77777777" w:rsidR="003F6D0F" w:rsidRDefault="003F6D0F" w:rsidP="003F6D0F">
      <w:pPr>
        <w:pStyle w:val="PL"/>
      </w:pPr>
      <w:r>
        <w:t xml:space="preserve">          $ref: 'TS29571_CommonData.yaml#/components/schemas/Float'</w:t>
      </w:r>
    </w:p>
    <w:p w14:paraId="34E24A77" w14:textId="77777777" w:rsidR="003F6D0F" w:rsidRDefault="003F6D0F" w:rsidP="003F6D0F">
      <w:pPr>
        <w:pStyle w:val="PL"/>
      </w:pPr>
      <w:r>
        <w:t xml:space="preserve">        </w:t>
      </w:r>
      <w:r>
        <w:rPr>
          <w:lang w:eastAsia="zh-CN"/>
        </w:rPr>
        <w:t>avgPacketDelay</w:t>
      </w:r>
      <w:r>
        <w:t>:</w:t>
      </w:r>
    </w:p>
    <w:p w14:paraId="684F763E"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4B781F82" w14:textId="77777777" w:rsidR="003F6D0F" w:rsidRDefault="003F6D0F" w:rsidP="003F6D0F">
      <w:pPr>
        <w:pStyle w:val="PL"/>
      </w:pPr>
      <w:r>
        <w:t xml:space="preserve">        </w:t>
      </w:r>
      <w:r>
        <w:rPr>
          <w:lang w:eastAsia="zh-CN"/>
        </w:rPr>
        <w:t>maxPacketDelay</w:t>
      </w:r>
      <w:r>
        <w:t>:</w:t>
      </w:r>
    </w:p>
    <w:p w14:paraId="5A5DA926" w14:textId="77777777" w:rsidR="003F6D0F" w:rsidRDefault="003F6D0F" w:rsidP="003F6D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2EF85C" w14:textId="77777777" w:rsidR="003F6D0F" w:rsidRDefault="003F6D0F" w:rsidP="003F6D0F">
      <w:pPr>
        <w:pStyle w:val="PL"/>
      </w:pPr>
      <w:r>
        <w:t xml:space="preserve">        </w:t>
      </w:r>
      <w:r>
        <w:rPr>
          <w:lang w:eastAsia="zh-CN"/>
        </w:rPr>
        <w:t>varPacketDelay</w:t>
      </w:r>
      <w:r>
        <w:t>:</w:t>
      </w:r>
    </w:p>
    <w:p w14:paraId="62FACE4A" w14:textId="77777777" w:rsidR="003F6D0F" w:rsidRDefault="003F6D0F" w:rsidP="003F6D0F">
      <w:pPr>
        <w:pStyle w:val="PL"/>
      </w:pPr>
      <w:r>
        <w:t xml:space="preserve">          $ref: 'TS29571_CommonData.yaml#/components/schemas/Float'</w:t>
      </w:r>
    </w:p>
    <w:p w14:paraId="4AC8EA2A" w14:textId="77777777" w:rsidR="003F6D0F" w:rsidRDefault="003F6D0F" w:rsidP="003F6D0F">
      <w:pPr>
        <w:pStyle w:val="PL"/>
      </w:pPr>
      <w:r>
        <w:t xml:space="preserve">        </w:t>
      </w:r>
      <w:r>
        <w:rPr>
          <w:lang w:eastAsia="zh-CN"/>
        </w:rPr>
        <w:t>avgPacketLossRate</w:t>
      </w:r>
      <w:r>
        <w:t>:</w:t>
      </w:r>
    </w:p>
    <w:p w14:paraId="18CC1BB6"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94FCF69" w14:textId="77777777" w:rsidR="003F6D0F" w:rsidRDefault="003F6D0F" w:rsidP="003F6D0F">
      <w:pPr>
        <w:pStyle w:val="PL"/>
      </w:pPr>
      <w:r>
        <w:t xml:space="preserve">        </w:t>
      </w:r>
      <w:r>
        <w:rPr>
          <w:lang w:eastAsia="zh-CN"/>
        </w:rPr>
        <w:t>maxPacketLossRate</w:t>
      </w:r>
      <w:r>
        <w:t>:</w:t>
      </w:r>
    </w:p>
    <w:p w14:paraId="35D4D51F"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0E845" w14:textId="77777777" w:rsidR="003F6D0F" w:rsidRDefault="003F6D0F" w:rsidP="003F6D0F">
      <w:pPr>
        <w:pStyle w:val="PL"/>
      </w:pPr>
      <w:r>
        <w:t xml:space="preserve">        </w:t>
      </w:r>
      <w:r>
        <w:rPr>
          <w:lang w:eastAsia="zh-CN"/>
        </w:rPr>
        <w:t>varPacketLossRate</w:t>
      </w:r>
      <w:r>
        <w:t>:</w:t>
      </w:r>
    </w:p>
    <w:p w14:paraId="5ADB6905" w14:textId="77777777" w:rsidR="003F6D0F" w:rsidRDefault="003F6D0F" w:rsidP="003F6D0F">
      <w:pPr>
        <w:pStyle w:val="PL"/>
      </w:pPr>
      <w:r>
        <w:t xml:space="preserve">          $ref: 'TS29571_CommonData.yaml#/components/schemas/Float'</w:t>
      </w:r>
    </w:p>
    <w:p w14:paraId="2E58C95F" w14:textId="77777777" w:rsidR="003F6D0F" w:rsidRDefault="003F6D0F" w:rsidP="003F6D0F">
      <w:pPr>
        <w:pStyle w:val="PL"/>
      </w:pPr>
      <w:r>
        <w:t xml:space="preserve">        svcExpLevel:</w:t>
      </w:r>
    </w:p>
    <w:p w14:paraId="1F321236" w14:textId="77777777" w:rsidR="003F6D0F" w:rsidRDefault="003F6D0F" w:rsidP="003F6D0F">
      <w:pPr>
        <w:pStyle w:val="PL"/>
      </w:pPr>
      <w:r>
        <w:t xml:space="preserve">          $ref: 'TS29571_CommonData.yaml#/components/schemas/Float'</w:t>
      </w:r>
    </w:p>
    <w:p w14:paraId="5EF16D25" w14:textId="77777777" w:rsidR="003F6D0F" w:rsidRDefault="003F6D0F" w:rsidP="003F6D0F">
      <w:pPr>
        <w:pStyle w:val="PL"/>
      </w:pPr>
      <w:r>
        <w:t xml:space="preserve">        speed:</w:t>
      </w:r>
    </w:p>
    <w:p w14:paraId="6EF501E0" w14:textId="77777777" w:rsidR="003F6D0F" w:rsidRDefault="003F6D0F" w:rsidP="003F6D0F">
      <w:pPr>
        <w:pStyle w:val="PL"/>
      </w:pPr>
      <w:r>
        <w:t xml:space="preserve">          $ref: 'TS29571_CommonData.yaml#/components/schemas/Float'</w:t>
      </w:r>
    </w:p>
    <w:p w14:paraId="4855DB9F" w14:textId="77777777" w:rsidR="003F6D0F" w:rsidRDefault="003F6D0F" w:rsidP="003F6D0F">
      <w:pPr>
        <w:pStyle w:val="PL"/>
      </w:pPr>
    </w:p>
    <w:p w14:paraId="20D7364F" w14:textId="77777777" w:rsidR="003F6D0F" w:rsidRDefault="003F6D0F" w:rsidP="003F6D0F">
      <w:pPr>
        <w:pStyle w:val="PL"/>
      </w:pPr>
      <w:r>
        <w:t xml:space="preserve">    NfLoadLevelInformation:</w:t>
      </w:r>
    </w:p>
    <w:p w14:paraId="7B4B3C7A" w14:textId="77777777" w:rsidR="003F6D0F" w:rsidRDefault="003F6D0F" w:rsidP="003F6D0F">
      <w:pPr>
        <w:pStyle w:val="PL"/>
      </w:pPr>
      <w:r>
        <w:t xml:space="preserve">      description: Represents load level information of a given NF instance.</w:t>
      </w:r>
    </w:p>
    <w:p w14:paraId="105C14FA" w14:textId="77777777" w:rsidR="003F6D0F" w:rsidRDefault="003F6D0F" w:rsidP="003F6D0F">
      <w:pPr>
        <w:pStyle w:val="PL"/>
      </w:pPr>
      <w:r>
        <w:t xml:space="preserve">      type: object</w:t>
      </w:r>
    </w:p>
    <w:p w14:paraId="379D69A7" w14:textId="77777777" w:rsidR="003F6D0F" w:rsidRDefault="003F6D0F" w:rsidP="003F6D0F">
      <w:pPr>
        <w:pStyle w:val="PL"/>
      </w:pPr>
      <w:r>
        <w:t xml:space="preserve">      properties:</w:t>
      </w:r>
    </w:p>
    <w:p w14:paraId="2CEAF34D" w14:textId="77777777" w:rsidR="003F6D0F" w:rsidRDefault="003F6D0F" w:rsidP="003F6D0F">
      <w:pPr>
        <w:pStyle w:val="PL"/>
      </w:pPr>
      <w:r>
        <w:t xml:space="preserve">        nfType:</w:t>
      </w:r>
    </w:p>
    <w:p w14:paraId="4C849D53" w14:textId="77777777" w:rsidR="003F6D0F" w:rsidRDefault="003F6D0F" w:rsidP="003F6D0F">
      <w:pPr>
        <w:pStyle w:val="PL"/>
      </w:pPr>
      <w:r>
        <w:t xml:space="preserve">          $ref: 'TS29510_Nnrf_NFManagement.yaml#/components/schemas/NFType'</w:t>
      </w:r>
    </w:p>
    <w:p w14:paraId="16945684" w14:textId="77777777" w:rsidR="003F6D0F" w:rsidRDefault="003F6D0F" w:rsidP="003F6D0F">
      <w:pPr>
        <w:pStyle w:val="PL"/>
      </w:pPr>
      <w:r>
        <w:t xml:space="preserve">        nfInstanceId:</w:t>
      </w:r>
    </w:p>
    <w:p w14:paraId="53C7C5DE" w14:textId="77777777" w:rsidR="003F6D0F" w:rsidRDefault="003F6D0F" w:rsidP="003F6D0F">
      <w:pPr>
        <w:pStyle w:val="PL"/>
      </w:pPr>
      <w:r>
        <w:t xml:space="preserve">          $ref: 'TS29571_CommonData.yaml#/components/schemas/NfInstanceId'</w:t>
      </w:r>
    </w:p>
    <w:p w14:paraId="31FEAD2A" w14:textId="77777777" w:rsidR="003F6D0F" w:rsidRDefault="003F6D0F" w:rsidP="003F6D0F">
      <w:pPr>
        <w:pStyle w:val="PL"/>
      </w:pPr>
      <w:r>
        <w:t xml:space="preserve">        nfSetId:</w:t>
      </w:r>
    </w:p>
    <w:p w14:paraId="12460418" w14:textId="77777777" w:rsidR="003F6D0F" w:rsidRDefault="003F6D0F" w:rsidP="003F6D0F">
      <w:pPr>
        <w:pStyle w:val="PL"/>
      </w:pPr>
      <w:r>
        <w:t xml:space="preserve">          $ref: 'TS29571_CommonData.yaml#/components/schemas/NfSetId'</w:t>
      </w:r>
    </w:p>
    <w:p w14:paraId="2317CC69" w14:textId="77777777" w:rsidR="003F6D0F" w:rsidRDefault="003F6D0F" w:rsidP="003F6D0F">
      <w:pPr>
        <w:pStyle w:val="PL"/>
      </w:pPr>
      <w:r>
        <w:t xml:space="preserve">        nfStatus:</w:t>
      </w:r>
    </w:p>
    <w:p w14:paraId="63099AC1" w14:textId="77777777" w:rsidR="003F6D0F" w:rsidRDefault="003F6D0F" w:rsidP="003F6D0F">
      <w:pPr>
        <w:pStyle w:val="PL"/>
      </w:pPr>
      <w:r>
        <w:t xml:space="preserve">          $ref: '#/components/schemas/NfStatus'</w:t>
      </w:r>
    </w:p>
    <w:p w14:paraId="0282CA50" w14:textId="77777777" w:rsidR="003F6D0F" w:rsidRDefault="003F6D0F" w:rsidP="003F6D0F">
      <w:pPr>
        <w:pStyle w:val="PL"/>
      </w:pPr>
      <w:r>
        <w:t xml:space="preserve">        nfCpuUsage:</w:t>
      </w:r>
    </w:p>
    <w:p w14:paraId="6E981DA0" w14:textId="77777777" w:rsidR="003F6D0F" w:rsidRDefault="003F6D0F" w:rsidP="003F6D0F">
      <w:pPr>
        <w:pStyle w:val="PL"/>
      </w:pPr>
      <w:r>
        <w:t xml:space="preserve">          type: integer</w:t>
      </w:r>
    </w:p>
    <w:p w14:paraId="5CB576AA" w14:textId="77777777" w:rsidR="003F6D0F" w:rsidRDefault="003F6D0F" w:rsidP="003F6D0F">
      <w:pPr>
        <w:pStyle w:val="PL"/>
      </w:pPr>
      <w:r>
        <w:t xml:space="preserve">        nfMemoryUsage:</w:t>
      </w:r>
    </w:p>
    <w:p w14:paraId="38964C1F" w14:textId="77777777" w:rsidR="003F6D0F" w:rsidRDefault="003F6D0F" w:rsidP="003F6D0F">
      <w:pPr>
        <w:pStyle w:val="PL"/>
      </w:pPr>
      <w:r>
        <w:t xml:space="preserve">          type: integer</w:t>
      </w:r>
    </w:p>
    <w:p w14:paraId="78F31E78" w14:textId="77777777" w:rsidR="003F6D0F" w:rsidRDefault="003F6D0F" w:rsidP="003F6D0F">
      <w:pPr>
        <w:pStyle w:val="PL"/>
      </w:pPr>
      <w:r>
        <w:t xml:space="preserve">        nfStorageUsage:</w:t>
      </w:r>
    </w:p>
    <w:p w14:paraId="21E4E04D" w14:textId="77777777" w:rsidR="003F6D0F" w:rsidRDefault="003F6D0F" w:rsidP="003F6D0F">
      <w:pPr>
        <w:pStyle w:val="PL"/>
      </w:pPr>
      <w:r>
        <w:t xml:space="preserve">          type: integer</w:t>
      </w:r>
    </w:p>
    <w:p w14:paraId="647DA371" w14:textId="77777777" w:rsidR="003F6D0F" w:rsidRDefault="003F6D0F" w:rsidP="003F6D0F">
      <w:pPr>
        <w:pStyle w:val="PL"/>
      </w:pPr>
      <w:r>
        <w:t xml:space="preserve">        nfLoadLevelAverage:</w:t>
      </w:r>
    </w:p>
    <w:p w14:paraId="42F40C1A" w14:textId="77777777" w:rsidR="003F6D0F" w:rsidRDefault="003F6D0F" w:rsidP="003F6D0F">
      <w:pPr>
        <w:pStyle w:val="PL"/>
      </w:pPr>
      <w:r>
        <w:t xml:space="preserve">          type: integer</w:t>
      </w:r>
    </w:p>
    <w:p w14:paraId="27812A6C" w14:textId="77777777" w:rsidR="003F6D0F" w:rsidRDefault="003F6D0F" w:rsidP="003F6D0F">
      <w:pPr>
        <w:pStyle w:val="PL"/>
      </w:pPr>
      <w:r>
        <w:t xml:space="preserve">        nfLoadLevelpeak:</w:t>
      </w:r>
    </w:p>
    <w:p w14:paraId="21453712" w14:textId="77777777" w:rsidR="003F6D0F" w:rsidRDefault="003F6D0F" w:rsidP="003F6D0F">
      <w:pPr>
        <w:pStyle w:val="PL"/>
      </w:pPr>
      <w:r>
        <w:t xml:space="preserve">          type: integer</w:t>
      </w:r>
    </w:p>
    <w:p w14:paraId="775E6C1A" w14:textId="77777777" w:rsidR="003F6D0F" w:rsidRDefault="003F6D0F" w:rsidP="003F6D0F">
      <w:pPr>
        <w:pStyle w:val="PL"/>
      </w:pPr>
      <w:r>
        <w:t xml:space="preserve">        nfLoadAvgInAoi:</w:t>
      </w:r>
    </w:p>
    <w:p w14:paraId="7C6614FB" w14:textId="77777777" w:rsidR="003F6D0F" w:rsidRDefault="003F6D0F" w:rsidP="003F6D0F">
      <w:pPr>
        <w:pStyle w:val="PL"/>
      </w:pPr>
      <w:r>
        <w:t xml:space="preserve">          type: integer</w:t>
      </w:r>
    </w:p>
    <w:p w14:paraId="733FE4FB" w14:textId="77777777" w:rsidR="003F6D0F" w:rsidRDefault="003F6D0F" w:rsidP="003F6D0F">
      <w:pPr>
        <w:pStyle w:val="PL"/>
      </w:pPr>
      <w:r>
        <w:t xml:space="preserve">        snssai:</w:t>
      </w:r>
    </w:p>
    <w:p w14:paraId="75405E80" w14:textId="77777777" w:rsidR="003F6D0F" w:rsidRDefault="003F6D0F" w:rsidP="003F6D0F">
      <w:pPr>
        <w:pStyle w:val="PL"/>
      </w:pPr>
      <w:r>
        <w:t xml:space="preserve">          $ref: 'TS29571_CommonData.yaml#/components/schemas/Snssai'</w:t>
      </w:r>
    </w:p>
    <w:p w14:paraId="4176554D" w14:textId="77777777" w:rsidR="003F6D0F" w:rsidRDefault="003F6D0F" w:rsidP="003F6D0F">
      <w:pPr>
        <w:pStyle w:val="PL"/>
      </w:pPr>
      <w:r>
        <w:t xml:space="preserve">        confidence:</w:t>
      </w:r>
    </w:p>
    <w:p w14:paraId="73B34E1A" w14:textId="77777777" w:rsidR="003F6D0F" w:rsidRDefault="003F6D0F" w:rsidP="003F6D0F">
      <w:pPr>
        <w:pStyle w:val="PL"/>
      </w:pPr>
      <w:r>
        <w:t xml:space="preserve">          $ref: 'TS29571_CommonData.yaml#/components/schemas/Uinteger'</w:t>
      </w:r>
    </w:p>
    <w:p w14:paraId="40C82133" w14:textId="77777777" w:rsidR="003F6D0F" w:rsidRDefault="003F6D0F" w:rsidP="003F6D0F">
      <w:pPr>
        <w:pStyle w:val="PL"/>
      </w:pPr>
      <w:r>
        <w:t xml:space="preserve">      allOf:</w:t>
      </w:r>
    </w:p>
    <w:p w14:paraId="58AE6EC7" w14:textId="77777777" w:rsidR="003F6D0F" w:rsidRDefault="003F6D0F" w:rsidP="003F6D0F">
      <w:pPr>
        <w:pStyle w:val="PL"/>
      </w:pPr>
      <w:r>
        <w:t xml:space="preserve">        - required: [nfType]</w:t>
      </w:r>
    </w:p>
    <w:p w14:paraId="36DCAC8C" w14:textId="77777777" w:rsidR="003F6D0F" w:rsidRDefault="003F6D0F" w:rsidP="003F6D0F">
      <w:pPr>
        <w:pStyle w:val="PL"/>
      </w:pPr>
      <w:r>
        <w:t xml:space="preserve">        - required: [nfInstanceId]</w:t>
      </w:r>
    </w:p>
    <w:p w14:paraId="4AD4520C" w14:textId="77777777" w:rsidR="003F6D0F" w:rsidRDefault="003F6D0F" w:rsidP="003F6D0F">
      <w:pPr>
        <w:pStyle w:val="PL"/>
      </w:pPr>
      <w:r>
        <w:t xml:space="preserve">        - anyOf:</w:t>
      </w:r>
    </w:p>
    <w:p w14:paraId="4E5C725F" w14:textId="77777777" w:rsidR="003F6D0F" w:rsidRDefault="003F6D0F" w:rsidP="003F6D0F">
      <w:pPr>
        <w:pStyle w:val="PL"/>
      </w:pPr>
      <w:r>
        <w:t xml:space="preserve">          - required: [nfStatus]</w:t>
      </w:r>
    </w:p>
    <w:p w14:paraId="4B9C8273" w14:textId="77777777" w:rsidR="003F6D0F" w:rsidRDefault="003F6D0F" w:rsidP="003F6D0F">
      <w:pPr>
        <w:pStyle w:val="PL"/>
      </w:pPr>
      <w:r>
        <w:t xml:space="preserve">          - required: [nfCpuUsage]</w:t>
      </w:r>
    </w:p>
    <w:p w14:paraId="4E454ABF" w14:textId="77777777" w:rsidR="003F6D0F" w:rsidRDefault="003F6D0F" w:rsidP="003F6D0F">
      <w:pPr>
        <w:pStyle w:val="PL"/>
      </w:pPr>
      <w:r>
        <w:t xml:space="preserve">          - required: [nfMemoryUsage]</w:t>
      </w:r>
    </w:p>
    <w:p w14:paraId="53515A7A" w14:textId="77777777" w:rsidR="003F6D0F" w:rsidRDefault="003F6D0F" w:rsidP="003F6D0F">
      <w:pPr>
        <w:pStyle w:val="PL"/>
      </w:pPr>
      <w:r>
        <w:t xml:space="preserve">          - required: [nfStorageUsage]</w:t>
      </w:r>
    </w:p>
    <w:p w14:paraId="7308D308" w14:textId="77777777" w:rsidR="003F6D0F" w:rsidRDefault="003F6D0F" w:rsidP="003F6D0F">
      <w:pPr>
        <w:pStyle w:val="PL"/>
      </w:pPr>
      <w:r>
        <w:t xml:space="preserve">          - required: [nfLoadLevelAverage]</w:t>
      </w:r>
    </w:p>
    <w:p w14:paraId="3494DC82" w14:textId="77777777" w:rsidR="003F6D0F" w:rsidRDefault="003F6D0F" w:rsidP="003F6D0F">
      <w:pPr>
        <w:pStyle w:val="PL"/>
      </w:pPr>
      <w:r>
        <w:t xml:space="preserve">          - required: [nfLoadLevelPeak]</w:t>
      </w:r>
    </w:p>
    <w:p w14:paraId="4DDC31C8" w14:textId="77777777" w:rsidR="003F6D0F" w:rsidRDefault="003F6D0F" w:rsidP="003F6D0F">
      <w:pPr>
        <w:pStyle w:val="PL"/>
      </w:pPr>
    </w:p>
    <w:p w14:paraId="136E953C" w14:textId="77777777" w:rsidR="003F6D0F" w:rsidRDefault="003F6D0F" w:rsidP="003F6D0F">
      <w:pPr>
        <w:pStyle w:val="PL"/>
      </w:pPr>
      <w:r>
        <w:t xml:space="preserve">    NfStatus:</w:t>
      </w:r>
    </w:p>
    <w:p w14:paraId="145FCE87" w14:textId="77777777" w:rsidR="003F6D0F" w:rsidRDefault="003F6D0F" w:rsidP="003F6D0F">
      <w:pPr>
        <w:pStyle w:val="PL"/>
      </w:pPr>
      <w:r>
        <w:t xml:space="preserve">      description: Contains the percentage of time spent on various NF states.</w:t>
      </w:r>
    </w:p>
    <w:p w14:paraId="3A82DF92" w14:textId="77777777" w:rsidR="003F6D0F" w:rsidRDefault="003F6D0F" w:rsidP="003F6D0F">
      <w:pPr>
        <w:pStyle w:val="PL"/>
      </w:pPr>
      <w:r>
        <w:t xml:space="preserve">      type: object</w:t>
      </w:r>
    </w:p>
    <w:p w14:paraId="49C7A54D" w14:textId="77777777" w:rsidR="003F6D0F" w:rsidRDefault="003F6D0F" w:rsidP="003F6D0F">
      <w:pPr>
        <w:pStyle w:val="PL"/>
      </w:pPr>
      <w:r>
        <w:t xml:space="preserve">      properties:</w:t>
      </w:r>
    </w:p>
    <w:p w14:paraId="0B1D5CD5" w14:textId="77777777" w:rsidR="003F6D0F" w:rsidRDefault="003F6D0F" w:rsidP="003F6D0F">
      <w:pPr>
        <w:pStyle w:val="PL"/>
      </w:pPr>
      <w:r>
        <w:t xml:space="preserve">        statusRegistered:</w:t>
      </w:r>
    </w:p>
    <w:p w14:paraId="007F1367" w14:textId="77777777" w:rsidR="003F6D0F" w:rsidRDefault="003F6D0F" w:rsidP="003F6D0F">
      <w:pPr>
        <w:pStyle w:val="PL"/>
      </w:pPr>
      <w:r>
        <w:t xml:space="preserve">          $ref: 'TS29571_CommonData.yaml#/components/schemas/SamplingRatio'</w:t>
      </w:r>
    </w:p>
    <w:p w14:paraId="2617F67D" w14:textId="77777777" w:rsidR="003F6D0F" w:rsidRDefault="003F6D0F" w:rsidP="003F6D0F">
      <w:pPr>
        <w:pStyle w:val="PL"/>
      </w:pPr>
      <w:r>
        <w:t xml:space="preserve">        statusUnregistered:</w:t>
      </w:r>
    </w:p>
    <w:p w14:paraId="0057E95D" w14:textId="77777777" w:rsidR="003F6D0F" w:rsidRDefault="003F6D0F" w:rsidP="003F6D0F">
      <w:pPr>
        <w:pStyle w:val="PL"/>
      </w:pPr>
      <w:r>
        <w:t xml:space="preserve">          $ref: 'TS29571_CommonData.yaml#/components/schemas/SamplingRatio'</w:t>
      </w:r>
    </w:p>
    <w:p w14:paraId="47A04C7F" w14:textId="77777777" w:rsidR="003F6D0F" w:rsidRDefault="003F6D0F" w:rsidP="003F6D0F">
      <w:pPr>
        <w:pStyle w:val="PL"/>
      </w:pPr>
      <w:r>
        <w:t xml:space="preserve">        statusUndiscoverable:</w:t>
      </w:r>
    </w:p>
    <w:p w14:paraId="6BA36CB4" w14:textId="77777777" w:rsidR="003F6D0F" w:rsidRDefault="003F6D0F" w:rsidP="003F6D0F">
      <w:pPr>
        <w:pStyle w:val="PL"/>
      </w:pPr>
      <w:r>
        <w:t xml:space="preserve">          $ref: 'TS29571_CommonData.yaml#/components/schemas/SamplingRatio'</w:t>
      </w:r>
    </w:p>
    <w:p w14:paraId="778E2DA6" w14:textId="77777777" w:rsidR="003F6D0F" w:rsidRDefault="003F6D0F" w:rsidP="003F6D0F">
      <w:pPr>
        <w:pStyle w:val="PL"/>
      </w:pPr>
      <w:r>
        <w:t xml:space="preserve">      anyOf:</w:t>
      </w:r>
    </w:p>
    <w:p w14:paraId="247A27AD" w14:textId="77777777" w:rsidR="003F6D0F" w:rsidRDefault="003F6D0F" w:rsidP="003F6D0F">
      <w:pPr>
        <w:pStyle w:val="PL"/>
      </w:pPr>
      <w:r>
        <w:t xml:space="preserve">        - required: [statusRegistered]</w:t>
      </w:r>
    </w:p>
    <w:p w14:paraId="7D50E0C0" w14:textId="77777777" w:rsidR="003F6D0F" w:rsidRDefault="003F6D0F" w:rsidP="003F6D0F">
      <w:pPr>
        <w:pStyle w:val="PL"/>
      </w:pPr>
      <w:r>
        <w:t xml:space="preserve">        - required: [statusUnregistered]</w:t>
      </w:r>
    </w:p>
    <w:p w14:paraId="22CB1BD7" w14:textId="77777777" w:rsidR="003F6D0F" w:rsidRDefault="003F6D0F" w:rsidP="003F6D0F">
      <w:pPr>
        <w:pStyle w:val="PL"/>
      </w:pPr>
      <w:r>
        <w:t xml:space="preserve">        - required: [statusUndiscoverable]</w:t>
      </w:r>
    </w:p>
    <w:p w14:paraId="64F7C4C5" w14:textId="77777777" w:rsidR="003F6D0F" w:rsidRDefault="003F6D0F" w:rsidP="003F6D0F">
      <w:pPr>
        <w:pStyle w:val="PL"/>
      </w:pPr>
    </w:p>
    <w:p w14:paraId="1044A637" w14:textId="77777777" w:rsidR="003F6D0F" w:rsidRDefault="003F6D0F" w:rsidP="003F6D0F">
      <w:pPr>
        <w:pStyle w:val="PL"/>
      </w:pPr>
      <w:r>
        <w:t xml:space="preserve">    AnySlice:</w:t>
      </w:r>
    </w:p>
    <w:p w14:paraId="34A94DFE" w14:textId="77777777" w:rsidR="003F6D0F" w:rsidRDefault="003F6D0F" w:rsidP="003F6D0F">
      <w:pPr>
        <w:pStyle w:val="PL"/>
      </w:pPr>
      <w:r>
        <w:t xml:space="preserve">      type: boolean</w:t>
      </w:r>
    </w:p>
    <w:p w14:paraId="5E21E416" w14:textId="77777777" w:rsidR="003F6D0F" w:rsidRDefault="003F6D0F" w:rsidP="003F6D0F">
      <w:pPr>
        <w:pStyle w:val="PL"/>
      </w:pPr>
      <w:r>
        <w:t xml:space="preserve">      description: &gt;</w:t>
      </w:r>
    </w:p>
    <w:p w14:paraId="5537FF86" w14:textId="77777777" w:rsidR="003F6D0F" w:rsidRDefault="003F6D0F" w:rsidP="003F6D0F">
      <w:pPr>
        <w:pStyle w:val="PL"/>
      </w:pPr>
      <w:r>
        <w:t xml:space="preserve">        "false" represents not applicable for all slices. "true" represents applicable for all slices.</w:t>
      </w:r>
    </w:p>
    <w:p w14:paraId="6052A838" w14:textId="77777777" w:rsidR="003F6D0F" w:rsidRDefault="003F6D0F" w:rsidP="003F6D0F">
      <w:pPr>
        <w:pStyle w:val="PL"/>
      </w:pPr>
    </w:p>
    <w:p w14:paraId="5E0C65CD" w14:textId="77777777" w:rsidR="003F6D0F" w:rsidRDefault="003F6D0F" w:rsidP="003F6D0F">
      <w:pPr>
        <w:pStyle w:val="PL"/>
      </w:pPr>
      <w:r>
        <w:t xml:space="preserve">    LoadLevelInformation:</w:t>
      </w:r>
    </w:p>
    <w:p w14:paraId="1CAA542C" w14:textId="77777777" w:rsidR="003F6D0F" w:rsidRDefault="003F6D0F" w:rsidP="003F6D0F">
      <w:pPr>
        <w:pStyle w:val="PL"/>
      </w:pPr>
      <w:r>
        <w:t xml:space="preserve">      type: integer</w:t>
      </w:r>
    </w:p>
    <w:p w14:paraId="4D6BE8A3" w14:textId="77777777" w:rsidR="003F6D0F" w:rsidRDefault="003F6D0F" w:rsidP="003F6D0F">
      <w:pPr>
        <w:pStyle w:val="PL"/>
      </w:pPr>
      <w:r>
        <w:t xml:space="preserve">      description: &gt;</w:t>
      </w:r>
    </w:p>
    <w:p w14:paraId="3FC88816" w14:textId="77777777" w:rsidR="003F6D0F" w:rsidRDefault="003F6D0F" w:rsidP="003F6D0F">
      <w:pPr>
        <w:pStyle w:val="PL"/>
      </w:pPr>
      <w:r>
        <w:t xml:space="preserve">        Load level information of the network slice and the optionally associated network slice</w:t>
      </w:r>
    </w:p>
    <w:p w14:paraId="0B1989CA" w14:textId="77777777" w:rsidR="003F6D0F" w:rsidRDefault="003F6D0F" w:rsidP="003F6D0F">
      <w:pPr>
        <w:pStyle w:val="PL"/>
      </w:pPr>
      <w:r>
        <w:t xml:space="preserve">        instance.</w:t>
      </w:r>
    </w:p>
    <w:p w14:paraId="6DC7BD08" w14:textId="77777777" w:rsidR="003F6D0F" w:rsidRDefault="003F6D0F" w:rsidP="003F6D0F">
      <w:pPr>
        <w:pStyle w:val="PL"/>
      </w:pPr>
    </w:p>
    <w:p w14:paraId="22ABD405" w14:textId="77777777" w:rsidR="003F6D0F" w:rsidRDefault="003F6D0F" w:rsidP="003F6D0F">
      <w:pPr>
        <w:pStyle w:val="PL"/>
      </w:pPr>
      <w:r>
        <w:t xml:space="preserve">    AbnormalBehaviour:</w:t>
      </w:r>
    </w:p>
    <w:p w14:paraId="34F17DE3" w14:textId="77777777" w:rsidR="003F6D0F" w:rsidRDefault="003F6D0F" w:rsidP="003F6D0F">
      <w:pPr>
        <w:pStyle w:val="PL"/>
      </w:pPr>
      <w:r>
        <w:t xml:space="preserve">      description: Represents the abnormal behaviour information.</w:t>
      </w:r>
    </w:p>
    <w:p w14:paraId="2F773E8A" w14:textId="77777777" w:rsidR="003F6D0F" w:rsidRDefault="003F6D0F" w:rsidP="003F6D0F">
      <w:pPr>
        <w:pStyle w:val="PL"/>
      </w:pPr>
      <w:r>
        <w:t xml:space="preserve">      type: object</w:t>
      </w:r>
    </w:p>
    <w:p w14:paraId="0CA6FC24" w14:textId="77777777" w:rsidR="003F6D0F" w:rsidRDefault="003F6D0F" w:rsidP="003F6D0F">
      <w:pPr>
        <w:pStyle w:val="PL"/>
      </w:pPr>
      <w:r>
        <w:t xml:space="preserve">      properties:</w:t>
      </w:r>
    </w:p>
    <w:p w14:paraId="7D23B9E8" w14:textId="77777777" w:rsidR="003F6D0F" w:rsidRDefault="003F6D0F" w:rsidP="003F6D0F">
      <w:pPr>
        <w:pStyle w:val="PL"/>
      </w:pPr>
      <w:r>
        <w:t xml:space="preserve">        supis:</w:t>
      </w:r>
    </w:p>
    <w:p w14:paraId="5E9FE866" w14:textId="77777777" w:rsidR="003F6D0F" w:rsidRDefault="003F6D0F" w:rsidP="003F6D0F">
      <w:pPr>
        <w:pStyle w:val="PL"/>
      </w:pPr>
      <w:r>
        <w:t xml:space="preserve">          type: array</w:t>
      </w:r>
    </w:p>
    <w:p w14:paraId="37A37948" w14:textId="77777777" w:rsidR="003F6D0F" w:rsidRDefault="003F6D0F" w:rsidP="003F6D0F">
      <w:pPr>
        <w:pStyle w:val="PL"/>
      </w:pPr>
      <w:r>
        <w:t xml:space="preserve">          items:</w:t>
      </w:r>
    </w:p>
    <w:p w14:paraId="15708C09" w14:textId="77777777" w:rsidR="003F6D0F" w:rsidRDefault="003F6D0F" w:rsidP="003F6D0F">
      <w:pPr>
        <w:pStyle w:val="PL"/>
      </w:pPr>
      <w:r>
        <w:t xml:space="preserve">            $ref: 'TS29571_CommonData.yaml#/components/schemas/Supi'</w:t>
      </w:r>
    </w:p>
    <w:p w14:paraId="19B8F6AF" w14:textId="77777777" w:rsidR="003F6D0F" w:rsidRDefault="003F6D0F" w:rsidP="003F6D0F">
      <w:pPr>
        <w:pStyle w:val="PL"/>
      </w:pPr>
      <w:r>
        <w:t xml:space="preserve">          minItems: 1</w:t>
      </w:r>
    </w:p>
    <w:p w14:paraId="67DC6100" w14:textId="77777777" w:rsidR="003F6D0F" w:rsidRDefault="003F6D0F" w:rsidP="003F6D0F">
      <w:pPr>
        <w:pStyle w:val="PL"/>
      </w:pPr>
      <w:r>
        <w:t xml:space="preserve">        excep:</w:t>
      </w:r>
    </w:p>
    <w:p w14:paraId="0C823D81" w14:textId="77777777" w:rsidR="003F6D0F" w:rsidRDefault="003F6D0F" w:rsidP="003F6D0F">
      <w:pPr>
        <w:pStyle w:val="PL"/>
      </w:pPr>
      <w:r>
        <w:t xml:space="preserve">          $ref: '#/components/schemas/Exception'</w:t>
      </w:r>
    </w:p>
    <w:p w14:paraId="7B7E450B" w14:textId="77777777" w:rsidR="003F6D0F" w:rsidRDefault="003F6D0F" w:rsidP="003F6D0F">
      <w:pPr>
        <w:pStyle w:val="PL"/>
      </w:pPr>
      <w:r>
        <w:lastRenderedPageBreak/>
        <w:t xml:space="preserve">        dnn:</w:t>
      </w:r>
    </w:p>
    <w:p w14:paraId="362BA644" w14:textId="77777777" w:rsidR="003F6D0F" w:rsidRDefault="003F6D0F" w:rsidP="003F6D0F">
      <w:pPr>
        <w:pStyle w:val="PL"/>
      </w:pPr>
      <w:r>
        <w:t xml:space="preserve">          $ref: 'TS29571_CommonData.yaml#/components/schemas/Dnn'</w:t>
      </w:r>
    </w:p>
    <w:p w14:paraId="43964E80" w14:textId="77777777" w:rsidR="003F6D0F" w:rsidRDefault="003F6D0F" w:rsidP="003F6D0F">
      <w:pPr>
        <w:pStyle w:val="PL"/>
      </w:pPr>
      <w:r>
        <w:t xml:space="preserve">        snssai:</w:t>
      </w:r>
    </w:p>
    <w:p w14:paraId="784E6F7F" w14:textId="77777777" w:rsidR="003F6D0F" w:rsidRDefault="003F6D0F" w:rsidP="003F6D0F">
      <w:pPr>
        <w:pStyle w:val="PL"/>
      </w:pPr>
      <w:r>
        <w:t xml:space="preserve">          $ref: 'TS29571_CommonData.yaml#/components/schemas/Snssai'</w:t>
      </w:r>
    </w:p>
    <w:p w14:paraId="741843A9" w14:textId="77777777" w:rsidR="003F6D0F" w:rsidRDefault="003F6D0F" w:rsidP="003F6D0F">
      <w:pPr>
        <w:pStyle w:val="PL"/>
      </w:pPr>
      <w:r>
        <w:t xml:space="preserve">        ratio:</w:t>
      </w:r>
    </w:p>
    <w:p w14:paraId="61E89338" w14:textId="77777777" w:rsidR="003F6D0F" w:rsidRDefault="003F6D0F" w:rsidP="003F6D0F">
      <w:pPr>
        <w:pStyle w:val="PL"/>
      </w:pPr>
      <w:r>
        <w:t xml:space="preserve">          $ref: 'TS29571_CommonData.yaml#/components/schemas/SamplingRatio'</w:t>
      </w:r>
    </w:p>
    <w:p w14:paraId="3264A9AE" w14:textId="77777777" w:rsidR="003F6D0F" w:rsidRDefault="003F6D0F" w:rsidP="003F6D0F">
      <w:pPr>
        <w:pStyle w:val="PL"/>
      </w:pPr>
      <w:r>
        <w:t xml:space="preserve">        confidence:</w:t>
      </w:r>
    </w:p>
    <w:p w14:paraId="5ACE45FC" w14:textId="77777777" w:rsidR="003F6D0F" w:rsidRDefault="003F6D0F" w:rsidP="003F6D0F">
      <w:pPr>
        <w:pStyle w:val="PL"/>
      </w:pPr>
      <w:r>
        <w:t xml:space="preserve">          $ref: 'TS29571_CommonData.yaml#/components/schemas/Uinteger'</w:t>
      </w:r>
    </w:p>
    <w:p w14:paraId="365FC338" w14:textId="77777777" w:rsidR="003F6D0F" w:rsidRDefault="003F6D0F" w:rsidP="003F6D0F">
      <w:pPr>
        <w:pStyle w:val="PL"/>
      </w:pPr>
      <w:r>
        <w:t xml:space="preserve">        addtMeasInfo:</w:t>
      </w:r>
    </w:p>
    <w:p w14:paraId="12D0F9B0" w14:textId="77777777" w:rsidR="003F6D0F" w:rsidRDefault="003F6D0F" w:rsidP="003F6D0F">
      <w:pPr>
        <w:pStyle w:val="PL"/>
      </w:pPr>
      <w:r>
        <w:t xml:space="preserve">          $ref: '#/components/schemas/AdditionalMeasurement'</w:t>
      </w:r>
    </w:p>
    <w:p w14:paraId="76078D35" w14:textId="77777777" w:rsidR="003F6D0F" w:rsidRDefault="003F6D0F" w:rsidP="003F6D0F">
      <w:pPr>
        <w:pStyle w:val="PL"/>
      </w:pPr>
      <w:r>
        <w:t xml:space="preserve">      required:</w:t>
      </w:r>
    </w:p>
    <w:p w14:paraId="1AC113E8" w14:textId="77777777" w:rsidR="003F6D0F" w:rsidRDefault="003F6D0F" w:rsidP="003F6D0F">
      <w:pPr>
        <w:pStyle w:val="PL"/>
      </w:pPr>
      <w:r>
        <w:t xml:space="preserve">        - excep</w:t>
      </w:r>
    </w:p>
    <w:p w14:paraId="7C256340" w14:textId="77777777" w:rsidR="003F6D0F" w:rsidRDefault="003F6D0F" w:rsidP="003F6D0F">
      <w:pPr>
        <w:pStyle w:val="PL"/>
      </w:pPr>
    </w:p>
    <w:p w14:paraId="415D8264" w14:textId="77777777" w:rsidR="003F6D0F" w:rsidRDefault="003F6D0F" w:rsidP="003F6D0F">
      <w:pPr>
        <w:pStyle w:val="PL"/>
      </w:pPr>
      <w:r>
        <w:t xml:space="preserve">    Exception:</w:t>
      </w:r>
    </w:p>
    <w:p w14:paraId="3B5FFEC9" w14:textId="77777777" w:rsidR="003F6D0F" w:rsidRDefault="003F6D0F" w:rsidP="003F6D0F">
      <w:pPr>
        <w:pStyle w:val="PL"/>
      </w:pPr>
      <w:r>
        <w:t xml:space="preserve">      description: Represents the Exception information.</w:t>
      </w:r>
    </w:p>
    <w:p w14:paraId="6CBE314B" w14:textId="77777777" w:rsidR="003F6D0F" w:rsidRDefault="003F6D0F" w:rsidP="003F6D0F">
      <w:pPr>
        <w:pStyle w:val="PL"/>
      </w:pPr>
      <w:r>
        <w:t xml:space="preserve">      type: object</w:t>
      </w:r>
    </w:p>
    <w:p w14:paraId="57760700" w14:textId="77777777" w:rsidR="003F6D0F" w:rsidRDefault="003F6D0F" w:rsidP="003F6D0F">
      <w:pPr>
        <w:pStyle w:val="PL"/>
      </w:pPr>
      <w:r>
        <w:t xml:space="preserve">      properties:</w:t>
      </w:r>
    </w:p>
    <w:p w14:paraId="65F77579" w14:textId="77777777" w:rsidR="003F6D0F" w:rsidRDefault="003F6D0F" w:rsidP="003F6D0F">
      <w:pPr>
        <w:pStyle w:val="PL"/>
      </w:pPr>
      <w:r>
        <w:t xml:space="preserve">        excepId:</w:t>
      </w:r>
    </w:p>
    <w:p w14:paraId="61628111" w14:textId="77777777" w:rsidR="003F6D0F" w:rsidRDefault="003F6D0F" w:rsidP="003F6D0F">
      <w:pPr>
        <w:pStyle w:val="PL"/>
      </w:pPr>
      <w:r>
        <w:t xml:space="preserve">          $ref: '#/components/schemas/ExceptionId'</w:t>
      </w:r>
    </w:p>
    <w:p w14:paraId="1AFE486A" w14:textId="77777777" w:rsidR="003F6D0F" w:rsidRDefault="003F6D0F" w:rsidP="003F6D0F">
      <w:pPr>
        <w:pStyle w:val="PL"/>
      </w:pPr>
      <w:r>
        <w:t xml:space="preserve">        excepLevel:</w:t>
      </w:r>
    </w:p>
    <w:p w14:paraId="282CB8D1" w14:textId="77777777" w:rsidR="003F6D0F" w:rsidRDefault="003F6D0F" w:rsidP="003F6D0F">
      <w:pPr>
        <w:pStyle w:val="PL"/>
      </w:pPr>
      <w:r>
        <w:t xml:space="preserve">          type: integer</w:t>
      </w:r>
    </w:p>
    <w:p w14:paraId="56BAE724" w14:textId="77777777" w:rsidR="003F6D0F" w:rsidRDefault="003F6D0F" w:rsidP="003F6D0F">
      <w:pPr>
        <w:pStyle w:val="PL"/>
      </w:pPr>
      <w:r>
        <w:t xml:space="preserve">        excepTrend:</w:t>
      </w:r>
    </w:p>
    <w:p w14:paraId="5B423947" w14:textId="77777777" w:rsidR="003F6D0F" w:rsidRDefault="003F6D0F" w:rsidP="003F6D0F">
      <w:pPr>
        <w:pStyle w:val="PL"/>
      </w:pPr>
      <w:r>
        <w:t xml:space="preserve">          $ref: '#/components/schemas/ExceptionTrend'</w:t>
      </w:r>
    </w:p>
    <w:p w14:paraId="169C3389" w14:textId="77777777" w:rsidR="003F6D0F" w:rsidRDefault="003F6D0F" w:rsidP="003F6D0F">
      <w:pPr>
        <w:pStyle w:val="PL"/>
      </w:pPr>
      <w:r>
        <w:t xml:space="preserve">      required:</w:t>
      </w:r>
    </w:p>
    <w:p w14:paraId="0171C0FA" w14:textId="77777777" w:rsidR="003F6D0F" w:rsidRDefault="003F6D0F" w:rsidP="003F6D0F">
      <w:pPr>
        <w:pStyle w:val="PL"/>
      </w:pPr>
      <w:r>
        <w:t xml:space="preserve">        - excepId</w:t>
      </w:r>
    </w:p>
    <w:p w14:paraId="0404DEC3" w14:textId="77777777" w:rsidR="003F6D0F" w:rsidRDefault="003F6D0F" w:rsidP="003F6D0F">
      <w:pPr>
        <w:pStyle w:val="PL"/>
      </w:pPr>
    </w:p>
    <w:p w14:paraId="49E28B33" w14:textId="77777777" w:rsidR="003F6D0F" w:rsidRDefault="003F6D0F" w:rsidP="003F6D0F">
      <w:pPr>
        <w:pStyle w:val="PL"/>
      </w:pPr>
      <w:r>
        <w:t xml:space="preserve">    AdditionalMeasurement:</w:t>
      </w:r>
    </w:p>
    <w:p w14:paraId="1302F6E2" w14:textId="77777777" w:rsidR="003F6D0F" w:rsidRDefault="003F6D0F" w:rsidP="003F6D0F">
      <w:pPr>
        <w:pStyle w:val="PL"/>
      </w:pPr>
      <w:r>
        <w:t xml:space="preserve">      description: Represents additional measurement information.</w:t>
      </w:r>
    </w:p>
    <w:p w14:paraId="73C5FE09" w14:textId="77777777" w:rsidR="003F6D0F" w:rsidRDefault="003F6D0F" w:rsidP="003F6D0F">
      <w:pPr>
        <w:pStyle w:val="PL"/>
      </w:pPr>
      <w:r>
        <w:t xml:space="preserve">      type: object</w:t>
      </w:r>
    </w:p>
    <w:p w14:paraId="0DAF997B" w14:textId="77777777" w:rsidR="003F6D0F" w:rsidRDefault="003F6D0F" w:rsidP="003F6D0F">
      <w:pPr>
        <w:pStyle w:val="PL"/>
      </w:pPr>
      <w:r>
        <w:t xml:space="preserve">      properties:</w:t>
      </w:r>
    </w:p>
    <w:p w14:paraId="249FC10D" w14:textId="77777777" w:rsidR="003F6D0F" w:rsidRDefault="003F6D0F" w:rsidP="003F6D0F">
      <w:pPr>
        <w:pStyle w:val="PL"/>
      </w:pPr>
      <w:r>
        <w:t xml:space="preserve">        unexpLoc:</w:t>
      </w:r>
    </w:p>
    <w:p w14:paraId="1FBDE07F" w14:textId="77777777" w:rsidR="003F6D0F" w:rsidRDefault="003F6D0F" w:rsidP="003F6D0F">
      <w:pPr>
        <w:pStyle w:val="PL"/>
      </w:pPr>
      <w:r>
        <w:t xml:space="preserve">          $ref: 'TS29554_Npcf_BDTPolicyControl.yaml#/components/schemas/NetworkAreaInfo'</w:t>
      </w:r>
    </w:p>
    <w:p w14:paraId="525A3AA2" w14:textId="77777777" w:rsidR="003F6D0F" w:rsidRDefault="003F6D0F" w:rsidP="003F6D0F">
      <w:pPr>
        <w:pStyle w:val="PL"/>
      </w:pPr>
      <w:r>
        <w:t xml:space="preserve">        unexpFlowTeps:</w:t>
      </w:r>
    </w:p>
    <w:p w14:paraId="6A88322A" w14:textId="77777777" w:rsidR="003F6D0F" w:rsidRDefault="003F6D0F" w:rsidP="003F6D0F">
      <w:pPr>
        <w:pStyle w:val="PL"/>
      </w:pPr>
      <w:r>
        <w:t xml:space="preserve">          type: array</w:t>
      </w:r>
    </w:p>
    <w:p w14:paraId="05F962E2" w14:textId="77777777" w:rsidR="003F6D0F" w:rsidRDefault="003F6D0F" w:rsidP="003F6D0F">
      <w:pPr>
        <w:pStyle w:val="PL"/>
      </w:pPr>
      <w:r>
        <w:t xml:space="preserve">          items:</w:t>
      </w:r>
    </w:p>
    <w:p w14:paraId="4B53219D" w14:textId="77777777" w:rsidR="003F6D0F" w:rsidRDefault="003F6D0F" w:rsidP="003F6D0F">
      <w:pPr>
        <w:pStyle w:val="PL"/>
      </w:pPr>
      <w:r>
        <w:t xml:space="preserve">            $ref: '#/components/schemas/IpEthFlowDescription'</w:t>
      </w:r>
    </w:p>
    <w:p w14:paraId="4F3D4FA3" w14:textId="77777777" w:rsidR="003F6D0F" w:rsidRDefault="003F6D0F" w:rsidP="003F6D0F">
      <w:pPr>
        <w:pStyle w:val="PL"/>
      </w:pPr>
      <w:r>
        <w:t xml:space="preserve">          minItems: 1</w:t>
      </w:r>
    </w:p>
    <w:p w14:paraId="7E25049E" w14:textId="77777777" w:rsidR="003F6D0F" w:rsidRDefault="003F6D0F" w:rsidP="003F6D0F">
      <w:pPr>
        <w:pStyle w:val="PL"/>
      </w:pPr>
      <w:r>
        <w:t xml:space="preserve">        unexpWakes:</w:t>
      </w:r>
    </w:p>
    <w:p w14:paraId="6D2F0A85" w14:textId="77777777" w:rsidR="003F6D0F" w:rsidRDefault="003F6D0F" w:rsidP="003F6D0F">
      <w:pPr>
        <w:pStyle w:val="PL"/>
      </w:pPr>
      <w:r>
        <w:t xml:space="preserve">          type: array</w:t>
      </w:r>
    </w:p>
    <w:p w14:paraId="40B38A86" w14:textId="77777777" w:rsidR="003F6D0F" w:rsidRDefault="003F6D0F" w:rsidP="003F6D0F">
      <w:pPr>
        <w:pStyle w:val="PL"/>
      </w:pPr>
      <w:r>
        <w:t xml:space="preserve">          items:</w:t>
      </w:r>
    </w:p>
    <w:p w14:paraId="42D61A69" w14:textId="77777777" w:rsidR="003F6D0F" w:rsidRDefault="003F6D0F" w:rsidP="003F6D0F">
      <w:pPr>
        <w:pStyle w:val="PL"/>
      </w:pPr>
      <w:r>
        <w:t xml:space="preserve">            $ref: 'TS29571_CommonData.yaml#/components/schemas/DateTime'</w:t>
      </w:r>
    </w:p>
    <w:p w14:paraId="2ABFFEEB" w14:textId="77777777" w:rsidR="003F6D0F" w:rsidRDefault="003F6D0F" w:rsidP="003F6D0F">
      <w:pPr>
        <w:pStyle w:val="PL"/>
      </w:pPr>
      <w:r>
        <w:t xml:space="preserve">          minItems: 1</w:t>
      </w:r>
    </w:p>
    <w:p w14:paraId="22A34FDF" w14:textId="77777777" w:rsidR="003F6D0F" w:rsidRDefault="003F6D0F" w:rsidP="003F6D0F">
      <w:pPr>
        <w:pStyle w:val="PL"/>
      </w:pPr>
      <w:r>
        <w:t xml:space="preserve">        ddosAttack:</w:t>
      </w:r>
    </w:p>
    <w:p w14:paraId="6E3BD0F6" w14:textId="77777777" w:rsidR="003F6D0F" w:rsidRDefault="003F6D0F" w:rsidP="003F6D0F">
      <w:pPr>
        <w:pStyle w:val="PL"/>
      </w:pPr>
      <w:r>
        <w:t xml:space="preserve">          $ref: '#/components/schemas/AddressList'</w:t>
      </w:r>
    </w:p>
    <w:p w14:paraId="07CC5AFE" w14:textId="77777777" w:rsidR="003F6D0F" w:rsidRDefault="003F6D0F" w:rsidP="003F6D0F">
      <w:pPr>
        <w:pStyle w:val="PL"/>
      </w:pPr>
      <w:r>
        <w:t xml:space="preserve">        wrgDest:</w:t>
      </w:r>
    </w:p>
    <w:p w14:paraId="45CB6BDC" w14:textId="77777777" w:rsidR="003F6D0F" w:rsidRDefault="003F6D0F" w:rsidP="003F6D0F">
      <w:pPr>
        <w:pStyle w:val="PL"/>
      </w:pPr>
      <w:r>
        <w:t xml:space="preserve">          $ref: '#/components/schemas/AddressList'</w:t>
      </w:r>
    </w:p>
    <w:p w14:paraId="27F5A97F" w14:textId="77777777" w:rsidR="003F6D0F" w:rsidRDefault="003F6D0F" w:rsidP="003F6D0F">
      <w:pPr>
        <w:pStyle w:val="PL"/>
      </w:pPr>
      <w:r>
        <w:t xml:space="preserve">        circums:</w:t>
      </w:r>
    </w:p>
    <w:p w14:paraId="1674270F" w14:textId="77777777" w:rsidR="003F6D0F" w:rsidRDefault="003F6D0F" w:rsidP="003F6D0F">
      <w:pPr>
        <w:pStyle w:val="PL"/>
      </w:pPr>
      <w:r>
        <w:t xml:space="preserve">          type: array</w:t>
      </w:r>
    </w:p>
    <w:p w14:paraId="010B2D97" w14:textId="77777777" w:rsidR="003F6D0F" w:rsidRDefault="003F6D0F" w:rsidP="003F6D0F">
      <w:pPr>
        <w:pStyle w:val="PL"/>
      </w:pPr>
      <w:r>
        <w:t xml:space="preserve">          items:</w:t>
      </w:r>
    </w:p>
    <w:p w14:paraId="24E0A3BE" w14:textId="77777777" w:rsidR="003F6D0F" w:rsidRDefault="003F6D0F" w:rsidP="003F6D0F">
      <w:pPr>
        <w:pStyle w:val="PL"/>
      </w:pPr>
      <w:r>
        <w:t xml:space="preserve">            $ref: '#/components/schemas/CircumstanceDescription'</w:t>
      </w:r>
    </w:p>
    <w:p w14:paraId="58F6781B" w14:textId="77777777" w:rsidR="003F6D0F" w:rsidRDefault="003F6D0F" w:rsidP="003F6D0F">
      <w:pPr>
        <w:pStyle w:val="PL"/>
      </w:pPr>
      <w:r>
        <w:t xml:space="preserve">          minItems: 1</w:t>
      </w:r>
    </w:p>
    <w:p w14:paraId="026A7F1D" w14:textId="77777777" w:rsidR="003F6D0F" w:rsidRDefault="003F6D0F" w:rsidP="003F6D0F">
      <w:pPr>
        <w:pStyle w:val="PL"/>
      </w:pPr>
    </w:p>
    <w:p w14:paraId="4A9B287E" w14:textId="77777777" w:rsidR="003F6D0F" w:rsidRDefault="003F6D0F" w:rsidP="003F6D0F">
      <w:pPr>
        <w:pStyle w:val="PL"/>
      </w:pPr>
      <w:r>
        <w:t xml:space="preserve">    IpEthFlowDescription:</w:t>
      </w:r>
    </w:p>
    <w:p w14:paraId="3D6D4304" w14:textId="77777777" w:rsidR="003F6D0F" w:rsidRDefault="003F6D0F" w:rsidP="003F6D0F">
      <w:pPr>
        <w:pStyle w:val="PL"/>
      </w:pPr>
      <w:r>
        <w:t xml:space="preserve">      description: Contains the description of an Uplink and/or Downlink Ethernet flow.</w:t>
      </w:r>
    </w:p>
    <w:p w14:paraId="23B0C7BF" w14:textId="77777777" w:rsidR="003F6D0F" w:rsidRDefault="003F6D0F" w:rsidP="003F6D0F">
      <w:pPr>
        <w:pStyle w:val="PL"/>
      </w:pPr>
      <w:r>
        <w:t xml:space="preserve">      type: object</w:t>
      </w:r>
    </w:p>
    <w:p w14:paraId="4FEBB550" w14:textId="77777777" w:rsidR="003F6D0F" w:rsidRDefault="003F6D0F" w:rsidP="003F6D0F">
      <w:pPr>
        <w:pStyle w:val="PL"/>
      </w:pPr>
      <w:r>
        <w:t xml:space="preserve">      properties:</w:t>
      </w:r>
    </w:p>
    <w:p w14:paraId="2097B07B" w14:textId="77777777" w:rsidR="003F6D0F" w:rsidRDefault="003F6D0F" w:rsidP="003F6D0F">
      <w:pPr>
        <w:pStyle w:val="PL"/>
      </w:pPr>
      <w:r>
        <w:t xml:space="preserve">        ipTrafficFilter:</w:t>
      </w:r>
    </w:p>
    <w:p w14:paraId="765A202B" w14:textId="77777777" w:rsidR="003F6D0F" w:rsidRDefault="003F6D0F" w:rsidP="003F6D0F">
      <w:pPr>
        <w:pStyle w:val="PL"/>
      </w:pPr>
      <w:r>
        <w:t xml:space="preserve">          $ref: 'TS29514_Npcf_PolicyAuthorization.yaml#/components/schemas/FlowDescription'</w:t>
      </w:r>
    </w:p>
    <w:p w14:paraId="7A910861" w14:textId="77777777" w:rsidR="003F6D0F" w:rsidRDefault="003F6D0F" w:rsidP="003F6D0F">
      <w:pPr>
        <w:pStyle w:val="PL"/>
      </w:pPr>
      <w:r>
        <w:t xml:space="preserve">        ethTrafficFilter:</w:t>
      </w:r>
    </w:p>
    <w:p w14:paraId="28FB6DB2" w14:textId="77777777" w:rsidR="003F6D0F" w:rsidRDefault="003F6D0F" w:rsidP="003F6D0F">
      <w:pPr>
        <w:pStyle w:val="PL"/>
      </w:pPr>
      <w:r>
        <w:t xml:space="preserve">          $ref: 'TS29514_Npcf_PolicyAuthorization.yaml#/components/schemas/EthFlowDescription'</w:t>
      </w:r>
    </w:p>
    <w:p w14:paraId="50AC1443" w14:textId="77777777" w:rsidR="003F6D0F" w:rsidRDefault="003F6D0F" w:rsidP="003F6D0F">
      <w:pPr>
        <w:pStyle w:val="PL"/>
      </w:pPr>
      <w:r>
        <w:t xml:space="preserve">      oneOf:</w:t>
      </w:r>
    </w:p>
    <w:p w14:paraId="74923CEE" w14:textId="77777777" w:rsidR="003F6D0F" w:rsidRDefault="003F6D0F" w:rsidP="003F6D0F">
      <w:pPr>
        <w:pStyle w:val="PL"/>
      </w:pPr>
      <w:r>
        <w:t xml:space="preserve">        - required: [ipTrafficFilter]</w:t>
      </w:r>
    </w:p>
    <w:p w14:paraId="29387A90" w14:textId="77777777" w:rsidR="003F6D0F" w:rsidRDefault="003F6D0F" w:rsidP="003F6D0F">
      <w:pPr>
        <w:pStyle w:val="PL"/>
      </w:pPr>
      <w:r>
        <w:t xml:space="preserve">        - required: [ethTrafficFilter]</w:t>
      </w:r>
    </w:p>
    <w:p w14:paraId="76C2A2C7" w14:textId="77777777" w:rsidR="003F6D0F" w:rsidRDefault="003F6D0F" w:rsidP="003F6D0F">
      <w:pPr>
        <w:pStyle w:val="PL"/>
      </w:pPr>
    </w:p>
    <w:p w14:paraId="23EB9C8A" w14:textId="77777777" w:rsidR="003F6D0F" w:rsidRDefault="003F6D0F" w:rsidP="003F6D0F">
      <w:pPr>
        <w:pStyle w:val="PL"/>
      </w:pPr>
      <w:r>
        <w:t xml:space="preserve">    AddressList:</w:t>
      </w:r>
    </w:p>
    <w:p w14:paraId="20E11182" w14:textId="77777777" w:rsidR="003F6D0F" w:rsidRDefault="003F6D0F" w:rsidP="003F6D0F">
      <w:pPr>
        <w:pStyle w:val="PL"/>
      </w:pPr>
      <w:r>
        <w:t xml:space="preserve">      description: Represents a list of IPv4 and/or IPv6 addresses.</w:t>
      </w:r>
    </w:p>
    <w:p w14:paraId="7569649E" w14:textId="77777777" w:rsidR="003F6D0F" w:rsidRDefault="003F6D0F" w:rsidP="003F6D0F">
      <w:pPr>
        <w:pStyle w:val="PL"/>
      </w:pPr>
      <w:r>
        <w:t xml:space="preserve">      type: object</w:t>
      </w:r>
    </w:p>
    <w:p w14:paraId="6745EAAC" w14:textId="77777777" w:rsidR="003F6D0F" w:rsidRDefault="003F6D0F" w:rsidP="003F6D0F">
      <w:pPr>
        <w:pStyle w:val="PL"/>
      </w:pPr>
      <w:r>
        <w:t xml:space="preserve">      properties:</w:t>
      </w:r>
    </w:p>
    <w:p w14:paraId="0048AA45" w14:textId="77777777" w:rsidR="003F6D0F" w:rsidRDefault="003F6D0F" w:rsidP="003F6D0F">
      <w:pPr>
        <w:pStyle w:val="PL"/>
      </w:pPr>
      <w:r>
        <w:t xml:space="preserve">        ipv4Addrs:</w:t>
      </w:r>
    </w:p>
    <w:p w14:paraId="7EB8CE1D" w14:textId="77777777" w:rsidR="003F6D0F" w:rsidRDefault="003F6D0F" w:rsidP="003F6D0F">
      <w:pPr>
        <w:pStyle w:val="PL"/>
      </w:pPr>
      <w:r>
        <w:t xml:space="preserve">          type: array</w:t>
      </w:r>
    </w:p>
    <w:p w14:paraId="12C81F75" w14:textId="77777777" w:rsidR="003F6D0F" w:rsidRDefault="003F6D0F" w:rsidP="003F6D0F">
      <w:pPr>
        <w:pStyle w:val="PL"/>
      </w:pPr>
      <w:r>
        <w:t xml:space="preserve">          items:</w:t>
      </w:r>
    </w:p>
    <w:p w14:paraId="226B832E" w14:textId="77777777" w:rsidR="003F6D0F" w:rsidRDefault="003F6D0F" w:rsidP="003F6D0F">
      <w:pPr>
        <w:pStyle w:val="PL"/>
      </w:pPr>
      <w:r>
        <w:t xml:space="preserve">            $ref: 'TS29571_CommonData.yaml#/components/schemas/Ipv4Addr'</w:t>
      </w:r>
    </w:p>
    <w:p w14:paraId="11942D9E" w14:textId="77777777" w:rsidR="003F6D0F" w:rsidRDefault="003F6D0F" w:rsidP="003F6D0F">
      <w:pPr>
        <w:pStyle w:val="PL"/>
      </w:pPr>
      <w:r>
        <w:t xml:space="preserve">          minItems: 1</w:t>
      </w:r>
    </w:p>
    <w:p w14:paraId="7CA6B8D2" w14:textId="77777777" w:rsidR="003F6D0F" w:rsidRDefault="003F6D0F" w:rsidP="003F6D0F">
      <w:pPr>
        <w:pStyle w:val="PL"/>
      </w:pPr>
      <w:r>
        <w:t xml:space="preserve">        ipv6Addrs:</w:t>
      </w:r>
    </w:p>
    <w:p w14:paraId="230D59DC" w14:textId="77777777" w:rsidR="003F6D0F" w:rsidRDefault="003F6D0F" w:rsidP="003F6D0F">
      <w:pPr>
        <w:pStyle w:val="PL"/>
      </w:pPr>
      <w:r>
        <w:t xml:space="preserve">          type: array</w:t>
      </w:r>
    </w:p>
    <w:p w14:paraId="523D1347" w14:textId="77777777" w:rsidR="003F6D0F" w:rsidRDefault="003F6D0F" w:rsidP="003F6D0F">
      <w:pPr>
        <w:pStyle w:val="PL"/>
      </w:pPr>
      <w:r>
        <w:t xml:space="preserve">          items:</w:t>
      </w:r>
    </w:p>
    <w:p w14:paraId="0C197A24" w14:textId="77777777" w:rsidR="003F6D0F" w:rsidRDefault="003F6D0F" w:rsidP="003F6D0F">
      <w:pPr>
        <w:pStyle w:val="PL"/>
      </w:pPr>
      <w:r>
        <w:t xml:space="preserve">            $ref: 'TS29571_CommonData.yaml#/components/schemas/Ipv6Addr'</w:t>
      </w:r>
    </w:p>
    <w:p w14:paraId="486F6768" w14:textId="77777777" w:rsidR="003F6D0F" w:rsidRDefault="003F6D0F" w:rsidP="003F6D0F">
      <w:pPr>
        <w:pStyle w:val="PL"/>
      </w:pPr>
      <w:r>
        <w:t xml:space="preserve">          minItems: 1</w:t>
      </w:r>
    </w:p>
    <w:p w14:paraId="74DEE0B0" w14:textId="77777777" w:rsidR="003F6D0F" w:rsidRDefault="003F6D0F" w:rsidP="003F6D0F">
      <w:pPr>
        <w:pStyle w:val="PL"/>
      </w:pPr>
    </w:p>
    <w:p w14:paraId="255EACF6" w14:textId="77777777" w:rsidR="003F6D0F" w:rsidRDefault="003F6D0F" w:rsidP="003F6D0F">
      <w:pPr>
        <w:pStyle w:val="PL"/>
      </w:pPr>
      <w:r>
        <w:t xml:space="preserve">    CircumstanceDescription:</w:t>
      </w:r>
    </w:p>
    <w:p w14:paraId="3C1E17EF" w14:textId="77777777" w:rsidR="003F6D0F" w:rsidRDefault="003F6D0F" w:rsidP="003F6D0F">
      <w:pPr>
        <w:pStyle w:val="PL"/>
      </w:pPr>
      <w:r>
        <w:t xml:space="preserve">      description: Contains the description of a circumstance.</w:t>
      </w:r>
    </w:p>
    <w:p w14:paraId="6988F900" w14:textId="77777777" w:rsidR="003F6D0F" w:rsidRDefault="003F6D0F" w:rsidP="003F6D0F">
      <w:pPr>
        <w:pStyle w:val="PL"/>
      </w:pPr>
      <w:r>
        <w:t xml:space="preserve">      type: object</w:t>
      </w:r>
    </w:p>
    <w:p w14:paraId="46C55249" w14:textId="77777777" w:rsidR="003F6D0F" w:rsidRDefault="003F6D0F" w:rsidP="003F6D0F">
      <w:pPr>
        <w:pStyle w:val="PL"/>
      </w:pPr>
      <w:r>
        <w:t xml:space="preserve">      properties:</w:t>
      </w:r>
    </w:p>
    <w:p w14:paraId="1AF299D5" w14:textId="77777777" w:rsidR="003F6D0F" w:rsidRDefault="003F6D0F" w:rsidP="003F6D0F">
      <w:pPr>
        <w:pStyle w:val="PL"/>
      </w:pPr>
      <w:r>
        <w:t xml:space="preserve">        freq:</w:t>
      </w:r>
    </w:p>
    <w:p w14:paraId="680435A7" w14:textId="77777777" w:rsidR="003F6D0F" w:rsidRDefault="003F6D0F" w:rsidP="003F6D0F">
      <w:pPr>
        <w:pStyle w:val="PL"/>
      </w:pPr>
      <w:r>
        <w:t xml:space="preserve">          $ref: 'TS29571_CommonData.yaml#/components/schemas/Float'</w:t>
      </w:r>
    </w:p>
    <w:p w14:paraId="048B2721" w14:textId="77777777" w:rsidR="003F6D0F" w:rsidRDefault="003F6D0F" w:rsidP="003F6D0F">
      <w:pPr>
        <w:pStyle w:val="PL"/>
      </w:pPr>
      <w:r>
        <w:t xml:space="preserve">        tm:</w:t>
      </w:r>
    </w:p>
    <w:p w14:paraId="6968E032" w14:textId="77777777" w:rsidR="003F6D0F" w:rsidRDefault="003F6D0F" w:rsidP="003F6D0F">
      <w:pPr>
        <w:pStyle w:val="PL"/>
      </w:pPr>
      <w:r>
        <w:t xml:space="preserve">          $ref: 'TS29571_CommonData.yaml#/components/schemas/DateTime'</w:t>
      </w:r>
    </w:p>
    <w:p w14:paraId="776DDBBE" w14:textId="77777777" w:rsidR="003F6D0F" w:rsidRDefault="003F6D0F" w:rsidP="003F6D0F">
      <w:pPr>
        <w:pStyle w:val="PL"/>
      </w:pPr>
      <w:r>
        <w:t xml:space="preserve">        locArea:</w:t>
      </w:r>
    </w:p>
    <w:p w14:paraId="4C93F259" w14:textId="77777777" w:rsidR="003F6D0F" w:rsidRDefault="003F6D0F" w:rsidP="003F6D0F">
      <w:pPr>
        <w:pStyle w:val="PL"/>
      </w:pPr>
      <w:r>
        <w:t xml:space="preserve">          $ref: 'TS29554_Npcf_BDTPolicyControl.yaml#/components/schemas/NetworkAreaInfo'</w:t>
      </w:r>
    </w:p>
    <w:p w14:paraId="62C51094" w14:textId="77777777" w:rsidR="003F6D0F" w:rsidRDefault="003F6D0F" w:rsidP="003F6D0F">
      <w:pPr>
        <w:pStyle w:val="PL"/>
      </w:pPr>
      <w:r>
        <w:t xml:space="preserve">        vol:</w:t>
      </w:r>
    </w:p>
    <w:p w14:paraId="3D19EC36" w14:textId="77777777" w:rsidR="003F6D0F" w:rsidRDefault="003F6D0F" w:rsidP="003F6D0F">
      <w:pPr>
        <w:pStyle w:val="PL"/>
      </w:pPr>
      <w:r>
        <w:t xml:space="preserve">          $ref: 'TS29122_CommonData.yaml#/components/schemas/Volume'</w:t>
      </w:r>
    </w:p>
    <w:p w14:paraId="2687A36B" w14:textId="77777777" w:rsidR="003F6D0F" w:rsidRDefault="003F6D0F" w:rsidP="003F6D0F">
      <w:pPr>
        <w:pStyle w:val="PL"/>
      </w:pPr>
    </w:p>
    <w:p w14:paraId="3C950482" w14:textId="77777777" w:rsidR="003F6D0F" w:rsidRDefault="003F6D0F" w:rsidP="003F6D0F">
      <w:pPr>
        <w:pStyle w:val="PL"/>
      </w:pPr>
      <w:r>
        <w:t xml:space="preserve">    RetainabilityThreshold:</w:t>
      </w:r>
    </w:p>
    <w:p w14:paraId="3BDAB164" w14:textId="77777777" w:rsidR="003F6D0F" w:rsidRDefault="003F6D0F" w:rsidP="003F6D0F">
      <w:pPr>
        <w:pStyle w:val="PL"/>
      </w:pPr>
      <w:r>
        <w:t xml:space="preserve">      description: Represents a QoS flow retainability threshold.</w:t>
      </w:r>
    </w:p>
    <w:p w14:paraId="4FD40BB7" w14:textId="77777777" w:rsidR="003F6D0F" w:rsidRDefault="003F6D0F" w:rsidP="003F6D0F">
      <w:pPr>
        <w:pStyle w:val="PL"/>
      </w:pPr>
      <w:r>
        <w:t xml:space="preserve">      type: object</w:t>
      </w:r>
    </w:p>
    <w:p w14:paraId="14D242C6" w14:textId="77777777" w:rsidR="003F6D0F" w:rsidRDefault="003F6D0F" w:rsidP="003F6D0F">
      <w:pPr>
        <w:pStyle w:val="PL"/>
      </w:pPr>
      <w:r>
        <w:t xml:space="preserve">      properties:</w:t>
      </w:r>
    </w:p>
    <w:p w14:paraId="615870DB" w14:textId="77777777" w:rsidR="003F6D0F" w:rsidRDefault="003F6D0F" w:rsidP="003F6D0F">
      <w:pPr>
        <w:pStyle w:val="PL"/>
      </w:pPr>
      <w:r>
        <w:t xml:space="preserve">        relFlowNum:</w:t>
      </w:r>
    </w:p>
    <w:p w14:paraId="18EE73FA" w14:textId="77777777" w:rsidR="003F6D0F" w:rsidRDefault="003F6D0F" w:rsidP="003F6D0F">
      <w:pPr>
        <w:pStyle w:val="PL"/>
      </w:pPr>
      <w:r>
        <w:t xml:space="preserve">          $ref: 'TS29571_CommonData.yaml#/components/schemas/Uinteger'</w:t>
      </w:r>
    </w:p>
    <w:p w14:paraId="0EE3FF50" w14:textId="77777777" w:rsidR="003F6D0F" w:rsidRDefault="003F6D0F" w:rsidP="003F6D0F">
      <w:pPr>
        <w:pStyle w:val="PL"/>
      </w:pPr>
      <w:r>
        <w:t xml:space="preserve">        relTimeUnit:</w:t>
      </w:r>
    </w:p>
    <w:p w14:paraId="5BC64A19" w14:textId="77777777" w:rsidR="003F6D0F" w:rsidRDefault="003F6D0F" w:rsidP="003F6D0F">
      <w:pPr>
        <w:pStyle w:val="PL"/>
      </w:pPr>
      <w:r>
        <w:t xml:space="preserve">          $ref: '#/components/schemas/TimeUnit'</w:t>
      </w:r>
    </w:p>
    <w:p w14:paraId="61157719" w14:textId="77777777" w:rsidR="003F6D0F" w:rsidRDefault="003F6D0F" w:rsidP="003F6D0F">
      <w:pPr>
        <w:pStyle w:val="PL"/>
      </w:pPr>
      <w:r>
        <w:t xml:space="preserve">        relFlowRatio:</w:t>
      </w:r>
    </w:p>
    <w:p w14:paraId="0F86E801" w14:textId="77777777" w:rsidR="003F6D0F" w:rsidRDefault="003F6D0F" w:rsidP="003F6D0F">
      <w:pPr>
        <w:pStyle w:val="PL"/>
      </w:pPr>
      <w:r>
        <w:t xml:space="preserve">          $ref: 'TS29571_CommonData.yaml#/components/schemas/SamplingRatio'</w:t>
      </w:r>
    </w:p>
    <w:p w14:paraId="457F33BF" w14:textId="77777777" w:rsidR="003F6D0F" w:rsidRDefault="003F6D0F" w:rsidP="003F6D0F">
      <w:pPr>
        <w:pStyle w:val="PL"/>
      </w:pPr>
      <w:r>
        <w:t xml:space="preserve">      oneOf:</w:t>
      </w:r>
    </w:p>
    <w:p w14:paraId="3BF107DE" w14:textId="77777777" w:rsidR="003F6D0F" w:rsidRDefault="003F6D0F" w:rsidP="003F6D0F">
      <w:pPr>
        <w:pStyle w:val="PL"/>
      </w:pPr>
      <w:r>
        <w:t xml:space="preserve">        - allOf:</w:t>
      </w:r>
    </w:p>
    <w:p w14:paraId="28C7B58D" w14:textId="77777777" w:rsidR="003F6D0F" w:rsidRDefault="003F6D0F" w:rsidP="003F6D0F">
      <w:pPr>
        <w:pStyle w:val="PL"/>
      </w:pPr>
      <w:r>
        <w:t xml:space="preserve">          - required: [relFlowNum]</w:t>
      </w:r>
    </w:p>
    <w:p w14:paraId="108CBD44" w14:textId="77777777" w:rsidR="003F6D0F" w:rsidRDefault="003F6D0F" w:rsidP="003F6D0F">
      <w:pPr>
        <w:pStyle w:val="PL"/>
      </w:pPr>
      <w:r>
        <w:t xml:space="preserve">          - required: [relTimeUnit]</w:t>
      </w:r>
    </w:p>
    <w:p w14:paraId="0245816B" w14:textId="77777777" w:rsidR="003F6D0F" w:rsidRDefault="003F6D0F" w:rsidP="003F6D0F">
      <w:pPr>
        <w:pStyle w:val="PL"/>
      </w:pPr>
      <w:r>
        <w:t xml:space="preserve">        - required: [relFlowRatio]</w:t>
      </w:r>
    </w:p>
    <w:p w14:paraId="3F82A3B0" w14:textId="77777777" w:rsidR="003F6D0F" w:rsidRDefault="003F6D0F" w:rsidP="003F6D0F">
      <w:pPr>
        <w:pStyle w:val="PL"/>
      </w:pPr>
    </w:p>
    <w:p w14:paraId="11CE6B2A" w14:textId="77777777" w:rsidR="003F6D0F" w:rsidRDefault="003F6D0F" w:rsidP="003F6D0F">
      <w:pPr>
        <w:pStyle w:val="PL"/>
      </w:pPr>
      <w:r>
        <w:t xml:space="preserve">    NetworkPerfRequirement:</w:t>
      </w:r>
    </w:p>
    <w:p w14:paraId="36F1D4AB" w14:textId="77777777" w:rsidR="003F6D0F" w:rsidRDefault="003F6D0F" w:rsidP="003F6D0F">
      <w:pPr>
        <w:pStyle w:val="PL"/>
      </w:pPr>
      <w:r>
        <w:t xml:space="preserve">      description: Represents a network performance requirement.</w:t>
      </w:r>
    </w:p>
    <w:p w14:paraId="7678769D" w14:textId="77777777" w:rsidR="003F6D0F" w:rsidRDefault="003F6D0F" w:rsidP="003F6D0F">
      <w:pPr>
        <w:pStyle w:val="PL"/>
      </w:pPr>
      <w:r>
        <w:t xml:space="preserve">      type: object</w:t>
      </w:r>
    </w:p>
    <w:p w14:paraId="066B64B8" w14:textId="77777777" w:rsidR="003F6D0F" w:rsidRDefault="003F6D0F" w:rsidP="003F6D0F">
      <w:pPr>
        <w:pStyle w:val="PL"/>
      </w:pPr>
      <w:r>
        <w:t xml:space="preserve">      properties:</w:t>
      </w:r>
    </w:p>
    <w:p w14:paraId="610387BC" w14:textId="77777777" w:rsidR="003F6D0F" w:rsidRDefault="003F6D0F" w:rsidP="003F6D0F">
      <w:pPr>
        <w:pStyle w:val="PL"/>
      </w:pPr>
      <w:r>
        <w:t xml:space="preserve">        nwPerfType:</w:t>
      </w:r>
    </w:p>
    <w:p w14:paraId="5F7B2D88" w14:textId="77777777" w:rsidR="003F6D0F" w:rsidRDefault="003F6D0F" w:rsidP="003F6D0F">
      <w:pPr>
        <w:pStyle w:val="PL"/>
      </w:pPr>
      <w:r>
        <w:t xml:space="preserve">          $ref: '#/components/schemas/NetworkPerfType'</w:t>
      </w:r>
    </w:p>
    <w:p w14:paraId="138EAC60" w14:textId="77777777" w:rsidR="003F6D0F" w:rsidRDefault="003F6D0F" w:rsidP="003F6D0F">
      <w:pPr>
        <w:pStyle w:val="PL"/>
      </w:pPr>
      <w:r>
        <w:t xml:space="preserve">        relativeRatio:</w:t>
      </w:r>
    </w:p>
    <w:p w14:paraId="63779CEA" w14:textId="77777777" w:rsidR="003F6D0F" w:rsidRDefault="003F6D0F" w:rsidP="003F6D0F">
      <w:pPr>
        <w:pStyle w:val="PL"/>
      </w:pPr>
      <w:r>
        <w:t xml:space="preserve">          $ref: 'TS29571_CommonData.yaml#/components/schemas/SamplingRatio'</w:t>
      </w:r>
    </w:p>
    <w:p w14:paraId="7ECBA621" w14:textId="77777777" w:rsidR="003F6D0F" w:rsidRDefault="003F6D0F" w:rsidP="003F6D0F">
      <w:pPr>
        <w:pStyle w:val="PL"/>
      </w:pPr>
      <w:r>
        <w:t xml:space="preserve">        absoluteNum:</w:t>
      </w:r>
    </w:p>
    <w:p w14:paraId="65B13A1F" w14:textId="77777777" w:rsidR="003F6D0F" w:rsidRDefault="003F6D0F" w:rsidP="003F6D0F">
      <w:pPr>
        <w:pStyle w:val="PL"/>
      </w:pPr>
      <w:r>
        <w:t xml:space="preserve">          $ref: 'TS29571_CommonData.yaml#/components/schemas/Uinteger'</w:t>
      </w:r>
    </w:p>
    <w:p w14:paraId="5B0F9419" w14:textId="77777777" w:rsidR="003F6D0F" w:rsidRDefault="003F6D0F" w:rsidP="003F6D0F">
      <w:pPr>
        <w:pStyle w:val="PL"/>
      </w:pPr>
      <w:r>
        <w:t xml:space="preserve">        orderCriterion:</w:t>
      </w:r>
    </w:p>
    <w:p w14:paraId="7FB15EF1" w14:textId="77777777" w:rsidR="003F6D0F" w:rsidRDefault="003F6D0F" w:rsidP="003F6D0F">
      <w:pPr>
        <w:pStyle w:val="PL"/>
      </w:pPr>
      <w:r>
        <w:t xml:space="preserve">          $ref: '#/components/schemas/NetworkPerfOrderCriterion'</w:t>
      </w:r>
    </w:p>
    <w:p w14:paraId="529437EA" w14:textId="77777777" w:rsidR="003F6D0F" w:rsidRDefault="003F6D0F" w:rsidP="003F6D0F">
      <w:pPr>
        <w:pStyle w:val="PL"/>
      </w:pPr>
      <w:r>
        <w:t xml:space="preserve">        </w:t>
      </w:r>
      <w:r>
        <w:rPr>
          <w:lang w:eastAsia="zh-CN"/>
        </w:rPr>
        <w:t>rscUsgReq</w:t>
      </w:r>
      <w:r>
        <w:t>:</w:t>
      </w:r>
    </w:p>
    <w:p w14:paraId="1B31E94C" w14:textId="77777777" w:rsidR="003F6D0F" w:rsidRDefault="003F6D0F" w:rsidP="003F6D0F">
      <w:pPr>
        <w:pStyle w:val="PL"/>
      </w:pPr>
      <w:r>
        <w:t xml:space="preserve">          $ref: '#/components/schemas/</w:t>
      </w:r>
      <w:r>
        <w:rPr>
          <w:lang w:eastAsia="zh-CN"/>
        </w:rPr>
        <w:t>ResourceUsageRequirement</w:t>
      </w:r>
      <w:r>
        <w:t>'</w:t>
      </w:r>
    </w:p>
    <w:p w14:paraId="64CFC18E" w14:textId="77777777" w:rsidR="003F6D0F" w:rsidRDefault="003F6D0F" w:rsidP="003F6D0F">
      <w:pPr>
        <w:pStyle w:val="PL"/>
      </w:pPr>
      <w:r>
        <w:t xml:space="preserve">      required:</w:t>
      </w:r>
    </w:p>
    <w:p w14:paraId="1141403A" w14:textId="77777777" w:rsidR="003F6D0F" w:rsidRDefault="003F6D0F" w:rsidP="003F6D0F">
      <w:pPr>
        <w:pStyle w:val="PL"/>
      </w:pPr>
      <w:r>
        <w:t xml:space="preserve">        - nwPerfType</w:t>
      </w:r>
    </w:p>
    <w:p w14:paraId="0F49AA2B" w14:textId="77777777" w:rsidR="003F6D0F" w:rsidRDefault="003F6D0F" w:rsidP="003F6D0F">
      <w:pPr>
        <w:pStyle w:val="PL"/>
      </w:pPr>
      <w:r>
        <w:t xml:space="preserve">      not:</w:t>
      </w:r>
    </w:p>
    <w:p w14:paraId="1811F6D6" w14:textId="77777777" w:rsidR="003F6D0F" w:rsidRDefault="003F6D0F" w:rsidP="003F6D0F">
      <w:pPr>
        <w:pStyle w:val="PL"/>
      </w:pPr>
      <w:r>
        <w:t xml:space="preserve">        required: [relativeRatio, absoluteNum]</w:t>
      </w:r>
    </w:p>
    <w:p w14:paraId="04372099" w14:textId="77777777" w:rsidR="003F6D0F" w:rsidRDefault="003F6D0F" w:rsidP="003F6D0F">
      <w:pPr>
        <w:pStyle w:val="PL"/>
      </w:pPr>
    </w:p>
    <w:p w14:paraId="51EA518B" w14:textId="77777777" w:rsidR="003F6D0F" w:rsidRDefault="003F6D0F" w:rsidP="003F6D0F">
      <w:pPr>
        <w:pStyle w:val="PL"/>
      </w:pPr>
      <w:r>
        <w:t xml:space="preserve">    NetworkPerfInfo:</w:t>
      </w:r>
    </w:p>
    <w:p w14:paraId="254711AC" w14:textId="77777777" w:rsidR="003F6D0F" w:rsidRDefault="003F6D0F" w:rsidP="003F6D0F">
      <w:pPr>
        <w:pStyle w:val="PL"/>
      </w:pPr>
      <w:r>
        <w:t xml:space="preserve">      description: Represents the network performance information.</w:t>
      </w:r>
    </w:p>
    <w:p w14:paraId="327DB499" w14:textId="77777777" w:rsidR="003F6D0F" w:rsidRDefault="003F6D0F" w:rsidP="003F6D0F">
      <w:pPr>
        <w:pStyle w:val="PL"/>
      </w:pPr>
      <w:r>
        <w:t xml:space="preserve">      type: object</w:t>
      </w:r>
    </w:p>
    <w:p w14:paraId="1B862581" w14:textId="77777777" w:rsidR="003F6D0F" w:rsidRDefault="003F6D0F" w:rsidP="003F6D0F">
      <w:pPr>
        <w:pStyle w:val="PL"/>
      </w:pPr>
      <w:r>
        <w:t xml:space="preserve">      properties:</w:t>
      </w:r>
    </w:p>
    <w:p w14:paraId="04598A20" w14:textId="77777777" w:rsidR="003F6D0F" w:rsidRDefault="003F6D0F" w:rsidP="003F6D0F">
      <w:pPr>
        <w:pStyle w:val="PL"/>
      </w:pPr>
      <w:r>
        <w:t xml:space="preserve">        networkArea:</w:t>
      </w:r>
    </w:p>
    <w:p w14:paraId="7A14B34E" w14:textId="77777777" w:rsidR="003F6D0F" w:rsidRDefault="003F6D0F" w:rsidP="003F6D0F">
      <w:pPr>
        <w:pStyle w:val="PL"/>
      </w:pPr>
      <w:r>
        <w:t xml:space="preserve">          $ref: 'TS29554_Npcf_BDTPolicyControl.yaml#/components/schemas/NetworkAreaInfo'</w:t>
      </w:r>
    </w:p>
    <w:p w14:paraId="072FB4B2" w14:textId="77777777" w:rsidR="003F6D0F" w:rsidRDefault="003F6D0F" w:rsidP="003F6D0F">
      <w:pPr>
        <w:pStyle w:val="PL"/>
      </w:pPr>
      <w:r>
        <w:t xml:space="preserve">        nwPerfType:</w:t>
      </w:r>
    </w:p>
    <w:p w14:paraId="4C33BFCB" w14:textId="77777777" w:rsidR="003F6D0F" w:rsidRDefault="003F6D0F" w:rsidP="003F6D0F">
      <w:pPr>
        <w:pStyle w:val="PL"/>
      </w:pPr>
      <w:r>
        <w:t xml:space="preserve">          $ref: '#/components/schemas/NetworkPerfType'</w:t>
      </w:r>
    </w:p>
    <w:p w14:paraId="7851B23F" w14:textId="77777777" w:rsidR="003F6D0F" w:rsidRDefault="003F6D0F" w:rsidP="003F6D0F">
      <w:pPr>
        <w:pStyle w:val="PL"/>
      </w:pPr>
      <w:r>
        <w:t xml:space="preserve">        anaPeriod:</w:t>
      </w:r>
    </w:p>
    <w:p w14:paraId="7130237A" w14:textId="77777777" w:rsidR="003F6D0F" w:rsidRDefault="003F6D0F" w:rsidP="003F6D0F">
      <w:pPr>
        <w:pStyle w:val="PL"/>
      </w:pPr>
      <w:r>
        <w:t xml:space="preserve">          $ref: 'TS29122_CommonData.yaml#/components/schemas/TimeWindow'</w:t>
      </w:r>
    </w:p>
    <w:p w14:paraId="5ECE049E" w14:textId="77777777" w:rsidR="003F6D0F" w:rsidRDefault="003F6D0F" w:rsidP="003F6D0F">
      <w:pPr>
        <w:pStyle w:val="PL"/>
      </w:pPr>
      <w:r>
        <w:t xml:space="preserve">        relativeRatio:</w:t>
      </w:r>
    </w:p>
    <w:p w14:paraId="209400A2" w14:textId="77777777" w:rsidR="003F6D0F" w:rsidRDefault="003F6D0F" w:rsidP="003F6D0F">
      <w:pPr>
        <w:pStyle w:val="PL"/>
      </w:pPr>
      <w:r>
        <w:t xml:space="preserve">          $ref: 'TS29571_CommonData.yaml#/components/schemas/SamplingRatio'</w:t>
      </w:r>
    </w:p>
    <w:p w14:paraId="68E91B85" w14:textId="77777777" w:rsidR="003F6D0F" w:rsidRDefault="003F6D0F" w:rsidP="003F6D0F">
      <w:pPr>
        <w:pStyle w:val="PL"/>
      </w:pPr>
      <w:r>
        <w:t xml:space="preserve">        absoluteNum:</w:t>
      </w:r>
    </w:p>
    <w:p w14:paraId="51D1A0E5" w14:textId="77777777" w:rsidR="003F6D0F" w:rsidRDefault="003F6D0F" w:rsidP="003F6D0F">
      <w:pPr>
        <w:pStyle w:val="PL"/>
      </w:pPr>
      <w:r>
        <w:t xml:space="preserve">          $ref: 'TS29571_CommonData.yaml#/components/schemas/Uinteger'</w:t>
      </w:r>
    </w:p>
    <w:p w14:paraId="72165A63" w14:textId="77777777" w:rsidR="003F6D0F" w:rsidRDefault="003F6D0F" w:rsidP="003F6D0F">
      <w:pPr>
        <w:pStyle w:val="PL"/>
      </w:pPr>
      <w:r>
        <w:t xml:space="preserve">        </w:t>
      </w:r>
      <w:r>
        <w:rPr>
          <w:lang w:eastAsia="zh-CN"/>
        </w:rPr>
        <w:t>rscUsgReq</w:t>
      </w:r>
      <w:r>
        <w:t>:</w:t>
      </w:r>
    </w:p>
    <w:p w14:paraId="5E968911" w14:textId="77777777" w:rsidR="003F6D0F" w:rsidRDefault="003F6D0F" w:rsidP="003F6D0F">
      <w:pPr>
        <w:pStyle w:val="PL"/>
      </w:pPr>
      <w:r>
        <w:t xml:space="preserve">          $ref: '#/components/schemas/</w:t>
      </w:r>
      <w:r>
        <w:rPr>
          <w:lang w:eastAsia="zh-CN"/>
        </w:rPr>
        <w:t>ResourceUsageRequirement</w:t>
      </w:r>
      <w:r>
        <w:t>'</w:t>
      </w:r>
    </w:p>
    <w:p w14:paraId="501529D1" w14:textId="77777777" w:rsidR="003F6D0F" w:rsidRDefault="003F6D0F" w:rsidP="003F6D0F">
      <w:pPr>
        <w:pStyle w:val="PL"/>
      </w:pPr>
      <w:r>
        <w:t xml:space="preserve">        confidence:</w:t>
      </w:r>
    </w:p>
    <w:p w14:paraId="56F20C31" w14:textId="77777777" w:rsidR="003F6D0F" w:rsidRDefault="003F6D0F" w:rsidP="003F6D0F">
      <w:pPr>
        <w:pStyle w:val="PL"/>
      </w:pPr>
      <w:r>
        <w:t xml:space="preserve">          $ref: 'TS29571_CommonData.yaml#/components/schemas/Uinteger'</w:t>
      </w:r>
    </w:p>
    <w:p w14:paraId="1ECAA8C4" w14:textId="77777777" w:rsidR="003F6D0F" w:rsidRDefault="003F6D0F" w:rsidP="003F6D0F">
      <w:pPr>
        <w:pStyle w:val="PL"/>
      </w:pPr>
      <w:r>
        <w:t xml:space="preserve">      allOf:</w:t>
      </w:r>
    </w:p>
    <w:p w14:paraId="5FB92F6F" w14:textId="77777777" w:rsidR="003F6D0F" w:rsidRDefault="003F6D0F" w:rsidP="003F6D0F">
      <w:pPr>
        <w:pStyle w:val="PL"/>
      </w:pPr>
      <w:r>
        <w:t xml:space="preserve">        - required: [networkArea]</w:t>
      </w:r>
    </w:p>
    <w:p w14:paraId="5E5D930F" w14:textId="77777777" w:rsidR="003F6D0F" w:rsidRDefault="003F6D0F" w:rsidP="003F6D0F">
      <w:pPr>
        <w:pStyle w:val="PL"/>
      </w:pPr>
      <w:r>
        <w:t xml:space="preserve">        - required: [nwPerfType]</w:t>
      </w:r>
    </w:p>
    <w:p w14:paraId="46DF8934"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9F792B" w14:textId="77777777" w:rsidR="003F6D0F" w:rsidRDefault="003F6D0F" w:rsidP="003F6D0F">
      <w:pPr>
        <w:pStyle w:val="PL"/>
        <w:rPr>
          <w:lang w:eastAsia="zh-CN"/>
        </w:rPr>
      </w:pPr>
      <w:r>
        <w:rPr>
          <w:lang w:eastAsia="zh-CN"/>
        </w:rPr>
        <w:t xml:space="preserve">          - required: [</w:t>
      </w:r>
      <w:r>
        <w:t>relativeRatio</w:t>
      </w:r>
      <w:r>
        <w:rPr>
          <w:lang w:eastAsia="zh-CN"/>
        </w:rPr>
        <w:t>]</w:t>
      </w:r>
    </w:p>
    <w:p w14:paraId="68F821F6" w14:textId="77777777" w:rsidR="003F6D0F" w:rsidRDefault="003F6D0F" w:rsidP="003F6D0F">
      <w:pPr>
        <w:pStyle w:val="PL"/>
        <w:rPr>
          <w:lang w:eastAsia="zh-CN"/>
        </w:rPr>
      </w:pPr>
      <w:r>
        <w:rPr>
          <w:lang w:eastAsia="zh-CN"/>
        </w:rPr>
        <w:t xml:space="preserve">          - required: [</w:t>
      </w:r>
      <w:r>
        <w:t>absoluteNum</w:t>
      </w:r>
      <w:r>
        <w:rPr>
          <w:lang w:eastAsia="zh-CN"/>
        </w:rPr>
        <w:t>]</w:t>
      </w:r>
    </w:p>
    <w:p w14:paraId="123BD52E" w14:textId="77777777" w:rsidR="003F6D0F" w:rsidRDefault="003F6D0F" w:rsidP="003F6D0F">
      <w:pPr>
        <w:pStyle w:val="PL"/>
      </w:pPr>
    </w:p>
    <w:p w14:paraId="1C6DEE06" w14:textId="77777777" w:rsidR="003F6D0F" w:rsidRDefault="003F6D0F" w:rsidP="003F6D0F">
      <w:pPr>
        <w:pStyle w:val="PL"/>
      </w:pPr>
      <w:r>
        <w:t xml:space="preserve">    FailureEventInfo:</w:t>
      </w:r>
    </w:p>
    <w:p w14:paraId="40512B61" w14:textId="77777777" w:rsidR="003F6D0F" w:rsidRDefault="003F6D0F" w:rsidP="003F6D0F">
      <w:pPr>
        <w:pStyle w:val="PL"/>
      </w:pPr>
      <w:r>
        <w:t xml:space="preserve">      description: Contains information on the event for which the subscription is not successful.</w:t>
      </w:r>
    </w:p>
    <w:p w14:paraId="04FA01DB" w14:textId="77777777" w:rsidR="003F6D0F" w:rsidRDefault="003F6D0F" w:rsidP="003F6D0F">
      <w:pPr>
        <w:pStyle w:val="PL"/>
      </w:pPr>
      <w:r>
        <w:t xml:space="preserve">      type: object</w:t>
      </w:r>
    </w:p>
    <w:p w14:paraId="0625EB54" w14:textId="77777777" w:rsidR="003F6D0F" w:rsidRDefault="003F6D0F" w:rsidP="003F6D0F">
      <w:pPr>
        <w:pStyle w:val="PL"/>
      </w:pPr>
      <w:r>
        <w:t xml:space="preserve">      properties:</w:t>
      </w:r>
    </w:p>
    <w:p w14:paraId="77C1B4E7" w14:textId="77777777" w:rsidR="003F6D0F" w:rsidRDefault="003F6D0F" w:rsidP="003F6D0F">
      <w:pPr>
        <w:pStyle w:val="PL"/>
      </w:pPr>
      <w:r>
        <w:lastRenderedPageBreak/>
        <w:t xml:space="preserve">        event:</w:t>
      </w:r>
    </w:p>
    <w:p w14:paraId="5D45F562" w14:textId="77777777" w:rsidR="003F6D0F" w:rsidRDefault="003F6D0F" w:rsidP="003F6D0F">
      <w:pPr>
        <w:pStyle w:val="PL"/>
      </w:pPr>
      <w:r>
        <w:t xml:space="preserve">          $ref: '#/components/schemas/NwdafEvent'</w:t>
      </w:r>
    </w:p>
    <w:p w14:paraId="5FE386FE" w14:textId="77777777" w:rsidR="003F6D0F" w:rsidRDefault="003F6D0F" w:rsidP="003F6D0F">
      <w:pPr>
        <w:pStyle w:val="PL"/>
      </w:pPr>
      <w:r>
        <w:t xml:space="preserve">        failureCode:</w:t>
      </w:r>
    </w:p>
    <w:p w14:paraId="36BEA8AC" w14:textId="77777777" w:rsidR="003F6D0F" w:rsidRDefault="003F6D0F" w:rsidP="003F6D0F">
      <w:pPr>
        <w:pStyle w:val="PL"/>
      </w:pPr>
      <w:r>
        <w:t xml:space="preserve">          $ref: '#/components/schemas/NwdafFailureCode'</w:t>
      </w:r>
    </w:p>
    <w:p w14:paraId="4B59A5A0" w14:textId="77777777" w:rsidR="003F6D0F" w:rsidRDefault="003F6D0F" w:rsidP="003F6D0F">
      <w:pPr>
        <w:pStyle w:val="PL"/>
      </w:pPr>
      <w:r>
        <w:t xml:space="preserve">      required:</w:t>
      </w:r>
    </w:p>
    <w:p w14:paraId="4933CE7B" w14:textId="77777777" w:rsidR="003F6D0F" w:rsidRDefault="003F6D0F" w:rsidP="003F6D0F">
      <w:pPr>
        <w:pStyle w:val="PL"/>
      </w:pPr>
      <w:r>
        <w:t xml:space="preserve">        - event</w:t>
      </w:r>
    </w:p>
    <w:p w14:paraId="638518FA" w14:textId="77777777" w:rsidR="003F6D0F" w:rsidRDefault="003F6D0F" w:rsidP="003F6D0F">
      <w:pPr>
        <w:pStyle w:val="PL"/>
      </w:pPr>
      <w:r>
        <w:t xml:space="preserve">        - failureCode</w:t>
      </w:r>
    </w:p>
    <w:p w14:paraId="041C15ED" w14:textId="77777777" w:rsidR="003F6D0F" w:rsidRDefault="003F6D0F" w:rsidP="003F6D0F">
      <w:pPr>
        <w:pStyle w:val="PL"/>
      </w:pPr>
    </w:p>
    <w:p w14:paraId="4481D62D" w14:textId="77777777" w:rsidR="003F6D0F" w:rsidRDefault="003F6D0F" w:rsidP="003F6D0F">
      <w:pPr>
        <w:pStyle w:val="PL"/>
      </w:pPr>
      <w:r>
        <w:t xml:space="preserve">    AnalyticsMetadataIndication:</w:t>
      </w:r>
    </w:p>
    <w:p w14:paraId="44025536" w14:textId="77777777" w:rsidR="003F6D0F" w:rsidRDefault="003F6D0F" w:rsidP="003F6D0F">
      <w:pPr>
        <w:pStyle w:val="PL"/>
      </w:pPr>
      <w:r>
        <w:t xml:space="preserve">      description: &gt;</w:t>
      </w:r>
    </w:p>
    <w:p w14:paraId="288BE2CB" w14:textId="77777777" w:rsidR="003F6D0F" w:rsidRDefault="003F6D0F" w:rsidP="003F6D0F">
      <w:pPr>
        <w:pStyle w:val="PL"/>
      </w:pPr>
      <w:r>
        <w:t xml:space="preserve">        Contains analytics metadata information requested to be used during analytics generation.</w:t>
      </w:r>
    </w:p>
    <w:p w14:paraId="198847FC" w14:textId="77777777" w:rsidR="003F6D0F" w:rsidRDefault="003F6D0F" w:rsidP="003F6D0F">
      <w:pPr>
        <w:pStyle w:val="PL"/>
      </w:pPr>
      <w:r>
        <w:t xml:space="preserve">      type: object</w:t>
      </w:r>
    </w:p>
    <w:p w14:paraId="1C3E57E7" w14:textId="77777777" w:rsidR="003F6D0F" w:rsidRDefault="003F6D0F" w:rsidP="003F6D0F">
      <w:pPr>
        <w:pStyle w:val="PL"/>
      </w:pPr>
      <w:r>
        <w:t xml:space="preserve">      properties:</w:t>
      </w:r>
    </w:p>
    <w:p w14:paraId="1EBF0C17" w14:textId="77777777" w:rsidR="003F6D0F" w:rsidRDefault="003F6D0F" w:rsidP="003F6D0F">
      <w:pPr>
        <w:pStyle w:val="PL"/>
      </w:pPr>
      <w:r>
        <w:t xml:space="preserve">        dataWindow:</w:t>
      </w:r>
    </w:p>
    <w:p w14:paraId="223F99A9" w14:textId="77777777" w:rsidR="003F6D0F" w:rsidRDefault="003F6D0F" w:rsidP="003F6D0F">
      <w:pPr>
        <w:pStyle w:val="PL"/>
      </w:pPr>
      <w:r>
        <w:t xml:space="preserve">          $ref: 'TS29122_CommonData.yaml#/components/schemas/TimeWindow'</w:t>
      </w:r>
    </w:p>
    <w:p w14:paraId="7CF6B0EC" w14:textId="77777777" w:rsidR="003F6D0F" w:rsidRDefault="003F6D0F" w:rsidP="003F6D0F">
      <w:pPr>
        <w:pStyle w:val="PL"/>
      </w:pPr>
      <w:r>
        <w:t xml:space="preserve">        dataStatProps:</w:t>
      </w:r>
    </w:p>
    <w:p w14:paraId="1EEE4758" w14:textId="77777777" w:rsidR="003F6D0F" w:rsidRDefault="003F6D0F" w:rsidP="003F6D0F">
      <w:pPr>
        <w:pStyle w:val="PL"/>
      </w:pPr>
      <w:r>
        <w:t xml:space="preserve">          type: array</w:t>
      </w:r>
    </w:p>
    <w:p w14:paraId="3633CD51" w14:textId="77777777" w:rsidR="003F6D0F" w:rsidRDefault="003F6D0F" w:rsidP="003F6D0F">
      <w:pPr>
        <w:pStyle w:val="PL"/>
      </w:pPr>
      <w:r>
        <w:t xml:space="preserve">          items:</w:t>
      </w:r>
    </w:p>
    <w:p w14:paraId="7C5867CD" w14:textId="77777777" w:rsidR="003F6D0F" w:rsidRDefault="003F6D0F" w:rsidP="003F6D0F">
      <w:pPr>
        <w:pStyle w:val="PL"/>
      </w:pPr>
      <w:r>
        <w:t xml:space="preserve">            $ref: '#/components/schemas/DatasetStatisticalProperty'</w:t>
      </w:r>
    </w:p>
    <w:p w14:paraId="66931955" w14:textId="77777777" w:rsidR="003F6D0F" w:rsidRDefault="003F6D0F" w:rsidP="003F6D0F">
      <w:pPr>
        <w:pStyle w:val="PL"/>
      </w:pPr>
      <w:r>
        <w:t xml:space="preserve">          minItems: 1</w:t>
      </w:r>
    </w:p>
    <w:p w14:paraId="343FC771" w14:textId="77777777" w:rsidR="003F6D0F" w:rsidRDefault="003F6D0F" w:rsidP="003F6D0F">
      <w:pPr>
        <w:pStyle w:val="PL"/>
      </w:pPr>
      <w:r>
        <w:t xml:space="preserve">        strategy:</w:t>
      </w:r>
    </w:p>
    <w:p w14:paraId="0DD313AB" w14:textId="77777777" w:rsidR="003F6D0F" w:rsidRDefault="003F6D0F" w:rsidP="003F6D0F">
      <w:pPr>
        <w:pStyle w:val="PL"/>
      </w:pPr>
      <w:r>
        <w:t xml:space="preserve">          $ref: '#/components/schemas/OutputStrategy'</w:t>
      </w:r>
    </w:p>
    <w:p w14:paraId="75A643E3" w14:textId="77777777" w:rsidR="003F6D0F" w:rsidRDefault="003F6D0F" w:rsidP="003F6D0F">
      <w:pPr>
        <w:pStyle w:val="PL"/>
      </w:pPr>
      <w:r>
        <w:t xml:space="preserve">        aggrNwdafIds:</w:t>
      </w:r>
    </w:p>
    <w:p w14:paraId="06874139" w14:textId="77777777" w:rsidR="003F6D0F" w:rsidRDefault="003F6D0F" w:rsidP="003F6D0F">
      <w:pPr>
        <w:pStyle w:val="PL"/>
      </w:pPr>
      <w:r>
        <w:t xml:space="preserve">          type: array</w:t>
      </w:r>
    </w:p>
    <w:p w14:paraId="0DDDCE99" w14:textId="77777777" w:rsidR="003F6D0F" w:rsidRDefault="003F6D0F" w:rsidP="003F6D0F">
      <w:pPr>
        <w:pStyle w:val="PL"/>
      </w:pPr>
      <w:r>
        <w:t xml:space="preserve">          items:</w:t>
      </w:r>
    </w:p>
    <w:p w14:paraId="114B817A" w14:textId="77777777" w:rsidR="003F6D0F" w:rsidRDefault="003F6D0F" w:rsidP="003F6D0F">
      <w:pPr>
        <w:pStyle w:val="PL"/>
      </w:pPr>
      <w:r>
        <w:t xml:space="preserve">            $ref: 'TS29571_CommonData.yaml#/components/schemas/NfInstanceId'</w:t>
      </w:r>
    </w:p>
    <w:p w14:paraId="18B2DA26" w14:textId="77777777" w:rsidR="003F6D0F" w:rsidRDefault="003F6D0F" w:rsidP="003F6D0F">
      <w:pPr>
        <w:pStyle w:val="PL"/>
      </w:pPr>
      <w:r>
        <w:t xml:space="preserve">          minItems: 1</w:t>
      </w:r>
    </w:p>
    <w:p w14:paraId="20679975" w14:textId="77777777" w:rsidR="003F6D0F" w:rsidRDefault="003F6D0F" w:rsidP="003F6D0F">
      <w:pPr>
        <w:pStyle w:val="PL"/>
      </w:pPr>
    </w:p>
    <w:p w14:paraId="4176D314" w14:textId="77777777" w:rsidR="003F6D0F" w:rsidRDefault="003F6D0F" w:rsidP="003F6D0F">
      <w:pPr>
        <w:pStyle w:val="PL"/>
      </w:pPr>
      <w:r>
        <w:t xml:space="preserve">    AnalyticsMetadataInfo:</w:t>
      </w:r>
    </w:p>
    <w:p w14:paraId="068C7B3D" w14:textId="77777777" w:rsidR="003F6D0F" w:rsidRDefault="003F6D0F" w:rsidP="003F6D0F">
      <w:pPr>
        <w:pStyle w:val="PL"/>
      </w:pPr>
      <w:r>
        <w:t xml:space="preserve">      description: Contains analytics metadata information required for analytics aggregation.</w:t>
      </w:r>
    </w:p>
    <w:p w14:paraId="566085E3" w14:textId="77777777" w:rsidR="003F6D0F" w:rsidRDefault="003F6D0F" w:rsidP="003F6D0F">
      <w:pPr>
        <w:pStyle w:val="PL"/>
      </w:pPr>
      <w:r>
        <w:t xml:space="preserve">      type: object</w:t>
      </w:r>
    </w:p>
    <w:p w14:paraId="4FFD2E2E" w14:textId="77777777" w:rsidR="003F6D0F" w:rsidRDefault="003F6D0F" w:rsidP="003F6D0F">
      <w:pPr>
        <w:pStyle w:val="PL"/>
      </w:pPr>
      <w:r>
        <w:t xml:space="preserve">      properties:</w:t>
      </w:r>
    </w:p>
    <w:p w14:paraId="3EE176F3" w14:textId="77777777" w:rsidR="003F6D0F" w:rsidRDefault="003F6D0F" w:rsidP="003F6D0F">
      <w:pPr>
        <w:pStyle w:val="PL"/>
      </w:pPr>
      <w:r>
        <w:t xml:space="preserve">        numSamples:</w:t>
      </w:r>
    </w:p>
    <w:p w14:paraId="6A9D12C1" w14:textId="77777777" w:rsidR="003F6D0F" w:rsidRDefault="003F6D0F" w:rsidP="003F6D0F">
      <w:pPr>
        <w:pStyle w:val="PL"/>
      </w:pPr>
      <w:r>
        <w:t xml:space="preserve">          $ref: 'TS29571_CommonData.yaml#/components/schemas/Uinteger'</w:t>
      </w:r>
    </w:p>
    <w:p w14:paraId="26E56515" w14:textId="77777777" w:rsidR="003F6D0F" w:rsidRDefault="003F6D0F" w:rsidP="003F6D0F">
      <w:pPr>
        <w:pStyle w:val="PL"/>
      </w:pPr>
      <w:r>
        <w:t xml:space="preserve">        dataWindow:</w:t>
      </w:r>
    </w:p>
    <w:p w14:paraId="4963B0D8" w14:textId="77777777" w:rsidR="003F6D0F" w:rsidRDefault="003F6D0F" w:rsidP="003F6D0F">
      <w:pPr>
        <w:pStyle w:val="PL"/>
      </w:pPr>
      <w:r>
        <w:t xml:space="preserve">          $ref: 'TS29122_CommonData.yaml#/components/schemas/TimeWindow'</w:t>
      </w:r>
    </w:p>
    <w:p w14:paraId="10841C9F" w14:textId="77777777" w:rsidR="003F6D0F" w:rsidRDefault="003F6D0F" w:rsidP="003F6D0F">
      <w:pPr>
        <w:pStyle w:val="PL"/>
      </w:pPr>
      <w:r>
        <w:t xml:space="preserve">        dataStatProps:</w:t>
      </w:r>
    </w:p>
    <w:p w14:paraId="374AC48C" w14:textId="77777777" w:rsidR="003F6D0F" w:rsidRDefault="003F6D0F" w:rsidP="003F6D0F">
      <w:pPr>
        <w:pStyle w:val="PL"/>
      </w:pPr>
      <w:r>
        <w:t xml:space="preserve">          type: array</w:t>
      </w:r>
    </w:p>
    <w:p w14:paraId="4A62FEF5" w14:textId="77777777" w:rsidR="003F6D0F" w:rsidRDefault="003F6D0F" w:rsidP="003F6D0F">
      <w:pPr>
        <w:pStyle w:val="PL"/>
      </w:pPr>
      <w:r>
        <w:t xml:space="preserve">          items:</w:t>
      </w:r>
    </w:p>
    <w:p w14:paraId="52DBDD83" w14:textId="77777777" w:rsidR="003F6D0F" w:rsidRDefault="003F6D0F" w:rsidP="003F6D0F">
      <w:pPr>
        <w:pStyle w:val="PL"/>
      </w:pPr>
      <w:r>
        <w:t xml:space="preserve">            $ref: '#/components/schemas/DatasetStatisticalProperty'</w:t>
      </w:r>
    </w:p>
    <w:p w14:paraId="57CDC2A1" w14:textId="77777777" w:rsidR="003F6D0F" w:rsidRDefault="003F6D0F" w:rsidP="003F6D0F">
      <w:pPr>
        <w:pStyle w:val="PL"/>
      </w:pPr>
      <w:r>
        <w:t xml:space="preserve">          minItems: 1</w:t>
      </w:r>
    </w:p>
    <w:p w14:paraId="0BB084BD" w14:textId="77777777" w:rsidR="003F6D0F" w:rsidRDefault="003F6D0F" w:rsidP="003F6D0F">
      <w:pPr>
        <w:pStyle w:val="PL"/>
      </w:pPr>
      <w:r>
        <w:t xml:space="preserve">        strategy:</w:t>
      </w:r>
    </w:p>
    <w:p w14:paraId="0DE10FDE" w14:textId="77777777" w:rsidR="003F6D0F" w:rsidRDefault="003F6D0F" w:rsidP="003F6D0F">
      <w:pPr>
        <w:pStyle w:val="PL"/>
      </w:pPr>
      <w:r>
        <w:t xml:space="preserve">          $ref: '#/components/schemas/OutputStrategy'</w:t>
      </w:r>
    </w:p>
    <w:p w14:paraId="0E2A7CE3" w14:textId="77777777" w:rsidR="003F6D0F" w:rsidRDefault="003F6D0F" w:rsidP="003F6D0F">
      <w:pPr>
        <w:pStyle w:val="PL"/>
      </w:pPr>
      <w:r>
        <w:t xml:space="preserve">        accuracy:</w:t>
      </w:r>
    </w:p>
    <w:p w14:paraId="0F05BDA6" w14:textId="77777777" w:rsidR="003F6D0F" w:rsidRDefault="003F6D0F" w:rsidP="003F6D0F">
      <w:pPr>
        <w:pStyle w:val="PL"/>
      </w:pPr>
      <w:r>
        <w:t xml:space="preserve">          $ref: '#/components/schemas/Accuracy'</w:t>
      </w:r>
    </w:p>
    <w:p w14:paraId="6A495115" w14:textId="77777777" w:rsidR="003F6D0F" w:rsidRDefault="003F6D0F" w:rsidP="003F6D0F">
      <w:pPr>
        <w:pStyle w:val="PL"/>
      </w:pPr>
      <w:r>
        <w:t xml:space="preserve">    NumberAverage:</w:t>
      </w:r>
    </w:p>
    <w:p w14:paraId="19B89349" w14:textId="77777777" w:rsidR="003F6D0F" w:rsidRDefault="003F6D0F" w:rsidP="003F6D0F">
      <w:pPr>
        <w:pStyle w:val="PL"/>
      </w:pPr>
      <w:r>
        <w:t xml:space="preserve">      description: Represents average and variance information.</w:t>
      </w:r>
    </w:p>
    <w:p w14:paraId="58F70646" w14:textId="77777777" w:rsidR="003F6D0F" w:rsidRDefault="003F6D0F" w:rsidP="003F6D0F">
      <w:pPr>
        <w:pStyle w:val="PL"/>
      </w:pPr>
      <w:r>
        <w:t xml:space="preserve">      type: object</w:t>
      </w:r>
    </w:p>
    <w:p w14:paraId="17B89275" w14:textId="77777777" w:rsidR="003F6D0F" w:rsidRDefault="003F6D0F" w:rsidP="003F6D0F">
      <w:pPr>
        <w:pStyle w:val="PL"/>
      </w:pPr>
      <w:r>
        <w:t xml:space="preserve">      properties:</w:t>
      </w:r>
    </w:p>
    <w:p w14:paraId="1ED762FB" w14:textId="77777777" w:rsidR="003F6D0F" w:rsidRDefault="003F6D0F" w:rsidP="003F6D0F">
      <w:pPr>
        <w:pStyle w:val="PL"/>
      </w:pPr>
      <w:r>
        <w:t xml:space="preserve">        number:</w:t>
      </w:r>
    </w:p>
    <w:p w14:paraId="47FCEDCE" w14:textId="77777777" w:rsidR="003F6D0F" w:rsidRDefault="003F6D0F" w:rsidP="003F6D0F">
      <w:pPr>
        <w:pStyle w:val="PL"/>
      </w:pPr>
      <w:r>
        <w:t xml:space="preserve">          $ref: 'TS29571_CommonData.yaml#/components/schemas/Float'</w:t>
      </w:r>
    </w:p>
    <w:p w14:paraId="4D3BE1A2" w14:textId="77777777" w:rsidR="003F6D0F" w:rsidRDefault="003F6D0F" w:rsidP="003F6D0F">
      <w:pPr>
        <w:pStyle w:val="PL"/>
        <w:rPr>
          <w:lang w:val="en-US"/>
        </w:rPr>
      </w:pPr>
      <w:r>
        <w:t xml:space="preserve">        variance</w:t>
      </w:r>
      <w:r>
        <w:rPr>
          <w:lang w:val="en-US"/>
        </w:rPr>
        <w:t>:</w:t>
      </w:r>
    </w:p>
    <w:p w14:paraId="0D4BEFFA" w14:textId="77777777" w:rsidR="003F6D0F" w:rsidRDefault="003F6D0F" w:rsidP="003F6D0F">
      <w:pPr>
        <w:pStyle w:val="PL"/>
      </w:pPr>
      <w:r>
        <w:t xml:space="preserve">          $ref: 'TS29571_CommonData.yaml#/components/schemas/Float'</w:t>
      </w:r>
    </w:p>
    <w:p w14:paraId="3542016B" w14:textId="77777777" w:rsidR="003F6D0F" w:rsidRDefault="003F6D0F" w:rsidP="003F6D0F">
      <w:pPr>
        <w:pStyle w:val="PL"/>
      </w:pPr>
      <w:r>
        <w:t xml:space="preserve">        skewness:</w:t>
      </w:r>
    </w:p>
    <w:p w14:paraId="403D372B" w14:textId="77777777" w:rsidR="003F6D0F" w:rsidRDefault="003F6D0F" w:rsidP="003F6D0F">
      <w:pPr>
        <w:pStyle w:val="PL"/>
      </w:pPr>
      <w:r>
        <w:t xml:space="preserve">          $ref: 'TS29571_CommonData.yaml#/components/schemas/Float'</w:t>
      </w:r>
    </w:p>
    <w:p w14:paraId="077A4989" w14:textId="77777777" w:rsidR="003F6D0F" w:rsidRDefault="003F6D0F" w:rsidP="003F6D0F">
      <w:pPr>
        <w:pStyle w:val="PL"/>
      </w:pPr>
      <w:r>
        <w:t xml:space="preserve">      required:</w:t>
      </w:r>
    </w:p>
    <w:p w14:paraId="7963C93C" w14:textId="77777777" w:rsidR="003F6D0F" w:rsidRDefault="003F6D0F" w:rsidP="003F6D0F">
      <w:pPr>
        <w:pStyle w:val="PL"/>
      </w:pPr>
      <w:r>
        <w:t xml:space="preserve">        - number</w:t>
      </w:r>
    </w:p>
    <w:p w14:paraId="042BF30B" w14:textId="77777777" w:rsidR="003F6D0F" w:rsidRDefault="003F6D0F" w:rsidP="003F6D0F">
      <w:pPr>
        <w:pStyle w:val="PL"/>
      </w:pPr>
      <w:r>
        <w:t xml:space="preserve">        - variance</w:t>
      </w:r>
    </w:p>
    <w:p w14:paraId="2517A45F" w14:textId="77777777" w:rsidR="003F6D0F" w:rsidRDefault="003F6D0F" w:rsidP="003F6D0F">
      <w:pPr>
        <w:pStyle w:val="PL"/>
      </w:pPr>
    </w:p>
    <w:p w14:paraId="17098CE8" w14:textId="77777777" w:rsidR="003F6D0F" w:rsidRDefault="003F6D0F" w:rsidP="003F6D0F">
      <w:pPr>
        <w:pStyle w:val="PL"/>
      </w:pPr>
      <w:r>
        <w:t xml:space="preserve">    AnalyticsSubscriptionsTransfer:</w:t>
      </w:r>
    </w:p>
    <w:p w14:paraId="646F6331" w14:textId="77777777" w:rsidR="003F6D0F" w:rsidRDefault="003F6D0F" w:rsidP="003F6D0F">
      <w:pPr>
        <w:pStyle w:val="PL"/>
      </w:pPr>
      <w:r>
        <w:t xml:space="preserve">      description: </w:t>
      </w:r>
      <w:r>
        <w:rPr>
          <w:lang w:eastAsia="ko-KR"/>
        </w:rPr>
        <w:t>Contains information about a request to transfer analytics subscriptions</w:t>
      </w:r>
      <w:r>
        <w:t>.</w:t>
      </w:r>
    </w:p>
    <w:p w14:paraId="203D3082" w14:textId="77777777" w:rsidR="003F6D0F" w:rsidRDefault="003F6D0F" w:rsidP="003F6D0F">
      <w:pPr>
        <w:pStyle w:val="PL"/>
      </w:pPr>
      <w:r>
        <w:t xml:space="preserve">      type: object</w:t>
      </w:r>
    </w:p>
    <w:p w14:paraId="667ABFAB" w14:textId="77777777" w:rsidR="003F6D0F" w:rsidRDefault="003F6D0F" w:rsidP="003F6D0F">
      <w:pPr>
        <w:pStyle w:val="PL"/>
      </w:pPr>
      <w:r>
        <w:t xml:space="preserve">      properties:</w:t>
      </w:r>
    </w:p>
    <w:p w14:paraId="0E17F82A" w14:textId="77777777" w:rsidR="003F6D0F" w:rsidRDefault="003F6D0F" w:rsidP="003F6D0F">
      <w:pPr>
        <w:pStyle w:val="PL"/>
      </w:pPr>
      <w:r>
        <w:t xml:space="preserve">        subsTransInfos:</w:t>
      </w:r>
    </w:p>
    <w:p w14:paraId="48980C18" w14:textId="77777777" w:rsidR="003F6D0F" w:rsidRDefault="003F6D0F" w:rsidP="003F6D0F">
      <w:pPr>
        <w:pStyle w:val="PL"/>
      </w:pPr>
      <w:r>
        <w:t xml:space="preserve">          type: array</w:t>
      </w:r>
    </w:p>
    <w:p w14:paraId="0C14CE56" w14:textId="77777777" w:rsidR="003F6D0F" w:rsidRDefault="003F6D0F" w:rsidP="003F6D0F">
      <w:pPr>
        <w:pStyle w:val="PL"/>
      </w:pPr>
      <w:r>
        <w:t xml:space="preserve">          items:</w:t>
      </w:r>
    </w:p>
    <w:p w14:paraId="153C7603" w14:textId="77777777" w:rsidR="003F6D0F" w:rsidRDefault="003F6D0F" w:rsidP="003F6D0F">
      <w:pPr>
        <w:pStyle w:val="PL"/>
      </w:pPr>
      <w:r>
        <w:t xml:space="preserve">            $ref: '#/components/schemas/SubscriptionTransferInfo'</w:t>
      </w:r>
    </w:p>
    <w:p w14:paraId="4B88107B" w14:textId="77777777" w:rsidR="003F6D0F" w:rsidRDefault="003F6D0F" w:rsidP="003F6D0F">
      <w:pPr>
        <w:pStyle w:val="PL"/>
      </w:pPr>
      <w:r>
        <w:t xml:space="preserve">          minItems: 1</w:t>
      </w:r>
    </w:p>
    <w:p w14:paraId="3DED0BC9" w14:textId="77777777" w:rsidR="003F6D0F" w:rsidRDefault="003F6D0F" w:rsidP="003F6D0F">
      <w:pPr>
        <w:pStyle w:val="PL"/>
      </w:pPr>
      <w:r>
        <w:t xml:space="preserve">        failTransEventReports:</w:t>
      </w:r>
    </w:p>
    <w:p w14:paraId="49E9F456" w14:textId="77777777" w:rsidR="003F6D0F" w:rsidRDefault="003F6D0F" w:rsidP="003F6D0F">
      <w:pPr>
        <w:pStyle w:val="PL"/>
      </w:pPr>
      <w:r>
        <w:t xml:space="preserve">          type: array</w:t>
      </w:r>
    </w:p>
    <w:p w14:paraId="2F4F6AAC" w14:textId="77777777" w:rsidR="003F6D0F" w:rsidRDefault="003F6D0F" w:rsidP="003F6D0F">
      <w:pPr>
        <w:pStyle w:val="PL"/>
      </w:pPr>
      <w:r>
        <w:t xml:space="preserve">          items:</w:t>
      </w:r>
    </w:p>
    <w:p w14:paraId="14BC23C0" w14:textId="77777777" w:rsidR="003F6D0F" w:rsidRDefault="003F6D0F" w:rsidP="003F6D0F">
      <w:pPr>
        <w:pStyle w:val="PL"/>
      </w:pPr>
      <w:r>
        <w:t xml:space="preserve">            $ref: '#/components/schemas/NwdafEvent'</w:t>
      </w:r>
    </w:p>
    <w:p w14:paraId="10B4395F" w14:textId="77777777" w:rsidR="003F6D0F" w:rsidRDefault="003F6D0F" w:rsidP="003F6D0F">
      <w:pPr>
        <w:pStyle w:val="PL"/>
      </w:pPr>
      <w:r>
        <w:t xml:space="preserve">          minItems: 1</w:t>
      </w:r>
    </w:p>
    <w:p w14:paraId="6D09A2F6" w14:textId="77777777" w:rsidR="003F6D0F" w:rsidRDefault="003F6D0F" w:rsidP="003F6D0F">
      <w:pPr>
        <w:pStyle w:val="PL"/>
      </w:pPr>
      <w:r>
        <w:t xml:space="preserve">      required:</w:t>
      </w:r>
    </w:p>
    <w:p w14:paraId="25BDB313" w14:textId="77777777" w:rsidR="003F6D0F" w:rsidRDefault="003F6D0F" w:rsidP="003F6D0F">
      <w:pPr>
        <w:pStyle w:val="PL"/>
      </w:pPr>
      <w:r>
        <w:t xml:space="preserve">        - subsTransInfos</w:t>
      </w:r>
    </w:p>
    <w:p w14:paraId="798BB58B" w14:textId="77777777" w:rsidR="003F6D0F" w:rsidRDefault="003F6D0F" w:rsidP="003F6D0F">
      <w:pPr>
        <w:pStyle w:val="PL"/>
      </w:pPr>
    </w:p>
    <w:p w14:paraId="7FC086EF" w14:textId="77777777" w:rsidR="003F6D0F" w:rsidRDefault="003F6D0F" w:rsidP="003F6D0F">
      <w:pPr>
        <w:pStyle w:val="PL"/>
      </w:pPr>
      <w:r>
        <w:t xml:space="preserve">    SubscriptionTransferInfo:</w:t>
      </w:r>
    </w:p>
    <w:p w14:paraId="18057F54" w14:textId="77777777" w:rsidR="003F6D0F" w:rsidRDefault="003F6D0F" w:rsidP="003F6D0F">
      <w:pPr>
        <w:pStyle w:val="PL"/>
      </w:pPr>
      <w:r>
        <w:t xml:space="preserve">      description: </w:t>
      </w:r>
      <w:r>
        <w:rPr>
          <w:lang w:eastAsia="ko-KR"/>
        </w:rPr>
        <w:t>Contains information about subscriptions that are requested to be transferred</w:t>
      </w:r>
      <w:r>
        <w:t>.</w:t>
      </w:r>
    </w:p>
    <w:p w14:paraId="25F280C6" w14:textId="77777777" w:rsidR="003F6D0F" w:rsidRDefault="003F6D0F" w:rsidP="003F6D0F">
      <w:pPr>
        <w:pStyle w:val="PL"/>
      </w:pPr>
      <w:r>
        <w:lastRenderedPageBreak/>
        <w:t xml:space="preserve">      type: object</w:t>
      </w:r>
    </w:p>
    <w:p w14:paraId="6342FBCD" w14:textId="77777777" w:rsidR="003F6D0F" w:rsidRDefault="003F6D0F" w:rsidP="003F6D0F">
      <w:pPr>
        <w:pStyle w:val="PL"/>
      </w:pPr>
      <w:r>
        <w:t xml:space="preserve">      properties:</w:t>
      </w:r>
    </w:p>
    <w:p w14:paraId="1BC2D971" w14:textId="77777777" w:rsidR="003F6D0F" w:rsidRDefault="003F6D0F" w:rsidP="003F6D0F">
      <w:pPr>
        <w:pStyle w:val="PL"/>
      </w:pPr>
      <w:r>
        <w:t xml:space="preserve">        transReqType:</w:t>
      </w:r>
    </w:p>
    <w:p w14:paraId="1D1C8218" w14:textId="77777777" w:rsidR="003F6D0F" w:rsidRDefault="003F6D0F" w:rsidP="003F6D0F">
      <w:pPr>
        <w:pStyle w:val="PL"/>
      </w:pPr>
      <w:r>
        <w:t xml:space="preserve">          $ref: '#/components/schemas/TransferRequestType'</w:t>
      </w:r>
    </w:p>
    <w:p w14:paraId="69B7957A" w14:textId="77777777" w:rsidR="003F6D0F" w:rsidRDefault="003F6D0F" w:rsidP="003F6D0F">
      <w:pPr>
        <w:pStyle w:val="PL"/>
      </w:pPr>
      <w:r>
        <w:t xml:space="preserve">        nwdafEvSub:</w:t>
      </w:r>
    </w:p>
    <w:p w14:paraId="42EE6374" w14:textId="77777777" w:rsidR="003F6D0F" w:rsidRDefault="003F6D0F" w:rsidP="003F6D0F">
      <w:pPr>
        <w:pStyle w:val="PL"/>
      </w:pPr>
      <w:r>
        <w:t xml:space="preserve">          $ref: '#/components/schemas/NnwdafEventsSubscription'</w:t>
      </w:r>
    </w:p>
    <w:p w14:paraId="4E6A35D4" w14:textId="77777777" w:rsidR="003F6D0F" w:rsidRDefault="003F6D0F" w:rsidP="003F6D0F">
      <w:pPr>
        <w:pStyle w:val="PL"/>
      </w:pPr>
      <w:r>
        <w:t xml:space="preserve">        consumerId:</w:t>
      </w:r>
    </w:p>
    <w:p w14:paraId="5B9FD3F1" w14:textId="77777777" w:rsidR="003F6D0F" w:rsidRDefault="003F6D0F" w:rsidP="003F6D0F">
      <w:pPr>
        <w:pStyle w:val="PL"/>
      </w:pPr>
      <w:r>
        <w:t xml:space="preserve">          $ref: 'TS29571_CommonData.yaml#/components/schemas/NfInstanceId'</w:t>
      </w:r>
    </w:p>
    <w:p w14:paraId="1D929ACC" w14:textId="77777777" w:rsidR="003F6D0F" w:rsidRDefault="003F6D0F" w:rsidP="003F6D0F">
      <w:pPr>
        <w:pStyle w:val="PL"/>
      </w:pPr>
      <w:r>
        <w:t xml:space="preserve">        contextId:</w:t>
      </w:r>
    </w:p>
    <w:p w14:paraId="1C493A36" w14:textId="77777777" w:rsidR="003F6D0F" w:rsidRDefault="003F6D0F" w:rsidP="003F6D0F">
      <w:pPr>
        <w:pStyle w:val="PL"/>
      </w:pPr>
      <w:r>
        <w:t xml:space="preserve">          $ref: '#/components/schemas/AnalyticsContextIdentifier'</w:t>
      </w:r>
    </w:p>
    <w:p w14:paraId="404AE2A3" w14:textId="77777777" w:rsidR="003F6D0F" w:rsidRDefault="003F6D0F" w:rsidP="003F6D0F">
      <w:pPr>
        <w:pStyle w:val="PL"/>
      </w:pPr>
      <w:r>
        <w:t xml:space="preserve">        sourceNfIds:</w:t>
      </w:r>
    </w:p>
    <w:p w14:paraId="13E569D3" w14:textId="77777777" w:rsidR="003F6D0F" w:rsidRDefault="003F6D0F" w:rsidP="003F6D0F">
      <w:pPr>
        <w:pStyle w:val="PL"/>
      </w:pPr>
      <w:r>
        <w:t xml:space="preserve">          type: array</w:t>
      </w:r>
    </w:p>
    <w:p w14:paraId="631978A0" w14:textId="77777777" w:rsidR="003F6D0F" w:rsidRDefault="003F6D0F" w:rsidP="003F6D0F">
      <w:pPr>
        <w:pStyle w:val="PL"/>
      </w:pPr>
      <w:r>
        <w:t xml:space="preserve">          items:</w:t>
      </w:r>
    </w:p>
    <w:p w14:paraId="63357C12" w14:textId="77777777" w:rsidR="003F6D0F" w:rsidRDefault="003F6D0F" w:rsidP="003F6D0F">
      <w:pPr>
        <w:pStyle w:val="PL"/>
      </w:pPr>
      <w:r>
        <w:t xml:space="preserve">            $ref: 'TS29571_CommonData.yaml#/components/schemas/NfInstanceId'</w:t>
      </w:r>
    </w:p>
    <w:p w14:paraId="15E5B89A" w14:textId="77777777" w:rsidR="003F6D0F" w:rsidRDefault="003F6D0F" w:rsidP="003F6D0F">
      <w:pPr>
        <w:pStyle w:val="PL"/>
      </w:pPr>
      <w:r>
        <w:t xml:space="preserve">          minItems: 1</w:t>
      </w:r>
    </w:p>
    <w:p w14:paraId="28E79B4D" w14:textId="77777777" w:rsidR="003F6D0F" w:rsidRDefault="003F6D0F" w:rsidP="003F6D0F">
      <w:pPr>
        <w:pStyle w:val="PL"/>
      </w:pPr>
      <w:r>
        <w:t xml:space="preserve">        sourceSetIds:</w:t>
      </w:r>
    </w:p>
    <w:p w14:paraId="583DAB05" w14:textId="77777777" w:rsidR="003F6D0F" w:rsidRDefault="003F6D0F" w:rsidP="003F6D0F">
      <w:pPr>
        <w:pStyle w:val="PL"/>
      </w:pPr>
      <w:r>
        <w:t xml:space="preserve">          type: array</w:t>
      </w:r>
    </w:p>
    <w:p w14:paraId="50D6B4AF" w14:textId="77777777" w:rsidR="003F6D0F" w:rsidRDefault="003F6D0F" w:rsidP="003F6D0F">
      <w:pPr>
        <w:pStyle w:val="PL"/>
      </w:pPr>
      <w:r>
        <w:t xml:space="preserve">          items:</w:t>
      </w:r>
    </w:p>
    <w:p w14:paraId="57DE7D8E" w14:textId="77777777" w:rsidR="003F6D0F" w:rsidRDefault="003F6D0F" w:rsidP="003F6D0F">
      <w:pPr>
        <w:pStyle w:val="PL"/>
      </w:pPr>
      <w:r>
        <w:t xml:space="preserve">            $ref: 'TS29571_CommonData.yaml#/components/schemas/NfSetId'</w:t>
      </w:r>
    </w:p>
    <w:p w14:paraId="0D83A494" w14:textId="77777777" w:rsidR="003F6D0F" w:rsidRDefault="003F6D0F" w:rsidP="003F6D0F">
      <w:pPr>
        <w:pStyle w:val="PL"/>
      </w:pPr>
      <w:r>
        <w:t xml:space="preserve">          minItems: 1</w:t>
      </w:r>
    </w:p>
    <w:p w14:paraId="0E4D7C23" w14:textId="77777777" w:rsidR="003F6D0F" w:rsidRDefault="003F6D0F" w:rsidP="003F6D0F">
      <w:pPr>
        <w:pStyle w:val="PL"/>
      </w:pPr>
      <w:r>
        <w:t xml:space="preserve">        modelInfo:</w:t>
      </w:r>
    </w:p>
    <w:p w14:paraId="4DA0114C" w14:textId="77777777" w:rsidR="003F6D0F" w:rsidRDefault="003F6D0F" w:rsidP="003F6D0F">
      <w:pPr>
        <w:pStyle w:val="PL"/>
      </w:pPr>
      <w:r>
        <w:t xml:space="preserve">          type: array</w:t>
      </w:r>
    </w:p>
    <w:p w14:paraId="10C46E7F" w14:textId="77777777" w:rsidR="003F6D0F" w:rsidRDefault="003F6D0F" w:rsidP="003F6D0F">
      <w:pPr>
        <w:pStyle w:val="PL"/>
      </w:pPr>
      <w:r>
        <w:t xml:space="preserve">          items:</w:t>
      </w:r>
    </w:p>
    <w:p w14:paraId="5ACFC877" w14:textId="77777777" w:rsidR="003F6D0F" w:rsidRDefault="003F6D0F" w:rsidP="003F6D0F">
      <w:pPr>
        <w:pStyle w:val="PL"/>
      </w:pPr>
      <w:r>
        <w:t xml:space="preserve">            $ref: '#/components/schemas/ModelInfo'</w:t>
      </w:r>
    </w:p>
    <w:p w14:paraId="704A5E43" w14:textId="77777777" w:rsidR="003F6D0F" w:rsidRDefault="003F6D0F" w:rsidP="003F6D0F">
      <w:pPr>
        <w:pStyle w:val="PL"/>
      </w:pPr>
      <w:r>
        <w:t xml:space="preserve">          minItems: 1</w:t>
      </w:r>
    </w:p>
    <w:p w14:paraId="700F12CB" w14:textId="77777777" w:rsidR="003F6D0F" w:rsidRDefault="003F6D0F" w:rsidP="003F6D0F">
      <w:pPr>
        <w:pStyle w:val="PL"/>
      </w:pPr>
      <w:r>
        <w:t xml:space="preserve">      required:</w:t>
      </w:r>
    </w:p>
    <w:p w14:paraId="0D50E9AA" w14:textId="77777777" w:rsidR="003F6D0F" w:rsidRDefault="003F6D0F" w:rsidP="003F6D0F">
      <w:pPr>
        <w:pStyle w:val="PL"/>
      </w:pPr>
      <w:r>
        <w:t xml:space="preserve">        - transReqType</w:t>
      </w:r>
    </w:p>
    <w:p w14:paraId="7420D23B" w14:textId="77777777" w:rsidR="003F6D0F" w:rsidRDefault="003F6D0F" w:rsidP="003F6D0F">
      <w:pPr>
        <w:pStyle w:val="PL"/>
      </w:pPr>
      <w:r>
        <w:t xml:space="preserve">        - nwdafEvSub</w:t>
      </w:r>
    </w:p>
    <w:p w14:paraId="2A2E1978" w14:textId="77777777" w:rsidR="003F6D0F" w:rsidRDefault="003F6D0F" w:rsidP="003F6D0F">
      <w:pPr>
        <w:pStyle w:val="PL"/>
      </w:pPr>
      <w:r>
        <w:t xml:space="preserve">        - consumerId</w:t>
      </w:r>
    </w:p>
    <w:p w14:paraId="4593EA22" w14:textId="77777777" w:rsidR="003F6D0F" w:rsidRDefault="003F6D0F" w:rsidP="003F6D0F">
      <w:pPr>
        <w:pStyle w:val="PL"/>
      </w:pPr>
    </w:p>
    <w:p w14:paraId="5689F683" w14:textId="77777777" w:rsidR="003F6D0F" w:rsidRDefault="003F6D0F" w:rsidP="003F6D0F">
      <w:pPr>
        <w:pStyle w:val="PL"/>
      </w:pPr>
      <w:r>
        <w:t xml:space="preserve">    ModelInfo:</w:t>
      </w:r>
    </w:p>
    <w:p w14:paraId="05C2E978" w14:textId="77777777" w:rsidR="003F6D0F" w:rsidRDefault="003F6D0F" w:rsidP="003F6D0F">
      <w:pPr>
        <w:pStyle w:val="PL"/>
      </w:pPr>
      <w:r>
        <w:t xml:space="preserve">      description: </w:t>
      </w:r>
      <w:r>
        <w:rPr>
          <w:lang w:eastAsia="zh-CN"/>
        </w:rPr>
        <w:t>Contains information about an ML model.</w:t>
      </w:r>
    </w:p>
    <w:p w14:paraId="218346F6" w14:textId="77777777" w:rsidR="003F6D0F" w:rsidRDefault="003F6D0F" w:rsidP="003F6D0F">
      <w:pPr>
        <w:pStyle w:val="PL"/>
      </w:pPr>
      <w:r>
        <w:t xml:space="preserve">      type: object</w:t>
      </w:r>
    </w:p>
    <w:p w14:paraId="4445FED8" w14:textId="77777777" w:rsidR="003F6D0F" w:rsidRDefault="003F6D0F" w:rsidP="003F6D0F">
      <w:pPr>
        <w:pStyle w:val="PL"/>
      </w:pPr>
      <w:r>
        <w:t xml:space="preserve">      properties:</w:t>
      </w:r>
    </w:p>
    <w:p w14:paraId="4C4E7624" w14:textId="77777777" w:rsidR="003F6D0F" w:rsidRDefault="003F6D0F" w:rsidP="003F6D0F">
      <w:pPr>
        <w:pStyle w:val="PL"/>
      </w:pPr>
      <w:r>
        <w:t xml:space="preserve">        analyticsId:</w:t>
      </w:r>
    </w:p>
    <w:p w14:paraId="79171C77" w14:textId="77777777" w:rsidR="003F6D0F" w:rsidRDefault="003F6D0F" w:rsidP="003F6D0F">
      <w:pPr>
        <w:pStyle w:val="PL"/>
      </w:pPr>
      <w:r>
        <w:t xml:space="preserve">          $ref: '#/components/schemas/NwdafEvent'</w:t>
      </w:r>
    </w:p>
    <w:p w14:paraId="06ABF5D3" w14:textId="77777777" w:rsidR="003F6D0F" w:rsidRDefault="003F6D0F" w:rsidP="003F6D0F">
      <w:pPr>
        <w:pStyle w:val="PL"/>
      </w:pPr>
      <w:r>
        <w:t xml:space="preserve">        </w:t>
      </w:r>
      <w:r>
        <w:rPr>
          <w:lang w:eastAsia="zh-CN"/>
        </w:rPr>
        <w:t>mlModelInfos</w:t>
      </w:r>
      <w:r>
        <w:t>:</w:t>
      </w:r>
    </w:p>
    <w:p w14:paraId="0E02450C" w14:textId="77777777" w:rsidR="003F6D0F" w:rsidRDefault="003F6D0F" w:rsidP="003F6D0F">
      <w:pPr>
        <w:pStyle w:val="PL"/>
      </w:pPr>
      <w:r>
        <w:t xml:space="preserve">          type: array</w:t>
      </w:r>
    </w:p>
    <w:p w14:paraId="081F82FA" w14:textId="77777777" w:rsidR="003F6D0F" w:rsidRDefault="003F6D0F" w:rsidP="003F6D0F">
      <w:pPr>
        <w:pStyle w:val="PL"/>
      </w:pPr>
      <w:r>
        <w:t xml:space="preserve">          items:</w:t>
      </w:r>
    </w:p>
    <w:p w14:paraId="3BF06B57" w14:textId="77777777" w:rsidR="003F6D0F" w:rsidRDefault="003F6D0F" w:rsidP="003F6D0F">
      <w:pPr>
        <w:pStyle w:val="PL"/>
      </w:pPr>
      <w:r>
        <w:t xml:space="preserve">            $ref: '#/components/schemas/MLModelInfo'</w:t>
      </w:r>
    </w:p>
    <w:p w14:paraId="1152BD21" w14:textId="77777777" w:rsidR="003F6D0F" w:rsidRDefault="003F6D0F" w:rsidP="003F6D0F">
      <w:pPr>
        <w:pStyle w:val="PL"/>
      </w:pPr>
      <w:r>
        <w:t xml:space="preserve">          minItems: 1</w:t>
      </w:r>
    </w:p>
    <w:p w14:paraId="2E2E4A45" w14:textId="77777777" w:rsidR="003F6D0F" w:rsidRDefault="003F6D0F" w:rsidP="003F6D0F">
      <w:pPr>
        <w:pStyle w:val="PL"/>
      </w:pPr>
      <w:r>
        <w:t xml:space="preserve">      required:</w:t>
      </w:r>
    </w:p>
    <w:p w14:paraId="40E40425" w14:textId="77777777" w:rsidR="003F6D0F" w:rsidRDefault="003F6D0F" w:rsidP="003F6D0F">
      <w:pPr>
        <w:pStyle w:val="PL"/>
      </w:pPr>
      <w:r>
        <w:t xml:space="preserve">        - analyticsId</w:t>
      </w:r>
    </w:p>
    <w:p w14:paraId="067FD96F" w14:textId="77777777" w:rsidR="003F6D0F" w:rsidRDefault="003F6D0F" w:rsidP="003F6D0F">
      <w:pPr>
        <w:pStyle w:val="PL"/>
      </w:pPr>
      <w:r>
        <w:t xml:space="preserve">        - </w:t>
      </w:r>
      <w:r>
        <w:rPr>
          <w:lang w:eastAsia="zh-CN"/>
        </w:rPr>
        <w:t>mlModelInfos</w:t>
      </w:r>
    </w:p>
    <w:p w14:paraId="71C53091" w14:textId="77777777" w:rsidR="003F6D0F" w:rsidRDefault="003F6D0F" w:rsidP="003F6D0F">
      <w:pPr>
        <w:pStyle w:val="PL"/>
      </w:pPr>
      <w:r>
        <w:t xml:space="preserve">    </w:t>
      </w:r>
      <w:r>
        <w:rPr>
          <w:lang w:eastAsia="zh-CN"/>
        </w:rPr>
        <w:t>MLModelInfo</w:t>
      </w:r>
      <w:r>
        <w:t>:</w:t>
      </w:r>
    </w:p>
    <w:p w14:paraId="34E52230" w14:textId="77777777" w:rsidR="003F6D0F" w:rsidRDefault="003F6D0F" w:rsidP="003F6D0F">
      <w:pPr>
        <w:pStyle w:val="PL"/>
      </w:pPr>
      <w:r>
        <w:t xml:space="preserve">      description: </w:t>
      </w:r>
      <w:r>
        <w:rPr>
          <w:lang w:eastAsia="zh-CN"/>
        </w:rPr>
        <w:t>Contains information about an ML models.</w:t>
      </w:r>
    </w:p>
    <w:p w14:paraId="555D5A7C" w14:textId="77777777" w:rsidR="003F6D0F" w:rsidRDefault="003F6D0F" w:rsidP="003F6D0F">
      <w:pPr>
        <w:pStyle w:val="PL"/>
      </w:pPr>
      <w:r>
        <w:t xml:space="preserve">      type: object</w:t>
      </w:r>
    </w:p>
    <w:p w14:paraId="79653916" w14:textId="77777777" w:rsidR="003F6D0F" w:rsidRDefault="003F6D0F" w:rsidP="003F6D0F">
      <w:pPr>
        <w:pStyle w:val="PL"/>
      </w:pPr>
      <w:r>
        <w:t xml:space="preserve">      properties:</w:t>
      </w:r>
    </w:p>
    <w:p w14:paraId="3B4BEC5D" w14:textId="77777777" w:rsidR="003F6D0F" w:rsidRDefault="003F6D0F" w:rsidP="003F6D0F">
      <w:pPr>
        <w:pStyle w:val="PL"/>
      </w:pPr>
      <w:r>
        <w:t xml:space="preserve">        </w:t>
      </w:r>
      <w:r>
        <w:rPr>
          <w:lang w:val="en-US" w:eastAsia="zh-CN"/>
        </w:rPr>
        <w:t>mlFileAddrs</w:t>
      </w:r>
      <w:r>
        <w:t>:</w:t>
      </w:r>
    </w:p>
    <w:p w14:paraId="6AB790DC" w14:textId="77777777" w:rsidR="003F6D0F" w:rsidRDefault="003F6D0F" w:rsidP="003F6D0F">
      <w:pPr>
        <w:pStyle w:val="PL"/>
      </w:pPr>
      <w:r>
        <w:t xml:space="preserve">          type: array</w:t>
      </w:r>
    </w:p>
    <w:p w14:paraId="1F3D4966" w14:textId="77777777" w:rsidR="003F6D0F" w:rsidRDefault="003F6D0F" w:rsidP="003F6D0F">
      <w:pPr>
        <w:pStyle w:val="PL"/>
      </w:pPr>
      <w:r>
        <w:t xml:space="preserve">          items:</w:t>
      </w:r>
    </w:p>
    <w:p w14:paraId="0D35A31A" w14:textId="77777777" w:rsidR="003F6D0F" w:rsidRDefault="003F6D0F" w:rsidP="003F6D0F">
      <w:pPr>
        <w:pStyle w:val="PL"/>
      </w:pPr>
      <w:r>
        <w:t xml:space="preserve">            $ref: 'TS29520_Nnwdaf_MLModelProvision.yaml#/components/schemas/MLModelAddr'</w:t>
      </w:r>
    </w:p>
    <w:p w14:paraId="5DBED623" w14:textId="77777777" w:rsidR="003F6D0F" w:rsidRDefault="003F6D0F" w:rsidP="003F6D0F">
      <w:pPr>
        <w:pStyle w:val="PL"/>
      </w:pPr>
      <w:r>
        <w:t xml:space="preserve">          minItems: 1</w:t>
      </w:r>
    </w:p>
    <w:p w14:paraId="7D29F7AB" w14:textId="77777777" w:rsidR="003F6D0F" w:rsidRDefault="003F6D0F" w:rsidP="003F6D0F">
      <w:pPr>
        <w:pStyle w:val="PL"/>
      </w:pPr>
      <w:r>
        <w:t xml:space="preserve">        modelProvId:</w:t>
      </w:r>
    </w:p>
    <w:p w14:paraId="4E0F5E18" w14:textId="77777777" w:rsidR="003F6D0F" w:rsidRDefault="003F6D0F" w:rsidP="003F6D0F">
      <w:pPr>
        <w:pStyle w:val="PL"/>
      </w:pPr>
      <w:r>
        <w:t xml:space="preserve">          $ref: 'TS29571_CommonData.yaml#/components/schemas/NfInstanceId'</w:t>
      </w:r>
    </w:p>
    <w:p w14:paraId="3E99AC0A" w14:textId="77777777" w:rsidR="003F6D0F" w:rsidRDefault="003F6D0F" w:rsidP="003F6D0F">
      <w:pPr>
        <w:pStyle w:val="PL"/>
      </w:pPr>
      <w:r>
        <w:t xml:space="preserve">        </w:t>
      </w:r>
      <w:r>
        <w:rPr>
          <w:lang w:eastAsia="zh-CN"/>
        </w:rPr>
        <w:t>modelProvSetId</w:t>
      </w:r>
      <w:r>
        <w:t>:</w:t>
      </w:r>
    </w:p>
    <w:p w14:paraId="2869D600" w14:textId="77777777" w:rsidR="003F6D0F" w:rsidRDefault="003F6D0F" w:rsidP="003F6D0F">
      <w:pPr>
        <w:pStyle w:val="PL"/>
      </w:pPr>
      <w:r>
        <w:t xml:space="preserve">          $ref: 'TS29571_CommonData.yaml#/components/schemas/NfSetId'</w:t>
      </w:r>
    </w:p>
    <w:p w14:paraId="7F4373B8" w14:textId="77777777" w:rsidR="003F6D0F" w:rsidRDefault="003F6D0F" w:rsidP="003F6D0F">
      <w:pPr>
        <w:pStyle w:val="PL"/>
      </w:pPr>
      <w:r>
        <w:t xml:space="preserve">      oneOf:</w:t>
      </w:r>
    </w:p>
    <w:p w14:paraId="59BB631C" w14:textId="77777777" w:rsidR="003F6D0F" w:rsidRDefault="003F6D0F" w:rsidP="003F6D0F">
      <w:pPr>
        <w:pStyle w:val="PL"/>
      </w:pPr>
      <w:r>
        <w:t xml:space="preserve">        - required: [modelProvId]</w:t>
      </w:r>
    </w:p>
    <w:p w14:paraId="04D62063" w14:textId="77777777" w:rsidR="003F6D0F" w:rsidRDefault="003F6D0F" w:rsidP="003F6D0F">
      <w:pPr>
        <w:pStyle w:val="PL"/>
      </w:pPr>
      <w:r>
        <w:t xml:space="preserve">        - required: [</w:t>
      </w:r>
      <w:r>
        <w:rPr>
          <w:lang w:eastAsia="zh-CN"/>
        </w:rPr>
        <w:t>modelProvSetId</w:t>
      </w:r>
      <w:r>
        <w:t>]</w:t>
      </w:r>
    </w:p>
    <w:p w14:paraId="25A52911" w14:textId="77777777" w:rsidR="003F6D0F" w:rsidRDefault="003F6D0F" w:rsidP="003F6D0F">
      <w:pPr>
        <w:pStyle w:val="PL"/>
      </w:pPr>
    </w:p>
    <w:p w14:paraId="4C25465E" w14:textId="77777777" w:rsidR="003F6D0F" w:rsidRDefault="003F6D0F" w:rsidP="003F6D0F">
      <w:pPr>
        <w:pStyle w:val="PL"/>
      </w:pPr>
      <w:r>
        <w:t xml:space="preserve">    AnalyticsContextIdentifier:</w:t>
      </w:r>
    </w:p>
    <w:p w14:paraId="4D097225" w14:textId="77777777" w:rsidR="003F6D0F" w:rsidRDefault="003F6D0F" w:rsidP="003F6D0F">
      <w:pPr>
        <w:pStyle w:val="PL"/>
      </w:pPr>
      <w:r>
        <w:t xml:space="preserve">      description: </w:t>
      </w:r>
      <w:r>
        <w:rPr>
          <w:lang w:eastAsia="zh-CN"/>
        </w:rPr>
        <w:t>Contains information about available analytics contexts.</w:t>
      </w:r>
    </w:p>
    <w:p w14:paraId="7E6CC1CA" w14:textId="77777777" w:rsidR="003F6D0F" w:rsidRDefault="003F6D0F" w:rsidP="003F6D0F">
      <w:pPr>
        <w:pStyle w:val="PL"/>
      </w:pPr>
      <w:r>
        <w:t xml:space="preserve">      type: object</w:t>
      </w:r>
    </w:p>
    <w:p w14:paraId="2D53661C" w14:textId="77777777" w:rsidR="003F6D0F" w:rsidRDefault="003F6D0F" w:rsidP="003F6D0F">
      <w:pPr>
        <w:pStyle w:val="PL"/>
      </w:pPr>
      <w:r>
        <w:t xml:space="preserve">      properties:</w:t>
      </w:r>
    </w:p>
    <w:p w14:paraId="7381003C" w14:textId="77777777" w:rsidR="003F6D0F" w:rsidRDefault="003F6D0F" w:rsidP="003F6D0F">
      <w:pPr>
        <w:pStyle w:val="PL"/>
      </w:pPr>
      <w:r>
        <w:t xml:space="preserve">        subscriptionId:</w:t>
      </w:r>
    </w:p>
    <w:p w14:paraId="36F2E340" w14:textId="77777777" w:rsidR="003F6D0F" w:rsidRDefault="003F6D0F" w:rsidP="003F6D0F">
      <w:pPr>
        <w:pStyle w:val="PL"/>
      </w:pPr>
      <w:r>
        <w:t xml:space="preserve">          type: string</w:t>
      </w:r>
    </w:p>
    <w:p w14:paraId="1F04E5FE" w14:textId="77777777" w:rsidR="003F6D0F" w:rsidRDefault="003F6D0F" w:rsidP="003F6D0F">
      <w:pPr>
        <w:pStyle w:val="PL"/>
      </w:pPr>
      <w:r>
        <w:t xml:space="preserve">          description: The identifier of a subscription.</w:t>
      </w:r>
    </w:p>
    <w:p w14:paraId="19F80FA7" w14:textId="77777777" w:rsidR="003F6D0F" w:rsidRDefault="003F6D0F" w:rsidP="003F6D0F">
      <w:pPr>
        <w:pStyle w:val="PL"/>
      </w:pPr>
      <w:r>
        <w:t xml:space="preserve">        nfAnaCtxts:</w:t>
      </w:r>
    </w:p>
    <w:p w14:paraId="5C7D2CFE" w14:textId="77777777" w:rsidR="003F6D0F" w:rsidRDefault="003F6D0F" w:rsidP="003F6D0F">
      <w:pPr>
        <w:pStyle w:val="PL"/>
      </w:pPr>
      <w:r>
        <w:t xml:space="preserve">          type: array</w:t>
      </w:r>
    </w:p>
    <w:p w14:paraId="4933F65F" w14:textId="77777777" w:rsidR="003F6D0F" w:rsidRDefault="003F6D0F" w:rsidP="003F6D0F">
      <w:pPr>
        <w:pStyle w:val="PL"/>
      </w:pPr>
      <w:r>
        <w:t xml:space="preserve">          items:</w:t>
      </w:r>
    </w:p>
    <w:p w14:paraId="697F7C24" w14:textId="77777777" w:rsidR="003F6D0F" w:rsidRDefault="003F6D0F" w:rsidP="003F6D0F">
      <w:pPr>
        <w:pStyle w:val="PL"/>
      </w:pPr>
      <w:r>
        <w:t xml:space="preserve">            $ref: '#/components/schemas/NwdafEvent'</w:t>
      </w:r>
    </w:p>
    <w:p w14:paraId="5ACA64EA" w14:textId="77777777" w:rsidR="003F6D0F" w:rsidRDefault="003F6D0F" w:rsidP="003F6D0F">
      <w:pPr>
        <w:pStyle w:val="PL"/>
      </w:pPr>
      <w:r>
        <w:t xml:space="preserve">          minItems: 1</w:t>
      </w:r>
    </w:p>
    <w:p w14:paraId="218E5E2B" w14:textId="77777777" w:rsidR="003F6D0F" w:rsidRDefault="003F6D0F" w:rsidP="003F6D0F">
      <w:pPr>
        <w:pStyle w:val="PL"/>
      </w:pPr>
      <w:r>
        <w:t xml:space="preserve">          description: &gt;</w:t>
      </w:r>
    </w:p>
    <w:p w14:paraId="6DBF6671" w14:textId="77777777" w:rsidR="003F6D0F" w:rsidRDefault="003F6D0F" w:rsidP="003F6D0F">
      <w:pPr>
        <w:pStyle w:val="PL"/>
      </w:pPr>
      <w:r>
        <w:t xml:space="preserve">            List of analytics types for which NF related analytics contexts can be retrieved.</w:t>
      </w:r>
    </w:p>
    <w:p w14:paraId="62CA008C" w14:textId="77777777" w:rsidR="003F6D0F" w:rsidRDefault="003F6D0F" w:rsidP="003F6D0F">
      <w:pPr>
        <w:pStyle w:val="PL"/>
      </w:pPr>
      <w:r>
        <w:t xml:space="preserve">        ueAnaCtxts:</w:t>
      </w:r>
    </w:p>
    <w:p w14:paraId="7A83F2AB" w14:textId="77777777" w:rsidR="003F6D0F" w:rsidRDefault="003F6D0F" w:rsidP="003F6D0F">
      <w:pPr>
        <w:pStyle w:val="PL"/>
      </w:pPr>
      <w:r>
        <w:t xml:space="preserve">          type: array</w:t>
      </w:r>
    </w:p>
    <w:p w14:paraId="330174F8" w14:textId="77777777" w:rsidR="003F6D0F" w:rsidRDefault="003F6D0F" w:rsidP="003F6D0F">
      <w:pPr>
        <w:pStyle w:val="PL"/>
      </w:pPr>
      <w:r>
        <w:t xml:space="preserve">          items:</w:t>
      </w:r>
    </w:p>
    <w:p w14:paraId="59F128D5" w14:textId="77777777" w:rsidR="003F6D0F" w:rsidRDefault="003F6D0F" w:rsidP="003F6D0F">
      <w:pPr>
        <w:pStyle w:val="PL"/>
      </w:pPr>
      <w:r>
        <w:lastRenderedPageBreak/>
        <w:t xml:space="preserve">            $ref: '#/components/schemas/UeAnalyticsContextDescriptor'</w:t>
      </w:r>
    </w:p>
    <w:p w14:paraId="13B84BF2" w14:textId="77777777" w:rsidR="003F6D0F" w:rsidRDefault="003F6D0F" w:rsidP="003F6D0F">
      <w:pPr>
        <w:pStyle w:val="PL"/>
      </w:pPr>
      <w:r>
        <w:t xml:space="preserve">          minItems: 1</w:t>
      </w:r>
    </w:p>
    <w:p w14:paraId="20465137" w14:textId="77777777" w:rsidR="003F6D0F" w:rsidRDefault="003F6D0F" w:rsidP="003F6D0F">
      <w:pPr>
        <w:pStyle w:val="PL"/>
      </w:pPr>
      <w:r>
        <w:t xml:space="preserve">          description: &gt;</w:t>
      </w:r>
    </w:p>
    <w:p w14:paraId="44A67DB4" w14:textId="77777777" w:rsidR="003F6D0F" w:rsidRDefault="003F6D0F" w:rsidP="003F6D0F">
      <w:pPr>
        <w:pStyle w:val="PL"/>
      </w:pPr>
      <w:r>
        <w:t xml:space="preserve">            List of objects that indicate for which SUPI and analytics types combinations analytics</w:t>
      </w:r>
    </w:p>
    <w:p w14:paraId="42312A3F" w14:textId="77777777" w:rsidR="003F6D0F" w:rsidRDefault="003F6D0F" w:rsidP="003F6D0F">
      <w:pPr>
        <w:pStyle w:val="PL"/>
      </w:pPr>
      <w:r>
        <w:t xml:space="preserve">            context can be retrieved.</w:t>
      </w:r>
    </w:p>
    <w:p w14:paraId="732E9424" w14:textId="77777777" w:rsidR="003F6D0F" w:rsidRDefault="003F6D0F" w:rsidP="003F6D0F">
      <w:pPr>
        <w:pStyle w:val="PL"/>
      </w:pPr>
      <w:r>
        <w:t xml:space="preserve">      allOf:</w:t>
      </w:r>
    </w:p>
    <w:p w14:paraId="5CF62070" w14:textId="77777777" w:rsidR="003F6D0F" w:rsidRDefault="003F6D0F" w:rsidP="003F6D0F">
      <w:pPr>
        <w:pStyle w:val="PL"/>
      </w:pPr>
      <w:r>
        <w:t xml:space="preserve">        - anyOf:</w:t>
      </w:r>
    </w:p>
    <w:p w14:paraId="69475029" w14:textId="77777777" w:rsidR="003F6D0F" w:rsidRDefault="003F6D0F" w:rsidP="003F6D0F">
      <w:pPr>
        <w:pStyle w:val="PL"/>
      </w:pPr>
      <w:r>
        <w:t xml:space="preserve">          - required: [nfAnaCtxts]</w:t>
      </w:r>
    </w:p>
    <w:p w14:paraId="6FDB2F2D" w14:textId="77777777" w:rsidR="003F6D0F" w:rsidRDefault="003F6D0F" w:rsidP="003F6D0F">
      <w:pPr>
        <w:pStyle w:val="PL"/>
      </w:pPr>
      <w:r>
        <w:t xml:space="preserve">          - required: [ueAnaCtxts]</w:t>
      </w:r>
    </w:p>
    <w:p w14:paraId="46ADBBF8" w14:textId="77777777" w:rsidR="003F6D0F" w:rsidRDefault="003F6D0F" w:rsidP="003F6D0F">
      <w:pPr>
        <w:pStyle w:val="PL"/>
      </w:pPr>
      <w:r>
        <w:t xml:space="preserve">        - required: [subscriptionId]</w:t>
      </w:r>
    </w:p>
    <w:p w14:paraId="12110538" w14:textId="77777777" w:rsidR="003F6D0F" w:rsidRDefault="003F6D0F" w:rsidP="003F6D0F">
      <w:pPr>
        <w:pStyle w:val="PL"/>
      </w:pPr>
    </w:p>
    <w:p w14:paraId="3201ECF1" w14:textId="77777777" w:rsidR="003F6D0F" w:rsidRDefault="003F6D0F" w:rsidP="003F6D0F">
      <w:pPr>
        <w:pStyle w:val="PL"/>
      </w:pPr>
      <w:r>
        <w:t xml:space="preserve">    UeAnalyticsContextDescriptor:</w:t>
      </w:r>
    </w:p>
    <w:p w14:paraId="0EEBAADA" w14:textId="77777777" w:rsidR="003F6D0F" w:rsidRDefault="003F6D0F" w:rsidP="003F6D0F">
      <w:pPr>
        <w:pStyle w:val="PL"/>
      </w:pPr>
      <w:r>
        <w:t xml:space="preserve">      description: </w:t>
      </w:r>
      <w:r>
        <w:rPr>
          <w:lang w:eastAsia="zh-CN"/>
        </w:rPr>
        <w:t>Contains information about available UE related analytics contexts.</w:t>
      </w:r>
    </w:p>
    <w:p w14:paraId="020623BF" w14:textId="77777777" w:rsidR="003F6D0F" w:rsidRDefault="003F6D0F" w:rsidP="003F6D0F">
      <w:pPr>
        <w:pStyle w:val="PL"/>
      </w:pPr>
      <w:r>
        <w:t xml:space="preserve">      type: object</w:t>
      </w:r>
    </w:p>
    <w:p w14:paraId="409612DB" w14:textId="77777777" w:rsidR="003F6D0F" w:rsidRDefault="003F6D0F" w:rsidP="003F6D0F">
      <w:pPr>
        <w:pStyle w:val="PL"/>
      </w:pPr>
      <w:r>
        <w:t xml:space="preserve">      properties:</w:t>
      </w:r>
    </w:p>
    <w:p w14:paraId="585E2570" w14:textId="77777777" w:rsidR="003F6D0F" w:rsidRDefault="003F6D0F" w:rsidP="003F6D0F">
      <w:pPr>
        <w:pStyle w:val="PL"/>
      </w:pPr>
      <w:r>
        <w:t xml:space="preserve">        supi:</w:t>
      </w:r>
    </w:p>
    <w:p w14:paraId="2ECF2E47" w14:textId="77777777" w:rsidR="003F6D0F" w:rsidRDefault="003F6D0F" w:rsidP="003F6D0F">
      <w:pPr>
        <w:pStyle w:val="PL"/>
      </w:pPr>
      <w:r>
        <w:t xml:space="preserve">          $ref: 'TS29571_CommonData.yaml#/components/schemas/Supi'</w:t>
      </w:r>
    </w:p>
    <w:p w14:paraId="5D2F258B" w14:textId="77777777" w:rsidR="003F6D0F" w:rsidRDefault="003F6D0F" w:rsidP="003F6D0F">
      <w:pPr>
        <w:pStyle w:val="PL"/>
      </w:pPr>
      <w:r>
        <w:t xml:space="preserve">        anaTypes:</w:t>
      </w:r>
    </w:p>
    <w:p w14:paraId="74C037D5" w14:textId="77777777" w:rsidR="003F6D0F" w:rsidRDefault="003F6D0F" w:rsidP="003F6D0F">
      <w:pPr>
        <w:pStyle w:val="PL"/>
      </w:pPr>
      <w:r>
        <w:t xml:space="preserve">          type: array</w:t>
      </w:r>
    </w:p>
    <w:p w14:paraId="0D2AEDA1" w14:textId="77777777" w:rsidR="003F6D0F" w:rsidRDefault="003F6D0F" w:rsidP="003F6D0F">
      <w:pPr>
        <w:pStyle w:val="PL"/>
      </w:pPr>
      <w:r>
        <w:t xml:space="preserve">          items:</w:t>
      </w:r>
    </w:p>
    <w:p w14:paraId="42EAE7B8" w14:textId="77777777" w:rsidR="003F6D0F" w:rsidRDefault="003F6D0F" w:rsidP="003F6D0F">
      <w:pPr>
        <w:pStyle w:val="PL"/>
      </w:pPr>
      <w:r>
        <w:t xml:space="preserve">            $ref: '#/components/schemas/NwdafEvent'</w:t>
      </w:r>
    </w:p>
    <w:p w14:paraId="48C85A74" w14:textId="77777777" w:rsidR="003F6D0F" w:rsidRDefault="003F6D0F" w:rsidP="003F6D0F">
      <w:pPr>
        <w:pStyle w:val="PL"/>
      </w:pPr>
      <w:r>
        <w:t xml:space="preserve">          minItems: 1</w:t>
      </w:r>
    </w:p>
    <w:p w14:paraId="49430176" w14:textId="77777777" w:rsidR="003F6D0F" w:rsidRDefault="003F6D0F" w:rsidP="003F6D0F">
      <w:pPr>
        <w:pStyle w:val="PL"/>
      </w:pPr>
      <w:r>
        <w:t xml:space="preserve">          description: &gt;</w:t>
      </w:r>
    </w:p>
    <w:p w14:paraId="2A9BE63B" w14:textId="77777777" w:rsidR="003F6D0F" w:rsidRDefault="003F6D0F" w:rsidP="003F6D0F">
      <w:pPr>
        <w:pStyle w:val="PL"/>
      </w:pPr>
      <w:r>
        <w:t xml:space="preserve">            List of analytics types for which UE related analytics contexts can be retrieved.</w:t>
      </w:r>
    </w:p>
    <w:p w14:paraId="39DC4185" w14:textId="77777777" w:rsidR="003F6D0F" w:rsidRDefault="003F6D0F" w:rsidP="003F6D0F">
      <w:pPr>
        <w:pStyle w:val="PL"/>
      </w:pPr>
      <w:r>
        <w:t xml:space="preserve">      required:</w:t>
      </w:r>
    </w:p>
    <w:p w14:paraId="51CA6E39" w14:textId="77777777" w:rsidR="003F6D0F" w:rsidRDefault="003F6D0F" w:rsidP="003F6D0F">
      <w:pPr>
        <w:pStyle w:val="PL"/>
      </w:pPr>
      <w:r>
        <w:t xml:space="preserve">        - supi</w:t>
      </w:r>
    </w:p>
    <w:p w14:paraId="5DF3518E" w14:textId="77777777" w:rsidR="003F6D0F" w:rsidRDefault="003F6D0F" w:rsidP="003F6D0F">
      <w:pPr>
        <w:pStyle w:val="PL"/>
      </w:pPr>
      <w:r>
        <w:t xml:space="preserve">        - anaTypes</w:t>
      </w:r>
    </w:p>
    <w:p w14:paraId="5A8C8E0D" w14:textId="77777777" w:rsidR="003F6D0F" w:rsidRDefault="003F6D0F" w:rsidP="003F6D0F">
      <w:pPr>
        <w:pStyle w:val="PL"/>
      </w:pPr>
    </w:p>
    <w:p w14:paraId="5D325DEA" w14:textId="77777777" w:rsidR="003F6D0F" w:rsidRDefault="003F6D0F" w:rsidP="003F6D0F">
      <w:pPr>
        <w:pStyle w:val="PL"/>
      </w:pPr>
      <w:r>
        <w:t xml:space="preserve">    DnPerfInfo:</w:t>
      </w:r>
    </w:p>
    <w:p w14:paraId="7049C800" w14:textId="77777777" w:rsidR="003F6D0F" w:rsidRDefault="003F6D0F" w:rsidP="003F6D0F">
      <w:pPr>
        <w:pStyle w:val="PL"/>
      </w:pPr>
      <w:r>
        <w:t xml:space="preserve">      description: Represents DN performance information.</w:t>
      </w:r>
    </w:p>
    <w:p w14:paraId="598A9AB7" w14:textId="77777777" w:rsidR="003F6D0F" w:rsidRDefault="003F6D0F" w:rsidP="003F6D0F">
      <w:pPr>
        <w:pStyle w:val="PL"/>
      </w:pPr>
      <w:r>
        <w:t xml:space="preserve">      type: object</w:t>
      </w:r>
    </w:p>
    <w:p w14:paraId="355E3BEB" w14:textId="77777777" w:rsidR="003F6D0F" w:rsidRDefault="003F6D0F" w:rsidP="003F6D0F">
      <w:pPr>
        <w:pStyle w:val="PL"/>
      </w:pPr>
      <w:r>
        <w:t xml:space="preserve">      properties:</w:t>
      </w:r>
    </w:p>
    <w:p w14:paraId="7B2D6D40" w14:textId="77777777" w:rsidR="003F6D0F" w:rsidRDefault="003F6D0F" w:rsidP="003F6D0F">
      <w:pPr>
        <w:pStyle w:val="PL"/>
      </w:pPr>
      <w:r>
        <w:t xml:space="preserve">        appId:</w:t>
      </w:r>
    </w:p>
    <w:p w14:paraId="18C52A03" w14:textId="77777777" w:rsidR="003F6D0F" w:rsidRDefault="003F6D0F" w:rsidP="003F6D0F">
      <w:pPr>
        <w:pStyle w:val="PL"/>
      </w:pPr>
      <w:r>
        <w:t xml:space="preserve">          $ref: 'TS29571_CommonData.yaml#/components/schemas/ApplicationId'</w:t>
      </w:r>
    </w:p>
    <w:p w14:paraId="5EE96F02" w14:textId="77777777" w:rsidR="003F6D0F" w:rsidRDefault="003F6D0F" w:rsidP="003F6D0F">
      <w:pPr>
        <w:pStyle w:val="PL"/>
      </w:pPr>
      <w:r>
        <w:t xml:space="preserve">        dnn:</w:t>
      </w:r>
    </w:p>
    <w:p w14:paraId="3C54893A" w14:textId="77777777" w:rsidR="003F6D0F" w:rsidRDefault="003F6D0F" w:rsidP="003F6D0F">
      <w:pPr>
        <w:pStyle w:val="PL"/>
      </w:pPr>
      <w:r>
        <w:t xml:space="preserve">          $ref: 'TS29571_CommonData.yaml#/components/schemas/Dnn'</w:t>
      </w:r>
    </w:p>
    <w:p w14:paraId="12214652" w14:textId="77777777" w:rsidR="003F6D0F" w:rsidRDefault="003F6D0F" w:rsidP="003F6D0F">
      <w:pPr>
        <w:pStyle w:val="PL"/>
      </w:pPr>
      <w:r>
        <w:t xml:space="preserve">        snssai:</w:t>
      </w:r>
    </w:p>
    <w:p w14:paraId="21937FDF" w14:textId="77777777" w:rsidR="003F6D0F" w:rsidRDefault="003F6D0F" w:rsidP="003F6D0F">
      <w:pPr>
        <w:pStyle w:val="PL"/>
      </w:pPr>
      <w:r>
        <w:t xml:space="preserve">          $ref: 'TS29571_CommonData.yaml#/components/schemas/Snssai'</w:t>
      </w:r>
    </w:p>
    <w:p w14:paraId="329D5DD0" w14:textId="77777777" w:rsidR="003F6D0F" w:rsidRDefault="003F6D0F" w:rsidP="003F6D0F">
      <w:pPr>
        <w:pStyle w:val="PL"/>
      </w:pPr>
      <w:r>
        <w:t xml:space="preserve">        </w:t>
      </w:r>
      <w:r>
        <w:rPr>
          <w:rFonts w:hint="eastAsia"/>
          <w:lang w:eastAsia="zh-CN"/>
        </w:rPr>
        <w:t>d</w:t>
      </w:r>
      <w:r>
        <w:rPr>
          <w:lang w:eastAsia="zh-CN"/>
        </w:rPr>
        <w:t>nPerf</w:t>
      </w:r>
      <w:r>
        <w:t>:</w:t>
      </w:r>
    </w:p>
    <w:p w14:paraId="5A24B932" w14:textId="77777777" w:rsidR="003F6D0F" w:rsidRDefault="003F6D0F" w:rsidP="003F6D0F">
      <w:pPr>
        <w:pStyle w:val="PL"/>
      </w:pPr>
      <w:r>
        <w:t xml:space="preserve">          type: array</w:t>
      </w:r>
    </w:p>
    <w:p w14:paraId="4DE19BB0" w14:textId="77777777" w:rsidR="003F6D0F" w:rsidRDefault="003F6D0F" w:rsidP="003F6D0F">
      <w:pPr>
        <w:pStyle w:val="PL"/>
      </w:pPr>
      <w:r>
        <w:t xml:space="preserve">          items:</w:t>
      </w:r>
    </w:p>
    <w:p w14:paraId="631E97AF" w14:textId="77777777" w:rsidR="003F6D0F" w:rsidRDefault="003F6D0F" w:rsidP="003F6D0F">
      <w:pPr>
        <w:pStyle w:val="PL"/>
      </w:pPr>
      <w:r>
        <w:t xml:space="preserve">            $ref: '#/components/schemas/DnPerf'</w:t>
      </w:r>
    </w:p>
    <w:p w14:paraId="27AE123B" w14:textId="77777777" w:rsidR="003F6D0F" w:rsidRDefault="003F6D0F" w:rsidP="003F6D0F">
      <w:pPr>
        <w:pStyle w:val="PL"/>
      </w:pPr>
      <w:r>
        <w:t xml:space="preserve">          minItems: 1</w:t>
      </w:r>
    </w:p>
    <w:p w14:paraId="5BFE2C5C" w14:textId="77777777" w:rsidR="003F6D0F" w:rsidRDefault="003F6D0F" w:rsidP="003F6D0F">
      <w:pPr>
        <w:pStyle w:val="PL"/>
      </w:pPr>
      <w:r>
        <w:t xml:space="preserve">        confidence:</w:t>
      </w:r>
    </w:p>
    <w:p w14:paraId="40F8B7D6" w14:textId="77777777" w:rsidR="003F6D0F" w:rsidRDefault="003F6D0F" w:rsidP="003F6D0F">
      <w:pPr>
        <w:pStyle w:val="PL"/>
      </w:pPr>
      <w:r>
        <w:t xml:space="preserve">          $ref: 'TS29571_CommonData.yaml#/components/schemas/Uinteger'</w:t>
      </w:r>
    </w:p>
    <w:p w14:paraId="20B17498" w14:textId="77777777" w:rsidR="003F6D0F" w:rsidRDefault="003F6D0F" w:rsidP="003F6D0F">
      <w:pPr>
        <w:pStyle w:val="PL"/>
      </w:pPr>
      <w:r>
        <w:t xml:space="preserve">      required:</w:t>
      </w:r>
    </w:p>
    <w:p w14:paraId="52D2BB9E" w14:textId="77777777" w:rsidR="003F6D0F" w:rsidRDefault="003F6D0F" w:rsidP="003F6D0F">
      <w:pPr>
        <w:pStyle w:val="PL"/>
      </w:pPr>
      <w:r>
        <w:t xml:space="preserve">        - </w:t>
      </w:r>
      <w:r>
        <w:rPr>
          <w:rFonts w:hint="eastAsia"/>
          <w:lang w:eastAsia="zh-CN"/>
        </w:rPr>
        <w:t>d</w:t>
      </w:r>
      <w:r>
        <w:rPr>
          <w:lang w:eastAsia="zh-CN"/>
        </w:rPr>
        <w:t>nPerf</w:t>
      </w:r>
    </w:p>
    <w:p w14:paraId="7974726A" w14:textId="77777777" w:rsidR="003F6D0F" w:rsidRDefault="003F6D0F" w:rsidP="003F6D0F">
      <w:pPr>
        <w:pStyle w:val="PL"/>
      </w:pPr>
    </w:p>
    <w:p w14:paraId="03563A6F" w14:textId="77777777" w:rsidR="003F6D0F" w:rsidRDefault="003F6D0F" w:rsidP="003F6D0F">
      <w:pPr>
        <w:pStyle w:val="PL"/>
      </w:pPr>
      <w:r>
        <w:t xml:space="preserve">    DnPerf:</w:t>
      </w:r>
    </w:p>
    <w:p w14:paraId="1E0C536C" w14:textId="77777777" w:rsidR="003F6D0F" w:rsidRDefault="003F6D0F" w:rsidP="003F6D0F">
      <w:pPr>
        <w:pStyle w:val="PL"/>
      </w:pPr>
      <w:r>
        <w:t xml:space="preserve">      description: Represents DN performance for the application.</w:t>
      </w:r>
    </w:p>
    <w:p w14:paraId="59E91852" w14:textId="77777777" w:rsidR="003F6D0F" w:rsidRDefault="003F6D0F" w:rsidP="003F6D0F">
      <w:pPr>
        <w:pStyle w:val="PL"/>
      </w:pPr>
      <w:r>
        <w:t xml:space="preserve">      type: object</w:t>
      </w:r>
    </w:p>
    <w:p w14:paraId="5E56E392" w14:textId="77777777" w:rsidR="003F6D0F" w:rsidRDefault="003F6D0F" w:rsidP="003F6D0F">
      <w:pPr>
        <w:pStyle w:val="PL"/>
      </w:pPr>
      <w:r>
        <w:t xml:space="preserve">      properties:</w:t>
      </w:r>
    </w:p>
    <w:p w14:paraId="46653374" w14:textId="77777777" w:rsidR="003F6D0F" w:rsidRDefault="003F6D0F" w:rsidP="003F6D0F">
      <w:pPr>
        <w:pStyle w:val="PL"/>
      </w:pPr>
      <w:r>
        <w:t xml:space="preserve">        </w:t>
      </w:r>
      <w:r>
        <w:rPr>
          <w:lang w:eastAsia="zh-CN"/>
        </w:rPr>
        <w:t>appServerInsAddr</w:t>
      </w:r>
      <w:r>
        <w:t>:</w:t>
      </w:r>
    </w:p>
    <w:p w14:paraId="3373B3B2" w14:textId="77777777" w:rsidR="003F6D0F" w:rsidRDefault="003F6D0F" w:rsidP="003F6D0F">
      <w:pPr>
        <w:pStyle w:val="PL"/>
      </w:pPr>
      <w:r>
        <w:t xml:space="preserve">          $ref: 'TS29517_Naf_EventExposure.yaml#/components/schemas/</w:t>
      </w:r>
      <w:r>
        <w:rPr>
          <w:lang w:eastAsia="zh-CN"/>
        </w:rPr>
        <w:t>AddrFqdn</w:t>
      </w:r>
      <w:r>
        <w:t>'</w:t>
      </w:r>
    </w:p>
    <w:p w14:paraId="78C1833C" w14:textId="77777777" w:rsidR="003F6D0F" w:rsidRDefault="003F6D0F" w:rsidP="003F6D0F">
      <w:pPr>
        <w:pStyle w:val="PL"/>
      </w:pPr>
      <w:r>
        <w:t xml:space="preserve">        upfInfo:</w:t>
      </w:r>
    </w:p>
    <w:p w14:paraId="32D49141" w14:textId="77777777" w:rsidR="003F6D0F" w:rsidRDefault="003F6D0F" w:rsidP="003F6D0F">
      <w:pPr>
        <w:pStyle w:val="PL"/>
      </w:pPr>
      <w:r>
        <w:rPr>
          <w:lang w:val="en-US"/>
        </w:rPr>
        <w:t xml:space="preserve">          $ref: 'TS29508_Nsmf_EventExposure.yaml#/components/schemas/UpfInformation'</w:t>
      </w:r>
    </w:p>
    <w:p w14:paraId="1FD53937" w14:textId="77777777" w:rsidR="003F6D0F" w:rsidRDefault="003F6D0F" w:rsidP="003F6D0F">
      <w:pPr>
        <w:pStyle w:val="PL"/>
      </w:pPr>
      <w:r>
        <w:t xml:space="preserve">        </w:t>
      </w:r>
      <w:r>
        <w:rPr>
          <w:lang w:eastAsia="zh-CN"/>
        </w:rPr>
        <w:t>dnai</w:t>
      </w:r>
      <w:r>
        <w:t>:</w:t>
      </w:r>
    </w:p>
    <w:p w14:paraId="5200BB36" w14:textId="77777777" w:rsidR="003F6D0F" w:rsidRDefault="003F6D0F" w:rsidP="003F6D0F">
      <w:pPr>
        <w:pStyle w:val="PL"/>
      </w:pPr>
      <w:r>
        <w:t xml:space="preserve">          $ref: 'TS29571_CommonData.yaml#/components/schemas/Dnai'</w:t>
      </w:r>
    </w:p>
    <w:p w14:paraId="011AE45B" w14:textId="77777777" w:rsidR="003F6D0F" w:rsidRDefault="003F6D0F" w:rsidP="003F6D0F">
      <w:pPr>
        <w:pStyle w:val="PL"/>
      </w:pPr>
      <w:r>
        <w:t xml:space="preserve">        </w:t>
      </w:r>
      <w:r>
        <w:rPr>
          <w:lang w:eastAsia="zh-CN"/>
        </w:rPr>
        <w:t>perfData</w:t>
      </w:r>
      <w:r>
        <w:t>:</w:t>
      </w:r>
    </w:p>
    <w:p w14:paraId="7FB73372" w14:textId="77777777" w:rsidR="003F6D0F" w:rsidRDefault="003F6D0F" w:rsidP="003F6D0F">
      <w:pPr>
        <w:pStyle w:val="PL"/>
      </w:pPr>
      <w:r>
        <w:t xml:space="preserve">          $ref: '#/components/schemas/Perf</w:t>
      </w:r>
      <w:r>
        <w:rPr>
          <w:rFonts w:hint="eastAsia"/>
          <w:lang w:eastAsia="zh-CN"/>
        </w:rPr>
        <w:t>Data</w:t>
      </w:r>
      <w:r>
        <w:t>'</w:t>
      </w:r>
    </w:p>
    <w:p w14:paraId="323DAC0E"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2FE5C0C" w14:textId="77777777" w:rsidR="003F6D0F" w:rsidRDefault="003F6D0F" w:rsidP="003F6D0F">
      <w:pPr>
        <w:pStyle w:val="PL"/>
      </w:pPr>
      <w:r>
        <w:t xml:space="preserve">          $ref: 'TS29554_Npcf_BDTPolicyControl.yaml#/components/schemas/NetworkAreaInfo'</w:t>
      </w:r>
    </w:p>
    <w:p w14:paraId="731DEC5B" w14:textId="77777777" w:rsidR="003F6D0F" w:rsidRDefault="003F6D0F" w:rsidP="003F6D0F">
      <w:pPr>
        <w:pStyle w:val="PL"/>
      </w:pPr>
      <w:r>
        <w:t xml:space="preserve">        </w:t>
      </w:r>
      <w:r>
        <w:rPr>
          <w:lang w:eastAsia="zh-CN"/>
        </w:rPr>
        <w:t>temporalValidCon</w:t>
      </w:r>
      <w:r>
        <w:t>:</w:t>
      </w:r>
    </w:p>
    <w:p w14:paraId="5E016182" w14:textId="77777777" w:rsidR="003F6D0F" w:rsidRDefault="003F6D0F" w:rsidP="003F6D0F">
      <w:pPr>
        <w:pStyle w:val="PL"/>
      </w:pPr>
      <w:r>
        <w:t xml:space="preserve">          $ref: 'TS29122_CommonData.yaml#/components/schemas/TimeWindow'</w:t>
      </w:r>
    </w:p>
    <w:p w14:paraId="7606B222" w14:textId="77777777" w:rsidR="003F6D0F" w:rsidRDefault="003F6D0F" w:rsidP="003F6D0F">
      <w:pPr>
        <w:pStyle w:val="PL"/>
      </w:pPr>
      <w:r>
        <w:t xml:space="preserve">      required:</w:t>
      </w:r>
    </w:p>
    <w:p w14:paraId="79ECB07E" w14:textId="77777777" w:rsidR="003F6D0F" w:rsidRDefault="003F6D0F" w:rsidP="003F6D0F">
      <w:pPr>
        <w:pStyle w:val="PL"/>
      </w:pPr>
      <w:r>
        <w:t xml:space="preserve">        - perfData</w:t>
      </w:r>
    </w:p>
    <w:p w14:paraId="083BD294" w14:textId="77777777" w:rsidR="003F6D0F" w:rsidRDefault="003F6D0F" w:rsidP="003F6D0F">
      <w:pPr>
        <w:pStyle w:val="PL"/>
      </w:pPr>
    </w:p>
    <w:p w14:paraId="7A0A3487" w14:textId="77777777" w:rsidR="003F6D0F" w:rsidRDefault="003F6D0F" w:rsidP="003F6D0F">
      <w:pPr>
        <w:pStyle w:val="PL"/>
      </w:pPr>
      <w:r>
        <w:t xml:space="preserve">    Perf</w:t>
      </w:r>
      <w:r>
        <w:rPr>
          <w:rFonts w:hint="eastAsia"/>
          <w:lang w:eastAsia="zh-CN"/>
        </w:rPr>
        <w:t>Data</w:t>
      </w:r>
      <w:r>
        <w:t>:</w:t>
      </w:r>
    </w:p>
    <w:p w14:paraId="748E2B28" w14:textId="77777777" w:rsidR="003F6D0F" w:rsidRDefault="003F6D0F" w:rsidP="003F6D0F">
      <w:pPr>
        <w:pStyle w:val="PL"/>
      </w:pPr>
      <w:r>
        <w:t xml:space="preserve">      description: Represents DN performance data.</w:t>
      </w:r>
    </w:p>
    <w:p w14:paraId="0D1A9126" w14:textId="77777777" w:rsidR="003F6D0F" w:rsidRDefault="003F6D0F" w:rsidP="003F6D0F">
      <w:pPr>
        <w:pStyle w:val="PL"/>
      </w:pPr>
      <w:r>
        <w:t xml:space="preserve">      type: object</w:t>
      </w:r>
    </w:p>
    <w:p w14:paraId="4F3F1CC5" w14:textId="77777777" w:rsidR="003F6D0F" w:rsidRDefault="003F6D0F" w:rsidP="003F6D0F">
      <w:pPr>
        <w:pStyle w:val="PL"/>
      </w:pPr>
      <w:r>
        <w:t xml:space="preserve">      properties:</w:t>
      </w:r>
    </w:p>
    <w:p w14:paraId="433F93B9" w14:textId="77777777" w:rsidR="003F6D0F" w:rsidRDefault="003F6D0F" w:rsidP="003F6D0F">
      <w:pPr>
        <w:pStyle w:val="PL"/>
      </w:pPr>
      <w:r>
        <w:t xml:space="preserve">        </w:t>
      </w:r>
      <w:r>
        <w:rPr>
          <w:lang w:eastAsia="zh-CN"/>
        </w:rPr>
        <w:t>avgTrafficRate</w:t>
      </w:r>
      <w:r>
        <w:t>:</w:t>
      </w:r>
    </w:p>
    <w:p w14:paraId="7912F818" w14:textId="77777777" w:rsidR="003F6D0F" w:rsidRDefault="003F6D0F" w:rsidP="003F6D0F">
      <w:pPr>
        <w:pStyle w:val="PL"/>
      </w:pPr>
      <w:r>
        <w:t xml:space="preserve">          $ref: 'TS29571_CommonData.yaml#/components/schemas/BitRate'</w:t>
      </w:r>
    </w:p>
    <w:p w14:paraId="67C4B364" w14:textId="77777777" w:rsidR="003F6D0F" w:rsidRDefault="003F6D0F" w:rsidP="003F6D0F">
      <w:pPr>
        <w:pStyle w:val="PL"/>
      </w:pPr>
      <w:r>
        <w:t xml:space="preserve">        maxTrafficRate:</w:t>
      </w:r>
    </w:p>
    <w:p w14:paraId="0022FB25" w14:textId="77777777" w:rsidR="003F6D0F" w:rsidRDefault="003F6D0F" w:rsidP="003F6D0F">
      <w:pPr>
        <w:pStyle w:val="PL"/>
      </w:pPr>
      <w:r>
        <w:rPr>
          <w:lang w:val="en-US"/>
        </w:rPr>
        <w:t xml:space="preserve">          </w:t>
      </w:r>
      <w:r>
        <w:t>$ref: 'TS29571_CommonData.yaml#/components/schemas/BitRate'</w:t>
      </w:r>
    </w:p>
    <w:p w14:paraId="59095890" w14:textId="77777777" w:rsidR="003F6D0F" w:rsidRDefault="003F6D0F" w:rsidP="003F6D0F">
      <w:pPr>
        <w:pStyle w:val="PL"/>
      </w:pPr>
      <w:r>
        <w:t xml:space="preserve">        </w:t>
      </w:r>
      <w:r>
        <w:rPr>
          <w:lang w:eastAsia="zh-CN"/>
        </w:rPr>
        <w:t>minTrafficRate</w:t>
      </w:r>
      <w:r>
        <w:t>:</w:t>
      </w:r>
    </w:p>
    <w:p w14:paraId="569766E7" w14:textId="77777777" w:rsidR="003F6D0F" w:rsidRDefault="003F6D0F" w:rsidP="003F6D0F">
      <w:pPr>
        <w:pStyle w:val="PL"/>
      </w:pPr>
      <w:r>
        <w:t xml:space="preserve">          $ref: 'TS29571_CommonData.yaml#/components/schemas/BitRate'</w:t>
      </w:r>
    </w:p>
    <w:p w14:paraId="095384F0" w14:textId="77777777" w:rsidR="003F6D0F" w:rsidRDefault="003F6D0F" w:rsidP="003F6D0F">
      <w:pPr>
        <w:pStyle w:val="PL"/>
      </w:pPr>
      <w:r>
        <w:t xml:space="preserve">        aggTrafficRate:</w:t>
      </w:r>
    </w:p>
    <w:p w14:paraId="641F9692" w14:textId="77777777" w:rsidR="003F6D0F" w:rsidRDefault="003F6D0F" w:rsidP="003F6D0F">
      <w:pPr>
        <w:pStyle w:val="PL"/>
      </w:pPr>
      <w:r>
        <w:rPr>
          <w:lang w:val="en-US"/>
        </w:rPr>
        <w:lastRenderedPageBreak/>
        <w:t xml:space="preserve">          </w:t>
      </w:r>
      <w:r>
        <w:t>$ref: 'TS29571_CommonData.yaml#/components/schemas/BitRate'</w:t>
      </w:r>
    </w:p>
    <w:p w14:paraId="2AE03F66" w14:textId="77777777" w:rsidR="003F6D0F" w:rsidRDefault="003F6D0F" w:rsidP="003F6D0F">
      <w:pPr>
        <w:pStyle w:val="PL"/>
      </w:pPr>
      <w:r>
        <w:t xml:space="preserve">        </w:t>
      </w:r>
      <w:r>
        <w:rPr>
          <w:lang w:eastAsia="zh-CN"/>
        </w:rPr>
        <w:t>varTrafficRate</w:t>
      </w:r>
      <w:r>
        <w:t>:</w:t>
      </w:r>
    </w:p>
    <w:p w14:paraId="77ECF628" w14:textId="77777777" w:rsidR="003F6D0F" w:rsidRDefault="003F6D0F" w:rsidP="003F6D0F">
      <w:pPr>
        <w:pStyle w:val="PL"/>
      </w:pPr>
      <w:r>
        <w:t xml:space="preserve">          $ref: 'TS29571_CommonData.yaml#/components/schemas/Float'</w:t>
      </w:r>
    </w:p>
    <w:p w14:paraId="58AC4F05" w14:textId="77777777" w:rsidR="003F6D0F" w:rsidRDefault="003F6D0F" w:rsidP="003F6D0F">
      <w:pPr>
        <w:pStyle w:val="PL"/>
      </w:pPr>
      <w:r>
        <w:t xml:space="preserve">        t</w:t>
      </w:r>
      <w:r>
        <w:rPr>
          <w:lang w:eastAsia="zh-CN"/>
        </w:rPr>
        <w:t>rafRateUeIds</w:t>
      </w:r>
      <w:r>
        <w:t>:</w:t>
      </w:r>
    </w:p>
    <w:p w14:paraId="656061A2" w14:textId="77777777" w:rsidR="003F6D0F" w:rsidRDefault="003F6D0F" w:rsidP="003F6D0F">
      <w:pPr>
        <w:pStyle w:val="PL"/>
      </w:pPr>
      <w:r>
        <w:t xml:space="preserve">          type: array</w:t>
      </w:r>
    </w:p>
    <w:p w14:paraId="3D8E767E" w14:textId="77777777" w:rsidR="003F6D0F" w:rsidRDefault="003F6D0F" w:rsidP="003F6D0F">
      <w:pPr>
        <w:pStyle w:val="PL"/>
      </w:pPr>
      <w:r>
        <w:t xml:space="preserve">          items:</w:t>
      </w:r>
    </w:p>
    <w:p w14:paraId="1D64962B" w14:textId="77777777" w:rsidR="003F6D0F" w:rsidRDefault="003F6D0F" w:rsidP="003F6D0F">
      <w:pPr>
        <w:pStyle w:val="PL"/>
      </w:pPr>
      <w:r>
        <w:t xml:space="preserve">            $ref: 'TS29571_CommonData.yaml#/components/schemas/Supi'</w:t>
      </w:r>
    </w:p>
    <w:p w14:paraId="36E1B3A8" w14:textId="77777777" w:rsidR="003F6D0F" w:rsidRDefault="003F6D0F" w:rsidP="003F6D0F">
      <w:pPr>
        <w:pStyle w:val="PL"/>
      </w:pPr>
      <w:r>
        <w:t xml:space="preserve">          minItems: 1</w:t>
      </w:r>
    </w:p>
    <w:p w14:paraId="0BB60B2D" w14:textId="77777777" w:rsidR="003F6D0F" w:rsidRDefault="003F6D0F" w:rsidP="003F6D0F">
      <w:pPr>
        <w:pStyle w:val="PL"/>
      </w:pPr>
      <w:r>
        <w:t xml:space="preserve">        </w:t>
      </w:r>
      <w:r>
        <w:rPr>
          <w:lang w:eastAsia="zh-CN"/>
        </w:rPr>
        <w:t>avePacketDelay</w:t>
      </w:r>
      <w:r>
        <w:t>:</w:t>
      </w:r>
    </w:p>
    <w:p w14:paraId="61D77A56"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227D2FE7" w14:textId="77777777" w:rsidR="003F6D0F" w:rsidRDefault="003F6D0F" w:rsidP="003F6D0F">
      <w:pPr>
        <w:pStyle w:val="PL"/>
      </w:pPr>
      <w:r>
        <w:t xml:space="preserve">        </w:t>
      </w:r>
      <w:r>
        <w:rPr>
          <w:lang w:eastAsia="zh-CN"/>
        </w:rPr>
        <w:t>maxPacketDelay</w:t>
      </w:r>
      <w:r>
        <w:t>:</w:t>
      </w:r>
    </w:p>
    <w:p w14:paraId="37A371A8" w14:textId="77777777" w:rsidR="003F6D0F" w:rsidRDefault="003F6D0F" w:rsidP="003F6D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44C117A" w14:textId="77777777" w:rsidR="003F6D0F" w:rsidRDefault="003F6D0F" w:rsidP="003F6D0F">
      <w:pPr>
        <w:pStyle w:val="PL"/>
      </w:pPr>
      <w:r>
        <w:t xml:space="preserve">        </w:t>
      </w:r>
      <w:r>
        <w:rPr>
          <w:lang w:eastAsia="zh-CN"/>
        </w:rPr>
        <w:t>varPacketDelay</w:t>
      </w:r>
      <w:r>
        <w:t>:</w:t>
      </w:r>
    </w:p>
    <w:p w14:paraId="454727D2" w14:textId="77777777" w:rsidR="003F6D0F" w:rsidRDefault="003F6D0F" w:rsidP="003F6D0F">
      <w:pPr>
        <w:pStyle w:val="PL"/>
      </w:pPr>
      <w:r>
        <w:t xml:space="preserve">          $ref: 'TS29571_CommonData.yaml#/components/schemas/Float'</w:t>
      </w:r>
    </w:p>
    <w:p w14:paraId="55CF8D76" w14:textId="77777777" w:rsidR="003F6D0F" w:rsidRDefault="003F6D0F" w:rsidP="003F6D0F">
      <w:pPr>
        <w:pStyle w:val="PL"/>
      </w:pPr>
      <w:r>
        <w:t xml:space="preserve">        p</w:t>
      </w:r>
      <w:r>
        <w:rPr>
          <w:lang w:eastAsia="zh-CN"/>
        </w:rPr>
        <w:t>ackDelayUeIds</w:t>
      </w:r>
      <w:r>
        <w:t>:</w:t>
      </w:r>
    </w:p>
    <w:p w14:paraId="1672D078" w14:textId="77777777" w:rsidR="003F6D0F" w:rsidRDefault="003F6D0F" w:rsidP="003F6D0F">
      <w:pPr>
        <w:pStyle w:val="PL"/>
      </w:pPr>
      <w:r>
        <w:t xml:space="preserve">          type: array</w:t>
      </w:r>
    </w:p>
    <w:p w14:paraId="4DB454F3" w14:textId="77777777" w:rsidR="003F6D0F" w:rsidRDefault="003F6D0F" w:rsidP="003F6D0F">
      <w:pPr>
        <w:pStyle w:val="PL"/>
      </w:pPr>
      <w:r>
        <w:t xml:space="preserve">          items:</w:t>
      </w:r>
    </w:p>
    <w:p w14:paraId="1A2BC173" w14:textId="77777777" w:rsidR="003F6D0F" w:rsidRDefault="003F6D0F" w:rsidP="003F6D0F">
      <w:pPr>
        <w:pStyle w:val="PL"/>
      </w:pPr>
      <w:r>
        <w:t xml:space="preserve">            $ref: 'TS29571_CommonData.yaml#/components/schemas/Supi'</w:t>
      </w:r>
    </w:p>
    <w:p w14:paraId="1BA92415" w14:textId="77777777" w:rsidR="003F6D0F" w:rsidRDefault="003F6D0F" w:rsidP="003F6D0F">
      <w:pPr>
        <w:pStyle w:val="PL"/>
      </w:pPr>
      <w:r>
        <w:t xml:space="preserve">          minItems: 1</w:t>
      </w:r>
    </w:p>
    <w:p w14:paraId="42DA0229" w14:textId="77777777" w:rsidR="003F6D0F" w:rsidRDefault="003F6D0F" w:rsidP="003F6D0F">
      <w:pPr>
        <w:pStyle w:val="PL"/>
      </w:pPr>
      <w:r>
        <w:t xml:space="preserve">        </w:t>
      </w:r>
      <w:r>
        <w:rPr>
          <w:lang w:eastAsia="zh-CN"/>
        </w:rPr>
        <w:t>avgPacketLossRate</w:t>
      </w:r>
      <w:r>
        <w:t>:</w:t>
      </w:r>
    </w:p>
    <w:p w14:paraId="4091B224"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06BE15A" w14:textId="77777777" w:rsidR="003F6D0F" w:rsidRDefault="003F6D0F" w:rsidP="003F6D0F">
      <w:pPr>
        <w:pStyle w:val="PL"/>
      </w:pPr>
      <w:r>
        <w:t xml:space="preserve">        </w:t>
      </w:r>
      <w:r>
        <w:rPr>
          <w:lang w:eastAsia="zh-CN"/>
        </w:rPr>
        <w:t>maxPacketLossRate</w:t>
      </w:r>
      <w:r>
        <w:t>:</w:t>
      </w:r>
    </w:p>
    <w:p w14:paraId="35B0FE1B" w14:textId="77777777" w:rsidR="003F6D0F" w:rsidRDefault="003F6D0F" w:rsidP="003F6D0F">
      <w:pPr>
        <w:pStyle w:val="PL"/>
      </w:pPr>
      <w:r>
        <w:t xml:space="preserve">          </w:t>
      </w:r>
      <w:r>
        <w:rPr>
          <w:lang w:val="en-US" w:eastAsia="es-ES"/>
        </w:rPr>
        <w:t>$ref: 'TS29571_CommonData.yaml#/components/schemas/</w:t>
      </w:r>
      <w:r>
        <w:t>PacketLossRate</w:t>
      </w:r>
      <w:r>
        <w:rPr>
          <w:lang w:val="en-US" w:eastAsia="es-ES"/>
        </w:rPr>
        <w:t>'</w:t>
      </w:r>
    </w:p>
    <w:p w14:paraId="6211256D" w14:textId="77777777" w:rsidR="003F6D0F" w:rsidRDefault="003F6D0F" w:rsidP="003F6D0F">
      <w:pPr>
        <w:pStyle w:val="PL"/>
      </w:pPr>
      <w:r>
        <w:t xml:space="preserve">        </w:t>
      </w:r>
      <w:r>
        <w:rPr>
          <w:lang w:eastAsia="zh-CN"/>
        </w:rPr>
        <w:t>varPacketLossRate</w:t>
      </w:r>
      <w:r>
        <w:t>:</w:t>
      </w:r>
    </w:p>
    <w:p w14:paraId="46D5BBB6" w14:textId="77777777" w:rsidR="003F6D0F" w:rsidRDefault="003F6D0F" w:rsidP="003F6D0F">
      <w:pPr>
        <w:pStyle w:val="PL"/>
      </w:pPr>
      <w:r>
        <w:t xml:space="preserve">          $ref: 'TS29571_CommonData.yaml#/components/schemas/Float'</w:t>
      </w:r>
    </w:p>
    <w:p w14:paraId="108F0B4A" w14:textId="77777777" w:rsidR="003F6D0F" w:rsidRDefault="003F6D0F" w:rsidP="003F6D0F">
      <w:pPr>
        <w:pStyle w:val="PL"/>
      </w:pPr>
      <w:r>
        <w:t xml:space="preserve">        p</w:t>
      </w:r>
      <w:r>
        <w:rPr>
          <w:lang w:eastAsia="zh-CN"/>
        </w:rPr>
        <w:t>ackLossUeIds</w:t>
      </w:r>
      <w:r>
        <w:t>:</w:t>
      </w:r>
    </w:p>
    <w:p w14:paraId="5AB0C503" w14:textId="77777777" w:rsidR="003F6D0F" w:rsidRDefault="003F6D0F" w:rsidP="003F6D0F">
      <w:pPr>
        <w:pStyle w:val="PL"/>
      </w:pPr>
      <w:r>
        <w:t xml:space="preserve">          type: array</w:t>
      </w:r>
    </w:p>
    <w:p w14:paraId="4A82E798" w14:textId="77777777" w:rsidR="003F6D0F" w:rsidRDefault="003F6D0F" w:rsidP="003F6D0F">
      <w:pPr>
        <w:pStyle w:val="PL"/>
      </w:pPr>
      <w:r>
        <w:t xml:space="preserve">          items:</w:t>
      </w:r>
    </w:p>
    <w:p w14:paraId="1AFB9474" w14:textId="77777777" w:rsidR="003F6D0F" w:rsidRDefault="003F6D0F" w:rsidP="003F6D0F">
      <w:pPr>
        <w:pStyle w:val="PL"/>
      </w:pPr>
      <w:r>
        <w:t xml:space="preserve">            $ref: 'TS29571_CommonData.yaml#/components/schemas/Supi'</w:t>
      </w:r>
    </w:p>
    <w:p w14:paraId="407ADEA3" w14:textId="77777777" w:rsidR="003F6D0F" w:rsidRDefault="003F6D0F" w:rsidP="003F6D0F">
      <w:pPr>
        <w:pStyle w:val="PL"/>
      </w:pPr>
      <w:r>
        <w:t xml:space="preserve">          minItems: 1</w:t>
      </w:r>
    </w:p>
    <w:p w14:paraId="44BBEB68" w14:textId="77777777" w:rsidR="003F6D0F" w:rsidRDefault="003F6D0F" w:rsidP="003F6D0F">
      <w:pPr>
        <w:pStyle w:val="PL"/>
      </w:pPr>
      <w:r>
        <w:t xml:space="preserve">        numOf</w:t>
      </w:r>
      <w:r>
        <w:rPr>
          <w:lang w:eastAsia="zh-CN"/>
        </w:rPr>
        <w:t>Ue</w:t>
      </w:r>
      <w:r>
        <w:t>:</w:t>
      </w:r>
    </w:p>
    <w:p w14:paraId="7842C69A" w14:textId="77777777" w:rsidR="003F6D0F" w:rsidRDefault="003F6D0F" w:rsidP="003F6D0F">
      <w:pPr>
        <w:pStyle w:val="PL"/>
      </w:pPr>
      <w:r>
        <w:t xml:space="preserve">          $ref: 'TS29571_CommonData.yaml#/components/schemas/Uinteger'</w:t>
      </w:r>
    </w:p>
    <w:p w14:paraId="34C9E946" w14:textId="77777777" w:rsidR="003F6D0F" w:rsidRDefault="003F6D0F" w:rsidP="003F6D0F">
      <w:pPr>
        <w:pStyle w:val="PL"/>
      </w:pPr>
    </w:p>
    <w:p w14:paraId="4106E87D" w14:textId="77777777" w:rsidR="003F6D0F" w:rsidRDefault="003F6D0F" w:rsidP="003F6D0F">
      <w:pPr>
        <w:pStyle w:val="PL"/>
      </w:pPr>
      <w:r>
        <w:t xml:space="preserve">    DispersionRequirement:</w:t>
      </w:r>
    </w:p>
    <w:p w14:paraId="4111D6E1" w14:textId="77777777" w:rsidR="003F6D0F" w:rsidRDefault="003F6D0F" w:rsidP="003F6D0F">
      <w:pPr>
        <w:pStyle w:val="PL"/>
      </w:pPr>
      <w:r>
        <w:t xml:space="preserve">      description: Represents the dispersion analytics requirements.</w:t>
      </w:r>
    </w:p>
    <w:p w14:paraId="646D5CEA" w14:textId="77777777" w:rsidR="003F6D0F" w:rsidRDefault="003F6D0F" w:rsidP="003F6D0F">
      <w:pPr>
        <w:pStyle w:val="PL"/>
      </w:pPr>
      <w:r>
        <w:t xml:space="preserve">      type: object</w:t>
      </w:r>
    </w:p>
    <w:p w14:paraId="52925B6B" w14:textId="77777777" w:rsidR="003F6D0F" w:rsidRDefault="003F6D0F" w:rsidP="003F6D0F">
      <w:pPr>
        <w:pStyle w:val="PL"/>
      </w:pPr>
      <w:r>
        <w:t xml:space="preserve">      properties:</w:t>
      </w:r>
    </w:p>
    <w:p w14:paraId="53C9EC9D" w14:textId="77777777" w:rsidR="003F6D0F" w:rsidRDefault="003F6D0F" w:rsidP="003F6D0F">
      <w:pPr>
        <w:pStyle w:val="PL"/>
      </w:pPr>
      <w:r>
        <w:t xml:space="preserve">        disperType:</w:t>
      </w:r>
    </w:p>
    <w:p w14:paraId="04872D96" w14:textId="77777777" w:rsidR="003F6D0F" w:rsidRDefault="003F6D0F" w:rsidP="003F6D0F">
      <w:pPr>
        <w:pStyle w:val="PL"/>
      </w:pPr>
      <w:r>
        <w:t xml:space="preserve">          $ref: '#/components/schemas/DispersionType'</w:t>
      </w:r>
    </w:p>
    <w:p w14:paraId="50EC9235" w14:textId="77777777" w:rsidR="003F6D0F" w:rsidRDefault="003F6D0F" w:rsidP="003F6D0F">
      <w:pPr>
        <w:pStyle w:val="PL"/>
      </w:pPr>
      <w:r>
        <w:t xml:space="preserve">        classCriters:</w:t>
      </w:r>
    </w:p>
    <w:p w14:paraId="1EB1D65E" w14:textId="77777777" w:rsidR="003F6D0F" w:rsidRDefault="003F6D0F" w:rsidP="003F6D0F">
      <w:pPr>
        <w:pStyle w:val="PL"/>
      </w:pPr>
      <w:r>
        <w:t xml:space="preserve">          type: array</w:t>
      </w:r>
    </w:p>
    <w:p w14:paraId="2779A932" w14:textId="77777777" w:rsidR="003F6D0F" w:rsidRDefault="003F6D0F" w:rsidP="003F6D0F">
      <w:pPr>
        <w:pStyle w:val="PL"/>
      </w:pPr>
      <w:r>
        <w:t xml:space="preserve">          items:</w:t>
      </w:r>
    </w:p>
    <w:p w14:paraId="015C9CDD" w14:textId="77777777" w:rsidR="003F6D0F" w:rsidRDefault="003F6D0F" w:rsidP="003F6D0F">
      <w:pPr>
        <w:pStyle w:val="PL"/>
      </w:pPr>
      <w:r>
        <w:t xml:space="preserve">            $ref: '#/components/schemas/ClassCriterion'</w:t>
      </w:r>
    </w:p>
    <w:p w14:paraId="58FA7884" w14:textId="77777777" w:rsidR="003F6D0F" w:rsidRDefault="003F6D0F" w:rsidP="003F6D0F">
      <w:pPr>
        <w:pStyle w:val="PL"/>
      </w:pPr>
      <w:r>
        <w:t xml:space="preserve">          minItems: 1</w:t>
      </w:r>
    </w:p>
    <w:p w14:paraId="1BEE3C91" w14:textId="77777777" w:rsidR="003F6D0F" w:rsidRDefault="003F6D0F" w:rsidP="003F6D0F">
      <w:pPr>
        <w:pStyle w:val="PL"/>
      </w:pPr>
      <w:r>
        <w:t xml:space="preserve">        rankCriters:</w:t>
      </w:r>
    </w:p>
    <w:p w14:paraId="1D965919" w14:textId="77777777" w:rsidR="003F6D0F" w:rsidRDefault="003F6D0F" w:rsidP="003F6D0F">
      <w:pPr>
        <w:pStyle w:val="PL"/>
      </w:pPr>
      <w:r>
        <w:t xml:space="preserve">          type: array</w:t>
      </w:r>
    </w:p>
    <w:p w14:paraId="2BE4E66E" w14:textId="77777777" w:rsidR="003F6D0F" w:rsidRDefault="003F6D0F" w:rsidP="003F6D0F">
      <w:pPr>
        <w:pStyle w:val="PL"/>
      </w:pPr>
      <w:r>
        <w:t xml:space="preserve">          items:</w:t>
      </w:r>
    </w:p>
    <w:p w14:paraId="0768D558" w14:textId="77777777" w:rsidR="003F6D0F" w:rsidRDefault="003F6D0F" w:rsidP="003F6D0F">
      <w:pPr>
        <w:pStyle w:val="PL"/>
      </w:pPr>
      <w:r>
        <w:t xml:space="preserve">            $ref: '#/components/schemas/RankingCriterion'</w:t>
      </w:r>
    </w:p>
    <w:p w14:paraId="5BCD3A1A" w14:textId="77777777" w:rsidR="003F6D0F" w:rsidRDefault="003F6D0F" w:rsidP="003F6D0F">
      <w:pPr>
        <w:pStyle w:val="PL"/>
      </w:pPr>
      <w:r>
        <w:t xml:space="preserve">          minItems: 1</w:t>
      </w:r>
    </w:p>
    <w:p w14:paraId="6B3AECEE" w14:textId="77777777" w:rsidR="003F6D0F" w:rsidRDefault="003F6D0F" w:rsidP="003F6D0F">
      <w:pPr>
        <w:pStyle w:val="PL"/>
      </w:pPr>
      <w:r>
        <w:t xml:space="preserve">        dispOrderCriter:</w:t>
      </w:r>
    </w:p>
    <w:p w14:paraId="4EA05F78" w14:textId="77777777" w:rsidR="003F6D0F" w:rsidRDefault="003F6D0F" w:rsidP="003F6D0F">
      <w:pPr>
        <w:pStyle w:val="PL"/>
      </w:pPr>
      <w:r>
        <w:t xml:space="preserve">          $ref: '#/components/schemas/DispersionOrderingCriterion'</w:t>
      </w:r>
    </w:p>
    <w:p w14:paraId="797B65EB" w14:textId="77777777" w:rsidR="003F6D0F" w:rsidRDefault="003F6D0F" w:rsidP="003F6D0F">
      <w:pPr>
        <w:pStyle w:val="PL"/>
      </w:pPr>
      <w:r>
        <w:t xml:space="preserve">        order:</w:t>
      </w:r>
    </w:p>
    <w:p w14:paraId="0E01D4B9" w14:textId="77777777" w:rsidR="003F6D0F" w:rsidRDefault="003F6D0F" w:rsidP="003F6D0F">
      <w:pPr>
        <w:pStyle w:val="PL"/>
      </w:pPr>
      <w:r>
        <w:t xml:space="preserve">          $ref: '#/components/schemas/MatchingDirection'</w:t>
      </w:r>
    </w:p>
    <w:p w14:paraId="774A637E" w14:textId="77777777" w:rsidR="003F6D0F" w:rsidRDefault="003F6D0F" w:rsidP="003F6D0F">
      <w:pPr>
        <w:pStyle w:val="PL"/>
      </w:pPr>
      <w:r>
        <w:t xml:space="preserve">      required:</w:t>
      </w:r>
    </w:p>
    <w:p w14:paraId="7BD7D201" w14:textId="77777777" w:rsidR="003F6D0F" w:rsidRDefault="003F6D0F" w:rsidP="003F6D0F">
      <w:pPr>
        <w:pStyle w:val="PL"/>
      </w:pPr>
      <w:r>
        <w:t xml:space="preserve">        - disperType</w:t>
      </w:r>
    </w:p>
    <w:p w14:paraId="21A06CAC" w14:textId="77777777" w:rsidR="003F6D0F" w:rsidRDefault="003F6D0F" w:rsidP="003F6D0F">
      <w:pPr>
        <w:pStyle w:val="PL"/>
      </w:pPr>
    </w:p>
    <w:p w14:paraId="2275C326" w14:textId="77777777" w:rsidR="003F6D0F" w:rsidRDefault="003F6D0F" w:rsidP="003F6D0F">
      <w:pPr>
        <w:pStyle w:val="PL"/>
      </w:pPr>
      <w:r>
        <w:t xml:space="preserve">    ClassCriterion:</w:t>
      </w:r>
    </w:p>
    <w:p w14:paraId="1ACC5948" w14:textId="77777777" w:rsidR="003F6D0F" w:rsidRDefault="003F6D0F" w:rsidP="003F6D0F">
      <w:pPr>
        <w:pStyle w:val="PL"/>
      </w:pPr>
      <w:r>
        <w:t xml:space="preserve">      description: &gt;</w:t>
      </w:r>
    </w:p>
    <w:p w14:paraId="2C89D5C8" w14:textId="77777777" w:rsidR="003F6D0F" w:rsidRDefault="003F6D0F" w:rsidP="003F6D0F">
      <w:pPr>
        <w:pStyle w:val="PL"/>
      </w:pPr>
      <w:r>
        <w:t xml:space="preserve">        Indicates the dispersion class criterion for fixed, camper and/or traveller UE, and/or the</w:t>
      </w:r>
    </w:p>
    <w:p w14:paraId="3EDB1D18" w14:textId="77777777" w:rsidR="003F6D0F" w:rsidRDefault="003F6D0F" w:rsidP="003F6D0F">
      <w:pPr>
        <w:pStyle w:val="PL"/>
      </w:pPr>
      <w:r>
        <w:t xml:space="preserve">        top-heavy UE dispersion class criterion.</w:t>
      </w:r>
    </w:p>
    <w:p w14:paraId="76F7E779" w14:textId="77777777" w:rsidR="003F6D0F" w:rsidRDefault="003F6D0F" w:rsidP="003F6D0F">
      <w:pPr>
        <w:pStyle w:val="PL"/>
      </w:pPr>
      <w:r>
        <w:t xml:space="preserve">      type: object</w:t>
      </w:r>
    </w:p>
    <w:p w14:paraId="1F781148" w14:textId="77777777" w:rsidR="003F6D0F" w:rsidRDefault="003F6D0F" w:rsidP="003F6D0F">
      <w:pPr>
        <w:pStyle w:val="PL"/>
      </w:pPr>
      <w:r>
        <w:t xml:space="preserve">      properties:</w:t>
      </w:r>
    </w:p>
    <w:p w14:paraId="5C3BC89A" w14:textId="77777777" w:rsidR="003F6D0F" w:rsidRDefault="003F6D0F" w:rsidP="003F6D0F">
      <w:pPr>
        <w:pStyle w:val="PL"/>
      </w:pPr>
      <w:r>
        <w:t xml:space="preserve">        disperClass:</w:t>
      </w:r>
    </w:p>
    <w:p w14:paraId="7C8BA6CA" w14:textId="77777777" w:rsidR="003F6D0F" w:rsidRDefault="003F6D0F" w:rsidP="003F6D0F">
      <w:pPr>
        <w:pStyle w:val="PL"/>
      </w:pPr>
      <w:r>
        <w:t xml:space="preserve">          $ref: '#/components/schemas/DispersionClass'</w:t>
      </w:r>
    </w:p>
    <w:p w14:paraId="148A9456" w14:textId="77777777" w:rsidR="003F6D0F" w:rsidRDefault="003F6D0F" w:rsidP="003F6D0F">
      <w:pPr>
        <w:pStyle w:val="PL"/>
      </w:pPr>
      <w:r>
        <w:t xml:space="preserve">        classThreshold:</w:t>
      </w:r>
    </w:p>
    <w:p w14:paraId="236971F3" w14:textId="77777777" w:rsidR="003F6D0F" w:rsidRDefault="003F6D0F" w:rsidP="003F6D0F">
      <w:pPr>
        <w:pStyle w:val="PL"/>
      </w:pPr>
      <w:r>
        <w:t xml:space="preserve">          $ref: 'TS29571_CommonData.yaml#/components/schemas/SamplingRatio'</w:t>
      </w:r>
    </w:p>
    <w:p w14:paraId="1F452E6D" w14:textId="77777777" w:rsidR="003F6D0F" w:rsidRDefault="003F6D0F" w:rsidP="003F6D0F">
      <w:pPr>
        <w:pStyle w:val="PL"/>
      </w:pPr>
      <w:r>
        <w:t xml:space="preserve">        thresMatch:</w:t>
      </w:r>
    </w:p>
    <w:p w14:paraId="3C12D973" w14:textId="77777777" w:rsidR="003F6D0F" w:rsidRDefault="003F6D0F" w:rsidP="003F6D0F">
      <w:pPr>
        <w:pStyle w:val="PL"/>
      </w:pPr>
      <w:r>
        <w:t xml:space="preserve">          $ref: '#/components/schemas/MatchingDirection'</w:t>
      </w:r>
    </w:p>
    <w:p w14:paraId="3A2CE00D" w14:textId="77777777" w:rsidR="003F6D0F" w:rsidRDefault="003F6D0F" w:rsidP="003F6D0F">
      <w:pPr>
        <w:pStyle w:val="PL"/>
      </w:pPr>
      <w:r>
        <w:t xml:space="preserve">      required:</w:t>
      </w:r>
    </w:p>
    <w:p w14:paraId="669C334E" w14:textId="77777777" w:rsidR="003F6D0F" w:rsidRDefault="003F6D0F" w:rsidP="003F6D0F">
      <w:pPr>
        <w:pStyle w:val="PL"/>
      </w:pPr>
      <w:r>
        <w:t xml:space="preserve">        - disperClass</w:t>
      </w:r>
    </w:p>
    <w:p w14:paraId="11691659" w14:textId="77777777" w:rsidR="003F6D0F" w:rsidRDefault="003F6D0F" w:rsidP="003F6D0F">
      <w:pPr>
        <w:pStyle w:val="PL"/>
      </w:pPr>
      <w:r>
        <w:t xml:space="preserve">        - classThreshold</w:t>
      </w:r>
    </w:p>
    <w:p w14:paraId="078B141A" w14:textId="77777777" w:rsidR="003F6D0F" w:rsidRDefault="003F6D0F" w:rsidP="003F6D0F">
      <w:pPr>
        <w:pStyle w:val="PL"/>
      </w:pPr>
      <w:r>
        <w:t xml:space="preserve">        - thresMatch</w:t>
      </w:r>
    </w:p>
    <w:p w14:paraId="7D8ECCA8" w14:textId="77777777" w:rsidR="003F6D0F" w:rsidRDefault="003F6D0F" w:rsidP="003F6D0F">
      <w:pPr>
        <w:pStyle w:val="PL"/>
      </w:pPr>
    </w:p>
    <w:p w14:paraId="6A4E5778" w14:textId="77777777" w:rsidR="003F6D0F" w:rsidRDefault="003F6D0F" w:rsidP="003F6D0F">
      <w:pPr>
        <w:pStyle w:val="PL"/>
      </w:pPr>
      <w:r>
        <w:t xml:space="preserve">    RankingCriterion:</w:t>
      </w:r>
    </w:p>
    <w:p w14:paraId="5A7E7BF8" w14:textId="77777777" w:rsidR="003F6D0F" w:rsidRDefault="003F6D0F" w:rsidP="003F6D0F">
      <w:pPr>
        <w:pStyle w:val="PL"/>
      </w:pPr>
      <w:r>
        <w:t xml:space="preserve">      description: Indicates the usage ranking criterion between the high, medium and low usage UE.</w:t>
      </w:r>
    </w:p>
    <w:p w14:paraId="4166D015" w14:textId="77777777" w:rsidR="003F6D0F" w:rsidRDefault="003F6D0F" w:rsidP="003F6D0F">
      <w:pPr>
        <w:pStyle w:val="PL"/>
      </w:pPr>
      <w:r>
        <w:t xml:space="preserve">      type: object</w:t>
      </w:r>
    </w:p>
    <w:p w14:paraId="20497A31" w14:textId="77777777" w:rsidR="003F6D0F" w:rsidRDefault="003F6D0F" w:rsidP="003F6D0F">
      <w:pPr>
        <w:pStyle w:val="PL"/>
      </w:pPr>
      <w:r>
        <w:t xml:space="preserve">      properties:</w:t>
      </w:r>
    </w:p>
    <w:p w14:paraId="3DE164FF" w14:textId="77777777" w:rsidR="003F6D0F" w:rsidRDefault="003F6D0F" w:rsidP="003F6D0F">
      <w:pPr>
        <w:pStyle w:val="PL"/>
      </w:pPr>
      <w:r>
        <w:t xml:space="preserve">        highBase:</w:t>
      </w:r>
    </w:p>
    <w:p w14:paraId="0AEC5126" w14:textId="77777777" w:rsidR="003F6D0F" w:rsidRDefault="003F6D0F" w:rsidP="003F6D0F">
      <w:pPr>
        <w:pStyle w:val="PL"/>
      </w:pPr>
      <w:r>
        <w:lastRenderedPageBreak/>
        <w:t xml:space="preserve">          $ref: 'TS29571_CommonData.yaml#/components/schemas/SamplingRatio'</w:t>
      </w:r>
    </w:p>
    <w:p w14:paraId="26F1CF5C" w14:textId="77777777" w:rsidR="003F6D0F" w:rsidRDefault="003F6D0F" w:rsidP="003F6D0F">
      <w:pPr>
        <w:pStyle w:val="PL"/>
      </w:pPr>
      <w:r>
        <w:t xml:space="preserve">        lowBase:</w:t>
      </w:r>
    </w:p>
    <w:p w14:paraId="25ACCAE0" w14:textId="77777777" w:rsidR="003F6D0F" w:rsidRDefault="003F6D0F" w:rsidP="003F6D0F">
      <w:pPr>
        <w:pStyle w:val="PL"/>
      </w:pPr>
      <w:r>
        <w:t xml:space="preserve">          $ref: 'TS29571_CommonData.yaml#/components/schemas/SamplingRatio'</w:t>
      </w:r>
    </w:p>
    <w:p w14:paraId="70EFADAB" w14:textId="77777777" w:rsidR="003F6D0F" w:rsidRDefault="003F6D0F" w:rsidP="003F6D0F">
      <w:pPr>
        <w:pStyle w:val="PL"/>
      </w:pPr>
      <w:r>
        <w:t xml:space="preserve">      required:</w:t>
      </w:r>
    </w:p>
    <w:p w14:paraId="35E65F19" w14:textId="77777777" w:rsidR="003F6D0F" w:rsidRDefault="003F6D0F" w:rsidP="003F6D0F">
      <w:pPr>
        <w:pStyle w:val="PL"/>
      </w:pPr>
      <w:r>
        <w:t xml:space="preserve">        - highBase</w:t>
      </w:r>
    </w:p>
    <w:p w14:paraId="61DB2429" w14:textId="77777777" w:rsidR="003F6D0F" w:rsidRDefault="003F6D0F" w:rsidP="003F6D0F">
      <w:pPr>
        <w:pStyle w:val="PL"/>
      </w:pPr>
      <w:r>
        <w:t xml:space="preserve">        - lowBase</w:t>
      </w:r>
    </w:p>
    <w:p w14:paraId="2F07302F" w14:textId="77777777" w:rsidR="003F6D0F" w:rsidRDefault="003F6D0F" w:rsidP="003F6D0F">
      <w:pPr>
        <w:pStyle w:val="PL"/>
      </w:pPr>
    </w:p>
    <w:p w14:paraId="41D03525" w14:textId="77777777" w:rsidR="003F6D0F" w:rsidRDefault="003F6D0F" w:rsidP="003F6D0F">
      <w:pPr>
        <w:pStyle w:val="PL"/>
      </w:pPr>
      <w:r>
        <w:t xml:space="preserve">    DispersionInfo:</w:t>
      </w:r>
    </w:p>
    <w:p w14:paraId="6B939D83" w14:textId="77777777" w:rsidR="003F6D0F" w:rsidRDefault="003F6D0F" w:rsidP="003F6D0F">
      <w:pPr>
        <w:pStyle w:val="PL"/>
      </w:pPr>
      <w:r>
        <w:t xml:space="preserve">      description: &gt;</w:t>
      </w:r>
    </w:p>
    <w:p w14:paraId="190E98F6" w14:textId="77777777" w:rsidR="003F6D0F" w:rsidRDefault="003F6D0F" w:rsidP="003F6D0F">
      <w:pPr>
        <w:pStyle w:val="PL"/>
      </w:pPr>
      <w:r>
        <w:t xml:space="preserve">        Represents the Dispersion information. When subscribed event is "DISPERSION", the</w:t>
      </w:r>
    </w:p>
    <w:p w14:paraId="600EDE45" w14:textId="77777777" w:rsidR="003F6D0F" w:rsidRDefault="003F6D0F" w:rsidP="003F6D0F">
      <w:pPr>
        <w:pStyle w:val="PL"/>
      </w:pPr>
      <w:r>
        <w:t xml:space="preserve">        "disperInfos" attribute shall be included.</w:t>
      </w:r>
    </w:p>
    <w:p w14:paraId="3571F328" w14:textId="77777777" w:rsidR="003F6D0F" w:rsidRDefault="003F6D0F" w:rsidP="003F6D0F">
      <w:pPr>
        <w:pStyle w:val="PL"/>
      </w:pPr>
      <w:r>
        <w:t xml:space="preserve">      type: object</w:t>
      </w:r>
    </w:p>
    <w:p w14:paraId="6F8A0332" w14:textId="77777777" w:rsidR="003F6D0F" w:rsidRDefault="003F6D0F" w:rsidP="003F6D0F">
      <w:pPr>
        <w:pStyle w:val="PL"/>
      </w:pPr>
      <w:r>
        <w:t xml:space="preserve">      properties:</w:t>
      </w:r>
    </w:p>
    <w:p w14:paraId="1CA981D0" w14:textId="77777777" w:rsidR="003F6D0F" w:rsidRDefault="003F6D0F" w:rsidP="003F6D0F">
      <w:pPr>
        <w:pStyle w:val="PL"/>
      </w:pPr>
      <w:r>
        <w:t xml:space="preserve">        tsStart:</w:t>
      </w:r>
    </w:p>
    <w:p w14:paraId="2DE5CABA" w14:textId="77777777" w:rsidR="003F6D0F" w:rsidRDefault="003F6D0F" w:rsidP="003F6D0F">
      <w:pPr>
        <w:pStyle w:val="PL"/>
      </w:pPr>
      <w:r>
        <w:t xml:space="preserve">          $ref: 'TS29571_CommonData.yaml#/components/schemas/DateTime'</w:t>
      </w:r>
    </w:p>
    <w:p w14:paraId="639F03F4" w14:textId="77777777" w:rsidR="003F6D0F" w:rsidRDefault="003F6D0F" w:rsidP="003F6D0F">
      <w:pPr>
        <w:pStyle w:val="PL"/>
      </w:pPr>
      <w:r>
        <w:t xml:space="preserve">        tsDuration:</w:t>
      </w:r>
    </w:p>
    <w:p w14:paraId="6667A54B" w14:textId="77777777" w:rsidR="003F6D0F" w:rsidRDefault="003F6D0F" w:rsidP="003F6D0F">
      <w:pPr>
        <w:pStyle w:val="PL"/>
      </w:pPr>
      <w:r>
        <w:t xml:space="preserve">          $ref: 'TS29571_CommonData.yaml#/components/schemas/DurationSec'</w:t>
      </w:r>
    </w:p>
    <w:p w14:paraId="313D1F8A" w14:textId="77777777" w:rsidR="003F6D0F" w:rsidRDefault="003F6D0F" w:rsidP="003F6D0F">
      <w:pPr>
        <w:pStyle w:val="PL"/>
      </w:pPr>
      <w:r>
        <w:t xml:space="preserve">        disperCollects:</w:t>
      </w:r>
    </w:p>
    <w:p w14:paraId="10EFBD30" w14:textId="77777777" w:rsidR="003F6D0F" w:rsidRDefault="003F6D0F" w:rsidP="003F6D0F">
      <w:pPr>
        <w:pStyle w:val="PL"/>
      </w:pPr>
      <w:r>
        <w:t xml:space="preserve">          type: array</w:t>
      </w:r>
    </w:p>
    <w:p w14:paraId="58399BEC" w14:textId="77777777" w:rsidR="003F6D0F" w:rsidRDefault="003F6D0F" w:rsidP="003F6D0F">
      <w:pPr>
        <w:pStyle w:val="PL"/>
      </w:pPr>
      <w:r>
        <w:t xml:space="preserve">          items:</w:t>
      </w:r>
    </w:p>
    <w:p w14:paraId="351FA37F" w14:textId="77777777" w:rsidR="003F6D0F" w:rsidRDefault="003F6D0F" w:rsidP="003F6D0F">
      <w:pPr>
        <w:pStyle w:val="PL"/>
      </w:pPr>
      <w:r>
        <w:t xml:space="preserve">            $ref: '#/components/schemas/DispersionCollection'</w:t>
      </w:r>
    </w:p>
    <w:p w14:paraId="19D01528" w14:textId="77777777" w:rsidR="003F6D0F" w:rsidRDefault="003F6D0F" w:rsidP="003F6D0F">
      <w:pPr>
        <w:pStyle w:val="PL"/>
      </w:pPr>
      <w:r>
        <w:t xml:space="preserve">          minItems: 1</w:t>
      </w:r>
    </w:p>
    <w:p w14:paraId="5EC86716" w14:textId="77777777" w:rsidR="003F6D0F" w:rsidRDefault="003F6D0F" w:rsidP="003F6D0F">
      <w:pPr>
        <w:pStyle w:val="PL"/>
      </w:pPr>
      <w:r>
        <w:t xml:space="preserve">        disperType:</w:t>
      </w:r>
    </w:p>
    <w:p w14:paraId="4927A2BD" w14:textId="77777777" w:rsidR="003F6D0F" w:rsidRDefault="003F6D0F" w:rsidP="003F6D0F">
      <w:pPr>
        <w:pStyle w:val="PL"/>
      </w:pPr>
      <w:r>
        <w:t xml:space="preserve">          $ref: '#/components/schemas/DispersionType'</w:t>
      </w:r>
    </w:p>
    <w:p w14:paraId="109B0E25" w14:textId="77777777" w:rsidR="003F6D0F" w:rsidRDefault="003F6D0F" w:rsidP="003F6D0F">
      <w:pPr>
        <w:pStyle w:val="PL"/>
      </w:pPr>
      <w:r>
        <w:t xml:space="preserve">      required:</w:t>
      </w:r>
    </w:p>
    <w:p w14:paraId="277A60FC" w14:textId="77777777" w:rsidR="003F6D0F" w:rsidRDefault="003F6D0F" w:rsidP="003F6D0F">
      <w:pPr>
        <w:pStyle w:val="PL"/>
      </w:pPr>
      <w:r>
        <w:t xml:space="preserve">        - tsStart</w:t>
      </w:r>
    </w:p>
    <w:p w14:paraId="1CE75839" w14:textId="77777777" w:rsidR="003F6D0F" w:rsidRDefault="003F6D0F" w:rsidP="003F6D0F">
      <w:pPr>
        <w:pStyle w:val="PL"/>
      </w:pPr>
      <w:r>
        <w:t xml:space="preserve">        - tsDuration</w:t>
      </w:r>
    </w:p>
    <w:p w14:paraId="723050C8" w14:textId="77777777" w:rsidR="003F6D0F" w:rsidRDefault="003F6D0F" w:rsidP="003F6D0F">
      <w:pPr>
        <w:pStyle w:val="PL"/>
      </w:pPr>
      <w:r>
        <w:t xml:space="preserve">        - disperCollects</w:t>
      </w:r>
    </w:p>
    <w:p w14:paraId="4297ECD6" w14:textId="77777777" w:rsidR="003F6D0F" w:rsidRDefault="003F6D0F" w:rsidP="003F6D0F">
      <w:pPr>
        <w:pStyle w:val="PL"/>
      </w:pPr>
      <w:r>
        <w:t xml:space="preserve">        - disperType</w:t>
      </w:r>
    </w:p>
    <w:p w14:paraId="5965A209" w14:textId="77777777" w:rsidR="003F6D0F" w:rsidRDefault="003F6D0F" w:rsidP="003F6D0F">
      <w:pPr>
        <w:pStyle w:val="PL"/>
      </w:pPr>
    </w:p>
    <w:p w14:paraId="2B061A5F" w14:textId="77777777" w:rsidR="003F6D0F" w:rsidRDefault="003F6D0F" w:rsidP="003F6D0F">
      <w:pPr>
        <w:pStyle w:val="PL"/>
      </w:pPr>
      <w:r>
        <w:t xml:space="preserve">    DispersionCollection:</w:t>
      </w:r>
    </w:p>
    <w:p w14:paraId="242E85F4" w14:textId="77777777" w:rsidR="003F6D0F" w:rsidRDefault="003F6D0F" w:rsidP="003F6D0F">
      <w:pPr>
        <w:pStyle w:val="PL"/>
      </w:pPr>
      <w:r>
        <w:t xml:space="preserve">      description: Dispersion collection per UE location or per slice.</w:t>
      </w:r>
    </w:p>
    <w:p w14:paraId="27D5BA82" w14:textId="77777777" w:rsidR="003F6D0F" w:rsidRDefault="003F6D0F" w:rsidP="003F6D0F">
      <w:pPr>
        <w:pStyle w:val="PL"/>
      </w:pPr>
      <w:r>
        <w:t xml:space="preserve">      type: object</w:t>
      </w:r>
    </w:p>
    <w:p w14:paraId="4D60D109" w14:textId="77777777" w:rsidR="003F6D0F" w:rsidRDefault="003F6D0F" w:rsidP="003F6D0F">
      <w:pPr>
        <w:pStyle w:val="PL"/>
      </w:pPr>
      <w:r>
        <w:t xml:space="preserve">      properties:</w:t>
      </w:r>
    </w:p>
    <w:p w14:paraId="16402EDF" w14:textId="77777777" w:rsidR="003F6D0F" w:rsidRDefault="003F6D0F" w:rsidP="003F6D0F">
      <w:pPr>
        <w:pStyle w:val="PL"/>
      </w:pPr>
      <w:r>
        <w:t xml:space="preserve">        ueLoc:</w:t>
      </w:r>
    </w:p>
    <w:p w14:paraId="3752EA5E" w14:textId="77777777" w:rsidR="003F6D0F" w:rsidRDefault="003F6D0F" w:rsidP="003F6D0F">
      <w:pPr>
        <w:pStyle w:val="PL"/>
      </w:pPr>
      <w:r>
        <w:t xml:space="preserve">          $ref: 'TS29571_CommonData.yaml#/components/schemas/UserLocation'</w:t>
      </w:r>
    </w:p>
    <w:p w14:paraId="02F5EB53" w14:textId="77777777" w:rsidR="003F6D0F" w:rsidRDefault="003F6D0F" w:rsidP="003F6D0F">
      <w:pPr>
        <w:pStyle w:val="PL"/>
      </w:pPr>
      <w:r>
        <w:t xml:space="preserve">        snssai:</w:t>
      </w:r>
    </w:p>
    <w:p w14:paraId="2F517418" w14:textId="77777777" w:rsidR="003F6D0F" w:rsidRDefault="003F6D0F" w:rsidP="003F6D0F">
      <w:pPr>
        <w:pStyle w:val="PL"/>
      </w:pPr>
      <w:r>
        <w:t xml:space="preserve">          $ref: 'TS29571_CommonData.yaml#/components/schemas/Snssai'</w:t>
      </w:r>
    </w:p>
    <w:p w14:paraId="62DF8540" w14:textId="77777777" w:rsidR="003F6D0F" w:rsidRDefault="003F6D0F" w:rsidP="003F6D0F">
      <w:pPr>
        <w:pStyle w:val="PL"/>
      </w:pPr>
      <w:r>
        <w:t xml:space="preserve">        supis:</w:t>
      </w:r>
    </w:p>
    <w:p w14:paraId="3407D280" w14:textId="77777777" w:rsidR="003F6D0F" w:rsidRDefault="003F6D0F" w:rsidP="003F6D0F">
      <w:pPr>
        <w:pStyle w:val="PL"/>
      </w:pPr>
      <w:r>
        <w:t xml:space="preserve">          type: array</w:t>
      </w:r>
    </w:p>
    <w:p w14:paraId="2B2341B5" w14:textId="77777777" w:rsidR="003F6D0F" w:rsidRDefault="003F6D0F" w:rsidP="003F6D0F">
      <w:pPr>
        <w:pStyle w:val="PL"/>
      </w:pPr>
      <w:r>
        <w:t xml:space="preserve">          items:</w:t>
      </w:r>
    </w:p>
    <w:p w14:paraId="029C81FE" w14:textId="77777777" w:rsidR="003F6D0F" w:rsidRDefault="003F6D0F" w:rsidP="003F6D0F">
      <w:pPr>
        <w:pStyle w:val="PL"/>
      </w:pPr>
      <w:r>
        <w:t xml:space="preserve">            $ref: 'TS29571_CommonData.yaml#/components/schemas/Supi'</w:t>
      </w:r>
    </w:p>
    <w:p w14:paraId="49339A74" w14:textId="77777777" w:rsidR="003F6D0F" w:rsidRDefault="003F6D0F" w:rsidP="003F6D0F">
      <w:pPr>
        <w:pStyle w:val="PL"/>
      </w:pPr>
      <w:r>
        <w:t xml:space="preserve">          minItems: 1</w:t>
      </w:r>
    </w:p>
    <w:p w14:paraId="5BB94249" w14:textId="77777777" w:rsidR="003F6D0F" w:rsidRDefault="003F6D0F" w:rsidP="003F6D0F">
      <w:pPr>
        <w:pStyle w:val="PL"/>
      </w:pPr>
      <w:r>
        <w:t xml:space="preserve">        gpsis:</w:t>
      </w:r>
    </w:p>
    <w:p w14:paraId="6D30DBCF" w14:textId="77777777" w:rsidR="003F6D0F" w:rsidRDefault="003F6D0F" w:rsidP="003F6D0F">
      <w:pPr>
        <w:pStyle w:val="PL"/>
      </w:pPr>
      <w:r>
        <w:t xml:space="preserve">          type: array</w:t>
      </w:r>
    </w:p>
    <w:p w14:paraId="066D869E" w14:textId="77777777" w:rsidR="003F6D0F" w:rsidRDefault="003F6D0F" w:rsidP="003F6D0F">
      <w:pPr>
        <w:pStyle w:val="PL"/>
      </w:pPr>
      <w:r>
        <w:t xml:space="preserve">          items:</w:t>
      </w:r>
    </w:p>
    <w:p w14:paraId="32D21CF6" w14:textId="77777777" w:rsidR="003F6D0F" w:rsidRDefault="003F6D0F" w:rsidP="003F6D0F">
      <w:pPr>
        <w:pStyle w:val="PL"/>
      </w:pPr>
      <w:r>
        <w:t xml:space="preserve">            $ref: 'TS29571_CommonData.yaml#/components/schemas/Gpsi'</w:t>
      </w:r>
    </w:p>
    <w:p w14:paraId="41ADE0BC" w14:textId="77777777" w:rsidR="003F6D0F" w:rsidRDefault="003F6D0F" w:rsidP="003F6D0F">
      <w:pPr>
        <w:pStyle w:val="PL"/>
      </w:pPr>
      <w:r>
        <w:t xml:space="preserve">          minItems: 1</w:t>
      </w:r>
    </w:p>
    <w:p w14:paraId="46935E32" w14:textId="77777777" w:rsidR="003F6D0F" w:rsidRDefault="003F6D0F" w:rsidP="003F6D0F">
      <w:pPr>
        <w:pStyle w:val="PL"/>
      </w:pPr>
      <w:r>
        <w:t xml:space="preserve">        appVolumes:</w:t>
      </w:r>
    </w:p>
    <w:p w14:paraId="1E916C19" w14:textId="77777777" w:rsidR="003F6D0F" w:rsidRDefault="003F6D0F" w:rsidP="003F6D0F">
      <w:pPr>
        <w:pStyle w:val="PL"/>
      </w:pPr>
      <w:r>
        <w:t xml:space="preserve">          type: array</w:t>
      </w:r>
    </w:p>
    <w:p w14:paraId="4BECBCF2" w14:textId="77777777" w:rsidR="003F6D0F" w:rsidRDefault="003F6D0F" w:rsidP="003F6D0F">
      <w:pPr>
        <w:pStyle w:val="PL"/>
      </w:pPr>
      <w:r>
        <w:t xml:space="preserve">          items:</w:t>
      </w:r>
    </w:p>
    <w:p w14:paraId="54195CCA" w14:textId="77777777" w:rsidR="003F6D0F" w:rsidRDefault="003F6D0F" w:rsidP="003F6D0F">
      <w:pPr>
        <w:pStyle w:val="PL"/>
      </w:pPr>
      <w:r>
        <w:t xml:space="preserve">            $ref: '#/components/schemas/ApplicationVolume'</w:t>
      </w:r>
    </w:p>
    <w:p w14:paraId="6C099928" w14:textId="77777777" w:rsidR="003F6D0F" w:rsidRDefault="003F6D0F" w:rsidP="003F6D0F">
      <w:pPr>
        <w:pStyle w:val="PL"/>
      </w:pPr>
      <w:r>
        <w:t xml:space="preserve">          minItems: 1</w:t>
      </w:r>
    </w:p>
    <w:p w14:paraId="47458353" w14:textId="77777777" w:rsidR="003F6D0F" w:rsidRDefault="003F6D0F" w:rsidP="003F6D0F">
      <w:pPr>
        <w:pStyle w:val="PL"/>
      </w:pPr>
      <w:r>
        <w:t xml:space="preserve">        disperAmount:</w:t>
      </w:r>
    </w:p>
    <w:p w14:paraId="50CBE14A" w14:textId="77777777" w:rsidR="003F6D0F" w:rsidRDefault="003F6D0F" w:rsidP="003F6D0F">
      <w:pPr>
        <w:pStyle w:val="PL"/>
      </w:pPr>
      <w:r>
        <w:t xml:space="preserve">          $ref: 'TS29571_CommonData.yaml#/components/schemas/Uinteger'</w:t>
      </w:r>
    </w:p>
    <w:p w14:paraId="388EC16E" w14:textId="77777777" w:rsidR="003F6D0F" w:rsidRDefault="003F6D0F" w:rsidP="003F6D0F">
      <w:pPr>
        <w:pStyle w:val="PL"/>
      </w:pPr>
      <w:r>
        <w:t xml:space="preserve">        disperClass:</w:t>
      </w:r>
    </w:p>
    <w:p w14:paraId="579F61DD" w14:textId="77777777" w:rsidR="003F6D0F" w:rsidRDefault="003F6D0F" w:rsidP="003F6D0F">
      <w:pPr>
        <w:pStyle w:val="PL"/>
      </w:pPr>
      <w:r>
        <w:t xml:space="preserve">          $ref: '#/components/schemas/DispersionClass'</w:t>
      </w:r>
    </w:p>
    <w:p w14:paraId="187A5160" w14:textId="77777777" w:rsidR="003F6D0F" w:rsidRDefault="003F6D0F" w:rsidP="003F6D0F">
      <w:pPr>
        <w:pStyle w:val="PL"/>
      </w:pPr>
      <w:r>
        <w:t xml:space="preserve">        usageRank:</w:t>
      </w:r>
    </w:p>
    <w:p w14:paraId="27908D8B" w14:textId="77777777" w:rsidR="003F6D0F" w:rsidRDefault="003F6D0F" w:rsidP="003F6D0F">
      <w:pPr>
        <w:pStyle w:val="PL"/>
      </w:pPr>
      <w:r>
        <w:t xml:space="preserve">          type: integer</w:t>
      </w:r>
    </w:p>
    <w:p w14:paraId="6F92D3C7" w14:textId="77777777" w:rsidR="003F6D0F" w:rsidRDefault="003F6D0F" w:rsidP="003F6D0F">
      <w:pPr>
        <w:pStyle w:val="PL"/>
      </w:pPr>
      <w:r>
        <w:t xml:space="preserve">          description: </w:t>
      </w:r>
      <w:r>
        <w:rPr>
          <w:lang w:val="en-IN"/>
        </w:rPr>
        <w:t>Integer where the allowed values correspond to 1, 2, 3 only.</w:t>
      </w:r>
    </w:p>
    <w:p w14:paraId="6ED361AA" w14:textId="77777777" w:rsidR="003F6D0F" w:rsidRDefault="003F6D0F" w:rsidP="003F6D0F">
      <w:pPr>
        <w:pStyle w:val="PL"/>
      </w:pPr>
      <w:r>
        <w:t xml:space="preserve">          minimum: 1</w:t>
      </w:r>
    </w:p>
    <w:p w14:paraId="3E56B802" w14:textId="77777777" w:rsidR="003F6D0F" w:rsidRDefault="003F6D0F" w:rsidP="003F6D0F">
      <w:pPr>
        <w:pStyle w:val="PL"/>
      </w:pPr>
      <w:r>
        <w:t xml:space="preserve">          maximum: 3</w:t>
      </w:r>
    </w:p>
    <w:p w14:paraId="1FDE0B4E" w14:textId="77777777" w:rsidR="003F6D0F" w:rsidRDefault="003F6D0F" w:rsidP="003F6D0F">
      <w:pPr>
        <w:pStyle w:val="PL"/>
      </w:pPr>
      <w:r>
        <w:t xml:space="preserve">        percentileRank:</w:t>
      </w:r>
    </w:p>
    <w:p w14:paraId="24647C5D" w14:textId="77777777" w:rsidR="003F6D0F" w:rsidRDefault="003F6D0F" w:rsidP="003F6D0F">
      <w:pPr>
        <w:pStyle w:val="PL"/>
      </w:pPr>
      <w:r>
        <w:t xml:space="preserve">          $ref: 'TS29571_CommonData.yaml#/components/schemas/SamplingRatio'</w:t>
      </w:r>
    </w:p>
    <w:p w14:paraId="3E03CB22" w14:textId="77777777" w:rsidR="003F6D0F" w:rsidRDefault="003F6D0F" w:rsidP="003F6D0F">
      <w:pPr>
        <w:pStyle w:val="PL"/>
      </w:pPr>
      <w:r>
        <w:t xml:space="preserve">        ueRatio:</w:t>
      </w:r>
    </w:p>
    <w:p w14:paraId="3294BEE7" w14:textId="77777777" w:rsidR="003F6D0F" w:rsidRDefault="003F6D0F" w:rsidP="003F6D0F">
      <w:pPr>
        <w:pStyle w:val="PL"/>
      </w:pPr>
      <w:r>
        <w:t xml:space="preserve">          $ref: 'TS29571_CommonData.yaml#/components/schemas/SamplingRatio'</w:t>
      </w:r>
    </w:p>
    <w:p w14:paraId="0F6C7ECF" w14:textId="77777777" w:rsidR="003F6D0F" w:rsidRDefault="003F6D0F" w:rsidP="003F6D0F">
      <w:pPr>
        <w:pStyle w:val="PL"/>
      </w:pPr>
      <w:r>
        <w:t xml:space="preserve">        confidence:</w:t>
      </w:r>
    </w:p>
    <w:p w14:paraId="50498B56" w14:textId="77777777" w:rsidR="003F6D0F" w:rsidRDefault="003F6D0F" w:rsidP="003F6D0F">
      <w:pPr>
        <w:pStyle w:val="PL"/>
      </w:pPr>
      <w:r>
        <w:t xml:space="preserve">          $ref: 'TS29571_CommonData.yaml#/components/schemas/Uinteger'</w:t>
      </w:r>
    </w:p>
    <w:p w14:paraId="30734EAA" w14:textId="77777777" w:rsidR="003F6D0F" w:rsidRDefault="003F6D0F" w:rsidP="003F6D0F">
      <w:pPr>
        <w:pStyle w:val="PL"/>
      </w:pPr>
      <w:r>
        <w:t xml:space="preserve">      allOf:</w:t>
      </w:r>
    </w:p>
    <w:p w14:paraId="529DA33A" w14:textId="77777777" w:rsidR="003F6D0F" w:rsidRDefault="003F6D0F" w:rsidP="003F6D0F">
      <w:pPr>
        <w:pStyle w:val="PL"/>
      </w:pPr>
      <w:r>
        <w:t xml:space="preserve">        - oneOf:</w:t>
      </w:r>
    </w:p>
    <w:p w14:paraId="048BCF40" w14:textId="77777777" w:rsidR="003F6D0F" w:rsidRDefault="003F6D0F" w:rsidP="003F6D0F">
      <w:pPr>
        <w:pStyle w:val="PL"/>
      </w:pPr>
      <w:r>
        <w:t xml:space="preserve">          - required: [ueLoc]</w:t>
      </w:r>
    </w:p>
    <w:p w14:paraId="029A824D" w14:textId="77777777" w:rsidR="003F6D0F" w:rsidRDefault="003F6D0F" w:rsidP="003F6D0F">
      <w:pPr>
        <w:pStyle w:val="PL"/>
      </w:pPr>
      <w:r>
        <w:t xml:space="preserve">          - required: [snssai]</w:t>
      </w:r>
    </w:p>
    <w:p w14:paraId="7C85725A" w14:textId="77777777" w:rsidR="003F6D0F" w:rsidRDefault="003F6D0F" w:rsidP="003F6D0F">
      <w:pPr>
        <w:pStyle w:val="PL"/>
      </w:pPr>
      <w:r>
        <w:t xml:space="preserve">        - anyOf:</w:t>
      </w:r>
    </w:p>
    <w:p w14:paraId="2680D13F" w14:textId="77777777" w:rsidR="003F6D0F" w:rsidRDefault="003F6D0F" w:rsidP="003F6D0F">
      <w:pPr>
        <w:pStyle w:val="PL"/>
      </w:pPr>
      <w:r>
        <w:t xml:space="preserve">          - required: [disperAmount]</w:t>
      </w:r>
    </w:p>
    <w:p w14:paraId="36E833AE" w14:textId="77777777" w:rsidR="003F6D0F" w:rsidRDefault="003F6D0F" w:rsidP="003F6D0F">
      <w:pPr>
        <w:pStyle w:val="PL"/>
      </w:pPr>
      <w:r>
        <w:t xml:space="preserve">          - required: [disperClass]</w:t>
      </w:r>
    </w:p>
    <w:p w14:paraId="0513733B" w14:textId="77777777" w:rsidR="003F6D0F" w:rsidRDefault="003F6D0F" w:rsidP="003F6D0F">
      <w:pPr>
        <w:pStyle w:val="PL"/>
      </w:pPr>
      <w:r>
        <w:t xml:space="preserve">          - required: [usageRank]</w:t>
      </w:r>
    </w:p>
    <w:p w14:paraId="563849D1" w14:textId="77777777" w:rsidR="003F6D0F" w:rsidRDefault="003F6D0F" w:rsidP="003F6D0F">
      <w:pPr>
        <w:pStyle w:val="PL"/>
      </w:pPr>
      <w:r>
        <w:t xml:space="preserve">          - required: [percentileRank]</w:t>
      </w:r>
    </w:p>
    <w:p w14:paraId="4874B749" w14:textId="77777777" w:rsidR="003F6D0F" w:rsidRDefault="003F6D0F" w:rsidP="003F6D0F">
      <w:pPr>
        <w:pStyle w:val="PL"/>
      </w:pPr>
    </w:p>
    <w:p w14:paraId="40A835A0" w14:textId="77777777" w:rsidR="003F6D0F" w:rsidRDefault="003F6D0F" w:rsidP="003F6D0F">
      <w:pPr>
        <w:pStyle w:val="PL"/>
      </w:pPr>
      <w:r>
        <w:lastRenderedPageBreak/>
        <w:t xml:space="preserve">    ApplicationVolume:</w:t>
      </w:r>
    </w:p>
    <w:p w14:paraId="101E0741" w14:textId="77777777" w:rsidR="003F6D0F" w:rsidRDefault="003F6D0F" w:rsidP="003F6D0F">
      <w:pPr>
        <w:pStyle w:val="PL"/>
      </w:pPr>
      <w:r>
        <w:t xml:space="preserve">      description: Application data volume per Application Id.</w:t>
      </w:r>
    </w:p>
    <w:p w14:paraId="6B091111" w14:textId="77777777" w:rsidR="003F6D0F" w:rsidRDefault="003F6D0F" w:rsidP="003F6D0F">
      <w:pPr>
        <w:pStyle w:val="PL"/>
      </w:pPr>
      <w:r>
        <w:t xml:space="preserve">      type: object</w:t>
      </w:r>
    </w:p>
    <w:p w14:paraId="55E0ABD1" w14:textId="77777777" w:rsidR="003F6D0F" w:rsidRDefault="003F6D0F" w:rsidP="003F6D0F">
      <w:pPr>
        <w:pStyle w:val="PL"/>
      </w:pPr>
      <w:r>
        <w:t xml:space="preserve">      properties:</w:t>
      </w:r>
    </w:p>
    <w:p w14:paraId="272C4778" w14:textId="77777777" w:rsidR="003F6D0F" w:rsidRDefault="003F6D0F" w:rsidP="003F6D0F">
      <w:pPr>
        <w:pStyle w:val="PL"/>
      </w:pPr>
      <w:r>
        <w:t xml:space="preserve">        appId:</w:t>
      </w:r>
    </w:p>
    <w:p w14:paraId="68BE9890" w14:textId="77777777" w:rsidR="003F6D0F" w:rsidRDefault="003F6D0F" w:rsidP="003F6D0F">
      <w:pPr>
        <w:pStyle w:val="PL"/>
      </w:pPr>
      <w:r>
        <w:t xml:space="preserve">          $ref: 'TS29571_CommonData.yaml#/components/schemas/ApplicationId'</w:t>
      </w:r>
    </w:p>
    <w:p w14:paraId="72EFC193" w14:textId="77777777" w:rsidR="003F6D0F" w:rsidRDefault="003F6D0F" w:rsidP="003F6D0F">
      <w:pPr>
        <w:pStyle w:val="PL"/>
      </w:pPr>
      <w:r>
        <w:t xml:space="preserve">        appVolume:</w:t>
      </w:r>
    </w:p>
    <w:p w14:paraId="72E20881" w14:textId="77777777" w:rsidR="003F6D0F" w:rsidRDefault="003F6D0F" w:rsidP="003F6D0F">
      <w:pPr>
        <w:pStyle w:val="PL"/>
      </w:pPr>
      <w:r>
        <w:t xml:space="preserve">          $ref: 'TS29122_CommonData.yaml#/components/schemas/Volume'</w:t>
      </w:r>
    </w:p>
    <w:p w14:paraId="646D307A" w14:textId="77777777" w:rsidR="003F6D0F" w:rsidRDefault="003F6D0F" w:rsidP="003F6D0F">
      <w:pPr>
        <w:pStyle w:val="PL"/>
      </w:pPr>
      <w:r>
        <w:t xml:space="preserve">      required:</w:t>
      </w:r>
    </w:p>
    <w:p w14:paraId="4BE99CA6" w14:textId="77777777" w:rsidR="003F6D0F" w:rsidRDefault="003F6D0F" w:rsidP="003F6D0F">
      <w:pPr>
        <w:pStyle w:val="PL"/>
      </w:pPr>
      <w:r>
        <w:t xml:space="preserve">        - appId</w:t>
      </w:r>
    </w:p>
    <w:p w14:paraId="5C2B6E76" w14:textId="77777777" w:rsidR="003F6D0F" w:rsidRDefault="003F6D0F" w:rsidP="003F6D0F">
      <w:pPr>
        <w:pStyle w:val="PL"/>
        <w:rPr>
          <w:rFonts w:cs="Courier New"/>
          <w:szCs w:val="16"/>
        </w:rPr>
      </w:pPr>
      <w:r>
        <w:t xml:space="preserve">        - appVolume</w:t>
      </w:r>
    </w:p>
    <w:p w14:paraId="09397CC3" w14:textId="77777777" w:rsidR="003F6D0F" w:rsidRDefault="003F6D0F" w:rsidP="003F6D0F">
      <w:pPr>
        <w:pStyle w:val="PL"/>
      </w:pPr>
    </w:p>
    <w:p w14:paraId="7D73FAC9" w14:textId="77777777" w:rsidR="003F6D0F" w:rsidRDefault="003F6D0F" w:rsidP="003F6D0F">
      <w:pPr>
        <w:pStyle w:val="PL"/>
      </w:pPr>
      <w:r>
        <w:t xml:space="preserve">    RedundantTransmissionExpReq:</w:t>
      </w:r>
    </w:p>
    <w:p w14:paraId="6568E8D4" w14:textId="77777777" w:rsidR="003F6D0F" w:rsidRDefault="003F6D0F" w:rsidP="003F6D0F">
      <w:pPr>
        <w:pStyle w:val="PL"/>
      </w:pPr>
      <w:r>
        <w:t xml:space="preserve">      description: Represents other redundant transmission experience analytics requirements.</w:t>
      </w:r>
    </w:p>
    <w:p w14:paraId="04B8F7F1" w14:textId="77777777" w:rsidR="003F6D0F" w:rsidRDefault="003F6D0F" w:rsidP="003F6D0F">
      <w:pPr>
        <w:pStyle w:val="PL"/>
      </w:pPr>
      <w:r>
        <w:t xml:space="preserve">      type: object</w:t>
      </w:r>
    </w:p>
    <w:p w14:paraId="470C93BE" w14:textId="77777777" w:rsidR="003F6D0F" w:rsidRDefault="003F6D0F" w:rsidP="003F6D0F">
      <w:pPr>
        <w:pStyle w:val="PL"/>
      </w:pPr>
      <w:r>
        <w:t xml:space="preserve">      properties:</w:t>
      </w:r>
    </w:p>
    <w:p w14:paraId="488CCCE5" w14:textId="77777777" w:rsidR="003F6D0F" w:rsidRDefault="003F6D0F" w:rsidP="003F6D0F">
      <w:pPr>
        <w:pStyle w:val="PL"/>
      </w:pPr>
      <w:r>
        <w:t xml:space="preserve">        redTOrderCriter:</w:t>
      </w:r>
    </w:p>
    <w:p w14:paraId="5C9D441B" w14:textId="77777777" w:rsidR="003F6D0F" w:rsidRDefault="003F6D0F" w:rsidP="003F6D0F">
      <w:pPr>
        <w:pStyle w:val="PL"/>
      </w:pPr>
      <w:r>
        <w:t xml:space="preserve">          $ref: '#/components/schemas/RedTransExpOrderingCriterion'</w:t>
      </w:r>
    </w:p>
    <w:p w14:paraId="184AB4A0" w14:textId="77777777" w:rsidR="003F6D0F" w:rsidRDefault="003F6D0F" w:rsidP="003F6D0F">
      <w:pPr>
        <w:pStyle w:val="PL"/>
      </w:pPr>
      <w:r>
        <w:t xml:space="preserve">        order:</w:t>
      </w:r>
    </w:p>
    <w:p w14:paraId="0500186C" w14:textId="77777777" w:rsidR="003F6D0F" w:rsidRDefault="003F6D0F" w:rsidP="003F6D0F">
      <w:pPr>
        <w:pStyle w:val="PL"/>
      </w:pPr>
      <w:r>
        <w:t xml:space="preserve">          $ref: '#/components/schemas/MatchingDirection'</w:t>
      </w:r>
    </w:p>
    <w:p w14:paraId="6FB5A6D9" w14:textId="77777777" w:rsidR="003F6D0F" w:rsidRDefault="003F6D0F" w:rsidP="003F6D0F">
      <w:pPr>
        <w:pStyle w:val="PL"/>
      </w:pPr>
    </w:p>
    <w:p w14:paraId="26CEB4D7" w14:textId="77777777" w:rsidR="003F6D0F" w:rsidRDefault="003F6D0F" w:rsidP="003F6D0F">
      <w:pPr>
        <w:pStyle w:val="PL"/>
      </w:pPr>
      <w:r>
        <w:t xml:space="preserve">    RedundantTransmissionExpInfo:</w:t>
      </w:r>
    </w:p>
    <w:p w14:paraId="62FC660F" w14:textId="77777777" w:rsidR="003F6D0F" w:rsidRDefault="003F6D0F" w:rsidP="003F6D0F">
      <w:pPr>
        <w:pStyle w:val="PL"/>
      </w:pPr>
      <w:r>
        <w:t xml:space="preserve">      description: &gt;</w:t>
      </w:r>
    </w:p>
    <w:p w14:paraId="07E43202" w14:textId="77777777" w:rsidR="003F6D0F" w:rsidRDefault="003F6D0F" w:rsidP="003F6D0F">
      <w:pPr>
        <w:pStyle w:val="PL"/>
      </w:pPr>
      <w:r>
        <w:t xml:space="preserve">        The redundant transmission experience related information. When subscribed event is</w:t>
      </w:r>
    </w:p>
    <w:p w14:paraId="585F210F" w14:textId="77777777" w:rsidR="003F6D0F" w:rsidRDefault="003F6D0F" w:rsidP="003F6D0F">
      <w:pPr>
        <w:pStyle w:val="PL"/>
      </w:pPr>
      <w:r>
        <w:t xml:space="preserve">        "RED_TRANS_EXP", the "redTransInfos" attribute shall be included.</w:t>
      </w:r>
    </w:p>
    <w:p w14:paraId="54842E57" w14:textId="77777777" w:rsidR="003F6D0F" w:rsidRDefault="003F6D0F" w:rsidP="003F6D0F">
      <w:pPr>
        <w:pStyle w:val="PL"/>
      </w:pPr>
      <w:r>
        <w:t xml:space="preserve">      type: object</w:t>
      </w:r>
    </w:p>
    <w:p w14:paraId="6DF29D0A" w14:textId="77777777" w:rsidR="003F6D0F" w:rsidRDefault="003F6D0F" w:rsidP="003F6D0F">
      <w:pPr>
        <w:pStyle w:val="PL"/>
      </w:pPr>
      <w:r>
        <w:t xml:space="preserve">      properties:</w:t>
      </w:r>
    </w:p>
    <w:p w14:paraId="0F7F75E2" w14:textId="77777777" w:rsidR="003F6D0F" w:rsidRDefault="003F6D0F" w:rsidP="003F6D0F">
      <w:pPr>
        <w:pStyle w:val="PL"/>
      </w:pPr>
      <w:r>
        <w:t xml:space="preserve">        spatialValidCon:</w:t>
      </w:r>
    </w:p>
    <w:p w14:paraId="27DA0C49" w14:textId="77777777" w:rsidR="003F6D0F" w:rsidRDefault="003F6D0F" w:rsidP="003F6D0F">
      <w:pPr>
        <w:pStyle w:val="PL"/>
      </w:pPr>
      <w:r>
        <w:t xml:space="preserve">          $ref: 'TS29554_Npcf_BDTPolicyControl.yaml#/components/schemas/NetworkAreaInfo'</w:t>
      </w:r>
    </w:p>
    <w:p w14:paraId="7316144C" w14:textId="77777777" w:rsidR="003F6D0F" w:rsidRDefault="003F6D0F" w:rsidP="003F6D0F">
      <w:pPr>
        <w:pStyle w:val="PL"/>
      </w:pPr>
      <w:r>
        <w:t xml:space="preserve">        dnn:</w:t>
      </w:r>
    </w:p>
    <w:p w14:paraId="3115A843" w14:textId="77777777" w:rsidR="003F6D0F" w:rsidRDefault="003F6D0F" w:rsidP="003F6D0F">
      <w:pPr>
        <w:pStyle w:val="PL"/>
      </w:pPr>
      <w:r>
        <w:t xml:space="preserve">          $ref: 'TS29571_CommonData.yaml#/components/schemas/Dnn'</w:t>
      </w:r>
    </w:p>
    <w:p w14:paraId="26E4E789" w14:textId="77777777" w:rsidR="003F6D0F" w:rsidRDefault="003F6D0F" w:rsidP="003F6D0F">
      <w:pPr>
        <w:pStyle w:val="PL"/>
      </w:pPr>
      <w:r>
        <w:t xml:space="preserve">        redTransExps:</w:t>
      </w:r>
    </w:p>
    <w:p w14:paraId="36933A67" w14:textId="77777777" w:rsidR="003F6D0F" w:rsidRDefault="003F6D0F" w:rsidP="003F6D0F">
      <w:pPr>
        <w:pStyle w:val="PL"/>
      </w:pPr>
      <w:r>
        <w:t xml:space="preserve">          type: array</w:t>
      </w:r>
    </w:p>
    <w:p w14:paraId="49344DC5" w14:textId="77777777" w:rsidR="003F6D0F" w:rsidRDefault="003F6D0F" w:rsidP="003F6D0F">
      <w:pPr>
        <w:pStyle w:val="PL"/>
      </w:pPr>
      <w:r>
        <w:t xml:space="preserve">          items:</w:t>
      </w:r>
    </w:p>
    <w:p w14:paraId="76985BED" w14:textId="77777777" w:rsidR="003F6D0F" w:rsidRDefault="003F6D0F" w:rsidP="003F6D0F">
      <w:pPr>
        <w:pStyle w:val="PL"/>
      </w:pPr>
      <w:r>
        <w:t xml:space="preserve">            $ref: '#/components/schemas/RedundantTransmissionExpPerTS'</w:t>
      </w:r>
    </w:p>
    <w:p w14:paraId="4E0B7960" w14:textId="77777777" w:rsidR="003F6D0F" w:rsidRDefault="003F6D0F" w:rsidP="003F6D0F">
      <w:pPr>
        <w:pStyle w:val="PL"/>
      </w:pPr>
      <w:r>
        <w:t xml:space="preserve">          minItems: 1</w:t>
      </w:r>
    </w:p>
    <w:p w14:paraId="293C2F78" w14:textId="77777777" w:rsidR="003F6D0F" w:rsidRDefault="003F6D0F" w:rsidP="003F6D0F">
      <w:pPr>
        <w:pStyle w:val="PL"/>
      </w:pPr>
      <w:r>
        <w:t xml:space="preserve">      required:</w:t>
      </w:r>
    </w:p>
    <w:p w14:paraId="04F5CF09" w14:textId="77777777" w:rsidR="003F6D0F" w:rsidRDefault="003F6D0F" w:rsidP="003F6D0F">
      <w:pPr>
        <w:pStyle w:val="PL"/>
      </w:pPr>
      <w:r>
        <w:t xml:space="preserve">        - redTransExps</w:t>
      </w:r>
    </w:p>
    <w:p w14:paraId="651447D6" w14:textId="77777777" w:rsidR="003F6D0F" w:rsidRDefault="003F6D0F" w:rsidP="003F6D0F">
      <w:pPr>
        <w:pStyle w:val="PL"/>
      </w:pPr>
    </w:p>
    <w:p w14:paraId="5614C617" w14:textId="77777777" w:rsidR="003F6D0F" w:rsidRDefault="003F6D0F" w:rsidP="003F6D0F">
      <w:pPr>
        <w:pStyle w:val="PL"/>
      </w:pPr>
      <w:r>
        <w:t xml:space="preserve">    RedundantTransmissionExpPerTS:</w:t>
      </w:r>
    </w:p>
    <w:p w14:paraId="76004907" w14:textId="77777777" w:rsidR="003F6D0F" w:rsidRDefault="003F6D0F" w:rsidP="003F6D0F">
      <w:pPr>
        <w:pStyle w:val="PL"/>
      </w:pPr>
      <w:r>
        <w:t xml:space="preserve">      description: The redundant transmission experience per Time Slot.</w:t>
      </w:r>
    </w:p>
    <w:p w14:paraId="03FE883C" w14:textId="77777777" w:rsidR="003F6D0F" w:rsidRDefault="003F6D0F" w:rsidP="003F6D0F">
      <w:pPr>
        <w:pStyle w:val="PL"/>
      </w:pPr>
      <w:r>
        <w:t xml:space="preserve">      type: object</w:t>
      </w:r>
    </w:p>
    <w:p w14:paraId="56BD0E7B" w14:textId="77777777" w:rsidR="003F6D0F" w:rsidRDefault="003F6D0F" w:rsidP="003F6D0F">
      <w:pPr>
        <w:pStyle w:val="PL"/>
      </w:pPr>
      <w:r>
        <w:t xml:space="preserve">      properties:</w:t>
      </w:r>
    </w:p>
    <w:p w14:paraId="2DE176BA" w14:textId="77777777" w:rsidR="003F6D0F" w:rsidRDefault="003F6D0F" w:rsidP="003F6D0F">
      <w:pPr>
        <w:pStyle w:val="PL"/>
      </w:pPr>
      <w:r>
        <w:t xml:space="preserve">        tsStart:</w:t>
      </w:r>
    </w:p>
    <w:p w14:paraId="3D948294" w14:textId="77777777" w:rsidR="003F6D0F" w:rsidRDefault="003F6D0F" w:rsidP="003F6D0F">
      <w:pPr>
        <w:pStyle w:val="PL"/>
      </w:pPr>
      <w:r>
        <w:t xml:space="preserve">          $ref: 'TS29571_CommonData.yaml#/components/schemas/DateTime'</w:t>
      </w:r>
    </w:p>
    <w:p w14:paraId="05624CC6" w14:textId="77777777" w:rsidR="003F6D0F" w:rsidRDefault="003F6D0F" w:rsidP="003F6D0F">
      <w:pPr>
        <w:pStyle w:val="PL"/>
      </w:pPr>
      <w:r>
        <w:t xml:space="preserve">        tsDuration:</w:t>
      </w:r>
    </w:p>
    <w:p w14:paraId="2727F5B6" w14:textId="77777777" w:rsidR="003F6D0F" w:rsidRDefault="003F6D0F" w:rsidP="003F6D0F">
      <w:pPr>
        <w:pStyle w:val="PL"/>
      </w:pPr>
      <w:r>
        <w:t xml:space="preserve">          $ref: 'TS29571_CommonData.yaml#/components/schemas/DurationSec'</w:t>
      </w:r>
    </w:p>
    <w:p w14:paraId="430A2048" w14:textId="77777777" w:rsidR="003F6D0F" w:rsidRDefault="003F6D0F" w:rsidP="003F6D0F">
      <w:pPr>
        <w:pStyle w:val="PL"/>
      </w:pPr>
      <w:r>
        <w:t xml:space="preserve">        obsvRedTransExp:</w:t>
      </w:r>
    </w:p>
    <w:p w14:paraId="768549D6" w14:textId="77777777" w:rsidR="003F6D0F" w:rsidRDefault="003F6D0F" w:rsidP="003F6D0F">
      <w:pPr>
        <w:pStyle w:val="PL"/>
      </w:pPr>
      <w:r>
        <w:t xml:space="preserve">          $ref: '#/components/schemas/ObservedRedundantTransExp'</w:t>
      </w:r>
    </w:p>
    <w:p w14:paraId="726E9538" w14:textId="77777777" w:rsidR="003F6D0F" w:rsidRDefault="003F6D0F" w:rsidP="003F6D0F">
      <w:pPr>
        <w:pStyle w:val="PL"/>
      </w:pPr>
      <w:r>
        <w:t xml:space="preserve">        </w:t>
      </w:r>
      <w:r>
        <w:rPr>
          <w:lang w:eastAsia="zh-CN"/>
        </w:rPr>
        <w:t>redTransStatus</w:t>
      </w:r>
      <w:r>
        <w:t>:</w:t>
      </w:r>
    </w:p>
    <w:p w14:paraId="175F7690" w14:textId="77777777" w:rsidR="003F6D0F" w:rsidRDefault="003F6D0F" w:rsidP="003F6D0F">
      <w:pPr>
        <w:pStyle w:val="PL"/>
      </w:pPr>
      <w:r>
        <w:t xml:space="preserve">          type: boolean</w:t>
      </w:r>
    </w:p>
    <w:p w14:paraId="44543779" w14:textId="77777777" w:rsidR="003F6D0F" w:rsidRDefault="003F6D0F" w:rsidP="003F6D0F">
      <w:pPr>
        <w:pStyle w:val="PL"/>
      </w:pPr>
      <w:r>
        <w:t xml:space="preserve">          description: &gt;</w:t>
      </w:r>
    </w:p>
    <w:p w14:paraId="6DE0E988" w14:textId="77777777" w:rsidR="003F6D0F" w:rsidRDefault="003F6D0F" w:rsidP="003F6D0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86BF8AB" w14:textId="77777777" w:rsidR="003F6D0F" w:rsidRDefault="003F6D0F" w:rsidP="003F6D0F">
      <w:pPr>
        <w:pStyle w:val="PL"/>
      </w:pPr>
      <w:r>
        <w:rPr>
          <w:lang w:eastAsia="zh-CN"/>
        </w:rPr>
        <w:t xml:space="preserve"> </w:t>
      </w:r>
      <w:r>
        <w:t xml:space="preserve">           </w:t>
      </w:r>
      <w:r>
        <w:rPr>
          <w:lang w:eastAsia="zh-CN"/>
        </w:rPr>
        <w:t xml:space="preserve">otherwise set to </w:t>
      </w:r>
      <w:r>
        <w:t>"false". Default value is "false" if omitted.</w:t>
      </w:r>
    </w:p>
    <w:p w14:paraId="112FB87A" w14:textId="77777777" w:rsidR="003F6D0F" w:rsidRDefault="003F6D0F" w:rsidP="003F6D0F">
      <w:pPr>
        <w:pStyle w:val="PL"/>
      </w:pPr>
      <w:r>
        <w:t xml:space="preserve">        ueRatio:</w:t>
      </w:r>
    </w:p>
    <w:p w14:paraId="6EC4D990" w14:textId="77777777" w:rsidR="003F6D0F" w:rsidRDefault="003F6D0F" w:rsidP="003F6D0F">
      <w:pPr>
        <w:pStyle w:val="PL"/>
      </w:pPr>
      <w:r>
        <w:t xml:space="preserve">          $ref: 'TS29571_CommonData.yaml#/components/schemas/SamplingRatio'</w:t>
      </w:r>
    </w:p>
    <w:p w14:paraId="10DB60D4" w14:textId="77777777" w:rsidR="003F6D0F" w:rsidRDefault="003F6D0F" w:rsidP="003F6D0F">
      <w:pPr>
        <w:pStyle w:val="PL"/>
      </w:pPr>
      <w:r>
        <w:t xml:space="preserve">        confidence:</w:t>
      </w:r>
    </w:p>
    <w:p w14:paraId="4B1E4DB4" w14:textId="77777777" w:rsidR="003F6D0F" w:rsidRDefault="003F6D0F" w:rsidP="003F6D0F">
      <w:pPr>
        <w:pStyle w:val="PL"/>
      </w:pPr>
      <w:r>
        <w:t xml:space="preserve">          $ref: 'TS29571_CommonData.yaml#/components/schemas/Uinteger'</w:t>
      </w:r>
    </w:p>
    <w:p w14:paraId="6497BE11" w14:textId="77777777" w:rsidR="003F6D0F" w:rsidRDefault="003F6D0F" w:rsidP="003F6D0F">
      <w:pPr>
        <w:pStyle w:val="PL"/>
      </w:pPr>
      <w:r>
        <w:t xml:space="preserve">      required:</w:t>
      </w:r>
    </w:p>
    <w:p w14:paraId="2C637D8D" w14:textId="77777777" w:rsidR="003F6D0F" w:rsidRDefault="003F6D0F" w:rsidP="003F6D0F">
      <w:pPr>
        <w:pStyle w:val="PL"/>
      </w:pPr>
      <w:r>
        <w:t xml:space="preserve">        - tsStart</w:t>
      </w:r>
    </w:p>
    <w:p w14:paraId="7FD448DC" w14:textId="77777777" w:rsidR="003F6D0F" w:rsidRDefault="003F6D0F" w:rsidP="003F6D0F">
      <w:pPr>
        <w:pStyle w:val="PL"/>
      </w:pPr>
      <w:r>
        <w:t xml:space="preserve">        - tsDuration</w:t>
      </w:r>
    </w:p>
    <w:p w14:paraId="0DFC1A6F" w14:textId="77777777" w:rsidR="003F6D0F" w:rsidRDefault="003F6D0F" w:rsidP="003F6D0F">
      <w:pPr>
        <w:pStyle w:val="PL"/>
      </w:pPr>
      <w:r>
        <w:t xml:space="preserve">        - obsvRedTransExp</w:t>
      </w:r>
    </w:p>
    <w:p w14:paraId="1B8EC734" w14:textId="77777777" w:rsidR="003F6D0F" w:rsidRDefault="003F6D0F" w:rsidP="003F6D0F">
      <w:pPr>
        <w:pStyle w:val="PL"/>
      </w:pPr>
      <w:r>
        <w:t xml:space="preserve">    ObservedRedundantTransExp:</w:t>
      </w:r>
    </w:p>
    <w:p w14:paraId="4F7CD62E" w14:textId="77777777" w:rsidR="003F6D0F" w:rsidRDefault="003F6D0F" w:rsidP="003F6D0F">
      <w:pPr>
        <w:pStyle w:val="PL"/>
      </w:pPr>
      <w:r>
        <w:t xml:space="preserve">      description: Represents the observed redundant transmission experience related information.</w:t>
      </w:r>
    </w:p>
    <w:p w14:paraId="033176B6" w14:textId="77777777" w:rsidR="003F6D0F" w:rsidRDefault="003F6D0F" w:rsidP="003F6D0F">
      <w:pPr>
        <w:pStyle w:val="PL"/>
      </w:pPr>
      <w:r>
        <w:t xml:space="preserve">      type: object</w:t>
      </w:r>
    </w:p>
    <w:p w14:paraId="1BA3C8FC" w14:textId="77777777" w:rsidR="003F6D0F" w:rsidRDefault="003F6D0F" w:rsidP="003F6D0F">
      <w:pPr>
        <w:pStyle w:val="PL"/>
      </w:pPr>
      <w:r>
        <w:t xml:space="preserve">      properties:</w:t>
      </w:r>
    </w:p>
    <w:p w14:paraId="75622D1C" w14:textId="77777777" w:rsidR="003F6D0F" w:rsidRDefault="003F6D0F" w:rsidP="003F6D0F">
      <w:pPr>
        <w:pStyle w:val="PL"/>
      </w:pPr>
      <w:r>
        <w:t xml:space="preserve">        </w:t>
      </w:r>
      <w:r>
        <w:rPr>
          <w:lang w:eastAsia="zh-CN"/>
        </w:rPr>
        <w:t>avgPktDropRateUl</w:t>
      </w:r>
      <w:r>
        <w:t>:</w:t>
      </w:r>
    </w:p>
    <w:p w14:paraId="5269798A"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3689267" w14:textId="77777777" w:rsidR="003F6D0F" w:rsidRDefault="003F6D0F" w:rsidP="003F6D0F">
      <w:pPr>
        <w:pStyle w:val="PL"/>
        <w:rPr>
          <w:lang w:eastAsia="zh-CN"/>
        </w:rPr>
      </w:pPr>
      <w:r>
        <w:t xml:space="preserve">        varPktDropRateUl</w:t>
      </w:r>
      <w:r>
        <w:rPr>
          <w:lang w:eastAsia="zh-CN"/>
        </w:rPr>
        <w:t>:</w:t>
      </w:r>
    </w:p>
    <w:p w14:paraId="4DC54924" w14:textId="77777777" w:rsidR="003F6D0F" w:rsidRDefault="003F6D0F" w:rsidP="003F6D0F">
      <w:pPr>
        <w:pStyle w:val="PL"/>
      </w:pPr>
      <w:r>
        <w:t xml:space="preserve">          $ref: 'TS29571_CommonData.yaml#/components/schemas/Float'</w:t>
      </w:r>
    </w:p>
    <w:p w14:paraId="2493CE1C" w14:textId="77777777" w:rsidR="003F6D0F" w:rsidRDefault="003F6D0F" w:rsidP="003F6D0F">
      <w:pPr>
        <w:pStyle w:val="PL"/>
        <w:rPr>
          <w:lang w:eastAsia="zh-CN"/>
        </w:rPr>
      </w:pPr>
      <w:r>
        <w:t xml:space="preserve">        </w:t>
      </w:r>
      <w:r>
        <w:rPr>
          <w:lang w:eastAsia="zh-CN"/>
        </w:rPr>
        <w:t>avgPktDropRateDl:</w:t>
      </w:r>
    </w:p>
    <w:p w14:paraId="5556CE74"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7E3B2083" w14:textId="77777777" w:rsidR="003F6D0F" w:rsidRDefault="003F6D0F" w:rsidP="003F6D0F">
      <w:pPr>
        <w:pStyle w:val="PL"/>
        <w:rPr>
          <w:lang w:eastAsia="zh-CN"/>
        </w:rPr>
      </w:pPr>
      <w:r>
        <w:t xml:space="preserve">        varPktDropRateDl</w:t>
      </w:r>
      <w:r>
        <w:rPr>
          <w:lang w:eastAsia="zh-CN"/>
        </w:rPr>
        <w:t>:</w:t>
      </w:r>
    </w:p>
    <w:p w14:paraId="3D5B42C4" w14:textId="77777777" w:rsidR="003F6D0F" w:rsidRDefault="003F6D0F" w:rsidP="003F6D0F">
      <w:pPr>
        <w:pStyle w:val="PL"/>
      </w:pPr>
      <w:r>
        <w:t xml:space="preserve">          $ref: 'TS29571_CommonData.yaml#/components/schemas/Float'</w:t>
      </w:r>
    </w:p>
    <w:p w14:paraId="711D38BC" w14:textId="77777777" w:rsidR="003F6D0F" w:rsidRDefault="003F6D0F" w:rsidP="003F6D0F">
      <w:pPr>
        <w:pStyle w:val="PL"/>
        <w:rPr>
          <w:lang w:eastAsia="zh-CN"/>
        </w:rPr>
      </w:pPr>
      <w:r>
        <w:t xml:space="preserve">        </w:t>
      </w:r>
      <w:r>
        <w:rPr>
          <w:lang w:eastAsia="zh-CN"/>
        </w:rPr>
        <w:t>avgPktDelayUl:</w:t>
      </w:r>
    </w:p>
    <w:p w14:paraId="091674D8"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3D8D2F5A" w14:textId="77777777" w:rsidR="003F6D0F" w:rsidRDefault="003F6D0F" w:rsidP="003F6D0F">
      <w:pPr>
        <w:pStyle w:val="PL"/>
        <w:rPr>
          <w:lang w:eastAsia="zh-CN"/>
        </w:rPr>
      </w:pPr>
      <w:r>
        <w:t xml:space="preserve">        </w:t>
      </w:r>
      <w:r>
        <w:rPr>
          <w:lang w:eastAsia="zh-CN"/>
        </w:rPr>
        <w:t>varPktDelayUl:</w:t>
      </w:r>
    </w:p>
    <w:p w14:paraId="6C5E61F7" w14:textId="77777777" w:rsidR="003F6D0F" w:rsidRDefault="003F6D0F" w:rsidP="003F6D0F">
      <w:pPr>
        <w:pStyle w:val="PL"/>
      </w:pPr>
      <w:r>
        <w:t xml:space="preserve">          $ref: 'TS29571_CommonData.yaml#/components/schemas/Float'</w:t>
      </w:r>
    </w:p>
    <w:p w14:paraId="7BE12B80" w14:textId="77777777" w:rsidR="003F6D0F" w:rsidRDefault="003F6D0F" w:rsidP="003F6D0F">
      <w:pPr>
        <w:pStyle w:val="PL"/>
        <w:rPr>
          <w:lang w:eastAsia="zh-CN"/>
        </w:rPr>
      </w:pPr>
      <w:r>
        <w:lastRenderedPageBreak/>
        <w:t xml:space="preserve">        </w:t>
      </w:r>
      <w:r>
        <w:rPr>
          <w:lang w:eastAsia="zh-CN"/>
        </w:rPr>
        <w:t>avgPktDelayDl:</w:t>
      </w:r>
    </w:p>
    <w:p w14:paraId="084EC790"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514A8EBE" w14:textId="77777777" w:rsidR="003F6D0F" w:rsidRDefault="003F6D0F" w:rsidP="003F6D0F">
      <w:pPr>
        <w:pStyle w:val="PL"/>
        <w:rPr>
          <w:lang w:eastAsia="zh-CN"/>
        </w:rPr>
      </w:pPr>
      <w:r>
        <w:t xml:space="preserve">        </w:t>
      </w:r>
      <w:r>
        <w:rPr>
          <w:lang w:eastAsia="zh-CN"/>
        </w:rPr>
        <w:t>varPktDelayDl:</w:t>
      </w:r>
    </w:p>
    <w:p w14:paraId="3452E80A" w14:textId="77777777" w:rsidR="003F6D0F" w:rsidRDefault="003F6D0F" w:rsidP="003F6D0F">
      <w:pPr>
        <w:pStyle w:val="PL"/>
      </w:pPr>
      <w:r>
        <w:t xml:space="preserve">          $ref: 'TS29571_CommonData.yaml#/components/schemas/Float'</w:t>
      </w:r>
    </w:p>
    <w:p w14:paraId="6B9C9961" w14:textId="77777777" w:rsidR="003F6D0F" w:rsidRDefault="003F6D0F" w:rsidP="003F6D0F">
      <w:pPr>
        <w:pStyle w:val="PL"/>
        <w:rPr>
          <w:lang w:eastAsia="zh-CN"/>
        </w:rPr>
      </w:pPr>
      <w:r>
        <w:t xml:space="preserve">        </w:t>
      </w:r>
      <w:r>
        <w:rPr>
          <w:lang w:eastAsia="zh-CN"/>
        </w:rPr>
        <w:t>avgE2ePktDelayUl:</w:t>
      </w:r>
    </w:p>
    <w:p w14:paraId="71B4FE98"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4797FDD6" w14:textId="77777777" w:rsidR="003F6D0F" w:rsidRDefault="003F6D0F" w:rsidP="003F6D0F">
      <w:pPr>
        <w:pStyle w:val="PL"/>
        <w:rPr>
          <w:lang w:eastAsia="zh-CN"/>
        </w:rPr>
      </w:pPr>
      <w:r>
        <w:t xml:space="preserve">        </w:t>
      </w:r>
      <w:r>
        <w:rPr>
          <w:lang w:eastAsia="zh-CN"/>
        </w:rPr>
        <w:t>varE2ePktDelayUl:</w:t>
      </w:r>
    </w:p>
    <w:p w14:paraId="2CF1D4E2" w14:textId="77777777" w:rsidR="003F6D0F" w:rsidRDefault="003F6D0F" w:rsidP="003F6D0F">
      <w:pPr>
        <w:pStyle w:val="PL"/>
      </w:pPr>
      <w:r>
        <w:t xml:space="preserve">          $ref: 'TS29571_CommonData.yaml#/components/schemas/Float'</w:t>
      </w:r>
    </w:p>
    <w:p w14:paraId="5480A948" w14:textId="77777777" w:rsidR="003F6D0F" w:rsidRDefault="003F6D0F" w:rsidP="003F6D0F">
      <w:pPr>
        <w:pStyle w:val="PL"/>
        <w:rPr>
          <w:lang w:eastAsia="zh-CN"/>
        </w:rPr>
      </w:pPr>
      <w:r>
        <w:t xml:space="preserve">        </w:t>
      </w:r>
      <w:r>
        <w:rPr>
          <w:lang w:eastAsia="zh-CN"/>
        </w:rPr>
        <w:t>avgE2ePktDelayDl:</w:t>
      </w:r>
    </w:p>
    <w:p w14:paraId="66EB1E6C"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64FB0B52" w14:textId="77777777" w:rsidR="003F6D0F" w:rsidRDefault="003F6D0F" w:rsidP="003F6D0F">
      <w:pPr>
        <w:pStyle w:val="PL"/>
        <w:rPr>
          <w:lang w:eastAsia="zh-CN"/>
        </w:rPr>
      </w:pPr>
      <w:r>
        <w:t xml:space="preserve">        </w:t>
      </w:r>
      <w:r>
        <w:rPr>
          <w:lang w:eastAsia="zh-CN"/>
        </w:rPr>
        <w:t>varE2ePktDelayDl:</w:t>
      </w:r>
    </w:p>
    <w:p w14:paraId="0DEE2CD2" w14:textId="77777777" w:rsidR="003F6D0F" w:rsidRDefault="003F6D0F" w:rsidP="003F6D0F">
      <w:pPr>
        <w:pStyle w:val="PL"/>
      </w:pPr>
      <w:r>
        <w:t xml:space="preserve">          $ref: 'TS29571_CommonData.yaml#/components/schemas/Float'</w:t>
      </w:r>
    </w:p>
    <w:p w14:paraId="053A3A93" w14:textId="77777777" w:rsidR="003F6D0F" w:rsidRDefault="003F6D0F" w:rsidP="003F6D0F">
      <w:pPr>
        <w:pStyle w:val="PL"/>
      </w:pPr>
      <w:r>
        <w:t xml:space="preserve">        </w:t>
      </w:r>
      <w:r>
        <w:rPr>
          <w:lang w:eastAsia="zh-CN"/>
        </w:rPr>
        <w:t>avgE2ePktLossRateUl</w:t>
      </w:r>
      <w:r>
        <w:t>:</w:t>
      </w:r>
    </w:p>
    <w:p w14:paraId="25E5DB6B"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7E1F4C51" w14:textId="77777777" w:rsidR="003F6D0F" w:rsidRDefault="003F6D0F" w:rsidP="003F6D0F">
      <w:pPr>
        <w:pStyle w:val="PL"/>
        <w:rPr>
          <w:lang w:eastAsia="zh-CN"/>
        </w:rPr>
      </w:pPr>
      <w:r>
        <w:t xml:space="preserve">        varE2ePktLossRateUl</w:t>
      </w:r>
      <w:r>
        <w:rPr>
          <w:lang w:eastAsia="zh-CN"/>
        </w:rPr>
        <w:t>:</w:t>
      </w:r>
    </w:p>
    <w:p w14:paraId="11BFC553" w14:textId="77777777" w:rsidR="003F6D0F" w:rsidRDefault="003F6D0F" w:rsidP="003F6D0F">
      <w:pPr>
        <w:pStyle w:val="PL"/>
      </w:pPr>
      <w:r>
        <w:t xml:space="preserve">          $ref: 'TS29571_CommonData.yaml#/components/schemas/Float'</w:t>
      </w:r>
    </w:p>
    <w:p w14:paraId="0501CB69" w14:textId="77777777" w:rsidR="003F6D0F" w:rsidRDefault="003F6D0F" w:rsidP="003F6D0F">
      <w:pPr>
        <w:pStyle w:val="PL"/>
        <w:rPr>
          <w:lang w:eastAsia="zh-CN"/>
        </w:rPr>
      </w:pPr>
      <w:r>
        <w:t xml:space="preserve">        </w:t>
      </w:r>
      <w:r>
        <w:rPr>
          <w:lang w:eastAsia="zh-CN"/>
        </w:rPr>
        <w:t>avgE2ePktLossRateDl:</w:t>
      </w:r>
    </w:p>
    <w:p w14:paraId="30E52ED9"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342FB0B" w14:textId="77777777" w:rsidR="003F6D0F" w:rsidRDefault="003F6D0F" w:rsidP="003F6D0F">
      <w:pPr>
        <w:pStyle w:val="PL"/>
        <w:rPr>
          <w:lang w:eastAsia="zh-CN"/>
        </w:rPr>
      </w:pPr>
      <w:r>
        <w:t xml:space="preserve">        varE2ePktLossRateDl</w:t>
      </w:r>
      <w:r>
        <w:rPr>
          <w:lang w:eastAsia="zh-CN"/>
        </w:rPr>
        <w:t>:</w:t>
      </w:r>
    </w:p>
    <w:p w14:paraId="1BA5C863" w14:textId="77777777" w:rsidR="003F6D0F" w:rsidRDefault="003F6D0F" w:rsidP="003F6D0F">
      <w:pPr>
        <w:pStyle w:val="PL"/>
      </w:pPr>
      <w:r>
        <w:t xml:space="preserve">          $ref: 'TS29571_CommonData.yaml#/components/schemas/Float'</w:t>
      </w:r>
    </w:p>
    <w:p w14:paraId="42054D50" w14:textId="77777777" w:rsidR="003F6D0F" w:rsidRDefault="003F6D0F" w:rsidP="003F6D0F">
      <w:pPr>
        <w:pStyle w:val="PL"/>
      </w:pPr>
    </w:p>
    <w:p w14:paraId="6073DD9D" w14:textId="77777777" w:rsidR="003F6D0F" w:rsidRDefault="003F6D0F" w:rsidP="003F6D0F">
      <w:pPr>
        <w:pStyle w:val="PL"/>
      </w:pPr>
      <w:r>
        <w:t xml:space="preserve">    WlanPerformanceReq:</w:t>
      </w:r>
    </w:p>
    <w:p w14:paraId="5809AAEC" w14:textId="77777777" w:rsidR="003F6D0F" w:rsidRDefault="003F6D0F" w:rsidP="003F6D0F">
      <w:pPr>
        <w:pStyle w:val="PL"/>
      </w:pPr>
      <w:r>
        <w:t xml:space="preserve">      description: Represents other WLAN performance analytics requirements.</w:t>
      </w:r>
    </w:p>
    <w:p w14:paraId="05EF063D" w14:textId="77777777" w:rsidR="003F6D0F" w:rsidRDefault="003F6D0F" w:rsidP="003F6D0F">
      <w:pPr>
        <w:pStyle w:val="PL"/>
      </w:pPr>
      <w:r>
        <w:t xml:space="preserve">      type: object</w:t>
      </w:r>
    </w:p>
    <w:p w14:paraId="3DCF1838" w14:textId="77777777" w:rsidR="003F6D0F" w:rsidRDefault="003F6D0F" w:rsidP="003F6D0F">
      <w:pPr>
        <w:pStyle w:val="PL"/>
      </w:pPr>
      <w:r>
        <w:t xml:space="preserve">      properties:</w:t>
      </w:r>
    </w:p>
    <w:p w14:paraId="4CE0EFD0" w14:textId="77777777" w:rsidR="003F6D0F" w:rsidRDefault="003F6D0F" w:rsidP="003F6D0F">
      <w:pPr>
        <w:pStyle w:val="PL"/>
      </w:pPr>
      <w:r>
        <w:t xml:space="preserve">        ssIds:</w:t>
      </w:r>
    </w:p>
    <w:p w14:paraId="6C5CE5BD" w14:textId="77777777" w:rsidR="003F6D0F" w:rsidRDefault="003F6D0F" w:rsidP="003F6D0F">
      <w:pPr>
        <w:pStyle w:val="PL"/>
      </w:pPr>
      <w:r>
        <w:t xml:space="preserve">          type: array</w:t>
      </w:r>
    </w:p>
    <w:p w14:paraId="42E66212" w14:textId="77777777" w:rsidR="003F6D0F" w:rsidRDefault="003F6D0F" w:rsidP="003F6D0F">
      <w:pPr>
        <w:pStyle w:val="PL"/>
      </w:pPr>
      <w:r>
        <w:t xml:space="preserve">          items:</w:t>
      </w:r>
    </w:p>
    <w:p w14:paraId="1B4D2149" w14:textId="77777777" w:rsidR="003F6D0F" w:rsidRDefault="003F6D0F" w:rsidP="003F6D0F">
      <w:pPr>
        <w:pStyle w:val="PL"/>
      </w:pPr>
      <w:r>
        <w:t xml:space="preserve">            type: string</w:t>
      </w:r>
    </w:p>
    <w:p w14:paraId="7902B1B3" w14:textId="77777777" w:rsidR="003F6D0F" w:rsidRDefault="003F6D0F" w:rsidP="003F6D0F">
      <w:pPr>
        <w:pStyle w:val="PL"/>
      </w:pPr>
      <w:r>
        <w:t xml:space="preserve">          minItems: 1</w:t>
      </w:r>
    </w:p>
    <w:p w14:paraId="77682B77" w14:textId="77777777" w:rsidR="003F6D0F" w:rsidRDefault="003F6D0F" w:rsidP="003F6D0F">
      <w:pPr>
        <w:pStyle w:val="PL"/>
      </w:pPr>
      <w:r>
        <w:t xml:space="preserve">        bssIds:</w:t>
      </w:r>
    </w:p>
    <w:p w14:paraId="725875C7" w14:textId="77777777" w:rsidR="003F6D0F" w:rsidRDefault="003F6D0F" w:rsidP="003F6D0F">
      <w:pPr>
        <w:pStyle w:val="PL"/>
      </w:pPr>
      <w:r>
        <w:t xml:space="preserve">          type: array</w:t>
      </w:r>
    </w:p>
    <w:p w14:paraId="46AB55BE" w14:textId="77777777" w:rsidR="003F6D0F" w:rsidRDefault="003F6D0F" w:rsidP="003F6D0F">
      <w:pPr>
        <w:pStyle w:val="PL"/>
      </w:pPr>
      <w:r>
        <w:t xml:space="preserve">          items:</w:t>
      </w:r>
    </w:p>
    <w:p w14:paraId="36053D01" w14:textId="77777777" w:rsidR="003F6D0F" w:rsidRDefault="003F6D0F" w:rsidP="003F6D0F">
      <w:pPr>
        <w:pStyle w:val="PL"/>
      </w:pPr>
      <w:r>
        <w:t xml:space="preserve">            type: string</w:t>
      </w:r>
    </w:p>
    <w:p w14:paraId="0202272F" w14:textId="77777777" w:rsidR="003F6D0F" w:rsidRDefault="003F6D0F" w:rsidP="003F6D0F">
      <w:pPr>
        <w:pStyle w:val="PL"/>
      </w:pPr>
      <w:r>
        <w:t xml:space="preserve">          minItems: 1</w:t>
      </w:r>
    </w:p>
    <w:p w14:paraId="27A5E50E" w14:textId="77777777" w:rsidR="003F6D0F" w:rsidRDefault="003F6D0F" w:rsidP="003F6D0F">
      <w:pPr>
        <w:pStyle w:val="PL"/>
      </w:pPr>
      <w:r>
        <w:t xml:space="preserve">        wlanOrderCriter:</w:t>
      </w:r>
    </w:p>
    <w:p w14:paraId="22511FA9" w14:textId="77777777" w:rsidR="003F6D0F" w:rsidRDefault="003F6D0F" w:rsidP="003F6D0F">
      <w:pPr>
        <w:pStyle w:val="PL"/>
      </w:pPr>
      <w:r>
        <w:t xml:space="preserve">          $ref: '#/components/schemas/WlanOrderingCriterion'</w:t>
      </w:r>
    </w:p>
    <w:p w14:paraId="1D384B26" w14:textId="77777777" w:rsidR="003F6D0F" w:rsidRDefault="003F6D0F" w:rsidP="003F6D0F">
      <w:pPr>
        <w:pStyle w:val="PL"/>
      </w:pPr>
      <w:r>
        <w:t xml:space="preserve">        order:</w:t>
      </w:r>
    </w:p>
    <w:p w14:paraId="13A79F7D" w14:textId="77777777" w:rsidR="003F6D0F" w:rsidRDefault="003F6D0F" w:rsidP="003F6D0F">
      <w:pPr>
        <w:pStyle w:val="PL"/>
      </w:pPr>
      <w:r>
        <w:t xml:space="preserve">          $ref: '#/components/schemas/MatchingDirection'</w:t>
      </w:r>
    </w:p>
    <w:p w14:paraId="209E381B" w14:textId="77777777" w:rsidR="003F6D0F" w:rsidRDefault="003F6D0F" w:rsidP="003F6D0F">
      <w:pPr>
        <w:pStyle w:val="PL"/>
      </w:pPr>
    </w:p>
    <w:p w14:paraId="70DB3866" w14:textId="77777777" w:rsidR="003F6D0F" w:rsidRDefault="003F6D0F" w:rsidP="003F6D0F">
      <w:pPr>
        <w:pStyle w:val="PL"/>
      </w:pPr>
      <w:r>
        <w:t xml:space="preserve">    WlanPerformanceInfo:</w:t>
      </w:r>
    </w:p>
    <w:p w14:paraId="250FA408" w14:textId="77777777" w:rsidR="003F6D0F" w:rsidRDefault="003F6D0F" w:rsidP="003F6D0F">
      <w:pPr>
        <w:pStyle w:val="PL"/>
      </w:pPr>
      <w:r>
        <w:t xml:space="preserve">      description: The WLAN performance related information.</w:t>
      </w:r>
    </w:p>
    <w:p w14:paraId="64148DDD" w14:textId="77777777" w:rsidR="003F6D0F" w:rsidRDefault="003F6D0F" w:rsidP="003F6D0F">
      <w:pPr>
        <w:pStyle w:val="PL"/>
      </w:pPr>
      <w:r>
        <w:t xml:space="preserve">      type: object</w:t>
      </w:r>
    </w:p>
    <w:p w14:paraId="039331A7" w14:textId="77777777" w:rsidR="003F6D0F" w:rsidRDefault="003F6D0F" w:rsidP="003F6D0F">
      <w:pPr>
        <w:pStyle w:val="PL"/>
      </w:pPr>
      <w:r>
        <w:t xml:space="preserve">      properties:</w:t>
      </w:r>
    </w:p>
    <w:p w14:paraId="40E48964" w14:textId="77777777" w:rsidR="003F6D0F" w:rsidRDefault="003F6D0F" w:rsidP="003F6D0F">
      <w:pPr>
        <w:pStyle w:val="PL"/>
      </w:pPr>
      <w:r>
        <w:t xml:space="preserve">        networkArea:</w:t>
      </w:r>
    </w:p>
    <w:p w14:paraId="1A77A43C" w14:textId="77777777" w:rsidR="003F6D0F" w:rsidRDefault="003F6D0F" w:rsidP="003F6D0F">
      <w:pPr>
        <w:pStyle w:val="PL"/>
      </w:pPr>
      <w:r>
        <w:t xml:space="preserve">          $ref: 'TS29554_Npcf_BDTPolicyControl.yaml#/components/schemas/NetworkAreaInfo'</w:t>
      </w:r>
    </w:p>
    <w:p w14:paraId="7AE462A4" w14:textId="77777777" w:rsidR="003F6D0F" w:rsidRDefault="003F6D0F" w:rsidP="003F6D0F">
      <w:pPr>
        <w:pStyle w:val="PL"/>
      </w:pPr>
      <w:r>
        <w:t xml:space="preserve">        wlanPerSsidInfos:</w:t>
      </w:r>
    </w:p>
    <w:p w14:paraId="26A92D68" w14:textId="77777777" w:rsidR="003F6D0F" w:rsidRDefault="003F6D0F" w:rsidP="003F6D0F">
      <w:pPr>
        <w:pStyle w:val="PL"/>
      </w:pPr>
      <w:r>
        <w:t xml:space="preserve">          type: array</w:t>
      </w:r>
    </w:p>
    <w:p w14:paraId="433FC420" w14:textId="77777777" w:rsidR="003F6D0F" w:rsidRDefault="003F6D0F" w:rsidP="003F6D0F">
      <w:pPr>
        <w:pStyle w:val="PL"/>
      </w:pPr>
      <w:r>
        <w:t xml:space="preserve">          items:</w:t>
      </w:r>
    </w:p>
    <w:p w14:paraId="0053D533" w14:textId="77777777" w:rsidR="003F6D0F" w:rsidRDefault="003F6D0F" w:rsidP="003F6D0F">
      <w:pPr>
        <w:pStyle w:val="PL"/>
      </w:pPr>
      <w:r>
        <w:t xml:space="preserve">            $ref: '#/components/schemas/WlanPerSsIdPerformanceInfo'</w:t>
      </w:r>
    </w:p>
    <w:p w14:paraId="2B26A347" w14:textId="77777777" w:rsidR="003F6D0F" w:rsidRDefault="003F6D0F" w:rsidP="003F6D0F">
      <w:pPr>
        <w:pStyle w:val="PL"/>
      </w:pPr>
      <w:r>
        <w:t xml:space="preserve">          minItems: 1</w:t>
      </w:r>
    </w:p>
    <w:p w14:paraId="0452928C" w14:textId="77777777" w:rsidR="003F6D0F" w:rsidRDefault="003F6D0F" w:rsidP="003F6D0F">
      <w:pPr>
        <w:pStyle w:val="PL"/>
      </w:pPr>
      <w:r>
        <w:t xml:space="preserve">        wlanPerUeIdInfos:</w:t>
      </w:r>
    </w:p>
    <w:p w14:paraId="6ECCA5C0" w14:textId="77777777" w:rsidR="003F6D0F" w:rsidRDefault="003F6D0F" w:rsidP="003F6D0F">
      <w:pPr>
        <w:pStyle w:val="PL"/>
      </w:pPr>
      <w:r>
        <w:t xml:space="preserve">          type: array</w:t>
      </w:r>
    </w:p>
    <w:p w14:paraId="3BFFACFD" w14:textId="77777777" w:rsidR="003F6D0F" w:rsidRDefault="003F6D0F" w:rsidP="003F6D0F">
      <w:pPr>
        <w:pStyle w:val="PL"/>
      </w:pPr>
      <w:r>
        <w:t xml:space="preserve">          items:</w:t>
      </w:r>
    </w:p>
    <w:p w14:paraId="5A9C31A9" w14:textId="77777777" w:rsidR="003F6D0F" w:rsidRDefault="003F6D0F" w:rsidP="003F6D0F">
      <w:pPr>
        <w:pStyle w:val="PL"/>
      </w:pPr>
      <w:r>
        <w:t xml:space="preserve">            $ref: '#/components/schemas/WlanPerUeIdPerformanceInfo'</w:t>
      </w:r>
    </w:p>
    <w:p w14:paraId="352A12BC" w14:textId="77777777" w:rsidR="003F6D0F" w:rsidRDefault="003F6D0F" w:rsidP="003F6D0F">
      <w:pPr>
        <w:pStyle w:val="PL"/>
      </w:pPr>
      <w:r>
        <w:t xml:space="preserve">          minItems: 1</w:t>
      </w:r>
    </w:p>
    <w:p w14:paraId="2A1D972E" w14:textId="77777777" w:rsidR="003F6D0F" w:rsidRDefault="003F6D0F" w:rsidP="003F6D0F">
      <w:pPr>
        <w:pStyle w:val="PL"/>
      </w:pPr>
      <w:r>
        <w:t xml:space="preserve">          description: &gt;</w:t>
      </w:r>
    </w:p>
    <w:p w14:paraId="4C3D943B" w14:textId="77777777" w:rsidR="003F6D0F" w:rsidRDefault="003F6D0F" w:rsidP="003F6D0F">
      <w:pPr>
        <w:pStyle w:val="PL"/>
        <w:rPr>
          <w:rFonts w:cs="Arial"/>
          <w:szCs w:val="18"/>
        </w:rPr>
      </w:pPr>
      <w:r>
        <w:t xml:space="preserve">            </w:t>
      </w:r>
      <w:r>
        <w:rPr>
          <w:rFonts w:cs="Arial"/>
          <w:szCs w:val="18"/>
        </w:rPr>
        <w:t>WLAN performance information for UE Id(s) of WLAN access points deployed in the Area</w:t>
      </w:r>
    </w:p>
    <w:p w14:paraId="716C7113" w14:textId="77777777" w:rsidR="003F6D0F" w:rsidRDefault="003F6D0F" w:rsidP="003F6D0F">
      <w:pPr>
        <w:pStyle w:val="PL"/>
      </w:pPr>
      <w:r>
        <w:t xml:space="preserve">           </w:t>
      </w:r>
      <w:r>
        <w:rPr>
          <w:rFonts w:cs="Arial"/>
          <w:szCs w:val="18"/>
        </w:rPr>
        <w:t xml:space="preserve"> of Interest</w:t>
      </w:r>
      <w:r>
        <w:t>.</w:t>
      </w:r>
    </w:p>
    <w:p w14:paraId="683AD757" w14:textId="77777777" w:rsidR="003F6D0F" w:rsidRDefault="003F6D0F" w:rsidP="003F6D0F">
      <w:pPr>
        <w:pStyle w:val="PL"/>
      </w:pPr>
      <w:r>
        <w:t xml:space="preserve">      required:</w:t>
      </w:r>
    </w:p>
    <w:p w14:paraId="3464251C" w14:textId="77777777" w:rsidR="003F6D0F" w:rsidRDefault="003F6D0F" w:rsidP="003F6D0F">
      <w:pPr>
        <w:pStyle w:val="PL"/>
      </w:pPr>
      <w:r>
        <w:t xml:space="preserve">        - wlanPerSsidInfos</w:t>
      </w:r>
    </w:p>
    <w:p w14:paraId="00F06A5C" w14:textId="77777777" w:rsidR="003F6D0F" w:rsidRDefault="003F6D0F" w:rsidP="003F6D0F">
      <w:pPr>
        <w:pStyle w:val="PL"/>
      </w:pPr>
    </w:p>
    <w:p w14:paraId="222CEDF7" w14:textId="77777777" w:rsidR="003F6D0F" w:rsidRDefault="003F6D0F" w:rsidP="003F6D0F">
      <w:pPr>
        <w:pStyle w:val="PL"/>
      </w:pPr>
      <w:r>
        <w:t xml:space="preserve">    WlanPerSsIdPerformanceInfo:</w:t>
      </w:r>
    </w:p>
    <w:p w14:paraId="30B1EC75" w14:textId="77777777" w:rsidR="003F6D0F" w:rsidRDefault="003F6D0F" w:rsidP="003F6D0F">
      <w:pPr>
        <w:pStyle w:val="PL"/>
      </w:pPr>
      <w:r>
        <w:t xml:space="preserve">      description: The WLAN performance per SSID.</w:t>
      </w:r>
    </w:p>
    <w:p w14:paraId="34C90DAC" w14:textId="77777777" w:rsidR="003F6D0F" w:rsidRDefault="003F6D0F" w:rsidP="003F6D0F">
      <w:pPr>
        <w:pStyle w:val="PL"/>
      </w:pPr>
      <w:r>
        <w:t xml:space="preserve">      type: object</w:t>
      </w:r>
    </w:p>
    <w:p w14:paraId="201E546B" w14:textId="77777777" w:rsidR="003F6D0F" w:rsidRDefault="003F6D0F" w:rsidP="003F6D0F">
      <w:pPr>
        <w:pStyle w:val="PL"/>
      </w:pPr>
      <w:r>
        <w:t xml:space="preserve">      properties:</w:t>
      </w:r>
    </w:p>
    <w:p w14:paraId="46994F4C" w14:textId="77777777" w:rsidR="003F6D0F" w:rsidRDefault="003F6D0F" w:rsidP="003F6D0F">
      <w:pPr>
        <w:pStyle w:val="PL"/>
      </w:pPr>
      <w:r>
        <w:t xml:space="preserve">        ssId:</w:t>
      </w:r>
    </w:p>
    <w:p w14:paraId="0283DE35" w14:textId="77777777" w:rsidR="003F6D0F" w:rsidRDefault="003F6D0F" w:rsidP="003F6D0F">
      <w:pPr>
        <w:pStyle w:val="PL"/>
      </w:pPr>
      <w:r>
        <w:t xml:space="preserve">          type: string</w:t>
      </w:r>
    </w:p>
    <w:p w14:paraId="17F04CE8" w14:textId="77777777" w:rsidR="003F6D0F" w:rsidRDefault="003F6D0F" w:rsidP="003F6D0F">
      <w:pPr>
        <w:pStyle w:val="PL"/>
      </w:pPr>
      <w:r>
        <w:t xml:space="preserve">        wlanPerTsInfos:</w:t>
      </w:r>
    </w:p>
    <w:p w14:paraId="78C315DB" w14:textId="77777777" w:rsidR="003F6D0F" w:rsidRDefault="003F6D0F" w:rsidP="003F6D0F">
      <w:pPr>
        <w:pStyle w:val="PL"/>
      </w:pPr>
      <w:r>
        <w:t xml:space="preserve">          type: array</w:t>
      </w:r>
    </w:p>
    <w:p w14:paraId="6F2A5E87" w14:textId="77777777" w:rsidR="003F6D0F" w:rsidRDefault="003F6D0F" w:rsidP="003F6D0F">
      <w:pPr>
        <w:pStyle w:val="PL"/>
      </w:pPr>
      <w:r>
        <w:t xml:space="preserve">          items:</w:t>
      </w:r>
    </w:p>
    <w:p w14:paraId="47795781" w14:textId="77777777" w:rsidR="003F6D0F" w:rsidRDefault="003F6D0F" w:rsidP="003F6D0F">
      <w:pPr>
        <w:pStyle w:val="PL"/>
      </w:pPr>
      <w:r>
        <w:t xml:space="preserve">            $ref: '#/components/schemas/WlanPerTsPerformanceInfo'</w:t>
      </w:r>
    </w:p>
    <w:p w14:paraId="151ED073" w14:textId="77777777" w:rsidR="003F6D0F" w:rsidRDefault="003F6D0F" w:rsidP="003F6D0F">
      <w:pPr>
        <w:pStyle w:val="PL"/>
      </w:pPr>
      <w:r>
        <w:t xml:space="preserve">          minItems: 1</w:t>
      </w:r>
    </w:p>
    <w:p w14:paraId="5A2F846C" w14:textId="77777777" w:rsidR="003F6D0F" w:rsidRDefault="003F6D0F" w:rsidP="003F6D0F">
      <w:pPr>
        <w:pStyle w:val="PL"/>
      </w:pPr>
      <w:r>
        <w:t xml:space="preserve">      required:</w:t>
      </w:r>
    </w:p>
    <w:p w14:paraId="6BF8095C" w14:textId="77777777" w:rsidR="003F6D0F" w:rsidRDefault="003F6D0F" w:rsidP="003F6D0F">
      <w:pPr>
        <w:pStyle w:val="PL"/>
      </w:pPr>
      <w:r>
        <w:t xml:space="preserve">        - ssId</w:t>
      </w:r>
    </w:p>
    <w:p w14:paraId="258BFE5E" w14:textId="77777777" w:rsidR="003F6D0F" w:rsidRDefault="003F6D0F" w:rsidP="003F6D0F">
      <w:pPr>
        <w:pStyle w:val="PL"/>
      </w:pPr>
      <w:r>
        <w:t xml:space="preserve">        - wlanPerTsInfos</w:t>
      </w:r>
    </w:p>
    <w:p w14:paraId="06AA1E04" w14:textId="77777777" w:rsidR="003F6D0F" w:rsidRDefault="003F6D0F" w:rsidP="003F6D0F">
      <w:pPr>
        <w:pStyle w:val="PL"/>
      </w:pPr>
    </w:p>
    <w:p w14:paraId="474E25F7" w14:textId="77777777" w:rsidR="003F6D0F" w:rsidRDefault="003F6D0F" w:rsidP="003F6D0F">
      <w:pPr>
        <w:pStyle w:val="PL"/>
      </w:pPr>
      <w:r>
        <w:t xml:space="preserve">    WlanPerUeIdPerformanceInfo:</w:t>
      </w:r>
    </w:p>
    <w:p w14:paraId="1C135C82" w14:textId="77777777" w:rsidR="003F6D0F" w:rsidRDefault="003F6D0F" w:rsidP="003F6D0F">
      <w:pPr>
        <w:pStyle w:val="PL"/>
      </w:pPr>
      <w:r>
        <w:lastRenderedPageBreak/>
        <w:t xml:space="preserve">      description: The WLAN performance per UE ID.</w:t>
      </w:r>
    </w:p>
    <w:p w14:paraId="2DD0B0A8" w14:textId="77777777" w:rsidR="003F6D0F" w:rsidRDefault="003F6D0F" w:rsidP="003F6D0F">
      <w:pPr>
        <w:pStyle w:val="PL"/>
      </w:pPr>
      <w:r>
        <w:t xml:space="preserve">      type: object</w:t>
      </w:r>
    </w:p>
    <w:p w14:paraId="3A15F72C" w14:textId="77777777" w:rsidR="003F6D0F" w:rsidRDefault="003F6D0F" w:rsidP="003F6D0F">
      <w:pPr>
        <w:pStyle w:val="PL"/>
      </w:pPr>
      <w:r>
        <w:t xml:space="preserve">      properties:</w:t>
      </w:r>
    </w:p>
    <w:p w14:paraId="77B81A2A" w14:textId="77777777" w:rsidR="003F6D0F" w:rsidRDefault="003F6D0F" w:rsidP="003F6D0F">
      <w:pPr>
        <w:pStyle w:val="PL"/>
      </w:pPr>
      <w:r>
        <w:t xml:space="preserve">        supi:</w:t>
      </w:r>
    </w:p>
    <w:p w14:paraId="6CD0AC86" w14:textId="77777777" w:rsidR="003F6D0F" w:rsidRDefault="003F6D0F" w:rsidP="003F6D0F">
      <w:pPr>
        <w:pStyle w:val="PL"/>
      </w:pPr>
      <w:r>
        <w:t xml:space="preserve">          $ref: 'TS29571_CommonData.yaml#/components/schemas/Supi'</w:t>
      </w:r>
    </w:p>
    <w:p w14:paraId="1C7786D8" w14:textId="77777777" w:rsidR="003F6D0F" w:rsidRDefault="003F6D0F" w:rsidP="003F6D0F">
      <w:pPr>
        <w:pStyle w:val="PL"/>
      </w:pPr>
      <w:r>
        <w:t xml:space="preserve">        wlanPerTsInfos:</w:t>
      </w:r>
    </w:p>
    <w:p w14:paraId="307CD12E" w14:textId="77777777" w:rsidR="003F6D0F" w:rsidRDefault="003F6D0F" w:rsidP="003F6D0F">
      <w:pPr>
        <w:pStyle w:val="PL"/>
      </w:pPr>
      <w:r>
        <w:t xml:space="preserve">          type: array</w:t>
      </w:r>
    </w:p>
    <w:p w14:paraId="3F719AD7" w14:textId="77777777" w:rsidR="003F6D0F" w:rsidRDefault="003F6D0F" w:rsidP="003F6D0F">
      <w:pPr>
        <w:pStyle w:val="PL"/>
      </w:pPr>
      <w:r>
        <w:t xml:space="preserve">          items:</w:t>
      </w:r>
    </w:p>
    <w:p w14:paraId="044E0EBD" w14:textId="77777777" w:rsidR="003F6D0F" w:rsidRDefault="003F6D0F" w:rsidP="003F6D0F">
      <w:pPr>
        <w:pStyle w:val="PL"/>
      </w:pPr>
      <w:r>
        <w:t xml:space="preserve">            $ref: '#/components/schemas/WlanPerTsPerformanceInfo'</w:t>
      </w:r>
    </w:p>
    <w:p w14:paraId="419819F7" w14:textId="77777777" w:rsidR="003F6D0F" w:rsidRDefault="003F6D0F" w:rsidP="003F6D0F">
      <w:pPr>
        <w:pStyle w:val="PL"/>
      </w:pPr>
      <w:r>
        <w:t xml:space="preserve">          minItems: 1</w:t>
      </w:r>
    </w:p>
    <w:p w14:paraId="0328E024" w14:textId="77777777" w:rsidR="003F6D0F" w:rsidRDefault="003F6D0F" w:rsidP="003F6D0F">
      <w:pPr>
        <w:pStyle w:val="PL"/>
      </w:pPr>
      <w:r>
        <w:t xml:space="preserve">          description: &gt;</w:t>
      </w:r>
    </w:p>
    <w:p w14:paraId="522B7C86" w14:textId="77777777" w:rsidR="003F6D0F" w:rsidRDefault="003F6D0F" w:rsidP="003F6D0F">
      <w:pPr>
        <w:pStyle w:val="PL"/>
      </w:pPr>
      <w:r>
        <w:t xml:space="preserve">            </w:t>
      </w:r>
      <w:r>
        <w:rPr>
          <w:rFonts w:cs="Arial"/>
          <w:szCs w:val="18"/>
        </w:rPr>
        <w:t>WLAN performance information per Time Slot during the analytics target period</w:t>
      </w:r>
      <w:r>
        <w:t>.</w:t>
      </w:r>
    </w:p>
    <w:p w14:paraId="69550A67" w14:textId="77777777" w:rsidR="003F6D0F" w:rsidRDefault="003F6D0F" w:rsidP="003F6D0F">
      <w:pPr>
        <w:pStyle w:val="PL"/>
      </w:pPr>
      <w:r>
        <w:t xml:space="preserve">      required:</w:t>
      </w:r>
    </w:p>
    <w:p w14:paraId="7E7D0D92" w14:textId="77777777" w:rsidR="003F6D0F" w:rsidRDefault="003F6D0F" w:rsidP="003F6D0F">
      <w:pPr>
        <w:pStyle w:val="PL"/>
      </w:pPr>
      <w:r>
        <w:t xml:space="preserve">        - supi</w:t>
      </w:r>
    </w:p>
    <w:p w14:paraId="1E7E996B" w14:textId="77777777" w:rsidR="003F6D0F" w:rsidRDefault="003F6D0F" w:rsidP="003F6D0F">
      <w:pPr>
        <w:pStyle w:val="PL"/>
      </w:pPr>
      <w:r>
        <w:t xml:space="preserve">        - wlanPerTsInfos</w:t>
      </w:r>
    </w:p>
    <w:p w14:paraId="79D06F9D" w14:textId="77777777" w:rsidR="003F6D0F" w:rsidRDefault="003F6D0F" w:rsidP="003F6D0F">
      <w:pPr>
        <w:pStyle w:val="PL"/>
      </w:pPr>
    </w:p>
    <w:p w14:paraId="4C56E0C1" w14:textId="77777777" w:rsidR="003F6D0F" w:rsidRDefault="003F6D0F" w:rsidP="003F6D0F">
      <w:pPr>
        <w:pStyle w:val="PL"/>
      </w:pPr>
      <w:r>
        <w:t xml:space="preserve">    WlanPerTsPerformanceInfo:</w:t>
      </w:r>
    </w:p>
    <w:p w14:paraId="3BF93CBB" w14:textId="77777777" w:rsidR="003F6D0F" w:rsidRDefault="003F6D0F" w:rsidP="003F6D0F">
      <w:pPr>
        <w:pStyle w:val="PL"/>
      </w:pPr>
      <w:r>
        <w:t xml:space="preserve">      description: WLAN performance information per Time Slot during the analytics target period.</w:t>
      </w:r>
    </w:p>
    <w:p w14:paraId="639BABFF" w14:textId="77777777" w:rsidR="003F6D0F" w:rsidRDefault="003F6D0F" w:rsidP="003F6D0F">
      <w:pPr>
        <w:pStyle w:val="PL"/>
      </w:pPr>
      <w:r>
        <w:t xml:space="preserve">      type: object</w:t>
      </w:r>
    </w:p>
    <w:p w14:paraId="66223C36" w14:textId="77777777" w:rsidR="003F6D0F" w:rsidRDefault="003F6D0F" w:rsidP="003F6D0F">
      <w:pPr>
        <w:pStyle w:val="PL"/>
      </w:pPr>
      <w:r>
        <w:t xml:space="preserve">      properties:</w:t>
      </w:r>
    </w:p>
    <w:p w14:paraId="4A6CD702" w14:textId="77777777" w:rsidR="003F6D0F" w:rsidRDefault="003F6D0F" w:rsidP="003F6D0F">
      <w:pPr>
        <w:pStyle w:val="PL"/>
      </w:pPr>
      <w:r>
        <w:t xml:space="preserve">        tsStart:</w:t>
      </w:r>
    </w:p>
    <w:p w14:paraId="4C813713" w14:textId="77777777" w:rsidR="003F6D0F" w:rsidRDefault="003F6D0F" w:rsidP="003F6D0F">
      <w:pPr>
        <w:pStyle w:val="PL"/>
      </w:pPr>
      <w:r>
        <w:t xml:space="preserve">          $ref: 'TS29571_CommonData.yaml#/components/schemas/DateTime'</w:t>
      </w:r>
    </w:p>
    <w:p w14:paraId="142ABB75" w14:textId="77777777" w:rsidR="003F6D0F" w:rsidRDefault="003F6D0F" w:rsidP="003F6D0F">
      <w:pPr>
        <w:pStyle w:val="PL"/>
      </w:pPr>
      <w:r>
        <w:t xml:space="preserve">        tsDuration:</w:t>
      </w:r>
    </w:p>
    <w:p w14:paraId="46662C07" w14:textId="77777777" w:rsidR="003F6D0F" w:rsidRDefault="003F6D0F" w:rsidP="003F6D0F">
      <w:pPr>
        <w:pStyle w:val="PL"/>
      </w:pPr>
      <w:r>
        <w:t xml:space="preserve">          $ref: 'TS29571_CommonData.yaml#/components/schemas/DurationSec'</w:t>
      </w:r>
    </w:p>
    <w:p w14:paraId="58B3EF0B" w14:textId="77777777" w:rsidR="003F6D0F" w:rsidRDefault="003F6D0F" w:rsidP="003F6D0F">
      <w:pPr>
        <w:pStyle w:val="PL"/>
      </w:pPr>
      <w:r>
        <w:t xml:space="preserve">        rssi:</w:t>
      </w:r>
    </w:p>
    <w:p w14:paraId="09E6656C" w14:textId="77777777" w:rsidR="003F6D0F" w:rsidRDefault="003F6D0F" w:rsidP="003F6D0F">
      <w:pPr>
        <w:pStyle w:val="PL"/>
      </w:pPr>
      <w:r>
        <w:t xml:space="preserve">          type: integer</w:t>
      </w:r>
    </w:p>
    <w:p w14:paraId="66CD8D57" w14:textId="77777777" w:rsidR="003F6D0F" w:rsidRDefault="003F6D0F" w:rsidP="003F6D0F">
      <w:pPr>
        <w:pStyle w:val="PL"/>
      </w:pPr>
      <w:r>
        <w:t xml:space="preserve">        rtt:</w:t>
      </w:r>
    </w:p>
    <w:p w14:paraId="76B429C7" w14:textId="77777777" w:rsidR="003F6D0F" w:rsidRDefault="003F6D0F" w:rsidP="003F6D0F">
      <w:pPr>
        <w:pStyle w:val="PL"/>
      </w:pPr>
      <w:r>
        <w:t xml:space="preserve">          $ref: 'TS29571_CommonData.yaml#/components/schemas/Uinteger'</w:t>
      </w:r>
    </w:p>
    <w:p w14:paraId="78B3BC10" w14:textId="77777777" w:rsidR="003F6D0F" w:rsidRDefault="003F6D0F" w:rsidP="003F6D0F">
      <w:pPr>
        <w:pStyle w:val="PL"/>
      </w:pPr>
      <w:r>
        <w:t xml:space="preserve">        trafficInfo:</w:t>
      </w:r>
    </w:p>
    <w:p w14:paraId="2242ACEC" w14:textId="77777777" w:rsidR="003F6D0F" w:rsidRDefault="003F6D0F" w:rsidP="003F6D0F">
      <w:pPr>
        <w:pStyle w:val="PL"/>
      </w:pPr>
      <w:r>
        <w:t xml:space="preserve">          $ref: '#/components/schemas/TrafficInformation'</w:t>
      </w:r>
    </w:p>
    <w:p w14:paraId="72F09DFE" w14:textId="77777777" w:rsidR="003F6D0F" w:rsidRDefault="003F6D0F" w:rsidP="003F6D0F">
      <w:pPr>
        <w:pStyle w:val="PL"/>
      </w:pPr>
      <w:r>
        <w:t xml:space="preserve">        numberOfUes:</w:t>
      </w:r>
    </w:p>
    <w:p w14:paraId="13EA0553" w14:textId="77777777" w:rsidR="003F6D0F" w:rsidRDefault="003F6D0F" w:rsidP="003F6D0F">
      <w:pPr>
        <w:pStyle w:val="PL"/>
      </w:pPr>
      <w:r>
        <w:t xml:space="preserve">          $ref: 'TS29571_CommonData.yaml#/components/schemas/Uinteger'</w:t>
      </w:r>
    </w:p>
    <w:p w14:paraId="13DAF1EF" w14:textId="77777777" w:rsidR="003F6D0F" w:rsidRDefault="003F6D0F" w:rsidP="003F6D0F">
      <w:pPr>
        <w:pStyle w:val="PL"/>
      </w:pPr>
      <w:r>
        <w:t xml:space="preserve">        confidence:</w:t>
      </w:r>
    </w:p>
    <w:p w14:paraId="51801AD1" w14:textId="77777777" w:rsidR="003F6D0F" w:rsidRDefault="003F6D0F" w:rsidP="003F6D0F">
      <w:pPr>
        <w:pStyle w:val="PL"/>
      </w:pPr>
      <w:r>
        <w:t xml:space="preserve">          $ref: 'TS29571_CommonData.yaml#/components/schemas/Uinteger'</w:t>
      </w:r>
    </w:p>
    <w:p w14:paraId="3A919839" w14:textId="77777777" w:rsidR="003F6D0F" w:rsidRDefault="003F6D0F" w:rsidP="003F6D0F">
      <w:pPr>
        <w:pStyle w:val="PL"/>
      </w:pPr>
      <w:r>
        <w:t xml:space="preserve">      required:</w:t>
      </w:r>
    </w:p>
    <w:p w14:paraId="7E898371" w14:textId="77777777" w:rsidR="003F6D0F" w:rsidRDefault="003F6D0F" w:rsidP="003F6D0F">
      <w:pPr>
        <w:pStyle w:val="PL"/>
      </w:pPr>
      <w:r>
        <w:t xml:space="preserve">        - tsStart</w:t>
      </w:r>
    </w:p>
    <w:p w14:paraId="7C8483DA" w14:textId="77777777" w:rsidR="003F6D0F" w:rsidRDefault="003F6D0F" w:rsidP="003F6D0F">
      <w:pPr>
        <w:pStyle w:val="PL"/>
      </w:pPr>
      <w:r>
        <w:t xml:space="preserve">        - tsDuration</w:t>
      </w:r>
    </w:p>
    <w:p w14:paraId="02C34181" w14:textId="77777777" w:rsidR="003F6D0F" w:rsidRDefault="003F6D0F" w:rsidP="003F6D0F">
      <w:pPr>
        <w:pStyle w:val="PL"/>
      </w:pPr>
      <w:r>
        <w:t xml:space="preserve">      anyOf:</w:t>
      </w:r>
    </w:p>
    <w:p w14:paraId="17B4965B" w14:textId="77777777" w:rsidR="003F6D0F" w:rsidRDefault="003F6D0F" w:rsidP="003F6D0F">
      <w:pPr>
        <w:pStyle w:val="PL"/>
      </w:pPr>
      <w:r>
        <w:t xml:space="preserve">        - required: [rssi]</w:t>
      </w:r>
    </w:p>
    <w:p w14:paraId="05F8E626" w14:textId="77777777" w:rsidR="003F6D0F" w:rsidRDefault="003F6D0F" w:rsidP="003F6D0F">
      <w:pPr>
        <w:pStyle w:val="PL"/>
      </w:pPr>
      <w:r>
        <w:t xml:space="preserve">        - required: [rtt]</w:t>
      </w:r>
    </w:p>
    <w:p w14:paraId="38A1F60E" w14:textId="77777777" w:rsidR="003F6D0F" w:rsidRDefault="003F6D0F" w:rsidP="003F6D0F">
      <w:pPr>
        <w:pStyle w:val="PL"/>
      </w:pPr>
      <w:r>
        <w:t xml:space="preserve">        - required: [trafficInfo]</w:t>
      </w:r>
    </w:p>
    <w:p w14:paraId="38693E0B" w14:textId="77777777" w:rsidR="003F6D0F" w:rsidRDefault="003F6D0F" w:rsidP="003F6D0F">
      <w:pPr>
        <w:pStyle w:val="PL"/>
      </w:pPr>
      <w:r>
        <w:t xml:space="preserve">        - required: [numberOfUes]</w:t>
      </w:r>
    </w:p>
    <w:p w14:paraId="387E065C" w14:textId="77777777" w:rsidR="003F6D0F" w:rsidRDefault="003F6D0F" w:rsidP="003F6D0F">
      <w:pPr>
        <w:pStyle w:val="PL"/>
      </w:pPr>
    </w:p>
    <w:p w14:paraId="55C6D382" w14:textId="77777777" w:rsidR="003F6D0F" w:rsidRDefault="003F6D0F" w:rsidP="003F6D0F">
      <w:pPr>
        <w:pStyle w:val="PL"/>
      </w:pPr>
      <w:r>
        <w:t xml:space="preserve">    TrafficInformation:</w:t>
      </w:r>
    </w:p>
    <w:p w14:paraId="47AD0522" w14:textId="77777777" w:rsidR="003F6D0F" w:rsidRDefault="003F6D0F" w:rsidP="003F6D0F">
      <w:pPr>
        <w:pStyle w:val="PL"/>
      </w:pPr>
      <w:r>
        <w:t xml:space="preserve">      description: Traffic information including UL/DL data rate and/or Traffic volume.</w:t>
      </w:r>
    </w:p>
    <w:p w14:paraId="53AABA33" w14:textId="77777777" w:rsidR="003F6D0F" w:rsidRDefault="003F6D0F" w:rsidP="003F6D0F">
      <w:pPr>
        <w:pStyle w:val="PL"/>
      </w:pPr>
      <w:r>
        <w:t xml:space="preserve">      type: object</w:t>
      </w:r>
    </w:p>
    <w:p w14:paraId="57B60FFE" w14:textId="77777777" w:rsidR="003F6D0F" w:rsidRDefault="003F6D0F" w:rsidP="003F6D0F">
      <w:pPr>
        <w:pStyle w:val="PL"/>
      </w:pPr>
      <w:r>
        <w:t xml:space="preserve">      properties:</w:t>
      </w:r>
    </w:p>
    <w:p w14:paraId="7E905877" w14:textId="77777777" w:rsidR="003F6D0F" w:rsidRDefault="003F6D0F" w:rsidP="003F6D0F">
      <w:pPr>
        <w:pStyle w:val="PL"/>
      </w:pPr>
      <w:r>
        <w:t xml:space="preserve">        uplinkRate:</w:t>
      </w:r>
    </w:p>
    <w:p w14:paraId="029EBB3B" w14:textId="77777777" w:rsidR="003F6D0F" w:rsidRDefault="003F6D0F" w:rsidP="003F6D0F">
      <w:pPr>
        <w:pStyle w:val="PL"/>
      </w:pPr>
      <w:r>
        <w:t xml:space="preserve">          $ref: 'TS29571_CommonData.yaml#/components/schemas/BitRate'</w:t>
      </w:r>
    </w:p>
    <w:p w14:paraId="1E816C6D" w14:textId="77777777" w:rsidR="003F6D0F" w:rsidRDefault="003F6D0F" w:rsidP="003F6D0F">
      <w:pPr>
        <w:pStyle w:val="PL"/>
      </w:pPr>
      <w:r>
        <w:t xml:space="preserve">        downlinkRate:</w:t>
      </w:r>
    </w:p>
    <w:p w14:paraId="66294898" w14:textId="77777777" w:rsidR="003F6D0F" w:rsidRDefault="003F6D0F" w:rsidP="003F6D0F">
      <w:pPr>
        <w:pStyle w:val="PL"/>
      </w:pPr>
      <w:r>
        <w:t xml:space="preserve">          $ref: 'TS29571_CommonData.yaml#/components/schemas/BitRate'</w:t>
      </w:r>
    </w:p>
    <w:p w14:paraId="58D2EC7F" w14:textId="77777777" w:rsidR="003F6D0F" w:rsidRDefault="003F6D0F" w:rsidP="003F6D0F">
      <w:pPr>
        <w:pStyle w:val="PL"/>
      </w:pPr>
      <w:r>
        <w:t xml:space="preserve">        uplinkVolume:</w:t>
      </w:r>
    </w:p>
    <w:p w14:paraId="2EC7B8F4" w14:textId="77777777" w:rsidR="003F6D0F" w:rsidRDefault="003F6D0F" w:rsidP="003F6D0F">
      <w:pPr>
        <w:pStyle w:val="PL"/>
      </w:pPr>
      <w:r>
        <w:t xml:space="preserve">          $ref: 'TS29122_CommonData.yaml#/components/schemas/Volume'</w:t>
      </w:r>
    </w:p>
    <w:p w14:paraId="3F0F22EF" w14:textId="77777777" w:rsidR="003F6D0F" w:rsidRDefault="003F6D0F" w:rsidP="003F6D0F">
      <w:pPr>
        <w:pStyle w:val="PL"/>
      </w:pPr>
      <w:r>
        <w:t xml:space="preserve">        downlinkVolume:</w:t>
      </w:r>
    </w:p>
    <w:p w14:paraId="42BC10CD" w14:textId="77777777" w:rsidR="003F6D0F" w:rsidRDefault="003F6D0F" w:rsidP="003F6D0F">
      <w:pPr>
        <w:pStyle w:val="PL"/>
      </w:pPr>
      <w:r>
        <w:t xml:space="preserve">          $ref: 'TS29122_CommonData.yaml#/components/schemas/Volume'</w:t>
      </w:r>
    </w:p>
    <w:p w14:paraId="43DD6A7B" w14:textId="77777777" w:rsidR="003F6D0F" w:rsidRDefault="003F6D0F" w:rsidP="003F6D0F">
      <w:pPr>
        <w:pStyle w:val="PL"/>
      </w:pPr>
      <w:r>
        <w:t xml:space="preserve">        totalVolume:</w:t>
      </w:r>
    </w:p>
    <w:p w14:paraId="204ABAA4" w14:textId="77777777" w:rsidR="003F6D0F" w:rsidRDefault="003F6D0F" w:rsidP="003F6D0F">
      <w:pPr>
        <w:pStyle w:val="PL"/>
      </w:pPr>
      <w:r>
        <w:t xml:space="preserve">          $ref: 'TS29122_CommonData.yaml#/components/schemas/Volume'</w:t>
      </w:r>
    </w:p>
    <w:p w14:paraId="6DE6E3C4" w14:textId="77777777" w:rsidR="003F6D0F" w:rsidRDefault="003F6D0F" w:rsidP="003F6D0F">
      <w:pPr>
        <w:pStyle w:val="PL"/>
      </w:pPr>
      <w:r>
        <w:t xml:space="preserve">      anyOf:</w:t>
      </w:r>
    </w:p>
    <w:p w14:paraId="4DBCCD44" w14:textId="77777777" w:rsidR="003F6D0F" w:rsidRDefault="003F6D0F" w:rsidP="003F6D0F">
      <w:pPr>
        <w:pStyle w:val="PL"/>
      </w:pPr>
      <w:r>
        <w:t xml:space="preserve">        - required: [uplinkRate]</w:t>
      </w:r>
    </w:p>
    <w:p w14:paraId="5F1B754E" w14:textId="77777777" w:rsidR="003F6D0F" w:rsidRDefault="003F6D0F" w:rsidP="003F6D0F">
      <w:pPr>
        <w:pStyle w:val="PL"/>
      </w:pPr>
      <w:r>
        <w:t xml:space="preserve">        - required: [downlinkRate]</w:t>
      </w:r>
    </w:p>
    <w:p w14:paraId="3B7015BE" w14:textId="77777777" w:rsidR="003F6D0F" w:rsidRDefault="003F6D0F" w:rsidP="003F6D0F">
      <w:pPr>
        <w:pStyle w:val="PL"/>
      </w:pPr>
      <w:r>
        <w:t xml:space="preserve">        - required: [uplinkVolume]</w:t>
      </w:r>
    </w:p>
    <w:p w14:paraId="55FEDCC9" w14:textId="77777777" w:rsidR="003F6D0F" w:rsidRDefault="003F6D0F" w:rsidP="003F6D0F">
      <w:pPr>
        <w:pStyle w:val="PL"/>
      </w:pPr>
      <w:r>
        <w:t xml:space="preserve">        - required: [downlinkVolume]</w:t>
      </w:r>
    </w:p>
    <w:p w14:paraId="2D68DECA" w14:textId="77777777" w:rsidR="003F6D0F" w:rsidRDefault="003F6D0F" w:rsidP="003F6D0F">
      <w:pPr>
        <w:pStyle w:val="PL"/>
      </w:pPr>
      <w:r>
        <w:t xml:space="preserve">        - required: [totalVolume]</w:t>
      </w:r>
    </w:p>
    <w:p w14:paraId="2B37C812" w14:textId="77777777" w:rsidR="003F6D0F" w:rsidRDefault="003F6D0F" w:rsidP="003F6D0F">
      <w:pPr>
        <w:pStyle w:val="PL"/>
      </w:pPr>
    </w:p>
    <w:p w14:paraId="16032878" w14:textId="77777777" w:rsidR="003F6D0F" w:rsidRDefault="003F6D0F" w:rsidP="003F6D0F">
      <w:pPr>
        <w:pStyle w:val="PL"/>
      </w:pPr>
      <w:r>
        <w:t xml:space="preserve">    AppListForUeComm:</w:t>
      </w:r>
    </w:p>
    <w:p w14:paraId="1234337A" w14:textId="77777777" w:rsidR="003F6D0F" w:rsidRDefault="003F6D0F" w:rsidP="003F6D0F">
      <w:pPr>
        <w:pStyle w:val="PL"/>
      </w:pPr>
      <w:r>
        <w:t xml:space="preserve">      description: </w:t>
      </w:r>
      <w:r>
        <w:rPr>
          <w:lang w:eastAsia="zh-CN"/>
        </w:rPr>
        <w:t>Represents the analytics of the application list used by UE.</w:t>
      </w:r>
    </w:p>
    <w:p w14:paraId="77A7856A" w14:textId="77777777" w:rsidR="003F6D0F" w:rsidRDefault="003F6D0F" w:rsidP="003F6D0F">
      <w:pPr>
        <w:pStyle w:val="PL"/>
      </w:pPr>
      <w:r>
        <w:t xml:space="preserve">      type: object</w:t>
      </w:r>
    </w:p>
    <w:p w14:paraId="70B63941" w14:textId="77777777" w:rsidR="003F6D0F" w:rsidRDefault="003F6D0F" w:rsidP="003F6D0F">
      <w:pPr>
        <w:pStyle w:val="PL"/>
      </w:pPr>
      <w:r>
        <w:t xml:space="preserve">      properties:</w:t>
      </w:r>
    </w:p>
    <w:p w14:paraId="19BF554C" w14:textId="77777777" w:rsidR="003F6D0F" w:rsidRDefault="003F6D0F" w:rsidP="003F6D0F">
      <w:pPr>
        <w:pStyle w:val="PL"/>
      </w:pPr>
      <w:r>
        <w:t xml:space="preserve">        </w:t>
      </w:r>
      <w:r>
        <w:rPr>
          <w:lang w:eastAsia="zh-CN"/>
        </w:rPr>
        <w:t>appId</w:t>
      </w:r>
      <w:r>
        <w:t>:</w:t>
      </w:r>
    </w:p>
    <w:p w14:paraId="5C3800A0" w14:textId="77777777" w:rsidR="003F6D0F" w:rsidRDefault="003F6D0F" w:rsidP="003F6D0F">
      <w:pPr>
        <w:pStyle w:val="PL"/>
      </w:pPr>
      <w:r>
        <w:t xml:space="preserve">          $ref: 'TS29571_CommonData.yaml#/components/schemas/ApplicationId'</w:t>
      </w:r>
    </w:p>
    <w:p w14:paraId="6B7CE6EB" w14:textId="77777777" w:rsidR="003F6D0F" w:rsidRDefault="003F6D0F" w:rsidP="003F6D0F">
      <w:pPr>
        <w:pStyle w:val="PL"/>
      </w:pPr>
      <w:r>
        <w:t xml:space="preserve">        startTime:</w:t>
      </w:r>
    </w:p>
    <w:p w14:paraId="31B3BBAF" w14:textId="77777777" w:rsidR="003F6D0F" w:rsidRDefault="003F6D0F" w:rsidP="003F6D0F">
      <w:pPr>
        <w:pStyle w:val="PL"/>
      </w:pPr>
      <w:r>
        <w:t xml:space="preserve">          $ref: 'TS29571_CommonData.yaml#/components/schemas/DateTime'</w:t>
      </w:r>
    </w:p>
    <w:p w14:paraId="5733FB38" w14:textId="77777777" w:rsidR="003F6D0F" w:rsidRDefault="003F6D0F" w:rsidP="003F6D0F">
      <w:pPr>
        <w:pStyle w:val="PL"/>
      </w:pPr>
      <w:r>
        <w:t xml:space="preserve">        </w:t>
      </w:r>
      <w:r>
        <w:rPr>
          <w:lang w:eastAsia="zh-CN"/>
        </w:rPr>
        <w:t>appDur</w:t>
      </w:r>
      <w:r>
        <w:t>:</w:t>
      </w:r>
    </w:p>
    <w:p w14:paraId="00397A99" w14:textId="77777777" w:rsidR="003F6D0F" w:rsidRDefault="003F6D0F" w:rsidP="003F6D0F">
      <w:pPr>
        <w:pStyle w:val="PL"/>
      </w:pPr>
      <w:r>
        <w:t xml:space="preserve">          $ref: 'TS29571_CommonData.yaml#/components/schemas/DurationSec'</w:t>
      </w:r>
    </w:p>
    <w:p w14:paraId="3820FE99" w14:textId="77777777" w:rsidR="003F6D0F" w:rsidRDefault="003F6D0F" w:rsidP="003F6D0F">
      <w:pPr>
        <w:pStyle w:val="PL"/>
      </w:pPr>
      <w:r>
        <w:t xml:space="preserve">        </w:t>
      </w:r>
      <w:r>
        <w:rPr>
          <w:lang w:eastAsia="zh-CN"/>
        </w:rPr>
        <w:t>occurRatio</w:t>
      </w:r>
      <w:r>
        <w:t>:</w:t>
      </w:r>
    </w:p>
    <w:p w14:paraId="64D40434" w14:textId="77777777" w:rsidR="003F6D0F" w:rsidRDefault="003F6D0F" w:rsidP="003F6D0F">
      <w:pPr>
        <w:pStyle w:val="PL"/>
      </w:pPr>
      <w:r>
        <w:t xml:space="preserve">          $ref: 'TS29571_CommonData.yaml#/components/schemas/SamplingRatio'</w:t>
      </w:r>
    </w:p>
    <w:p w14:paraId="34B23833" w14:textId="77777777" w:rsidR="003F6D0F" w:rsidRDefault="003F6D0F" w:rsidP="003F6D0F">
      <w:pPr>
        <w:pStyle w:val="PL"/>
      </w:pPr>
      <w:r>
        <w:t xml:space="preserve">        </w:t>
      </w:r>
      <w:r>
        <w:rPr>
          <w:lang w:eastAsia="zh-CN"/>
        </w:rPr>
        <w:t>spatialValidity</w:t>
      </w:r>
      <w:r>
        <w:t>:</w:t>
      </w:r>
    </w:p>
    <w:p w14:paraId="3422D94A" w14:textId="77777777" w:rsidR="003F6D0F" w:rsidRDefault="003F6D0F" w:rsidP="003F6D0F">
      <w:pPr>
        <w:pStyle w:val="PL"/>
      </w:pPr>
      <w:r>
        <w:t xml:space="preserve">          $ref: 'TS29554_Npcf_BDTPolicyControl.yaml#/components/schemas/NetworkAreaInfo'</w:t>
      </w:r>
    </w:p>
    <w:p w14:paraId="37F6C0C7" w14:textId="77777777" w:rsidR="003F6D0F" w:rsidRDefault="003F6D0F" w:rsidP="003F6D0F">
      <w:pPr>
        <w:pStyle w:val="PL"/>
      </w:pPr>
      <w:r>
        <w:lastRenderedPageBreak/>
        <w:t xml:space="preserve">      required:</w:t>
      </w:r>
    </w:p>
    <w:p w14:paraId="104E646B" w14:textId="77777777" w:rsidR="003F6D0F" w:rsidRDefault="003F6D0F" w:rsidP="003F6D0F">
      <w:pPr>
        <w:pStyle w:val="PL"/>
      </w:pPr>
      <w:r>
        <w:t xml:space="preserve">        - </w:t>
      </w:r>
      <w:r>
        <w:rPr>
          <w:lang w:eastAsia="zh-CN"/>
        </w:rPr>
        <w:t>appId</w:t>
      </w:r>
    </w:p>
    <w:p w14:paraId="2A6F1358" w14:textId="77777777" w:rsidR="003F6D0F" w:rsidRDefault="003F6D0F" w:rsidP="003F6D0F">
      <w:pPr>
        <w:pStyle w:val="PL"/>
      </w:pPr>
    </w:p>
    <w:p w14:paraId="0245F2D6" w14:textId="77777777" w:rsidR="003F6D0F" w:rsidRDefault="003F6D0F" w:rsidP="003F6D0F">
      <w:pPr>
        <w:pStyle w:val="PL"/>
      </w:pPr>
      <w:r>
        <w:t xml:space="preserve">    </w:t>
      </w:r>
      <w:r>
        <w:rPr>
          <w:lang w:eastAsia="zh-CN"/>
        </w:rPr>
        <w:t>SessInactTimer</w:t>
      </w:r>
      <w:r>
        <w:t>ForUeComm:</w:t>
      </w:r>
    </w:p>
    <w:p w14:paraId="5081A361" w14:textId="77777777" w:rsidR="003F6D0F" w:rsidRDefault="003F6D0F" w:rsidP="003F6D0F">
      <w:pPr>
        <w:pStyle w:val="PL"/>
      </w:pPr>
      <w:r>
        <w:t xml:space="preserve">      description: </w:t>
      </w:r>
      <w:r>
        <w:rPr>
          <w:lang w:eastAsia="zh-CN"/>
        </w:rPr>
        <w:t>Represents the N4 Session inactivity timer.</w:t>
      </w:r>
    </w:p>
    <w:p w14:paraId="18659D74" w14:textId="77777777" w:rsidR="003F6D0F" w:rsidRDefault="003F6D0F" w:rsidP="003F6D0F">
      <w:pPr>
        <w:pStyle w:val="PL"/>
      </w:pPr>
      <w:r>
        <w:t xml:space="preserve">      type: object</w:t>
      </w:r>
    </w:p>
    <w:p w14:paraId="0D563420" w14:textId="77777777" w:rsidR="003F6D0F" w:rsidRDefault="003F6D0F" w:rsidP="003F6D0F">
      <w:pPr>
        <w:pStyle w:val="PL"/>
      </w:pPr>
      <w:r>
        <w:t xml:space="preserve">      properties:</w:t>
      </w:r>
    </w:p>
    <w:p w14:paraId="3F1A5FF4" w14:textId="77777777" w:rsidR="003F6D0F" w:rsidRDefault="003F6D0F" w:rsidP="003F6D0F">
      <w:pPr>
        <w:pStyle w:val="PL"/>
      </w:pPr>
      <w:r>
        <w:t xml:space="preserve">        </w:t>
      </w:r>
      <w:r>
        <w:rPr>
          <w:lang w:eastAsia="zh-CN"/>
        </w:rPr>
        <w:t>n4SessId</w:t>
      </w:r>
      <w:r>
        <w:t>:</w:t>
      </w:r>
    </w:p>
    <w:p w14:paraId="71DFF38C" w14:textId="77777777" w:rsidR="003F6D0F" w:rsidRDefault="003F6D0F" w:rsidP="003F6D0F">
      <w:pPr>
        <w:pStyle w:val="PL"/>
      </w:pPr>
      <w:r>
        <w:t xml:space="preserve">          $ref: 'TS29571_CommonData.yaml#/components/schemas/PduSessionId'</w:t>
      </w:r>
    </w:p>
    <w:p w14:paraId="378F2EE2" w14:textId="77777777" w:rsidR="003F6D0F" w:rsidRDefault="003F6D0F" w:rsidP="003F6D0F">
      <w:pPr>
        <w:pStyle w:val="PL"/>
      </w:pPr>
      <w:r>
        <w:t xml:space="preserve">        sessInactiveTimer:</w:t>
      </w:r>
    </w:p>
    <w:p w14:paraId="0B0652AC" w14:textId="77777777" w:rsidR="003F6D0F" w:rsidRDefault="003F6D0F" w:rsidP="003F6D0F">
      <w:pPr>
        <w:pStyle w:val="PL"/>
      </w:pPr>
      <w:r>
        <w:t xml:space="preserve">          $ref: 'TS29571_CommonData.yaml#/components/schemas/DurationSec'</w:t>
      </w:r>
    </w:p>
    <w:p w14:paraId="0C9E374D" w14:textId="77777777" w:rsidR="003F6D0F" w:rsidRDefault="003F6D0F" w:rsidP="003F6D0F">
      <w:pPr>
        <w:pStyle w:val="PL"/>
      </w:pPr>
      <w:r>
        <w:t xml:space="preserve">      required:</w:t>
      </w:r>
    </w:p>
    <w:p w14:paraId="2CBC3BE6" w14:textId="77777777" w:rsidR="003F6D0F" w:rsidRDefault="003F6D0F" w:rsidP="003F6D0F">
      <w:pPr>
        <w:pStyle w:val="PL"/>
      </w:pPr>
      <w:r>
        <w:t xml:space="preserve">        - </w:t>
      </w:r>
      <w:r>
        <w:rPr>
          <w:rFonts w:hint="eastAsia"/>
          <w:lang w:eastAsia="zh-CN"/>
        </w:rPr>
        <w:t>n</w:t>
      </w:r>
      <w:r>
        <w:rPr>
          <w:lang w:eastAsia="zh-CN"/>
        </w:rPr>
        <w:t>4SessId</w:t>
      </w:r>
    </w:p>
    <w:p w14:paraId="4C529F80" w14:textId="77777777" w:rsidR="003F6D0F" w:rsidRDefault="003F6D0F" w:rsidP="003F6D0F">
      <w:pPr>
        <w:pStyle w:val="PL"/>
      </w:pPr>
      <w:r>
        <w:t xml:space="preserve">        - sessInactiveTimer</w:t>
      </w:r>
    </w:p>
    <w:p w14:paraId="18BDCD24" w14:textId="77777777" w:rsidR="003F6D0F" w:rsidRDefault="003F6D0F" w:rsidP="003F6D0F">
      <w:pPr>
        <w:pStyle w:val="PL"/>
      </w:pPr>
    </w:p>
    <w:p w14:paraId="4473972C" w14:textId="77777777" w:rsidR="003F6D0F" w:rsidRDefault="003F6D0F" w:rsidP="003F6D0F">
      <w:pPr>
        <w:pStyle w:val="PL"/>
      </w:pPr>
      <w:r>
        <w:t xml:space="preserve">    </w:t>
      </w:r>
      <w:r>
        <w:rPr>
          <w:rFonts w:eastAsia="DengXian"/>
        </w:rPr>
        <w:t>DnPerformanceReq</w:t>
      </w:r>
      <w:r>
        <w:t>:</w:t>
      </w:r>
    </w:p>
    <w:p w14:paraId="217B5C8F" w14:textId="77777777" w:rsidR="003F6D0F" w:rsidRDefault="003F6D0F" w:rsidP="003F6D0F">
      <w:pPr>
        <w:pStyle w:val="PL"/>
      </w:pPr>
      <w:r>
        <w:t xml:space="preserve">      description: Represents other DN performance analytics requirements.</w:t>
      </w:r>
    </w:p>
    <w:p w14:paraId="149AB12B" w14:textId="77777777" w:rsidR="003F6D0F" w:rsidRDefault="003F6D0F" w:rsidP="003F6D0F">
      <w:pPr>
        <w:pStyle w:val="PL"/>
      </w:pPr>
      <w:r>
        <w:t xml:space="preserve">      type: object</w:t>
      </w:r>
    </w:p>
    <w:p w14:paraId="0D8B8296" w14:textId="77777777" w:rsidR="003F6D0F" w:rsidRDefault="003F6D0F" w:rsidP="003F6D0F">
      <w:pPr>
        <w:pStyle w:val="PL"/>
      </w:pPr>
      <w:r>
        <w:t xml:space="preserve">      properties:</w:t>
      </w:r>
    </w:p>
    <w:p w14:paraId="3C1D5E4E" w14:textId="77777777" w:rsidR="003F6D0F" w:rsidRDefault="003F6D0F" w:rsidP="003F6D0F">
      <w:pPr>
        <w:pStyle w:val="PL"/>
      </w:pPr>
      <w:r>
        <w:t xml:space="preserve">        </w:t>
      </w:r>
      <w:r>
        <w:rPr>
          <w:lang w:eastAsia="zh-CN"/>
        </w:rPr>
        <w:t>dnPerfOrderCriter</w:t>
      </w:r>
      <w:r>
        <w:t>:</w:t>
      </w:r>
    </w:p>
    <w:p w14:paraId="4DB79773" w14:textId="77777777" w:rsidR="003F6D0F" w:rsidRDefault="003F6D0F" w:rsidP="003F6D0F">
      <w:pPr>
        <w:pStyle w:val="PL"/>
      </w:pPr>
      <w:r>
        <w:t xml:space="preserve">          $ref: '#/components/schemas/</w:t>
      </w:r>
      <w:r>
        <w:rPr>
          <w:lang w:eastAsia="zh-CN"/>
        </w:rPr>
        <w:t>DnPerfOrderingCriterion</w:t>
      </w:r>
      <w:r>
        <w:t>'</w:t>
      </w:r>
    </w:p>
    <w:p w14:paraId="1739EAB3" w14:textId="77777777" w:rsidR="003F6D0F" w:rsidRDefault="003F6D0F" w:rsidP="003F6D0F">
      <w:pPr>
        <w:pStyle w:val="PL"/>
      </w:pPr>
      <w:r>
        <w:t xml:space="preserve">        order:</w:t>
      </w:r>
    </w:p>
    <w:p w14:paraId="23ED994A" w14:textId="77777777" w:rsidR="003F6D0F" w:rsidRDefault="003F6D0F" w:rsidP="003F6D0F">
      <w:pPr>
        <w:pStyle w:val="PL"/>
      </w:pPr>
      <w:r>
        <w:t xml:space="preserve">          $ref: '#/components/schemas/MatchingDirection'</w:t>
      </w:r>
    </w:p>
    <w:p w14:paraId="6D1E7190" w14:textId="77777777" w:rsidR="003F6D0F" w:rsidRDefault="003F6D0F" w:rsidP="003F6D0F">
      <w:pPr>
        <w:pStyle w:val="PL"/>
      </w:pPr>
      <w:r>
        <w:t xml:space="preserve">        reportThresholds:</w:t>
      </w:r>
    </w:p>
    <w:p w14:paraId="43F79EAB" w14:textId="77777777" w:rsidR="003F6D0F" w:rsidRDefault="003F6D0F" w:rsidP="003F6D0F">
      <w:pPr>
        <w:pStyle w:val="PL"/>
      </w:pPr>
      <w:r>
        <w:t xml:space="preserve">          type: array</w:t>
      </w:r>
    </w:p>
    <w:p w14:paraId="0D8EDB9E" w14:textId="77777777" w:rsidR="003F6D0F" w:rsidRDefault="003F6D0F" w:rsidP="003F6D0F">
      <w:pPr>
        <w:pStyle w:val="PL"/>
      </w:pPr>
      <w:r>
        <w:t xml:space="preserve">          items:</w:t>
      </w:r>
    </w:p>
    <w:p w14:paraId="3C8BF98A" w14:textId="77777777" w:rsidR="003F6D0F" w:rsidRDefault="003F6D0F" w:rsidP="003F6D0F">
      <w:pPr>
        <w:pStyle w:val="PL"/>
      </w:pPr>
      <w:r>
        <w:t xml:space="preserve">            $ref: '#/components/schemas/ThresholdLevel'</w:t>
      </w:r>
    </w:p>
    <w:p w14:paraId="60F1055D" w14:textId="77777777" w:rsidR="003F6D0F" w:rsidRDefault="003F6D0F" w:rsidP="003F6D0F">
      <w:pPr>
        <w:pStyle w:val="PL"/>
      </w:pPr>
      <w:r>
        <w:t xml:space="preserve">          minItems: 1</w:t>
      </w:r>
    </w:p>
    <w:p w14:paraId="19679FA6" w14:textId="77777777" w:rsidR="003F6D0F" w:rsidRDefault="003F6D0F" w:rsidP="003F6D0F">
      <w:pPr>
        <w:pStyle w:val="PL"/>
      </w:pPr>
    </w:p>
    <w:p w14:paraId="37645522" w14:textId="77777777" w:rsidR="003F6D0F" w:rsidRDefault="003F6D0F" w:rsidP="003F6D0F">
      <w:pPr>
        <w:pStyle w:val="PL"/>
      </w:pPr>
      <w:r>
        <w:t xml:space="preserve">    RatFreqInformation:</w:t>
      </w:r>
    </w:p>
    <w:p w14:paraId="1F22CB2D" w14:textId="77777777" w:rsidR="003F6D0F" w:rsidRDefault="003F6D0F" w:rsidP="003F6D0F">
      <w:pPr>
        <w:pStyle w:val="PL"/>
      </w:pPr>
      <w:r>
        <w:t xml:space="preserve">      description: Represents the RAT type and/or Frequency information.</w:t>
      </w:r>
    </w:p>
    <w:p w14:paraId="14D93E50" w14:textId="77777777" w:rsidR="003F6D0F" w:rsidRDefault="003F6D0F" w:rsidP="003F6D0F">
      <w:pPr>
        <w:pStyle w:val="PL"/>
      </w:pPr>
      <w:r>
        <w:t xml:space="preserve">      type: object</w:t>
      </w:r>
    </w:p>
    <w:p w14:paraId="6D38490B" w14:textId="77777777" w:rsidR="003F6D0F" w:rsidRDefault="003F6D0F" w:rsidP="003F6D0F">
      <w:pPr>
        <w:pStyle w:val="PL"/>
      </w:pPr>
      <w:r>
        <w:t xml:space="preserve">      properties:</w:t>
      </w:r>
    </w:p>
    <w:p w14:paraId="23571DDD" w14:textId="77777777" w:rsidR="003F6D0F" w:rsidRDefault="003F6D0F" w:rsidP="003F6D0F">
      <w:pPr>
        <w:pStyle w:val="PL"/>
      </w:pPr>
      <w:r>
        <w:t xml:space="preserve">        allFreq:</w:t>
      </w:r>
    </w:p>
    <w:p w14:paraId="60216C4B" w14:textId="77777777" w:rsidR="003F6D0F" w:rsidRDefault="003F6D0F" w:rsidP="003F6D0F">
      <w:pPr>
        <w:pStyle w:val="PL"/>
      </w:pPr>
      <w:r>
        <w:t xml:space="preserve">          type: boolean</w:t>
      </w:r>
    </w:p>
    <w:p w14:paraId="7D445E3F" w14:textId="77777777" w:rsidR="003F6D0F" w:rsidRDefault="003F6D0F" w:rsidP="003F6D0F">
      <w:pPr>
        <w:pStyle w:val="PL"/>
      </w:pPr>
      <w:r>
        <w:t xml:space="preserve">          description: &gt;</w:t>
      </w:r>
    </w:p>
    <w:p w14:paraId="42E09165" w14:textId="77777777" w:rsidR="003F6D0F" w:rsidRDefault="003F6D0F" w:rsidP="003F6D0F">
      <w:pPr>
        <w:pStyle w:val="PL"/>
      </w:pPr>
      <w:r>
        <w:t xml:space="preserve">            Set to "true" to indicate to handle all the frequencies the NWDAF received, otherwise</w:t>
      </w:r>
    </w:p>
    <w:p w14:paraId="3C36A8EE" w14:textId="77777777" w:rsidR="003F6D0F" w:rsidRDefault="003F6D0F" w:rsidP="003F6D0F">
      <w:pPr>
        <w:pStyle w:val="PL"/>
      </w:pPr>
      <w:r>
        <w:t xml:space="preserve">            set to "false" or omit. The "allFreq" attribute and the "freq" attribute are mutually</w:t>
      </w:r>
    </w:p>
    <w:p w14:paraId="17FB991E" w14:textId="77777777" w:rsidR="003F6D0F" w:rsidRDefault="003F6D0F" w:rsidP="003F6D0F">
      <w:pPr>
        <w:pStyle w:val="PL"/>
      </w:pPr>
      <w:r>
        <w:t xml:space="preserve">            exclusive.</w:t>
      </w:r>
    </w:p>
    <w:p w14:paraId="2A2DC188" w14:textId="77777777" w:rsidR="003F6D0F" w:rsidRDefault="003F6D0F" w:rsidP="003F6D0F">
      <w:pPr>
        <w:pStyle w:val="PL"/>
      </w:pPr>
      <w:r>
        <w:t xml:space="preserve">        allRat:</w:t>
      </w:r>
    </w:p>
    <w:p w14:paraId="386649A3" w14:textId="77777777" w:rsidR="003F6D0F" w:rsidRDefault="003F6D0F" w:rsidP="003F6D0F">
      <w:pPr>
        <w:pStyle w:val="PL"/>
      </w:pPr>
      <w:r>
        <w:t xml:space="preserve">          type: boolean</w:t>
      </w:r>
    </w:p>
    <w:p w14:paraId="4723B3C7" w14:textId="77777777" w:rsidR="003F6D0F" w:rsidRDefault="003F6D0F" w:rsidP="003F6D0F">
      <w:pPr>
        <w:pStyle w:val="PL"/>
        <w:rPr>
          <w:rFonts w:cs="Courier New"/>
          <w:szCs w:val="16"/>
        </w:rPr>
      </w:pPr>
      <w:r>
        <w:rPr>
          <w:rFonts w:cs="Courier New"/>
          <w:szCs w:val="16"/>
        </w:rPr>
        <w:t xml:space="preserve">          description: &gt;</w:t>
      </w:r>
    </w:p>
    <w:p w14:paraId="3FB4B0A9" w14:textId="77777777" w:rsidR="003F6D0F" w:rsidRDefault="003F6D0F" w:rsidP="003F6D0F">
      <w:pPr>
        <w:pStyle w:val="PL"/>
        <w:rPr>
          <w:rFonts w:cs="Courier New"/>
          <w:szCs w:val="16"/>
        </w:rPr>
      </w:pPr>
      <w:r>
        <w:rPr>
          <w:rFonts w:cs="Courier New"/>
          <w:szCs w:val="16"/>
        </w:rPr>
        <w:t xml:space="preserve">            Set to "true" to indicate to handle all the RAT Types the NWDAF received, otherwise</w:t>
      </w:r>
    </w:p>
    <w:p w14:paraId="11EA154B" w14:textId="77777777" w:rsidR="003F6D0F" w:rsidRDefault="003F6D0F" w:rsidP="003F6D0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C3FA62D" w14:textId="77777777" w:rsidR="003F6D0F" w:rsidRDefault="003F6D0F" w:rsidP="003F6D0F">
      <w:pPr>
        <w:pStyle w:val="PL"/>
        <w:rPr>
          <w:rFonts w:cs="Courier New"/>
          <w:szCs w:val="16"/>
        </w:rPr>
      </w:pPr>
      <w:r>
        <w:rPr>
          <w:rFonts w:cs="Courier New"/>
          <w:szCs w:val="16"/>
        </w:rPr>
        <w:t xml:space="preserve">            exclusive.</w:t>
      </w:r>
    </w:p>
    <w:p w14:paraId="10D6F493" w14:textId="77777777" w:rsidR="003F6D0F" w:rsidRDefault="003F6D0F" w:rsidP="003F6D0F">
      <w:pPr>
        <w:pStyle w:val="PL"/>
        <w:rPr>
          <w:rFonts w:cs="Courier New"/>
          <w:szCs w:val="16"/>
        </w:rPr>
      </w:pPr>
      <w:r>
        <w:rPr>
          <w:rFonts w:cs="Courier New"/>
          <w:szCs w:val="16"/>
        </w:rPr>
        <w:t xml:space="preserve">        freq:</w:t>
      </w:r>
    </w:p>
    <w:p w14:paraId="21717848" w14:textId="77777777" w:rsidR="003F6D0F" w:rsidRDefault="003F6D0F" w:rsidP="003F6D0F">
      <w:pPr>
        <w:pStyle w:val="PL"/>
        <w:rPr>
          <w:rFonts w:cs="Courier New"/>
          <w:szCs w:val="16"/>
        </w:rPr>
      </w:pPr>
      <w:r>
        <w:rPr>
          <w:rFonts w:cs="Courier New"/>
          <w:szCs w:val="16"/>
        </w:rPr>
        <w:t xml:space="preserve">          $ref: 'TS29571_CommonData.yaml#/components/schemas/ArfcnValueNR'</w:t>
      </w:r>
    </w:p>
    <w:p w14:paraId="19202392" w14:textId="77777777" w:rsidR="003F6D0F" w:rsidRDefault="003F6D0F" w:rsidP="003F6D0F">
      <w:pPr>
        <w:pStyle w:val="PL"/>
        <w:rPr>
          <w:rFonts w:cs="Courier New"/>
          <w:szCs w:val="16"/>
        </w:rPr>
      </w:pPr>
      <w:r>
        <w:rPr>
          <w:rFonts w:cs="Courier New"/>
          <w:szCs w:val="16"/>
        </w:rPr>
        <w:t xml:space="preserve">        ratType:</w:t>
      </w:r>
    </w:p>
    <w:p w14:paraId="01016179" w14:textId="77777777" w:rsidR="003F6D0F" w:rsidRDefault="003F6D0F" w:rsidP="003F6D0F">
      <w:pPr>
        <w:pStyle w:val="PL"/>
        <w:rPr>
          <w:rFonts w:cs="Courier New"/>
          <w:szCs w:val="16"/>
        </w:rPr>
      </w:pPr>
      <w:r>
        <w:rPr>
          <w:rFonts w:cs="Courier New"/>
          <w:szCs w:val="16"/>
        </w:rPr>
        <w:t xml:space="preserve">          $ref: 'TS29571_CommonData.yaml#/components/schemas/RatType'</w:t>
      </w:r>
    </w:p>
    <w:p w14:paraId="2D0512BC" w14:textId="77777777" w:rsidR="003F6D0F" w:rsidRDefault="003F6D0F" w:rsidP="003F6D0F">
      <w:pPr>
        <w:pStyle w:val="PL"/>
        <w:rPr>
          <w:rFonts w:cs="Courier New"/>
          <w:szCs w:val="16"/>
        </w:rPr>
      </w:pPr>
      <w:r>
        <w:rPr>
          <w:rFonts w:cs="Courier New"/>
          <w:szCs w:val="16"/>
        </w:rPr>
        <w:t xml:space="preserve">        svcExpThreshold:</w:t>
      </w:r>
    </w:p>
    <w:p w14:paraId="36AC7D7B" w14:textId="77777777" w:rsidR="003F6D0F" w:rsidRDefault="003F6D0F" w:rsidP="003F6D0F">
      <w:pPr>
        <w:pStyle w:val="PL"/>
        <w:rPr>
          <w:rFonts w:cs="Courier New"/>
          <w:szCs w:val="16"/>
        </w:rPr>
      </w:pPr>
      <w:r>
        <w:rPr>
          <w:rFonts w:cs="Courier New"/>
          <w:szCs w:val="16"/>
        </w:rPr>
        <w:t xml:space="preserve">          $ref: '#/components/schemas/ThresholdLevel'</w:t>
      </w:r>
    </w:p>
    <w:p w14:paraId="1256AC18" w14:textId="77777777" w:rsidR="003F6D0F" w:rsidRDefault="003F6D0F" w:rsidP="003F6D0F">
      <w:pPr>
        <w:pStyle w:val="PL"/>
        <w:rPr>
          <w:rFonts w:cs="Courier New"/>
          <w:szCs w:val="16"/>
        </w:rPr>
      </w:pPr>
      <w:r>
        <w:rPr>
          <w:rFonts w:cs="Courier New"/>
          <w:szCs w:val="16"/>
        </w:rPr>
        <w:t xml:space="preserve">        matchingDir:</w:t>
      </w:r>
    </w:p>
    <w:p w14:paraId="2214CCC4" w14:textId="77777777" w:rsidR="003F6D0F" w:rsidRDefault="003F6D0F" w:rsidP="003F6D0F">
      <w:pPr>
        <w:pStyle w:val="PL"/>
        <w:rPr>
          <w:rFonts w:cs="Courier New"/>
          <w:szCs w:val="16"/>
        </w:rPr>
      </w:pPr>
      <w:r>
        <w:rPr>
          <w:rFonts w:cs="Courier New"/>
          <w:szCs w:val="16"/>
        </w:rPr>
        <w:t xml:space="preserve">          $ref: '#/components/schemas/MatchingDirection'</w:t>
      </w:r>
    </w:p>
    <w:p w14:paraId="13004FF3" w14:textId="77777777" w:rsidR="003F6D0F" w:rsidRDefault="003F6D0F" w:rsidP="003F6D0F">
      <w:pPr>
        <w:pStyle w:val="PL"/>
      </w:pPr>
    </w:p>
    <w:p w14:paraId="0E07E177" w14:textId="77777777" w:rsidR="003F6D0F" w:rsidRDefault="003F6D0F" w:rsidP="003F6D0F">
      <w:pPr>
        <w:pStyle w:val="PL"/>
      </w:pPr>
      <w:r>
        <w:t xml:space="preserve">    PrevSubInfo:</w:t>
      </w:r>
    </w:p>
    <w:p w14:paraId="5F6150F2" w14:textId="77777777" w:rsidR="003F6D0F" w:rsidRDefault="003F6D0F" w:rsidP="003F6D0F">
      <w:pPr>
        <w:pStyle w:val="PL"/>
      </w:pPr>
      <w:r>
        <w:t xml:space="preserve">      description: Information of the previous subscription.</w:t>
      </w:r>
    </w:p>
    <w:p w14:paraId="336B2F07" w14:textId="77777777" w:rsidR="003F6D0F" w:rsidRDefault="003F6D0F" w:rsidP="003F6D0F">
      <w:pPr>
        <w:pStyle w:val="PL"/>
      </w:pPr>
      <w:r>
        <w:t xml:space="preserve">      type: object</w:t>
      </w:r>
    </w:p>
    <w:p w14:paraId="31F7F496" w14:textId="77777777" w:rsidR="003F6D0F" w:rsidRDefault="003F6D0F" w:rsidP="003F6D0F">
      <w:pPr>
        <w:pStyle w:val="PL"/>
      </w:pPr>
      <w:r>
        <w:t xml:space="preserve">      properties:</w:t>
      </w:r>
    </w:p>
    <w:p w14:paraId="106EFE8E" w14:textId="77777777" w:rsidR="003F6D0F" w:rsidRDefault="003F6D0F" w:rsidP="003F6D0F">
      <w:pPr>
        <w:pStyle w:val="PL"/>
      </w:pPr>
      <w:r>
        <w:t xml:space="preserve">        producerId:</w:t>
      </w:r>
    </w:p>
    <w:p w14:paraId="0D283BD2" w14:textId="77777777" w:rsidR="003F6D0F" w:rsidRDefault="003F6D0F" w:rsidP="003F6D0F">
      <w:pPr>
        <w:pStyle w:val="PL"/>
      </w:pPr>
      <w:r>
        <w:t xml:space="preserve">          $ref: 'TS29571_CommonData.yaml#/components/schemas/NfInstanceId'</w:t>
      </w:r>
    </w:p>
    <w:p w14:paraId="5B8B9D89" w14:textId="77777777" w:rsidR="003F6D0F" w:rsidRDefault="003F6D0F" w:rsidP="003F6D0F">
      <w:pPr>
        <w:pStyle w:val="PL"/>
      </w:pPr>
      <w:r>
        <w:t xml:space="preserve">        producerSetId:</w:t>
      </w:r>
    </w:p>
    <w:p w14:paraId="16277E18" w14:textId="77777777" w:rsidR="003F6D0F" w:rsidRDefault="003F6D0F" w:rsidP="003F6D0F">
      <w:pPr>
        <w:pStyle w:val="PL"/>
      </w:pPr>
      <w:r>
        <w:t xml:space="preserve">          $ref: 'TS29571_CommonData.yaml#/components/schemas/NfSetId'</w:t>
      </w:r>
    </w:p>
    <w:p w14:paraId="041D12B9" w14:textId="77777777" w:rsidR="003F6D0F" w:rsidRDefault="003F6D0F" w:rsidP="003F6D0F">
      <w:pPr>
        <w:pStyle w:val="PL"/>
      </w:pPr>
      <w:r>
        <w:t xml:space="preserve">        subscriptionId:</w:t>
      </w:r>
    </w:p>
    <w:p w14:paraId="6A63F8EE" w14:textId="77777777" w:rsidR="003F6D0F" w:rsidRDefault="003F6D0F" w:rsidP="003F6D0F">
      <w:pPr>
        <w:pStyle w:val="PL"/>
      </w:pPr>
      <w:r>
        <w:t xml:space="preserve">          type: string</w:t>
      </w:r>
    </w:p>
    <w:p w14:paraId="1851A55E" w14:textId="77777777" w:rsidR="003F6D0F" w:rsidRDefault="003F6D0F" w:rsidP="003F6D0F">
      <w:pPr>
        <w:pStyle w:val="PL"/>
      </w:pPr>
      <w:r>
        <w:t xml:space="preserve">          description: The identifier of a subscription.</w:t>
      </w:r>
    </w:p>
    <w:p w14:paraId="0F41D800" w14:textId="77777777" w:rsidR="003F6D0F" w:rsidRDefault="003F6D0F" w:rsidP="003F6D0F">
      <w:pPr>
        <w:pStyle w:val="PL"/>
      </w:pPr>
      <w:r>
        <w:t xml:space="preserve">        nfAnaEvents:</w:t>
      </w:r>
    </w:p>
    <w:p w14:paraId="6C082B19" w14:textId="77777777" w:rsidR="003F6D0F" w:rsidRDefault="003F6D0F" w:rsidP="003F6D0F">
      <w:pPr>
        <w:pStyle w:val="PL"/>
      </w:pPr>
      <w:r>
        <w:t xml:space="preserve">          type: array</w:t>
      </w:r>
    </w:p>
    <w:p w14:paraId="106A59A4" w14:textId="77777777" w:rsidR="003F6D0F" w:rsidRDefault="003F6D0F" w:rsidP="003F6D0F">
      <w:pPr>
        <w:pStyle w:val="PL"/>
      </w:pPr>
      <w:r>
        <w:t xml:space="preserve">          items:</w:t>
      </w:r>
    </w:p>
    <w:p w14:paraId="5AFDB048" w14:textId="77777777" w:rsidR="003F6D0F" w:rsidRDefault="003F6D0F" w:rsidP="003F6D0F">
      <w:pPr>
        <w:pStyle w:val="PL"/>
      </w:pPr>
      <w:r>
        <w:t xml:space="preserve">            $ref: '#/components/schemas/NwdafEvent'</w:t>
      </w:r>
    </w:p>
    <w:p w14:paraId="5160B3D7" w14:textId="77777777" w:rsidR="003F6D0F" w:rsidRDefault="003F6D0F" w:rsidP="003F6D0F">
      <w:pPr>
        <w:pStyle w:val="PL"/>
      </w:pPr>
      <w:r>
        <w:t xml:space="preserve">          minItems: 1</w:t>
      </w:r>
    </w:p>
    <w:p w14:paraId="05E01859" w14:textId="77777777" w:rsidR="003F6D0F" w:rsidRDefault="003F6D0F" w:rsidP="003F6D0F">
      <w:pPr>
        <w:pStyle w:val="PL"/>
      </w:pPr>
      <w:r>
        <w:t xml:space="preserve">        ueAnaEvents:</w:t>
      </w:r>
    </w:p>
    <w:p w14:paraId="0112CEA0" w14:textId="77777777" w:rsidR="003F6D0F" w:rsidRDefault="003F6D0F" w:rsidP="003F6D0F">
      <w:pPr>
        <w:pStyle w:val="PL"/>
      </w:pPr>
      <w:r>
        <w:t xml:space="preserve">          type: array</w:t>
      </w:r>
    </w:p>
    <w:p w14:paraId="498D7DC2" w14:textId="77777777" w:rsidR="003F6D0F" w:rsidRDefault="003F6D0F" w:rsidP="003F6D0F">
      <w:pPr>
        <w:pStyle w:val="PL"/>
      </w:pPr>
      <w:r>
        <w:t xml:space="preserve">          items:</w:t>
      </w:r>
    </w:p>
    <w:p w14:paraId="541E46B4" w14:textId="77777777" w:rsidR="003F6D0F" w:rsidRDefault="003F6D0F" w:rsidP="003F6D0F">
      <w:pPr>
        <w:pStyle w:val="PL"/>
      </w:pPr>
      <w:r>
        <w:t xml:space="preserve">            $ref: '#/components/schemas/UeAnalyticsContextDescriptor'</w:t>
      </w:r>
    </w:p>
    <w:p w14:paraId="288B5AC8" w14:textId="77777777" w:rsidR="003F6D0F" w:rsidRDefault="003F6D0F" w:rsidP="003F6D0F">
      <w:pPr>
        <w:pStyle w:val="PL"/>
      </w:pPr>
      <w:r>
        <w:t xml:space="preserve">          minItems: 1</w:t>
      </w:r>
    </w:p>
    <w:p w14:paraId="05267A02" w14:textId="77777777" w:rsidR="003F6D0F" w:rsidRDefault="003F6D0F" w:rsidP="003F6D0F">
      <w:pPr>
        <w:pStyle w:val="PL"/>
      </w:pPr>
      <w:r>
        <w:t xml:space="preserve">      required:</w:t>
      </w:r>
    </w:p>
    <w:p w14:paraId="30235FEA" w14:textId="77777777" w:rsidR="003F6D0F" w:rsidRDefault="003F6D0F" w:rsidP="003F6D0F">
      <w:pPr>
        <w:pStyle w:val="PL"/>
      </w:pPr>
      <w:r>
        <w:t xml:space="preserve">        - subscriptionId</w:t>
      </w:r>
    </w:p>
    <w:p w14:paraId="58236EE5" w14:textId="77777777" w:rsidR="003F6D0F" w:rsidRDefault="003F6D0F" w:rsidP="003F6D0F">
      <w:pPr>
        <w:pStyle w:val="PL"/>
      </w:pPr>
      <w:r>
        <w:t xml:space="preserve">      oneOf:</w:t>
      </w:r>
    </w:p>
    <w:p w14:paraId="62622DB1" w14:textId="77777777" w:rsidR="003F6D0F" w:rsidRDefault="003F6D0F" w:rsidP="003F6D0F">
      <w:pPr>
        <w:pStyle w:val="PL"/>
      </w:pPr>
      <w:r>
        <w:lastRenderedPageBreak/>
        <w:t xml:space="preserve">        - required: [producerId]</w:t>
      </w:r>
    </w:p>
    <w:p w14:paraId="6B7FCBB8" w14:textId="77777777" w:rsidR="003F6D0F" w:rsidRDefault="003F6D0F" w:rsidP="003F6D0F">
      <w:pPr>
        <w:pStyle w:val="PL"/>
        <w:rPr>
          <w:rFonts w:cs="Courier New"/>
          <w:szCs w:val="16"/>
        </w:rPr>
      </w:pPr>
      <w:r>
        <w:t xml:space="preserve">        - required: [producerSetId]</w:t>
      </w:r>
    </w:p>
    <w:p w14:paraId="20B74BAE" w14:textId="77777777" w:rsidR="003F6D0F" w:rsidRDefault="003F6D0F" w:rsidP="003F6D0F">
      <w:pPr>
        <w:pStyle w:val="PL"/>
        <w:rPr>
          <w:rFonts w:cs="Courier New"/>
          <w:szCs w:val="16"/>
        </w:rPr>
      </w:pPr>
    </w:p>
    <w:p w14:paraId="32DF132D" w14:textId="77777777" w:rsidR="003F6D0F" w:rsidRDefault="003F6D0F" w:rsidP="003F6D0F">
      <w:pPr>
        <w:pStyle w:val="PL"/>
      </w:pPr>
      <w:r>
        <w:t xml:space="preserve">    ResourceUsage:</w:t>
      </w:r>
    </w:p>
    <w:p w14:paraId="32EF6B55" w14:textId="77777777" w:rsidR="003F6D0F" w:rsidRDefault="003F6D0F" w:rsidP="003F6D0F">
      <w:pPr>
        <w:pStyle w:val="PL"/>
      </w:pPr>
      <w:r>
        <w:t xml:space="preserve">      description: &gt;</w:t>
      </w:r>
    </w:p>
    <w:p w14:paraId="25F56862" w14:textId="77777777" w:rsidR="003F6D0F" w:rsidRDefault="003F6D0F" w:rsidP="003F6D0F">
      <w:pPr>
        <w:pStyle w:val="PL"/>
      </w:pPr>
      <w:r>
        <w:t xml:space="preserve">        The current usage of the virtual resources assigned to the NF instances belonging to a</w:t>
      </w:r>
    </w:p>
    <w:p w14:paraId="52B23C89" w14:textId="77777777" w:rsidR="003F6D0F" w:rsidRDefault="003F6D0F" w:rsidP="003F6D0F">
      <w:pPr>
        <w:pStyle w:val="PL"/>
      </w:pPr>
      <w:r>
        <w:t xml:space="preserve">        particular network slice instance.</w:t>
      </w:r>
    </w:p>
    <w:p w14:paraId="1AC931CF" w14:textId="77777777" w:rsidR="003F6D0F" w:rsidRDefault="003F6D0F" w:rsidP="003F6D0F">
      <w:pPr>
        <w:pStyle w:val="PL"/>
      </w:pPr>
      <w:r>
        <w:t xml:space="preserve">      type: object</w:t>
      </w:r>
    </w:p>
    <w:p w14:paraId="3388841A" w14:textId="77777777" w:rsidR="003F6D0F" w:rsidRDefault="003F6D0F" w:rsidP="003F6D0F">
      <w:pPr>
        <w:pStyle w:val="PL"/>
      </w:pPr>
      <w:r>
        <w:t xml:space="preserve">      properties:</w:t>
      </w:r>
    </w:p>
    <w:p w14:paraId="1740B23D" w14:textId="77777777" w:rsidR="003F6D0F" w:rsidRDefault="003F6D0F" w:rsidP="003F6D0F">
      <w:pPr>
        <w:pStyle w:val="PL"/>
      </w:pPr>
      <w:r>
        <w:t xml:space="preserve">        cpuUsage:</w:t>
      </w:r>
    </w:p>
    <w:p w14:paraId="28028B01" w14:textId="77777777" w:rsidR="003F6D0F" w:rsidRDefault="003F6D0F" w:rsidP="003F6D0F">
      <w:pPr>
        <w:pStyle w:val="PL"/>
      </w:pPr>
      <w:r>
        <w:t xml:space="preserve">          $ref: 'TS29571_CommonData.yaml#/components/schemas/Uinteger'</w:t>
      </w:r>
    </w:p>
    <w:p w14:paraId="049B6BBA" w14:textId="77777777" w:rsidR="003F6D0F" w:rsidRDefault="003F6D0F" w:rsidP="003F6D0F">
      <w:pPr>
        <w:pStyle w:val="PL"/>
        <w:rPr>
          <w:lang w:val="en-US"/>
        </w:rPr>
      </w:pPr>
      <w:r>
        <w:t xml:space="preserve">        memoryUsage</w:t>
      </w:r>
      <w:r>
        <w:rPr>
          <w:lang w:val="en-US"/>
        </w:rPr>
        <w:t>:</w:t>
      </w:r>
    </w:p>
    <w:p w14:paraId="59806130" w14:textId="77777777" w:rsidR="003F6D0F" w:rsidRDefault="003F6D0F" w:rsidP="003F6D0F">
      <w:pPr>
        <w:pStyle w:val="PL"/>
      </w:pPr>
      <w:r>
        <w:t xml:space="preserve">          $ref: 'TS29571_CommonData.yaml#/components/schemas/Uinteger'</w:t>
      </w:r>
    </w:p>
    <w:p w14:paraId="2D1D4522" w14:textId="77777777" w:rsidR="003F6D0F" w:rsidRDefault="003F6D0F" w:rsidP="003F6D0F">
      <w:pPr>
        <w:pStyle w:val="PL"/>
        <w:rPr>
          <w:lang w:val="en-US"/>
        </w:rPr>
      </w:pPr>
      <w:r>
        <w:t xml:space="preserve">        storageUsage</w:t>
      </w:r>
      <w:r>
        <w:rPr>
          <w:lang w:val="en-US"/>
        </w:rPr>
        <w:t>:</w:t>
      </w:r>
    </w:p>
    <w:p w14:paraId="56F1E2E5" w14:textId="77777777" w:rsidR="003F6D0F" w:rsidRDefault="003F6D0F" w:rsidP="003F6D0F">
      <w:pPr>
        <w:pStyle w:val="PL"/>
      </w:pPr>
      <w:r>
        <w:t xml:space="preserve">          $ref: 'TS29571_CommonData.yaml#/components/schemas/Uinteger'</w:t>
      </w:r>
    </w:p>
    <w:p w14:paraId="189A5837" w14:textId="77777777" w:rsidR="003F6D0F" w:rsidRDefault="003F6D0F" w:rsidP="003F6D0F">
      <w:pPr>
        <w:pStyle w:val="PL"/>
      </w:pPr>
    </w:p>
    <w:p w14:paraId="7436F478" w14:textId="77777777" w:rsidR="003F6D0F" w:rsidRDefault="003F6D0F" w:rsidP="003F6D0F">
      <w:pPr>
        <w:pStyle w:val="PL"/>
      </w:pPr>
      <w:r>
        <w:t xml:space="preserve">    ConsumerNfInformation:</w:t>
      </w:r>
    </w:p>
    <w:p w14:paraId="7B4D8C29" w14:textId="77777777" w:rsidR="003F6D0F" w:rsidRDefault="003F6D0F" w:rsidP="003F6D0F">
      <w:pPr>
        <w:pStyle w:val="PL"/>
      </w:pPr>
      <w:r>
        <w:t xml:space="preserve">      description: Represents the analytics consumer NF Information.</w:t>
      </w:r>
    </w:p>
    <w:p w14:paraId="690708BD" w14:textId="77777777" w:rsidR="003F6D0F" w:rsidRDefault="003F6D0F" w:rsidP="003F6D0F">
      <w:pPr>
        <w:pStyle w:val="PL"/>
      </w:pPr>
      <w:r>
        <w:t xml:space="preserve">      type: object</w:t>
      </w:r>
    </w:p>
    <w:p w14:paraId="4DE720A3" w14:textId="77777777" w:rsidR="003F6D0F" w:rsidRDefault="003F6D0F" w:rsidP="003F6D0F">
      <w:pPr>
        <w:pStyle w:val="PL"/>
      </w:pPr>
      <w:r>
        <w:t xml:space="preserve">      properties:</w:t>
      </w:r>
    </w:p>
    <w:p w14:paraId="36DBEF39" w14:textId="77777777" w:rsidR="003F6D0F" w:rsidRDefault="003F6D0F" w:rsidP="003F6D0F">
      <w:pPr>
        <w:pStyle w:val="PL"/>
      </w:pPr>
      <w:r>
        <w:t xml:space="preserve">        nfId:</w:t>
      </w:r>
    </w:p>
    <w:p w14:paraId="2E7527AA" w14:textId="77777777" w:rsidR="003F6D0F" w:rsidRDefault="003F6D0F" w:rsidP="003F6D0F">
      <w:pPr>
        <w:pStyle w:val="PL"/>
      </w:pPr>
      <w:r>
        <w:t xml:space="preserve">          $ref: 'TS29571_CommonData.yaml#/components/schemas/NfInstanceId'</w:t>
      </w:r>
    </w:p>
    <w:p w14:paraId="5F7F62F2" w14:textId="77777777" w:rsidR="003F6D0F" w:rsidRDefault="003F6D0F" w:rsidP="003F6D0F">
      <w:pPr>
        <w:pStyle w:val="PL"/>
      </w:pPr>
      <w:r>
        <w:t xml:space="preserve">        nfSetId:</w:t>
      </w:r>
    </w:p>
    <w:p w14:paraId="3503D4FA" w14:textId="77777777" w:rsidR="003F6D0F" w:rsidRDefault="003F6D0F" w:rsidP="003F6D0F">
      <w:pPr>
        <w:pStyle w:val="PL"/>
      </w:pPr>
      <w:r>
        <w:t xml:space="preserve">          $ref: 'TS29571_CommonData.yaml#/components/schemas/NfSetId'</w:t>
      </w:r>
    </w:p>
    <w:p w14:paraId="6F0E4658" w14:textId="77777777" w:rsidR="003F6D0F" w:rsidRDefault="003F6D0F" w:rsidP="003F6D0F">
      <w:pPr>
        <w:pStyle w:val="PL"/>
      </w:pPr>
      <w:r>
        <w:t xml:space="preserve">        taiList:</w:t>
      </w:r>
    </w:p>
    <w:p w14:paraId="11ADA1C5" w14:textId="77777777" w:rsidR="003F6D0F" w:rsidRDefault="003F6D0F" w:rsidP="003F6D0F">
      <w:pPr>
        <w:pStyle w:val="PL"/>
      </w:pPr>
      <w:r>
        <w:t xml:space="preserve">          type: array</w:t>
      </w:r>
    </w:p>
    <w:p w14:paraId="4D23C986" w14:textId="77777777" w:rsidR="003F6D0F" w:rsidRDefault="003F6D0F" w:rsidP="003F6D0F">
      <w:pPr>
        <w:pStyle w:val="PL"/>
      </w:pPr>
      <w:r>
        <w:t xml:space="preserve">          items:</w:t>
      </w:r>
    </w:p>
    <w:p w14:paraId="70F6F40A" w14:textId="77777777" w:rsidR="003F6D0F" w:rsidRDefault="003F6D0F" w:rsidP="003F6D0F">
      <w:pPr>
        <w:pStyle w:val="PL"/>
      </w:pPr>
      <w:r>
        <w:t xml:space="preserve">            $ref: 'TS29571_CommonData.yaml#/components/schemas/Tai'</w:t>
      </w:r>
    </w:p>
    <w:p w14:paraId="4CFD2615" w14:textId="77777777" w:rsidR="003F6D0F" w:rsidRDefault="003F6D0F" w:rsidP="003F6D0F">
      <w:pPr>
        <w:pStyle w:val="PL"/>
      </w:pPr>
      <w:r>
        <w:t xml:space="preserve">          minItems: 1</w:t>
      </w:r>
    </w:p>
    <w:p w14:paraId="26AAD69C" w14:textId="77777777" w:rsidR="003F6D0F" w:rsidRDefault="003F6D0F" w:rsidP="003F6D0F">
      <w:pPr>
        <w:pStyle w:val="PL"/>
      </w:pPr>
      <w:r>
        <w:t xml:space="preserve">      oneOf:</w:t>
      </w:r>
    </w:p>
    <w:p w14:paraId="02F7F67E" w14:textId="77777777" w:rsidR="003F6D0F" w:rsidRDefault="003F6D0F" w:rsidP="003F6D0F">
      <w:pPr>
        <w:pStyle w:val="PL"/>
      </w:pPr>
      <w:r>
        <w:t xml:space="preserve">        - oneOf:</w:t>
      </w:r>
    </w:p>
    <w:p w14:paraId="7DB7EEC0" w14:textId="77777777" w:rsidR="003F6D0F" w:rsidRDefault="003F6D0F" w:rsidP="003F6D0F">
      <w:pPr>
        <w:pStyle w:val="PL"/>
      </w:pPr>
      <w:r>
        <w:t xml:space="preserve">          - required: [nfId]</w:t>
      </w:r>
    </w:p>
    <w:p w14:paraId="144F37B0" w14:textId="77777777" w:rsidR="003F6D0F" w:rsidRDefault="003F6D0F" w:rsidP="003F6D0F">
      <w:pPr>
        <w:pStyle w:val="PL"/>
      </w:pPr>
      <w:r>
        <w:t xml:space="preserve">          - required: [nfSetId]</w:t>
      </w:r>
    </w:p>
    <w:p w14:paraId="3E180FC3" w14:textId="77777777" w:rsidR="003F6D0F" w:rsidRDefault="003F6D0F" w:rsidP="003F6D0F">
      <w:pPr>
        <w:pStyle w:val="PL"/>
      </w:pPr>
      <w:r>
        <w:t xml:space="preserve">        - required: [taiList]</w:t>
      </w:r>
    </w:p>
    <w:p w14:paraId="3C2187DA" w14:textId="77777777" w:rsidR="003F6D0F" w:rsidRDefault="003F6D0F" w:rsidP="003F6D0F">
      <w:pPr>
        <w:pStyle w:val="PL"/>
      </w:pPr>
    </w:p>
    <w:p w14:paraId="6D659221" w14:textId="77777777" w:rsidR="003F6D0F" w:rsidRDefault="003F6D0F" w:rsidP="003F6D0F">
      <w:pPr>
        <w:pStyle w:val="PL"/>
      </w:pPr>
      <w:r>
        <w:t xml:space="preserve">    UeCommReq:</w:t>
      </w:r>
    </w:p>
    <w:p w14:paraId="6CA3F751" w14:textId="77777777" w:rsidR="003F6D0F" w:rsidRDefault="003F6D0F" w:rsidP="003F6D0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953DE07" w14:textId="77777777" w:rsidR="003F6D0F" w:rsidRDefault="003F6D0F" w:rsidP="003F6D0F">
      <w:pPr>
        <w:pStyle w:val="PL"/>
      </w:pPr>
      <w:r>
        <w:t xml:space="preserve">      type: object</w:t>
      </w:r>
    </w:p>
    <w:p w14:paraId="51799945" w14:textId="77777777" w:rsidR="003F6D0F" w:rsidRDefault="003F6D0F" w:rsidP="003F6D0F">
      <w:pPr>
        <w:pStyle w:val="PL"/>
      </w:pPr>
      <w:r>
        <w:t xml:space="preserve">      properties:</w:t>
      </w:r>
    </w:p>
    <w:p w14:paraId="40F9C708" w14:textId="77777777" w:rsidR="003F6D0F" w:rsidRDefault="003F6D0F" w:rsidP="003F6D0F">
      <w:pPr>
        <w:pStyle w:val="PL"/>
      </w:pPr>
      <w:r>
        <w:t xml:space="preserve">        </w:t>
      </w:r>
      <w:r>
        <w:rPr>
          <w:rFonts w:hint="eastAsia"/>
          <w:lang w:eastAsia="zh-CN"/>
        </w:rPr>
        <w:t>o</w:t>
      </w:r>
      <w:r>
        <w:rPr>
          <w:lang w:eastAsia="zh-CN"/>
        </w:rPr>
        <w:t>rderCriterion</w:t>
      </w:r>
      <w:r>
        <w:t>:</w:t>
      </w:r>
    </w:p>
    <w:p w14:paraId="49554503" w14:textId="77777777" w:rsidR="003F6D0F" w:rsidRDefault="003F6D0F" w:rsidP="003F6D0F">
      <w:pPr>
        <w:pStyle w:val="PL"/>
      </w:pPr>
      <w:r>
        <w:t xml:space="preserve">          $ref: '#/components/schemas/UeCommOrderCriterion'</w:t>
      </w:r>
    </w:p>
    <w:p w14:paraId="67456C63" w14:textId="77777777" w:rsidR="003F6D0F" w:rsidRDefault="003F6D0F" w:rsidP="003F6D0F">
      <w:pPr>
        <w:pStyle w:val="PL"/>
      </w:pPr>
      <w:r>
        <w:t xml:space="preserve">        </w:t>
      </w:r>
      <w:r>
        <w:rPr>
          <w:lang w:eastAsia="zh-CN"/>
        </w:rPr>
        <w:t>o</w:t>
      </w:r>
      <w:r>
        <w:rPr>
          <w:rFonts w:hint="eastAsia"/>
          <w:lang w:eastAsia="zh-CN"/>
        </w:rPr>
        <w:t>rder</w:t>
      </w:r>
      <w:r>
        <w:rPr>
          <w:lang w:eastAsia="zh-CN"/>
        </w:rPr>
        <w:t>Direction</w:t>
      </w:r>
      <w:r>
        <w:t>:</w:t>
      </w:r>
    </w:p>
    <w:p w14:paraId="6D5C0C2C" w14:textId="77777777" w:rsidR="003F6D0F" w:rsidRDefault="003F6D0F" w:rsidP="003F6D0F">
      <w:pPr>
        <w:pStyle w:val="PL"/>
        <w:rPr>
          <w:rFonts w:cs="Courier New"/>
          <w:szCs w:val="16"/>
        </w:rPr>
      </w:pPr>
      <w:r>
        <w:rPr>
          <w:rFonts w:cs="Courier New"/>
          <w:szCs w:val="16"/>
        </w:rPr>
        <w:t xml:space="preserve">          $ref: '#/components/schemas/MatchingDirection'</w:t>
      </w:r>
    </w:p>
    <w:p w14:paraId="7F4BD7A3" w14:textId="77777777" w:rsidR="003F6D0F" w:rsidRDefault="003F6D0F" w:rsidP="003F6D0F">
      <w:pPr>
        <w:pStyle w:val="PL"/>
      </w:pPr>
      <w:r>
        <w:t xml:space="preserve">    UeMobilityReq:</w:t>
      </w:r>
    </w:p>
    <w:p w14:paraId="1B9C7889" w14:textId="77777777" w:rsidR="003F6D0F" w:rsidRDefault="003F6D0F" w:rsidP="003F6D0F">
      <w:pPr>
        <w:pStyle w:val="PL"/>
      </w:pPr>
      <w:r>
        <w:t xml:space="preserve">      description: </w:t>
      </w:r>
      <w:r>
        <w:rPr>
          <w:rFonts w:hint="eastAsia"/>
          <w:lang w:eastAsia="zh-CN"/>
        </w:rPr>
        <w:t>U</w:t>
      </w:r>
      <w:r>
        <w:rPr>
          <w:lang w:eastAsia="zh-CN"/>
        </w:rPr>
        <w:t xml:space="preserve">E mobility analytics </w:t>
      </w:r>
      <w:r>
        <w:rPr>
          <w:lang w:eastAsia="ko-KR"/>
        </w:rPr>
        <w:t>requirement.</w:t>
      </w:r>
    </w:p>
    <w:p w14:paraId="5CC8DE09" w14:textId="77777777" w:rsidR="003F6D0F" w:rsidRDefault="003F6D0F" w:rsidP="003F6D0F">
      <w:pPr>
        <w:pStyle w:val="PL"/>
      </w:pPr>
      <w:r>
        <w:t xml:space="preserve">      type: object</w:t>
      </w:r>
    </w:p>
    <w:p w14:paraId="20FAD6F0" w14:textId="77777777" w:rsidR="003F6D0F" w:rsidRDefault="003F6D0F" w:rsidP="003F6D0F">
      <w:pPr>
        <w:pStyle w:val="PL"/>
      </w:pPr>
      <w:r>
        <w:t xml:space="preserve">      properties:</w:t>
      </w:r>
    </w:p>
    <w:p w14:paraId="52147C98" w14:textId="77777777" w:rsidR="003F6D0F" w:rsidRDefault="003F6D0F" w:rsidP="003F6D0F">
      <w:pPr>
        <w:pStyle w:val="PL"/>
      </w:pPr>
      <w:r>
        <w:t xml:space="preserve">        </w:t>
      </w:r>
      <w:r>
        <w:rPr>
          <w:rFonts w:hint="eastAsia"/>
          <w:lang w:eastAsia="zh-CN"/>
        </w:rPr>
        <w:t>o</w:t>
      </w:r>
      <w:r>
        <w:rPr>
          <w:lang w:eastAsia="zh-CN"/>
        </w:rPr>
        <w:t>rderCriterion</w:t>
      </w:r>
      <w:r>
        <w:t>:</w:t>
      </w:r>
    </w:p>
    <w:p w14:paraId="76FCB107" w14:textId="77777777" w:rsidR="003F6D0F" w:rsidRDefault="003F6D0F" w:rsidP="003F6D0F">
      <w:pPr>
        <w:pStyle w:val="PL"/>
      </w:pPr>
      <w:r>
        <w:t xml:space="preserve">          $ref: '#/components/schemas/UeMobilityOrderCriterion'</w:t>
      </w:r>
    </w:p>
    <w:p w14:paraId="57204344" w14:textId="77777777" w:rsidR="003F6D0F" w:rsidRDefault="003F6D0F" w:rsidP="003F6D0F">
      <w:pPr>
        <w:pStyle w:val="PL"/>
      </w:pPr>
      <w:r>
        <w:t xml:space="preserve">        </w:t>
      </w:r>
      <w:r>
        <w:rPr>
          <w:lang w:eastAsia="zh-CN"/>
        </w:rPr>
        <w:t>o</w:t>
      </w:r>
      <w:r>
        <w:rPr>
          <w:rFonts w:hint="eastAsia"/>
          <w:lang w:eastAsia="zh-CN"/>
        </w:rPr>
        <w:t>rder</w:t>
      </w:r>
      <w:r>
        <w:rPr>
          <w:lang w:eastAsia="zh-CN"/>
        </w:rPr>
        <w:t>Direction</w:t>
      </w:r>
      <w:r>
        <w:t>:</w:t>
      </w:r>
    </w:p>
    <w:p w14:paraId="0BC16CEF" w14:textId="77777777" w:rsidR="003F6D0F" w:rsidRDefault="003F6D0F" w:rsidP="003F6D0F">
      <w:pPr>
        <w:pStyle w:val="PL"/>
        <w:rPr>
          <w:rFonts w:cs="Courier New"/>
          <w:szCs w:val="16"/>
        </w:rPr>
      </w:pPr>
      <w:r>
        <w:rPr>
          <w:rFonts w:cs="Courier New"/>
          <w:szCs w:val="16"/>
        </w:rPr>
        <w:t xml:space="preserve">          $ref: '#/components/schemas/MatchingDirection'</w:t>
      </w:r>
    </w:p>
    <w:p w14:paraId="167CCF83" w14:textId="77777777" w:rsidR="003F6D0F" w:rsidRDefault="003F6D0F" w:rsidP="003F6D0F">
      <w:pPr>
        <w:pStyle w:val="PL"/>
      </w:pPr>
      <w:r>
        <w:t xml:space="preserve">        </w:t>
      </w:r>
      <w:r>
        <w:rPr>
          <w:rFonts w:hint="eastAsia"/>
          <w:lang w:eastAsia="zh-CN"/>
        </w:rPr>
        <w:t>u</w:t>
      </w:r>
      <w:r>
        <w:rPr>
          <w:lang w:eastAsia="zh-CN"/>
        </w:rPr>
        <w:t>eLocOrderInd</w:t>
      </w:r>
      <w:r>
        <w:t>:</w:t>
      </w:r>
    </w:p>
    <w:p w14:paraId="4D31A164" w14:textId="77777777" w:rsidR="003F6D0F" w:rsidRDefault="003F6D0F" w:rsidP="003F6D0F">
      <w:pPr>
        <w:pStyle w:val="PL"/>
        <w:rPr>
          <w:lang w:eastAsia="zh-CN"/>
        </w:rPr>
      </w:pPr>
      <w:r>
        <w:rPr>
          <w:rFonts w:hint="eastAsia"/>
          <w:lang w:eastAsia="zh-CN"/>
        </w:rPr>
        <w:t xml:space="preserve"> </w:t>
      </w:r>
      <w:r>
        <w:rPr>
          <w:lang w:eastAsia="zh-CN"/>
        </w:rPr>
        <w:t xml:space="preserve">         type: boolean</w:t>
      </w:r>
    </w:p>
    <w:p w14:paraId="04095A24" w14:textId="77777777" w:rsidR="003F6D0F" w:rsidRDefault="003F6D0F" w:rsidP="003F6D0F">
      <w:pPr>
        <w:pStyle w:val="PL"/>
      </w:pPr>
      <w:r>
        <w:t xml:space="preserve">          description: &gt;</w:t>
      </w:r>
    </w:p>
    <w:p w14:paraId="75D3BE43" w14:textId="77777777" w:rsidR="003F6D0F" w:rsidRDefault="003F6D0F" w:rsidP="003F6D0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7371077" w14:textId="77777777" w:rsidR="003F6D0F" w:rsidRDefault="003F6D0F" w:rsidP="003F6D0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67F9672" w14:textId="77777777" w:rsidR="003F6D0F" w:rsidRDefault="003F6D0F" w:rsidP="003F6D0F">
      <w:pPr>
        <w:pStyle w:val="PL"/>
        <w:rPr>
          <w:rFonts w:cs="Courier New"/>
          <w:szCs w:val="16"/>
        </w:rPr>
      </w:pPr>
      <w:r>
        <w:t xml:space="preserve">           </w:t>
      </w:r>
      <w:r>
        <w:rPr>
          <w:rFonts w:cs="Arial"/>
          <w:szCs w:val="18"/>
          <w:lang w:eastAsia="zh-CN"/>
        </w:rPr>
        <w:t xml:space="preserve"> omitted.</w:t>
      </w:r>
    </w:p>
    <w:p w14:paraId="17BB7EDD" w14:textId="77777777" w:rsidR="003F6D0F" w:rsidRDefault="003F6D0F" w:rsidP="003F6D0F">
      <w:pPr>
        <w:pStyle w:val="PL"/>
      </w:pPr>
      <w:r>
        <w:t xml:space="preserve">        </w:t>
      </w:r>
      <w:r>
        <w:rPr>
          <w:rFonts w:hint="eastAsia"/>
          <w:lang w:eastAsia="zh-CN"/>
        </w:rPr>
        <w:t>d</w:t>
      </w:r>
      <w:r>
        <w:rPr>
          <w:lang w:eastAsia="zh-CN"/>
        </w:rPr>
        <w:t>istThresholds</w:t>
      </w:r>
      <w:r>
        <w:t>:</w:t>
      </w:r>
    </w:p>
    <w:p w14:paraId="0EFEAA0C" w14:textId="77777777" w:rsidR="003F6D0F" w:rsidRDefault="003F6D0F" w:rsidP="003F6D0F">
      <w:pPr>
        <w:pStyle w:val="PL"/>
      </w:pPr>
      <w:r>
        <w:t xml:space="preserve">          type: array</w:t>
      </w:r>
    </w:p>
    <w:p w14:paraId="5ACE45F4" w14:textId="77777777" w:rsidR="003F6D0F" w:rsidRDefault="003F6D0F" w:rsidP="003F6D0F">
      <w:pPr>
        <w:pStyle w:val="PL"/>
      </w:pPr>
      <w:r>
        <w:t xml:space="preserve">          items:</w:t>
      </w:r>
    </w:p>
    <w:p w14:paraId="365E994D" w14:textId="77777777" w:rsidR="003F6D0F" w:rsidRDefault="003F6D0F" w:rsidP="003F6D0F">
      <w:pPr>
        <w:pStyle w:val="PL"/>
      </w:pPr>
      <w:r>
        <w:t xml:space="preserve">            $ref: 'TS29571_CommonData.yaml#/components/schemas/Uinteger'</w:t>
      </w:r>
    </w:p>
    <w:p w14:paraId="662BFBE2" w14:textId="77777777" w:rsidR="003F6D0F" w:rsidRDefault="003F6D0F" w:rsidP="003F6D0F">
      <w:pPr>
        <w:pStyle w:val="PL"/>
      </w:pPr>
      <w:r>
        <w:t xml:space="preserve">          minItems: 1</w:t>
      </w:r>
    </w:p>
    <w:p w14:paraId="406AEFEF" w14:textId="77777777" w:rsidR="003F6D0F" w:rsidRDefault="003F6D0F" w:rsidP="003F6D0F">
      <w:pPr>
        <w:pStyle w:val="PL"/>
        <w:rPr>
          <w:lang w:val="en-US"/>
        </w:rPr>
      </w:pPr>
      <w:r>
        <w:t xml:space="preserve">          description: </w:t>
      </w:r>
      <w:r>
        <w:rPr>
          <w:lang w:eastAsia="zh-CN"/>
        </w:rPr>
        <w:t xml:space="preserve">Indicates the </w:t>
      </w:r>
      <w:r>
        <w:t>linear distance threshold.</w:t>
      </w:r>
    </w:p>
    <w:p w14:paraId="61836DB4" w14:textId="77777777" w:rsidR="003F6D0F" w:rsidRDefault="003F6D0F" w:rsidP="003F6D0F">
      <w:pPr>
        <w:pStyle w:val="PL"/>
      </w:pPr>
    </w:p>
    <w:p w14:paraId="0A146FFB" w14:textId="77777777" w:rsidR="003F6D0F" w:rsidRDefault="003F6D0F" w:rsidP="003F6D0F">
      <w:pPr>
        <w:pStyle w:val="PL"/>
      </w:pPr>
      <w:r>
        <w:t xml:space="preserve">    PduSessionInfo:</w:t>
      </w:r>
    </w:p>
    <w:p w14:paraId="4D189EA3" w14:textId="77777777" w:rsidR="003F6D0F" w:rsidRDefault="003F6D0F" w:rsidP="003F6D0F">
      <w:pPr>
        <w:pStyle w:val="PL"/>
      </w:pPr>
      <w:r>
        <w:t xml:space="preserve">      description: Represents combination of PDU Session parameter(s) information.</w:t>
      </w:r>
    </w:p>
    <w:p w14:paraId="448AC4BB" w14:textId="77777777" w:rsidR="003F6D0F" w:rsidRDefault="003F6D0F" w:rsidP="003F6D0F">
      <w:pPr>
        <w:pStyle w:val="PL"/>
      </w:pPr>
      <w:r>
        <w:t xml:space="preserve">      type: object</w:t>
      </w:r>
    </w:p>
    <w:p w14:paraId="1AAA1AE5" w14:textId="77777777" w:rsidR="003F6D0F" w:rsidRDefault="003F6D0F" w:rsidP="003F6D0F">
      <w:pPr>
        <w:pStyle w:val="PL"/>
      </w:pPr>
      <w:r>
        <w:t xml:space="preserve">      properties:</w:t>
      </w:r>
    </w:p>
    <w:p w14:paraId="0AD67852" w14:textId="77777777" w:rsidR="003F6D0F" w:rsidRDefault="003F6D0F" w:rsidP="003F6D0F">
      <w:pPr>
        <w:pStyle w:val="PL"/>
      </w:pPr>
      <w:r>
        <w:t xml:space="preserve">        pduSessType:</w:t>
      </w:r>
    </w:p>
    <w:p w14:paraId="60D28CF2" w14:textId="77777777" w:rsidR="003F6D0F" w:rsidRDefault="003F6D0F" w:rsidP="003F6D0F">
      <w:pPr>
        <w:pStyle w:val="PL"/>
      </w:pPr>
      <w:r>
        <w:t xml:space="preserve">          $ref: 'TS29571_CommonData.yaml#/components/schemas/PduSessionType'</w:t>
      </w:r>
    </w:p>
    <w:p w14:paraId="087611BC" w14:textId="77777777" w:rsidR="003F6D0F" w:rsidRDefault="003F6D0F" w:rsidP="003F6D0F">
      <w:pPr>
        <w:pStyle w:val="PL"/>
      </w:pPr>
      <w:r>
        <w:t xml:space="preserve">        sscMode:</w:t>
      </w:r>
    </w:p>
    <w:p w14:paraId="34930967" w14:textId="77777777" w:rsidR="003F6D0F" w:rsidRDefault="003F6D0F" w:rsidP="003F6D0F">
      <w:pPr>
        <w:pStyle w:val="PL"/>
      </w:pPr>
      <w:r>
        <w:t xml:space="preserve">          $ref: 'TS29571_CommonData.yaml#/components/schemas/SscMode'</w:t>
      </w:r>
    </w:p>
    <w:p w14:paraId="07DC7F6D" w14:textId="77777777" w:rsidR="003F6D0F" w:rsidRDefault="003F6D0F" w:rsidP="003F6D0F">
      <w:pPr>
        <w:pStyle w:val="PL"/>
      </w:pPr>
      <w:r>
        <w:t xml:space="preserve">        accessTypes:</w:t>
      </w:r>
    </w:p>
    <w:p w14:paraId="31112542" w14:textId="77777777" w:rsidR="003F6D0F" w:rsidRDefault="003F6D0F" w:rsidP="003F6D0F">
      <w:pPr>
        <w:pStyle w:val="PL"/>
        <w:rPr>
          <w:lang w:val="en-US"/>
        </w:rPr>
      </w:pPr>
      <w:r>
        <w:rPr>
          <w:lang w:val="en-US"/>
        </w:rPr>
        <w:t xml:space="preserve">          type: array</w:t>
      </w:r>
    </w:p>
    <w:p w14:paraId="79CF1257" w14:textId="77777777" w:rsidR="003F6D0F" w:rsidRDefault="003F6D0F" w:rsidP="003F6D0F">
      <w:pPr>
        <w:pStyle w:val="PL"/>
        <w:rPr>
          <w:lang w:val="en-US"/>
        </w:rPr>
      </w:pPr>
      <w:r>
        <w:rPr>
          <w:lang w:val="en-US"/>
        </w:rPr>
        <w:t xml:space="preserve">          items:</w:t>
      </w:r>
    </w:p>
    <w:p w14:paraId="17FF8ABF" w14:textId="77777777" w:rsidR="003F6D0F" w:rsidRDefault="003F6D0F" w:rsidP="003F6D0F">
      <w:pPr>
        <w:pStyle w:val="PL"/>
      </w:pPr>
      <w:r>
        <w:t xml:space="preserve">         </w:t>
      </w:r>
      <w:r>
        <w:rPr>
          <w:lang w:val="en-US"/>
        </w:rPr>
        <w:t xml:space="preserve">  </w:t>
      </w:r>
      <w:r>
        <w:t xml:space="preserve"> $ref: 'TS29571_CommonData.yaml#/components/schemas/AccessType'</w:t>
      </w:r>
    </w:p>
    <w:p w14:paraId="417A6DAB" w14:textId="77777777" w:rsidR="003F6D0F" w:rsidRDefault="003F6D0F" w:rsidP="003F6D0F">
      <w:pPr>
        <w:pStyle w:val="PL"/>
      </w:pPr>
      <w:r>
        <w:rPr>
          <w:lang w:val="en-US"/>
        </w:rPr>
        <w:t xml:space="preserve">          </w:t>
      </w:r>
      <w:r>
        <w:t>minItems: 1</w:t>
      </w:r>
    </w:p>
    <w:p w14:paraId="10CE2060" w14:textId="77777777" w:rsidR="003F6D0F" w:rsidRDefault="003F6D0F" w:rsidP="003F6D0F">
      <w:pPr>
        <w:pStyle w:val="PL"/>
      </w:pPr>
    </w:p>
    <w:p w14:paraId="4EBCC1E4" w14:textId="77777777" w:rsidR="003F6D0F" w:rsidRDefault="003F6D0F" w:rsidP="003F6D0F">
      <w:pPr>
        <w:pStyle w:val="PL"/>
        <w:rPr>
          <w:lang w:val="en-US"/>
        </w:rPr>
      </w:pPr>
      <w:r>
        <w:rPr>
          <w:lang w:val="en-US"/>
        </w:rPr>
        <w:lastRenderedPageBreak/>
        <w:t xml:space="preserve">    PfdDeterminationInfo:</w:t>
      </w:r>
    </w:p>
    <w:p w14:paraId="3A671874" w14:textId="77777777" w:rsidR="003F6D0F" w:rsidRDefault="003F6D0F" w:rsidP="003F6D0F">
      <w:pPr>
        <w:pStyle w:val="PL"/>
        <w:rPr>
          <w:lang w:val="en-US"/>
        </w:rPr>
      </w:pPr>
      <w:r>
        <w:rPr>
          <w:rFonts w:eastAsia="Batang"/>
        </w:rPr>
        <w:t xml:space="preserve">      description: Represents the PFD Determination information for a known application identifier.</w:t>
      </w:r>
    </w:p>
    <w:p w14:paraId="2021DEB4" w14:textId="77777777" w:rsidR="003F6D0F" w:rsidRDefault="003F6D0F" w:rsidP="003F6D0F">
      <w:pPr>
        <w:pStyle w:val="PL"/>
        <w:rPr>
          <w:lang w:val="en-US"/>
        </w:rPr>
      </w:pPr>
      <w:r>
        <w:rPr>
          <w:lang w:val="en-US"/>
        </w:rPr>
        <w:t xml:space="preserve">      type: object</w:t>
      </w:r>
    </w:p>
    <w:p w14:paraId="4E695A95" w14:textId="77777777" w:rsidR="003F6D0F" w:rsidRDefault="003F6D0F" w:rsidP="003F6D0F">
      <w:pPr>
        <w:pStyle w:val="PL"/>
        <w:rPr>
          <w:lang w:val="en-US"/>
        </w:rPr>
      </w:pPr>
      <w:r>
        <w:rPr>
          <w:lang w:val="en-US"/>
        </w:rPr>
        <w:t xml:space="preserve">      properties:</w:t>
      </w:r>
    </w:p>
    <w:p w14:paraId="3AC4F300" w14:textId="77777777" w:rsidR="003F6D0F" w:rsidRDefault="003F6D0F" w:rsidP="003F6D0F">
      <w:pPr>
        <w:pStyle w:val="PL"/>
        <w:rPr>
          <w:lang w:val="en-US"/>
        </w:rPr>
      </w:pPr>
      <w:r>
        <w:rPr>
          <w:lang w:val="en-US"/>
        </w:rPr>
        <w:t xml:space="preserve">        appId:</w:t>
      </w:r>
    </w:p>
    <w:p w14:paraId="30AB1DEB" w14:textId="77777777" w:rsidR="003F6D0F" w:rsidRDefault="003F6D0F" w:rsidP="003F6D0F">
      <w:pPr>
        <w:pStyle w:val="PL"/>
        <w:rPr>
          <w:lang w:val="en-US"/>
        </w:rPr>
      </w:pPr>
      <w:r>
        <w:rPr>
          <w:lang w:val="en-US"/>
        </w:rPr>
        <w:t xml:space="preserve">          $ref: 'TS29571_CommonData.yaml#/components/schemas/ApplicationId'</w:t>
      </w:r>
    </w:p>
    <w:p w14:paraId="2FA78ED3" w14:textId="77777777" w:rsidR="003F6D0F" w:rsidRDefault="003F6D0F" w:rsidP="003F6D0F">
      <w:pPr>
        <w:pStyle w:val="PL"/>
      </w:pPr>
      <w:r>
        <w:t xml:space="preserve">        snssai:</w:t>
      </w:r>
    </w:p>
    <w:p w14:paraId="4A1EEEF2" w14:textId="77777777" w:rsidR="003F6D0F" w:rsidRDefault="003F6D0F" w:rsidP="003F6D0F">
      <w:pPr>
        <w:pStyle w:val="PL"/>
      </w:pPr>
      <w:r>
        <w:t xml:space="preserve">          $ref: 'TS29571_CommonData.yaml#/components/schemas/Snssai'</w:t>
      </w:r>
    </w:p>
    <w:p w14:paraId="1FC19FE5" w14:textId="77777777" w:rsidR="003F6D0F" w:rsidRDefault="003F6D0F" w:rsidP="003F6D0F">
      <w:pPr>
        <w:pStyle w:val="PL"/>
      </w:pPr>
      <w:r>
        <w:t xml:space="preserve">        dnn:</w:t>
      </w:r>
    </w:p>
    <w:p w14:paraId="621FCFD5" w14:textId="77777777" w:rsidR="003F6D0F" w:rsidRDefault="003F6D0F" w:rsidP="003F6D0F">
      <w:pPr>
        <w:pStyle w:val="PL"/>
      </w:pPr>
      <w:r>
        <w:t xml:space="preserve">          $ref: 'TS29571_CommonData.yaml#/components/schemas/Dnn'</w:t>
      </w:r>
    </w:p>
    <w:p w14:paraId="79750EB1" w14:textId="77777777" w:rsidR="003F6D0F" w:rsidRDefault="003F6D0F" w:rsidP="003F6D0F">
      <w:pPr>
        <w:pStyle w:val="PL"/>
        <w:rPr>
          <w:lang w:val="en-US"/>
        </w:rPr>
      </w:pPr>
      <w:r>
        <w:rPr>
          <w:lang w:val="en-US"/>
        </w:rPr>
        <w:t xml:space="preserve">        flowDescriptions:</w:t>
      </w:r>
    </w:p>
    <w:p w14:paraId="1AC1A738" w14:textId="77777777" w:rsidR="003F6D0F" w:rsidRDefault="003F6D0F" w:rsidP="003F6D0F">
      <w:pPr>
        <w:pStyle w:val="PL"/>
        <w:rPr>
          <w:lang w:val="en-US"/>
        </w:rPr>
      </w:pPr>
      <w:r>
        <w:rPr>
          <w:lang w:val="en-US"/>
        </w:rPr>
        <w:t xml:space="preserve">          type: array</w:t>
      </w:r>
    </w:p>
    <w:p w14:paraId="1238E032" w14:textId="77777777" w:rsidR="003F6D0F" w:rsidRDefault="003F6D0F" w:rsidP="003F6D0F">
      <w:pPr>
        <w:pStyle w:val="PL"/>
        <w:rPr>
          <w:lang w:val="en-US"/>
        </w:rPr>
      </w:pPr>
      <w:r>
        <w:rPr>
          <w:lang w:val="en-US"/>
        </w:rPr>
        <w:t xml:space="preserve">          items:</w:t>
      </w:r>
    </w:p>
    <w:p w14:paraId="2AFD9144" w14:textId="77777777" w:rsidR="003F6D0F" w:rsidRDefault="003F6D0F" w:rsidP="003F6D0F">
      <w:pPr>
        <w:pStyle w:val="PL"/>
        <w:rPr>
          <w:lang w:val="en-US"/>
        </w:rPr>
      </w:pPr>
      <w:r>
        <w:rPr>
          <w:lang w:val="en-US"/>
        </w:rPr>
        <w:t xml:space="preserve">            type: string</w:t>
      </w:r>
    </w:p>
    <w:p w14:paraId="5CBAB2E5" w14:textId="77777777" w:rsidR="003F6D0F" w:rsidRDefault="003F6D0F" w:rsidP="003F6D0F">
      <w:pPr>
        <w:pStyle w:val="PL"/>
      </w:pPr>
      <w:r>
        <w:rPr>
          <w:lang w:val="en-US"/>
        </w:rPr>
        <w:t xml:space="preserve">          </w:t>
      </w:r>
      <w:r>
        <w:t>minItems: 1</w:t>
      </w:r>
    </w:p>
    <w:p w14:paraId="016DE931" w14:textId="77777777" w:rsidR="003F6D0F" w:rsidRDefault="003F6D0F" w:rsidP="003F6D0F">
      <w:pPr>
        <w:pStyle w:val="PL"/>
        <w:rPr>
          <w:lang w:eastAsia="zh-CN"/>
        </w:rPr>
      </w:pPr>
      <w:r>
        <w:t xml:space="preserve">          description: </w:t>
      </w:r>
      <w:r>
        <w:rPr>
          <w:lang w:eastAsia="zh-CN"/>
        </w:rPr>
        <w:t>&gt;</w:t>
      </w:r>
    </w:p>
    <w:p w14:paraId="7097A2C9" w14:textId="77777777" w:rsidR="003F6D0F" w:rsidRDefault="003F6D0F" w:rsidP="003F6D0F">
      <w:pPr>
        <w:pStyle w:val="PL"/>
      </w:pPr>
      <w:r>
        <w:rPr>
          <w:rFonts w:cs="Courier New"/>
          <w:szCs w:val="16"/>
        </w:rPr>
        <w:t xml:space="preserve">            </w:t>
      </w:r>
      <w:r>
        <w:t>Represents a 3-tuple with protocol, server ip and server port for UL/DL</w:t>
      </w:r>
    </w:p>
    <w:p w14:paraId="044CFCC0" w14:textId="77777777" w:rsidR="003F6D0F" w:rsidRDefault="003F6D0F" w:rsidP="003F6D0F">
      <w:pPr>
        <w:pStyle w:val="PL"/>
      </w:pPr>
      <w:r>
        <w:rPr>
          <w:rFonts w:cs="Courier New"/>
          <w:szCs w:val="16"/>
        </w:rPr>
        <w:t xml:space="preserve">           </w:t>
      </w:r>
      <w:r>
        <w:t xml:space="preserve"> application traffic. The content of the string has the same encoding as the IPFilterRule</w:t>
      </w:r>
    </w:p>
    <w:p w14:paraId="1888F6D8" w14:textId="77777777" w:rsidR="003F6D0F" w:rsidRDefault="003F6D0F" w:rsidP="003F6D0F">
      <w:pPr>
        <w:pStyle w:val="PL"/>
        <w:rPr>
          <w:lang w:val="en-US"/>
        </w:rPr>
      </w:pPr>
      <w:r>
        <w:t xml:space="preserve">            AVP value as defined in IETF RFC 6733.</w:t>
      </w:r>
    </w:p>
    <w:p w14:paraId="59726C92" w14:textId="77777777" w:rsidR="003F6D0F" w:rsidRDefault="003F6D0F" w:rsidP="003F6D0F">
      <w:pPr>
        <w:pStyle w:val="PL"/>
      </w:pPr>
      <w:r>
        <w:t xml:space="preserve">        urls:</w:t>
      </w:r>
    </w:p>
    <w:p w14:paraId="15BC0E69" w14:textId="77777777" w:rsidR="003F6D0F" w:rsidRDefault="003F6D0F" w:rsidP="003F6D0F">
      <w:pPr>
        <w:pStyle w:val="PL"/>
      </w:pPr>
      <w:r>
        <w:t xml:space="preserve">          type: array</w:t>
      </w:r>
    </w:p>
    <w:p w14:paraId="6A817ECD" w14:textId="77777777" w:rsidR="003F6D0F" w:rsidRDefault="003F6D0F" w:rsidP="003F6D0F">
      <w:pPr>
        <w:pStyle w:val="PL"/>
      </w:pPr>
      <w:r>
        <w:t xml:space="preserve">          items:</w:t>
      </w:r>
    </w:p>
    <w:p w14:paraId="04EA6235" w14:textId="77777777" w:rsidR="003F6D0F" w:rsidRDefault="003F6D0F" w:rsidP="003F6D0F">
      <w:pPr>
        <w:pStyle w:val="PL"/>
      </w:pPr>
      <w:r>
        <w:t xml:space="preserve">            type: string</w:t>
      </w:r>
    </w:p>
    <w:p w14:paraId="2EC635AA" w14:textId="77777777" w:rsidR="003F6D0F" w:rsidRDefault="003F6D0F" w:rsidP="003F6D0F">
      <w:pPr>
        <w:pStyle w:val="PL"/>
      </w:pPr>
      <w:r>
        <w:t xml:space="preserve">          minItems: 1</w:t>
      </w:r>
    </w:p>
    <w:p w14:paraId="05058D42" w14:textId="77777777" w:rsidR="003F6D0F" w:rsidRDefault="003F6D0F" w:rsidP="003F6D0F">
      <w:pPr>
        <w:pStyle w:val="PL"/>
      </w:pPr>
      <w:r>
        <w:t xml:space="preserve">          description: Represents the significant parts of the URL to be matched, e.g. host name.</w:t>
      </w:r>
    </w:p>
    <w:p w14:paraId="4108CFEE" w14:textId="77777777" w:rsidR="003F6D0F" w:rsidRDefault="003F6D0F" w:rsidP="003F6D0F">
      <w:pPr>
        <w:pStyle w:val="PL"/>
      </w:pPr>
      <w:r>
        <w:t xml:space="preserve">        domainNames:</w:t>
      </w:r>
    </w:p>
    <w:p w14:paraId="0A1DA4B9" w14:textId="77777777" w:rsidR="003F6D0F" w:rsidRDefault="003F6D0F" w:rsidP="003F6D0F">
      <w:pPr>
        <w:pStyle w:val="PL"/>
      </w:pPr>
      <w:r>
        <w:t xml:space="preserve">          type: array</w:t>
      </w:r>
    </w:p>
    <w:p w14:paraId="2E44F6B8" w14:textId="77777777" w:rsidR="003F6D0F" w:rsidRDefault="003F6D0F" w:rsidP="003F6D0F">
      <w:pPr>
        <w:pStyle w:val="PL"/>
      </w:pPr>
      <w:r>
        <w:t xml:space="preserve">          items:</w:t>
      </w:r>
    </w:p>
    <w:p w14:paraId="26B9BC73" w14:textId="77777777" w:rsidR="003F6D0F" w:rsidRDefault="003F6D0F" w:rsidP="003F6D0F">
      <w:pPr>
        <w:pStyle w:val="PL"/>
      </w:pPr>
      <w:r>
        <w:t xml:space="preserve">            type: string</w:t>
      </w:r>
    </w:p>
    <w:p w14:paraId="3E7F45D2" w14:textId="77777777" w:rsidR="003F6D0F" w:rsidRDefault="003F6D0F" w:rsidP="003F6D0F">
      <w:pPr>
        <w:pStyle w:val="PL"/>
      </w:pPr>
      <w:r>
        <w:t xml:space="preserve">          minItems: 1</w:t>
      </w:r>
    </w:p>
    <w:p w14:paraId="33A64C0D" w14:textId="77777777" w:rsidR="003F6D0F" w:rsidRDefault="003F6D0F" w:rsidP="003F6D0F">
      <w:pPr>
        <w:pStyle w:val="PL"/>
      </w:pPr>
      <w:r>
        <w:t xml:space="preserve">          description: Represents Domain name matching criteria.</w:t>
      </w:r>
    </w:p>
    <w:p w14:paraId="0DC0627F" w14:textId="77777777" w:rsidR="003F6D0F" w:rsidRDefault="003F6D0F" w:rsidP="003F6D0F">
      <w:pPr>
        <w:pStyle w:val="PL"/>
      </w:pPr>
      <w:r>
        <w:t xml:space="preserve">        dnProtocol:</w:t>
      </w:r>
    </w:p>
    <w:p w14:paraId="288F5876" w14:textId="77777777" w:rsidR="003F6D0F" w:rsidRDefault="003F6D0F" w:rsidP="003F6D0F">
      <w:pPr>
        <w:pStyle w:val="PL"/>
      </w:pPr>
      <w:r>
        <w:t xml:space="preserve">          $ref: 'TS29122_PfdManagement.yaml#/components/schemas/DomainNameProtocol'</w:t>
      </w:r>
    </w:p>
    <w:p w14:paraId="1E4174CC" w14:textId="77777777" w:rsidR="003F6D0F" w:rsidRDefault="003F6D0F" w:rsidP="003F6D0F">
      <w:pPr>
        <w:pStyle w:val="PL"/>
      </w:pPr>
      <w:r>
        <w:t xml:space="preserve">        pfdConfidence:</w:t>
      </w:r>
    </w:p>
    <w:p w14:paraId="502A65FD" w14:textId="77777777" w:rsidR="003F6D0F" w:rsidRDefault="003F6D0F" w:rsidP="003F6D0F">
      <w:pPr>
        <w:pStyle w:val="PL"/>
      </w:pPr>
      <w:r>
        <w:t xml:space="preserve">          $ref: 'TS29571_CommonData.yaml#/components/schemas/Uinteger'</w:t>
      </w:r>
    </w:p>
    <w:p w14:paraId="05977760" w14:textId="77777777" w:rsidR="003F6D0F" w:rsidRDefault="003F6D0F" w:rsidP="003F6D0F">
      <w:pPr>
        <w:pStyle w:val="PL"/>
      </w:pPr>
      <w:r>
        <w:t xml:space="preserve">      required:</w:t>
      </w:r>
    </w:p>
    <w:p w14:paraId="1ECB56E6" w14:textId="77777777" w:rsidR="003F6D0F" w:rsidRDefault="003F6D0F" w:rsidP="003F6D0F">
      <w:pPr>
        <w:pStyle w:val="PL"/>
      </w:pPr>
      <w:r>
        <w:t xml:space="preserve">        - appId</w:t>
      </w:r>
    </w:p>
    <w:p w14:paraId="79D171CB" w14:textId="77777777" w:rsidR="003F6D0F" w:rsidRDefault="003F6D0F" w:rsidP="003F6D0F">
      <w:pPr>
        <w:pStyle w:val="PL"/>
      </w:pPr>
    </w:p>
    <w:p w14:paraId="73077A72" w14:textId="77777777" w:rsidR="003F6D0F" w:rsidRDefault="003F6D0F" w:rsidP="003F6D0F">
      <w:pPr>
        <w:pStyle w:val="PL"/>
      </w:pPr>
      <w:r>
        <w:t xml:space="preserve">    PduSesTrafficInfo:</w:t>
      </w:r>
    </w:p>
    <w:p w14:paraId="00F15171" w14:textId="77777777" w:rsidR="003F6D0F" w:rsidRDefault="003F6D0F" w:rsidP="003F6D0F">
      <w:pPr>
        <w:pStyle w:val="PL"/>
      </w:pPr>
      <w:r>
        <w:t xml:space="preserve">      description: Represents the PDU Set traffic analytics information.</w:t>
      </w:r>
    </w:p>
    <w:p w14:paraId="44CE106D" w14:textId="77777777" w:rsidR="003F6D0F" w:rsidRDefault="003F6D0F" w:rsidP="003F6D0F">
      <w:pPr>
        <w:pStyle w:val="PL"/>
      </w:pPr>
      <w:r>
        <w:t xml:space="preserve">      type: object</w:t>
      </w:r>
    </w:p>
    <w:p w14:paraId="3058FE2A" w14:textId="77777777" w:rsidR="003F6D0F" w:rsidRDefault="003F6D0F" w:rsidP="003F6D0F">
      <w:pPr>
        <w:pStyle w:val="PL"/>
      </w:pPr>
      <w:r>
        <w:t xml:space="preserve">      properties:</w:t>
      </w:r>
    </w:p>
    <w:p w14:paraId="611B6B05" w14:textId="77777777" w:rsidR="003F6D0F" w:rsidRDefault="003F6D0F" w:rsidP="003F6D0F">
      <w:pPr>
        <w:pStyle w:val="PL"/>
      </w:pPr>
      <w:r>
        <w:t xml:space="preserve">        </w:t>
      </w:r>
      <w:r>
        <w:rPr>
          <w:lang w:eastAsia="zh-CN"/>
        </w:rPr>
        <w:t>supis</w:t>
      </w:r>
      <w:r>
        <w:t>:</w:t>
      </w:r>
    </w:p>
    <w:p w14:paraId="73E58FE1" w14:textId="77777777" w:rsidR="003F6D0F" w:rsidRDefault="003F6D0F" w:rsidP="003F6D0F">
      <w:pPr>
        <w:pStyle w:val="PL"/>
      </w:pPr>
      <w:r>
        <w:t xml:space="preserve">          type: array</w:t>
      </w:r>
    </w:p>
    <w:p w14:paraId="48CDAE9D" w14:textId="77777777" w:rsidR="003F6D0F" w:rsidRDefault="003F6D0F" w:rsidP="003F6D0F">
      <w:pPr>
        <w:pStyle w:val="PL"/>
      </w:pPr>
      <w:r>
        <w:t xml:space="preserve">          items:</w:t>
      </w:r>
    </w:p>
    <w:p w14:paraId="15B08AE3" w14:textId="77777777" w:rsidR="003F6D0F" w:rsidRDefault="003F6D0F" w:rsidP="003F6D0F">
      <w:pPr>
        <w:pStyle w:val="PL"/>
      </w:pPr>
      <w:r>
        <w:t xml:space="preserve">            $ref: 'TS29571_CommonData.yaml#/components/schemas/Supi'</w:t>
      </w:r>
    </w:p>
    <w:p w14:paraId="30CCF5BD" w14:textId="77777777" w:rsidR="003F6D0F" w:rsidRDefault="003F6D0F" w:rsidP="003F6D0F">
      <w:pPr>
        <w:pStyle w:val="PL"/>
      </w:pPr>
      <w:r>
        <w:t xml:space="preserve">          minItems: 1</w:t>
      </w:r>
    </w:p>
    <w:p w14:paraId="41FC343E" w14:textId="77777777" w:rsidR="003F6D0F" w:rsidRDefault="003F6D0F" w:rsidP="003F6D0F">
      <w:pPr>
        <w:pStyle w:val="PL"/>
      </w:pPr>
      <w:r>
        <w:t xml:space="preserve">        dnn:</w:t>
      </w:r>
    </w:p>
    <w:p w14:paraId="036D0D89" w14:textId="77777777" w:rsidR="003F6D0F" w:rsidRDefault="003F6D0F" w:rsidP="003F6D0F">
      <w:pPr>
        <w:pStyle w:val="PL"/>
      </w:pPr>
      <w:r>
        <w:t xml:space="preserve">          $ref: 'TS29571_CommonData.yaml#/components/schemas/Dnn'</w:t>
      </w:r>
    </w:p>
    <w:p w14:paraId="09AD008A" w14:textId="77777777" w:rsidR="003F6D0F" w:rsidRDefault="003F6D0F" w:rsidP="003F6D0F">
      <w:pPr>
        <w:pStyle w:val="PL"/>
      </w:pPr>
      <w:r>
        <w:t xml:space="preserve">        snssai:</w:t>
      </w:r>
    </w:p>
    <w:p w14:paraId="4CFA5159" w14:textId="77777777" w:rsidR="003F6D0F" w:rsidRDefault="003F6D0F" w:rsidP="003F6D0F">
      <w:pPr>
        <w:pStyle w:val="PL"/>
      </w:pPr>
      <w:r>
        <w:t xml:space="preserve">          $ref: 'TS29571_CommonData.yaml#/components/schemas/Snssai'</w:t>
      </w:r>
    </w:p>
    <w:p w14:paraId="3A0FAB68" w14:textId="77777777" w:rsidR="003F6D0F" w:rsidRDefault="003F6D0F" w:rsidP="003F6D0F">
      <w:pPr>
        <w:pStyle w:val="PL"/>
      </w:pPr>
      <w:r>
        <w:t xml:space="preserve">        </w:t>
      </w:r>
      <w:r>
        <w:rPr>
          <w:lang w:eastAsia="zh-CN"/>
        </w:rPr>
        <w:t>tdMatchTrafs</w:t>
      </w:r>
      <w:r>
        <w:t>:</w:t>
      </w:r>
    </w:p>
    <w:p w14:paraId="062F9A17" w14:textId="77777777" w:rsidR="003F6D0F" w:rsidRDefault="003F6D0F" w:rsidP="003F6D0F">
      <w:pPr>
        <w:pStyle w:val="PL"/>
      </w:pPr>
      <w:r>
        <w:t xml:space="preserve">          type: array</w:t>
      </w:r>
    </w:p>
    <w:p w14:paraId="6B3707A5" w14:textId="77777777" w:rsidR="003F6D0F" w:rsidRDefault="003F6D0F" w:rsidP="003F6D0F">
      <w:pPr>
        <w:pStyle w:val="PL"/>
      </w:pPr>
      <w:r>
        <w:t xml:space="preserve">          items:</w:t>
      </w:r>
    </w:p>
    <w:p w14:paraId="392D33FC" w14:textId="77777777" w:rsidR="003F6D0F" w:rsidRDefault="003F6D0F" w:rsidP="003F6D0F">
      <w:pPr>
        <w:pStyle w:val="PL"/>
      </w:pPr>
      <w:r>
        <w:t xml:space="preserve">            $ref: '#/components/schemas/</w:t>
      </w:r>
      <w:r>
        <w:rPr>
          <w:lang w:eastAsia="zh-CN"/>
        </w:rPr>
        <w:t>TdTraffic</w:t>
      </w:r>
      <w:r>
        <w:t>'</w:t>
      </w:r>
    </w:p>
    <w:p w14:paraId="16302BE2" w14:textId="77777777" w:rsidR="003F6D0F" w:rsidRDefault="003F6D0F" w:rsidP="003F6D0F">
      <w:pPr>
        <w:pStyle w:val="PL"/>
      </w:pPr>
      <w:r>
        <w:t xml:space="preserve">          minItems: 1</w:t>
      </w:r>
    </w:p>
    <w:p w14:paraId="51102EB4" w14:textId="77777777" w:rsidR="003F6D0F" w:rsidRDefault="003F6D0F" w:rsidP="003F6D0F">
      <w:pPr>
        <w:pStyle w:val="PL"/>
      </w:pPr>
      <w:r>
        <w:t xml:space="preserve">        </w:t>
      </w:r>
      <w:r>
        <w:rPr>
          <w:lang w:eastAsia="zh-CN"/>
        </w:rPr>
        <w:t>tdUnmatchTrafs</w:t>
      </w:r>
      <w:r>
        <w:t>:</w:t>
      </w:r>
    </w:p>
    <w:p w14:paraId="74DC92AB" w14:textId="77777777" w:rsidR="003F6D0F" w:rsidRDefault="003F6D0F" w:rsidP="003F6D0F">
      <w:pPr>
        <w:pStyle w:val="PL"/>
      </w:pPr>
      <w:r>
        <w:t xml:space="preserve">          type: array</w:t>
      </w:r>
    </w:p>
    <w:p w14:paraId="4CF39DCF" w14:textId="77777777" w:rsidR="003F6D0F" w:rsidRDefault="003F6D0F" w:rsidP="003F6D0F">
      <w:pPr>
        <w:pStyle w:val="PL"/>
      </w:pPr>
      <w:r>
        <w:t xml:space="preserve">          items:</w:t>
      </w:r>
    </w:p>
    <w:p w14:paraId="38F9F96C" w14:textId="77777777" w:rsidR="003F6D0F" w:rsidRDefault="003F6D0F" w:rsidP="003F6D0F">
      <w:pPr>
        <w:pStyle w:val="PL"/>
      </w:pPr>
      <w:r>
        <w:t xml:space="preserve">            $ref: '#/components/schemas/</w:t>
      </w:r>
      <w:r>
        <w:rPr>
          <w:lang w:eastAsia="zh-CN"/>
        </w:rPr>
        <w:t>TdTraffic</w:t>
      </w:r>
      <w:r>
        <w:t>'</w:t>
      </w:r>
    </w:p>
    <w:p w14:paraId="68E27B4D" w14:textId="77777777" w:rsidR="003F6D0F" w:rsidRDefault="003F6D0F" w:rsidP="003F6D0F">
      <w:pPr>
        <w:pStyle w:val="PL"/>
      </w:pPr>
      <w:r>
        <w:t xml:space="preserve">          minItems: 1</w:t>
      </w:r>
    </w:p>
    <w:p w14:paraId="53A1155C" w14:textId="77777777" w:rsidR="003F6D0F" w:rsidRDefault="003F6D0F" w:rsidP="003F6D0F">
      <w:pPr>
        <w:pStyle w:val="PL"/>
      </w:pPr>
      <w:r>
        <w:t xml:space="preserve">      allOf:</w:t>
      </w:r>
    </w:p>
    <w:p w14:paraId="65BD42D6" w14:textId="77777777" w:rsidR="003F6D0F" w:rsidRDefault="003F6D0F" w:rsidP="003F6D0F">
      <w:pPr>
        <w:pStyle w:val="PL"/>
      </w:pPr>
      <w:r>
        <w:t xml:space="preserve">        - anyOf:</w:t>
      </w:r>
    </w:p>
    <w:p w14:paraId="28B9F278" w14:textId="77777777" w:rsidR="003F6D0F" w:rsidRDefault="003F6D0F" w:rsidP="003F6D0F">
      <w:pPr>
        <w:pStyle w:val="PL"/>
      </w:pPr>
      <w:r>
        <w:t xml:space="preserve">          - required: [dnn]</w:t>
      </w:r>
    </w:p>
    <w:p w14:paraId="0097C090" w14:textId="77777777" w:rsidR="003F6D0F" w:rsidRDefault="003F6D0F" w:rsidP="003F6D0F">
      <w:pPr>
        <w:pStyle w:val="PL"/>
      </w:pPr>
      <w:r>
        <w:t xml:space="preserve">          - required: [snssai]</w:t>
      </w:r>
    </w:p>
    <w:p w14:paraId="58C2F50E" w14:textId="77777777" w:rsidR="003F6D0F" w:rsidRDefault="003F6D0F" w:rsidP="003F6D0F">
      <w:pPr>
        <w:pStyle w:val="PL"/>
      </w:pPr>
      <w:r>
        <w:t xml:space="preserve">        - anyOf:</w:t>
      </w:r>
    </w:p>
    <w:p w14:paraId="4A400263" w14:textId="77777777" w:rsidR="003F6D0F" w:rsidRDefault="003F6D0F" w:rsidP="003F6D0F">
      <w:pPr>
        <w:pStyle w:val="PL"/>
      </w:pPr>
      <w:r>
        <w:t xml:space="preserve">          - required: [tdMatchTrafs]</w:t>
      </w:r>
    </w:p>
    <w:p w14:paraId="14A86F47" w14:textId="77777777" w:rsidR="003F6D0F" w:rsidRDefault="003F6D0F" w:rsidP="003F6D0F">
      <w:pPr>
        <w:pStyle w:val="PL"/>
      </w:pPr>
      <w:r>
        <w:t xml:space="preserve">          - required: [tdUnmatchTrafs]</w:t>
      </w:r>
    </w:p>
    <w:p w14:paraId="1CC1AC12" w14:textId="77777777" w:rsidR="003F6D0F" w:rsidRDefault="003F6D0F" w:rsidP="003F6D0F">
      <w:pPr>
        <w:pStyle w:val="PL"/>
      </w:pPr>
    </w:p>
    <w:p w14:paraId="4CF2E7A2" w14:textId="77777777" w:rsidR="003F6D0F" w:rsidRDefault="003F6D0F" w:rsidP="003F6D0F">
      <w:pPr>
        <w:pStyle w:val="PL"/>
      </w:pPr>
      <w:r>
        <w:t xml:space="preserve">    </w:t>
      </w:r>
      <w:r>
        <w:rPr>
          <w:lang w:eastAsia="zh-CN"/>
        </w:rPr>
        <w:t>TdTraffic</w:t>
      </w:r>
      <w:r>
        <w:t>:</w:t>
      </w:r>
    </w:p>
    <w:p w14:paraId="1DAD1B6E" w14:textId="77777777" w:rsidR="003F6D0F" w:rsidRDefault="003F6D0F" w:rsidP="003F6D0F">
      <w:pPr>
        <w:pStyle w:val="PL"/>
      </w:pPr>
      <w:r>
        <w:t xml:space="preserve">      description: </w:t>
      </w:r>
      <w:r>
        <w:rPr>
          <w:lang w:eastAsia="zh-CN"/>
        </w:rPr>
        <w:t xml:space="preserve">Represents </w:t>
      </w:r>
      <w:r>
        <w:t>traffic that matches or unmatches Traffic Descriptor of URSP rule.</w:t>
      </w:r>
    </w:p>
    <w:p w14:paraId="1501FBD1" w14:textId="77777777" w:rsidR="003F6D0F" w:rsidRDefault="003F6D0F" w:rsidP="003F6D0F">
      <w:pPr>
        <w:pStyle w:val="PL"/>
      </w:pPr>
      <w:r>
        <w:t xml:space="preserve">      type: object</w:t>
      </w:r>
    </w:p>
    <w:p w14:paraId="082644E4" w14:textId="77777777" w:rsidR="003F6D0F" w:rsidRDefault="003F6D0F" w:rsidP="003F6D0F">
      <w:pPr>
        <w:pStyle w:val="PL"/>
      </w:pPr>
      <w:r>
        <w:t xml:space="preserve">      properties:</w:t>
      </w:r>
    </w:p>
    <w:p w14:paraId="3F2D88A3" w14:textId="77777777" w:rsidR="003F6D0F" w:rsidRDefault="003F6D0F" w:rsidP="003F6D0F">
      <w:pPr>
        <w:pStyle w:val="PL"/>
      </w:pPr>
      <w:r>
        <w:t xml:space="preserve">        </w:t>
      </w:r>
      <w:r>
        <w:rPr>
          <w:lang w:eastAsia="zh-CN"/>
        </w:rPr>
        <w:t>pduSesTrafReqs</w:t>
      </w:r>
      <w:r>
        <w:t>:</w:t>
      </w:r>
    </w:p>
    <w:p w14:paraId="50DFBCB1" w14:textId="77777777" w:rsidR="003F6D0F" w:rsidRDefault="003F6D0F" w:rsidP="003F6D0F">
      <w:pPr>
        <w:pStyle w:val="PL"/>
      </w:pPr>
      <w:r>
        <w:t xml:space="preserve">          type: array</w:t>
      </w:r>
    </w:p>
    <w:p w14:paraId="3256A639" w14:textId="77777777" w:rsidR="003F6D0F" w:rsidRDefault="003F6D0F" w:rsidP="003F6D0F">
      <w:pPr>
        <w:pStyle w:val="PL"/>
      </w:pPr>
      <w:r>
        <w:t xml:space="preserve">          items:</w:t>
      </w:r>
    </w:p>
    <w:p w14:paraId="41339CF8" w14:textId="77777777" w:rsidR="003F6D0F" w:rsidRDefault="003F6D0F" w:rsidP="003F6D0F">
      <w:pPr>
        <w:pStyle w:val="PL"/>
      </w:pPr>
      <w:r>
        <w:t xml:space="preserve">            $ref: '#/components/schemas/</w:t>
      </w:r>
      <w:r>
        <w:rPr>
          <w:lang w:eastAsia="zh-CN"/>
        </w:rPr>
        <w:t>PduSesTrafficReq</w:t>
      </w:r>
      <w:r>
        <w:t>'</w:t>
      </w:r>
    </w:p>
    <w:p w14:paraId="74199BC6" w14:textId="77777777" w:rsidR="003F6D0F" w:rsidRDefault="003F6D0F" w:rsidP="003F6D0F">
      <w:pPr>
        <w:pStyle w:val="PL"/>
      </w:pPr>
      <w:r>
        <w:t xml:space="preserve">          minItems: 1</w:t>
      </w:r>
    </w:p>
    <w:p w14:paraId="1579F84A" w14:textId="77777777" w:rsidR="003F6D0F" w:rsidRDefault="003F6D0F" w:rsidP="003F6D0F">
      <w:pPr>
        <w:pStyle w:val="PL"/>
      </w:pPr>
      <w:r>
        <w:lastRenderedPageBreak/>
        <w:t xml:space="preserve">        ulVol:</w:t>
      </w:r>
    </w:p>
    <w:p w14:paraId="0336DE04" w14:textId="77777777" w:rsidR="003F6D0F" w:rsidRDefault="003F6D0F" w:rsidP="003F6D0F">
      <w:pPr>
        <w:pStyle w:val="PL"/>
      </w:pPr>
      <w:r>
        <w:t xml:space="preserve">          $ref: 'TS29122_CommonData.yaml#/components/schemas/Volume'</w:t>
      </w:r>
    </w:p>
    <w:p w14:paraId="6AEFFC98" w14:textId="77777777" w:rsidR="003F6D0F" w:rsidRDefault="003F6D0F" w:rsidP="003F6D0F">
      <w:pPr>
        <w:pStyle w:val="PL"/>
      </w:pPr>
      <w:r>
        <w:t xml:space="preserve">        dlVol:</w:t>
      </w:r>
    </w:p>
    <w:p w14:paraId="13BA3575" w14:textId="77777777" w:rsidR="003F6D0F" w:rsidRDefault="003F6D0F" w:rsidP="003F6D0F">
      <w:pPr>
        <w:pStyle w:val="PL"/>
      </w:pPr>
      <w:r>
        <w:t xml:space="preserve">          $ref: 'TS29122_CommonData.yaml#/components/schemas/Volume'</w:t>
      </w:r>
    </w:p>
    <w:p w14:paraId="69A172A3" w14:textId="77777777" w:rsidR="003F6D0F" w:rsidRDefault="003F6D0F" w:rsidP="003F6D0F">
      <w:pPr>
        <w:pStyle w:val="PL"/>
      </w:pPr>
      <w:r>
        <w:t xml:space="preserve">        allVol:</w:t>
      </w:r>
    </w:p>
    <w:p w14:paraId="71B7CCB3" w14:textId="77777777" w:rsidR="003F6D0F" w:rsidRDefault="003F6D0F" w:rsidP="003F6D0F">
      <w:pPr>
        <w:pStyle w:val="PL"/>
      </w:pPr>
      <w:r>
        <w:t xml:space="preserve">          $ref: 'TS29122_CommonData.yaml#/components/schemas/Volume'</w:t>
      </w:r>
    </w:p>
    <w:p w14:paraId="3334E80A" w14:textId="77777777" w:rsidR="003F6D0F" w:rsidRDefault="003F6D0F" w:rsidP="003F6D0F">
      <w:pPr>
        <w:pStyle w:val="PL"/>
      </w:pPr>
      <w:r>
        <w:t xml:space="preserve">        ulNumOfPkt:</w:t>
      </w:r>
    </w:p>
    <w:p w14:paraId="0FB68899" w14:textId="77777777" w:rsidR="003F6D0F" w:rsidRDefault="003F6D0F" w:rsidP="003F6D0F">
      <w:pPr>
        <w:pStyle w:val="PL"/>
      </w:pPr>
      <w:r>
        <w:t xml:space="preserve">            $ref: 'TS29571_CommonData.yaml#/components/schemas/Uinteger'</w:t>
      </w:r>
    </w:p>
    <w:p w14:paraId="68A31B90" w14:textId="77777777" w:rsidR="003F6D0F" w:rsidRDefault="003F6D0F" w:rsidP="003F6D0F">
      <w:pPr>
        <w:pStyle w:val="PL"/>
      </w:pPr>
      <w:r>
        <w:t xml:space="preserve">        dlNumOfPkt:</w:t>
      </w:r>
    </w:p>
    <w:p w14:paraId="5465562D" w14:textId="77777777" w:rsidR="003F6D0F" w:rsidRDefault="003F6D0F" w:rsidP="003F6D0F">
      <w:pPr>
        <w:pStyle w:val="PL"/>
      </w:pPr>
      <w:r>
        <w:t xml:space="preserve">            $ref: 'TS29571_CommonData.yaml#/components/schemas/Uinteger'</w:t>
      </w:r>
    </w:p>
    <w:p w14:paraId="4EA7E7A5" w14:textId="77777777" w:rsidR="003F6D0F" w:rsidRDefault="003F6D0F" w:rsidP="003F6D0F">
      <w:pPr>
        <w:pStyle w:val="PL"/>
      </w:pPr>
      <w:r>
        <w:t xml:space="preserve">        allNumOfPkt:</w:t>
      </w:r>
    </w:p>
    <w:p w14:paraId="1A6E82FB" w14:textId="77777777" w:rsidR="003F6D0F" w:rsidRDefault="003F6D0F" w:rsidP="003F6D0F">
      <w:pPr>
        <w:pStyle w:val="PL"/>
      </w:pPr>
      <w:r>
        <w:t xml:space="preserve">            $ref: 'TS29571_CommonData.yaml#/components/schemas/Uinteger'</w:t>
      </w:r>
    </w:p>
    <w:p w14:paraId="1CA38917" w14:textId="77777777" w:rsidR="003F6D0F" w:rsidRDefault="003F6D0F" w:rsidP="003F6D0F">
      <w:pPr>
        <w:pStyle w:val="PL"/>
      </w:pPr>
    </w:p>
    <w:p w14:paraId="48CEE9C8" w14:textId="77777777" w:rsidR="003F6D0F" w:rsidRDefault="003F6D0F" w:rsidP="003F6D0F">
      <w:pPr>
        <w:pStyle w:val="PL"/>
      </w:pPr>
      <w:r>
        <w:t xml:space="preserve">    PduSesTrafficReq:</w:t>
      </w:r>
    </w:p>
    <w:p w14:paraId="44EB80DD" w14:textId="77777777" w:rsidR="003F6D0F" w:rsidRDefault="003F6D0F" w:rsidP="003F6D0F">
      <w:pPr>
        <w:pStyle w:val="PL"/>
      </w:pPr>
      <w:r>
        <w:t xml:space="preserve">      description: Represents the PDU Session traffic analytics requirements.</w:t>
      </w:r>
    </w:p>
    <w:p w14:paraId="19BB64A5" w14:textId="77777777" w:rsidR="003F6D0F" w:rsidRDefault="003F6D0F" w:rsidP="003F6D0F">
      <w:pPr>
        <w:pStyle w:val="PL"/>
      </w:pPr>
      <w:r>
        <w:t xml:space="preserve">      type: object</w:t>
      </w:r>
    </w:p>
    <w:p w14:paraId="4510D6EC" w14:textId="77777777" w:rsidR="003F6D0F" w:rsidRDefault="003F6D0F" w:rsidP="003F6D0F">
      <w:pPr>
        <w:pStyle w:val="PL"/>
      </w:pPr>
      <w:r>
        <w:t xml:space="preserve">      properties:</w:t>
      </w:r>
    </w:p>
    <w:p w14:paraId="3211F26D" w14:textId="77777777" w:rsidR="003F6D0F" w:rsidRDefault="003F6D0F" w:rsidP="003F6D0F">
      <w:pPr>
        <w:pStyle w:val="PL"/>
      </w:pPr>
      <w:r>
        <w:t xml:space="preserve">        flow</w:t>
      </w:r>
      <w:r>
        <w:rPr>
          <w:lang w:eastAsia="zh-CN"/>
        </w:rPr>
        <w:t>Descs</w:t>
      </w:r>
      <w:r>
        <w:t>:</w:t>
      </w:r>
    </w:p>
    <w:p w14:paraId="758E1F81" w14:textId="77777777" w:rsidR="003F6D0F" w:rsidRDefault="003F6D0F" w:rsidP="003F6D0F">
      <w:pPr>
        <w:pStyle w:val="PL"/>
      </w:pPr>
      <w:r>
        <w:t xml:space="preserve">          type: array</w:t>
      </w:r>
    </w:p>
    <w:p w14:paraId="685B84E2" w14:textId="77777777" w:rsidR="003F6D0F" w:rsidRDefault="003F6D0F" w:rsidP="003F6D0F">
      <w:pPr>
        <w:pStyle w:val="PL"/>
      </w:pPr>
      <w:r>
        <w:t xml:space="preserve">          items:</w:t>
      </w:r>
    </w:p>
    <w:p w14:paraId="1A05B708" w14:textId="77777777" w:rsidR="003F6D0F" w:rsidRDefault="003F6D0F" w:rsidP="003F6D0F">
      <w:pPr>
        <w:pStyle w:val="PL"/>
      </w:pPr>
      <w:r>
        <w:t xml:space="preserve">            $ref: 'TS29514_Npcf_PolicyAuthorization.yaml#/components/schemas/FlowDescription'</w:t>
      </w:r>
    </w:p>
    <w:p w14:paraId="684B7B15" w14:textId="77777777" w:rsidR="003F6D0F" w:rsidRDefault="003F6D0F" w:rsidP="003F6D0F">
      <w:pPr>
        <w:pStyle w:val="PL"/>
      </w:pPr>
      <w:r>
        <w:t xml:space="preserve">          minItems: 1</w:t>
      </w:r>
    </w:p>
    <w:p w14:paraId="32BDB1EA" w14:textId="77777777" w:rsidR="003F6D0F" w:rsidRDefault="003F6D0F" w:rsidP="003F6D0F">
      <w:pPr>
        <w:pStyle w:val="PL"/>
        <w:rPr>
          <w:lang w:eastAsia="zh-CN"/>
        </w:rPr>
      </w:pPr>
      <w:r>
        <w:t xml:space="preserve">          description: </w:t>
      </w:r>
      <w:r>
        <w:rPr>
          <w:lang w:eastAsia="zh-CN"/>
        </w:rPr>
        <w:t>&gt;</w:t>
      </w:r>
    </w:p>
    <w:p w14:paraId="325F3D51" w14:textId="77777777" w:rsidR="003F6D0F" w:rsidRDefault="003F6D0F" w:rsidP="003F6D0F">
      <w:pPr>
        <w:pStyle w:val="PL"/>
      </w:pPr>
      <w:r>
        <w:t xml:space="preserve">            Indicates traffic flow filtering description(s) for IP flow(s).</w:t>
      </w:r>
    </w:p>
    <w:p w14:paraId="0AC02811" w14:textId="77777777" w:rsidR="003F6D0F" w:rsidRDefault="003F6D0F" w:rsidP="003F6D0F">
      <w:pPr>
        <w:pStyle w:val="PL"/>
      </w:pPr>
      <w:r>
        <w:t xml:space="preserve">        appId:</w:t>
      </w:r>
    </w:p>
    <w:p w14:paraId="08CDCD46" w14:textId="77777777" w:rsidR="003F6D0F" w:rsidRDefault="003F6D0F" w:rsidP="003F6D0F">
      <w:pPr>
        <w:pStyle w:val="PL"/>
      </w:pPr>
      <w:r>
        <w:t xml:space="preserve">          $ref: 'TS29571_CommonData.yaml#/components/schemas/ApplicationId'</w:t>
      </w:r>
    </w:p>
    <w:p w14:paraId="5A48B9A4" w14:textId="77777777" w:rsidR="003F6D0F" w:rsidRDefault="003F6D0F" w:rsidP="003F6D0F">
      <w:pPr>
        <w:pStyle w:val="PL"/>
      </w:pPr>
      <w:r>
        <w:t xml:space="preserve">        domainDescs:</w:t>
      </w:r>
    </w:p>
    <w:p w14:paraId="33069FCC" w14:textId="77777777" w:rsidR="003F6D0F" w:rsidRDefault="003F6D0F" w:rsidP="003F6D0F">
      <w:pPr>
        <w:pStyle w:val="PL"/>
      </w:pPr>
      <w:r>
        <w:t xml:space="preserve">          type: array</w:t>
      </w:r>
    </w:p>
    <w:p w14:paraId="202D1912" w14:textId="77777777" w:rsidR="003F6D0F" w:rsidRDefault="003F6D0F" w:rsidP="003F6D0F">
      <w:pPr>
        <w:pStyle w:val="PL"/>
      </w:pPr>
      <w:r>
        <w:t xml:space="preserve">          items:</w:t>
      </w:r>
    </w:p>
    <w:p w14:paraId="7D2797B5" w14:textId="77777777" w:rsidR="003F6D0F" w:rsidRDefault="003F6D0F" w:rsidP="003F6D0F">
      <w:pPr>
        <w:pStyle w:val="PL"/>
      </w:pPr>
      <w:r>
        <w:t xml:space="preserve">            type: string</w:t>
      </w:r>
    </w:p>
    <w:p w14:paraId="72F40897" w14:textId="77777777" w:rsidR="003F6D0F" w:rsidRDefault="003F6D0F" w:rsidP="003F6D0F">
      <w:pPr>
        <w:pStyle w:val="PL"/>
      </w:pPr>
      <w:r>
        <w:t xml:space="preserve">          minItems: 1</w:t>
      </w:r>
    </w:p>
    <w:p w14:paraId="16FA8337" w14:textId="77777777" w:rsidR="003F6D0F" w:rsidRDefault="003F6D0F" w:rsidP="003F6D0F">
      <w:pPr>
        <w:pStyle w:val="PL"/>
        <w:rPr>
          <w:lang w:eastAsia="zh-CN"/>
        </w:rPr>
      </w:pPr>
      <w:r>
        <w:t xml:space="preserve">          description: </w:t>
      </w:r>
      <w:r>
        <w:rPr>
          <w:lang w:eastAsia="zh-CN"/>
        </w:rPr>
        <w:t>&gt;</w:t>
      </w:r>
    </w:p>
    <w:p w14:paraId="2388A049" w14:textId="77777777" w:rsidR="003F6D0F" w:rsidRDefault="003F6D0F" w:rsidP="003F6D0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B79D90D" w14:textId="77777777" w:rsidR="003F6D0F" w:rsidRDefault="003F6D0F" w:rsidP="003F6D0F">
      <w:pPr>
        <w:pStyle w:val="PL"/>
      </w:pPr>
      <w:r>
        <w:t xml:space="preserve">      oneOf:</w:t>
      </w:r>
    </w:p>
    <w:p w14:paraId="1C889AF8" w14:textId="77777777" w:rsidR="003F6D0F" w:rsidRDefault="003F6D0F" w:rsidP="003F6D0F">
      <w:pPr>
        <w:pStyle w:val="PL"/>
      </w:pPr>
      <w:r>
        <w:t xml:space="preserve">        - required: [flow</w:t>
      </w:r>
      <w:r>
        <w:rPr>
          <w:lang w:eastAsia="zh-CN"/>
        </w:rPr>
        <w:t>Descs</w:t>
      </w:r>
      <w:r>
        <w:t>]</w:t>
      </w:r>
    </w:p>
    <w:p w14:paraId="3FADEE5E" w14:textId="77777777" w:rsidR="003F6D0F" w:rsidRDefault="003F6D0F" w:rsidP="003F6D0F">
      <w:pPr>
        <w:pStyle w:val="PL"/>
        <w:rPr>
          <w:rFonts w:cs="Courier New"/>
          <w:szCs w:val="16"/>
        </w:rPr>
      </w:pPr>
      <w:r>
        <w:t xml:space="preserve">        - required: [appId]</w:t>
      </w:r>
    </w:p>
    <w:p w14:paraId="0E9E5090" w14:textId="77777777" w:rsidR="003F6D0F" w:rsidRDefault="003F6D0F" w:rsidP="003F6D0F">
      <w:pPr>
        <w:pStyle w:val="PL"/>
        <w:rPr>
          <w:rFonts w:cs="Courier New"/>
          <w:szCs w:val="16"/>
        </w:rPr>
      </w:pPr>
      <w:r>
        <w:t xml:space="preserve">        - required: [domainDescs]</w:t>
      </w:r>
    </w:p>
    <w:p w14:paraId="6A855191" w14:textId="77777777" w:rsidR="003F6D0F" w:rsidRDefault="003F6D0F" w:rsidP="003F6D0F">
      <w:pPr>
        <w:pStyle w:val="PL"/>
        <w:rPr>
          <w:lang w:eastAsia="zh-CN"/>
        </w:rPr>
      </w:pPr>
    </w:p>
    <w:p w14:paraId="17971CCB" w14:textId="77777777" w:rsidR="003F6D0F" w:rsidRDefault="003F6D0F" w:rsidP="003F6D0F">
      <w:pPr>
        <w:pStyle w:val="PL"/>
      </w:pPr>
      <w:r>
        <w:t xml:space="preserve">    </w:t>
      </w:r>
      <w:r>
        <w:rPr>
          <w:lang w:eastAsia="zh-CN"/>
        </w:rPr>
        <w:t>ResourceUsageRequirement</w:t>
      </w:r>
      <w:r>
        <w:t>:</w:t>
      </w:r>
    </w:p>
    <w:p w14:paraId="1B38478E" w14:textId="77777777" w:rsidR="003F6D0F" w:rsidRDefault="003F6D0F" w:rsidP="003F6D0F">
      <w:pPr>
        <w:pStyle w:val="PL"/>
      </w:pPr>
      <w:r>
        <w:t xml:space="preserve">      description: </w:t>
      </w:r>
      <w:r>
        <w:rPr>
          <w:lang w:eastAsia="zh-CN"/>
        </w:rPr>
        <w:t xml:space="preserve">resource usage </w:t>
      </w:r>
      <w:r>
        <w:rPr>
          <w:lang w:eastAsia="ko-KR"/>
        </w:rPr>
        <w:t>requirement.</w:t>
      </w:r>
    </w:p>
    <w:p w14:paraId="591DC1B7" w14:textId="77777777" w:rsidR="003F6D0F" w:rsidRDefault="003F6D0F" w:rsidP="003F6D0F">
      <w:pPr>
        <w:pStyle w:val="PL"/>
      </w:pPr>
      <w:r>
        <w:t xml:space="preserve">      type: object</w:t>
      </w:r>
    </w:p>
    <w:p w14:paraId="659D6CFC" w14:textId="77777777" w:rsidR="003F6D0F" w:rsidRDefault="003F6D0F" w:rsidP="003F6D0F">
      <w:pPr>
        <w:pStyle w:val="PL"/>
      </w:pPr>
      <w:r>
        <w:t xml:space="preserve">      properties:</w:t>
      </w:r>
    </w:p>
    <w:p w14:paraId="636AE1C7" w14:textId="77777777" w:rsidR="003F6D0F" w:rsidRDefault="003F6D0F" w:rsidP="003F6D0F">
      <w:pPr>
        <w:pStyle w:val="PL"/>
      </w:pPr>
      <w:r>
        <w:t xml:space="preserve">        </w:t>
      </w:r>
      <w:r>
        <w:rPr>
          <w:lang w:eastAsia="zh-CN"/>
        </w:rPr>
        <w:t>tfcDirc</w:t>
      </w:r>
      <w:r>
        <w:t>:</w:t>
      </w:r>
    </w:p>
    <w:p w14:paraId="16646E28" w14:textId="77777777" w:rsidR="003F6D0F" w:rsidRDefault="003F6D0F" w:rsidP="003F6D0F">
      <w:pPr>
        <w:pStyle w:val="PL"/>
      </w:pPr>
      <w:r>
        <w:t xml:space="preserve">          $ref: '#/components/schemas/TrafficDirection'</w:t>
      </w:r>
    </w:p>
    <w:p w14:paraId="25E2A65C" w14:textId="77777777" w:rsidR="003F6D0F" w:rsidRDefault="003F6D0F" w:rsidP="003F6D0F">
      <w:pPr>
        <w:pStyle w:val="PL"/>
      </w:pPr>
      <w:r>
        <w:t xml:space="preserve">        </w:t>
      </w:r>
      <w:r>
        <w:rPr>
          <w:rFonts w:hint="eastAsia"/>
          <w:lang w:eastAsia="zh-CN"/>
        </w:rPr>
        <w:t>v</w:t>
      </w:r>
      <w:r>
        <w:rPr>
          <w:lang w:eastAsia="zh-CN"/>
        </w:rPr>
        <w:t>alExp</w:t>
      </w:r>
      <w:r>
        <w:t>:</w:t>
      </w:r>
    </w:p>
    <w:p w14:paraId="0314E93F" w14:textId="77777777" w:rsidR="003F6D0F" w:rsidRDefault="003F6D0F" w:rsidP="003F6D0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444D6D9" w14:textId="77777777" w:rsidR="003F6D0F" w:rsidRDefault="003F6D0F" w:rsidP="003F6D0F">
      <w:pPr>
        <w:pStyle w:val="PL"/>
      </w:pPr>
    </w:p>
    <w:p w14:paraId="6FF32F2E" w14:textId="77777777" w:rsidR="003F6D0F" w:rsidRDefault="003F6D0F" w:rsidP="003F6D0F">
      <w:pPr>
        <w:pStyle w:val="PL"/>
      </w:pPr>
      <w:r>
        <w:t xml:space="preserve">    </w:t>
      </w:r>
      <w:r>
        <w:rPr>
          <w:lang w:eastAsia="zh-CN"/>
        </w:rPr>
        <w:t>E2eDataVolTransTimeReq</w:t>
      </w:r>
      <w:r>
        <w:t>:</w:t>
      </w:r>
    </w:p>
    <w:p w14:paraId="5F65DB37" w14:textId="77777777" w:rsidR="003F6D0F" w:rsidRDefault="003F6D0F" w:rsidP="003F6D0F">
      <w:pPr>
        <w:pStyle w:val="PL"/>
      </w:pPr>
      <w:r>
        <w:t xml:space="preserve">      description: Represents other E2E data volume transfer time analytics requirements.</w:t>
      </w:r>
    </w:p>
    <w:p w14:paraId="6197AF36" w14:textId="77777777" w:rsidR="003F6D0F" w:rsidRDefault="003F6D0F" w:rsidP="003F6D0F">
      <w:pPr>
        <w:pStyle w:val="PL"/>
      </w:pPr>
      <w:r>
        <w:t xml:space="preserve">      type: object</w:t>
      </w:r>
    </w:p>
    <w:p w14:paraId="1329897B" w14:textId="77777777" w:rsidR="003F6D0F" w:rsidRDefault="003F6D0F" w:rsidP="003F6D0F">
      <w:pPr>
        <w:pStyle w:val="PL"/>
      </w:pPr>
      <w:r>
        <w:t xml:space="preserve">      properties:</w:t>
      </w:r>
    </w:p>
    <w:p w14:paraId="3B8BE583" w14:textId="77777777" w:rsidR="003F6D0F" w:rsidRDefault="003F6D0F" w:rsidP="003F6D0F">
      <w:pPr>
        <w:pStyle w:val="PL"/>
      </w:pPr>
      <w:r>
        <w:t xml:space="preserve">        </w:t>
      </w:r>
      <w:r>
        <w:rPr>
          <w:lang w:eastAsia="zh-CN"/>
        </w:rPr>
        <w:t>criterion</w:t>
      </w:r>
      <w:r>
        <w:t>:</w:t>
      </w:r>
    </w:p>
    <w:p w14:paraId="00F0A46A" w14:textId="77777777" w:rsidR="003F6D0F" w:rsidRDefault="003F6D0F" w:rsidP="003F6D0F">
      <w:pPr>
        <w:pStyle w:val="PL"/>
      </w:pPr>
      <w:r>
        <w:t xml:space="preserve">          $ref: '#/components/schemas/</w:t>
      </w:r>
      <w:r>
        <w:rPr>
          <w:lang w:eastAsia="zh-CN"/>
        </w:rPr>
        <w:t>E2eDataVolTransTimeCriterion</w:t>
      </w:r>
      <w:r>
        <w:t>'</w:t>
      </w:r>
    </w:p>
    <w:p w14:paraId="2AE03779" w14:textId="77777777" w:rsidR="003F6D0F" w:rsidRDefault="003F6D0F" w:rsidP="003F6D0F">
      <w:pPr>
        <w:pStyle w:val="PL"/>
      </w:pPr>
      <w:r>
        <w:t xml:space="preserve">        order:</w:t>
      </w:r>
    </w:p>
    <w:p w14:paraId="76BCE2F0" w14:textId="77777777" w:rsidR="003F6D0F" w:rsidRDefault="003F6D0F" w:rsidP="003F6D0F">
      <w:pPr>
        <w:pStyle w:val="PL"/>
      </w:pPr>
      <w:r>
        <w:t xml:space="preserve">          $ref: '#/components/schemas/MatchingDirection'</w:t>
      </w:r>
    </w:p>
    <w:p w14:paraId="475B0F8E" w14:textId="77777777" w:rsidR="003F6D0F" w:rsidRDefault="003F6D0F" w:rsidP="003F6D0F">
      <w:pPr>
        <w:pStyle w:val="PL"/>
      </w:pPr>
      <w:r>
        <w:t xml:space="preserve">        </w:t>
      </w:r>
      <w:r>
        <w:rPr>
          <w:lang w:eastAsia="zh-CN"/>
        </w:rPr>
        <w:t>highTransTmThr</w:t>
      </w:r>
      <w:r>
        <w:t>:</w:t>
      </w:r>
    </w:p>
    <w:p w14:paraId="0B708E49" w14:textId="77777777" w:rsidR="003F6D0F" w:rsidRDefault="003F6D0F" w:rsidP="003F6D0F">
      <w:pPr>
        <w:pStyle w:val="PL"/>
      </w:pPr>
      <w:r>
        <w:t xml:space="preserve">          $ref: 'TS29571_CommonData.yaml#/components/schemas/Uinteger'</w:t>
      </w:r>
    </w:p>
    <w:p w14:paraId="780F35DF" w14:textId="77777777" w:rsidR="003F6D0F" w:rsidRDefault="003F6D0F" w:rsidP="003F6D0F">
      <w:pPr>
        <w:pStyle w:val="PL"/>
      </w:pPr>
      <w:r>
        <w:t xml:space="preserve">        lowTransTmThr:</w:t>
      </w:r>
    </w:p>
    <w:p w14:paraId="7A92A46B" w14:textId="77777777" w:rsidR="003F6D0F" w:rsidRDefault="003F6D0F" w:rsidP="003F6D0F">
      <w:pPr>
        <w:pStyle w:val="PL"/>
      </w:pPr>
      <w:r>
        <w:t xml:space="preserve">          $ref: 'TS29571_CommonData.yaml#/components/schemas/Uinteger'</w:t>
      </w:r>
    </w:p>
    <w:p w14:paraId="66BA992D" w14:textId="77777777" w:rsidR="003F6D0F" w:rsidRDefault="003F6D0F" w:rsidP="003F6D0F">
      <w:pPr>
        <w:pStyle w:val="PL"/>
      </w:pPr>
      <w:r>
        <w:t xml:space="preserve">        </w:t>
      </w:r>
      <w:r>
        <w:rPr>
          <w:lang w:eastAsia="zh-CN"/>
        </w:rPr>
        <w:t>repeatDataTrans</w:t>
      </w:r>
      <w:r>
        <w:t>:</w:t>
      </w:r>
    </w:p>
    <w:p w14:paraId="1F933A60" w14:textId="77777777" w:rsidR="003F6D0F" w:rsidRDefault="003F6D0F" w:rsidP="003F6D0F">
      <w:pPr>
        <w:pStyle w:val="PL"/>
      </w:pPr>
      <w:r>
        <w:t xml:space="preserve">          $ref: 'TS29571_CommonData.yaml#/components/schemas/Uinteger'</w:t>
      </w:r>
    </w:p>
    <w:p w14:paraId="6E334558" w14:textId="77777777" w:rsidR="003F6D0F" w:rsidRDefault="003F6D0F" w:rsidP="003F6D0F">
      <w:pPr>
        <w:pStyle w:val="PL"/>
      </w:pPr>
      <w:r>
        <w:t xml:space="preserve">        </w:t>
      </w:r>
      <w:r>
        <w:rPr>
          <w:lang w:eastAsia="zh-CN"/>
        </w:rPr>
        <w:t>tsIntervalDataTrans</w:t>
      </w:r>
      <w:r>
        <w:t>:</w:t>
      </w:r>
    </w:p>
    <w:p w14:paraId="3FF84452" w14:textId="77777777" w:rsidR="003F6D0F" w:rsidRDefault="003F6D0F" w:rsidP="003F6D0F">
      <w:pPr>
        <w:pStyle w:val="PL"/>
      </w:pPr>
      <w:r>
        <w:t xml:space="preserve">          $ref: 'TS29571_CommonData.yaml#/components/schemas/DateTime'</w:t>
      </w:r>
    </w:p>
    <w:p w14:paraId="3261C14D" w14:textId="77777777" w:rsidR="003F6D0F" w:rsidRDefault="003F6D0F" w:rsidP="003F6D0F">
      <w:pPr>
        <w:pStyle w:val="PL"/>
      </w:pPr>
      <w:r>
        <w:t xml:space="preserve">        </w:t>
      </w:r>
      <w:r>
        <w:rPr>
          <w:lang w:eastAsia="zh-CN"/>
        </w:rPr>
        <w:t>dataVolume</w:t>
      </w:r>
      <w:r>
        <w:t>:</w:t>
      </w:r>
    </w:p>
    <w:p w14:paraId="6B4173B2" w14:textId="77777777" w:rsidR="003F6D0F" w:rsidRDefault="003F6D0F" w:rsidP="003F6D0F">
      <w:pPr>
        <w:pStyle w:val="PL"/>
      </w:pPr>
      <w:r>
        <w:t xml:space="preserve">          $ref: '#/components/schemas/DataVolume'</w:t>
      </w:r>
    </w:p>
    <w:p w14:paraId="490073DE" w14:textId="77777777" w:rsidR="003F6D0F" w:rsidRDefault="003F6D0F" w:rsidP="003F6D0F">
      <w:pPr>
        <w:pStyle w:val="PL"/>
      </w:pPr>
      <w:r>
        <w:t xml:space="preserve">        </w:t>
      </w:r>
      <w:r>
        <w:rPr>
          <w:lang w:eastAsia="zh-CN"/>
        </w:rPr>
        <w:t>maxNumberUes</w:t>
      </w:r>
      <w:r>
        <w:t>:</w:t>
      </w:r>
    </w:p>
    <w:p w14:paraId="3169DD65" w14:textId="77777777" w:rsidR="003F6D0F" w:rsidRDefault="003F6D0F" w:rsidP="003F6D0F">
      <w:pPr>
        <w:pStyle w:val="PL"/>
      </w:pPr>
      <w:r>
        <w:t xml:space="preserve">          $ref: 'TS29571_CommonData.yaml#/components/schemas/Uinteger'</w:t>
      </w:r>
    </w:p>
    <w:p w14:paraId="455F4C0D" w14:textId="77777777" w:rsidR="003F6D0F" w:rsidRDefault="003F6D0F" w:rsidP="003F6D0F">
      <w:pPr>
        <w:pStyle w:val="PL"/>
      </w:pPr>
      <w:r>
        <w:t xml:space="preserve">      oneOf:</w:t>
      </w:r>
    </w:p>
    <w:p w14:paraId="73F558D3" w14:textId="77777777" w:rsidR="003F6D0F" w:rsidRDefault="003F6D0F" w:rsidP="003F6D0F">
      <w:pPr>
        <w:pStyle w:val="PL"/>
      </w:pPr>
      <w:r>
        <w:t xml:space="preserve">        - required: [</w:t>
      </w:r>
      <w:r>
        <w:rPr>
          <w:lang w:eastAsia="zh-CN"/>
        </w:rPr>
        <w:t>repeatDataTrans</w:t>
      </w:r>
      <w:r>
        <w:t>]</w:t>
      </w:r>
    </w:p>
    <w:p w14:paraId="265D8925" w14:textId="77777777" w:rsidR="003F6D0F" w:rsidRDefault="003F6D0F" w:rsidP="003F6D0F">
      <w:pPr>
        <w:pStyle w:val="PL"/>
      </w:pPr>
      <w:r>
        <w:t xml:space="preserve">        - required: [</w:t>
      </w:r>
      <w:r>
        <w:rPr>
          <w:lang w:eastAsia="zh-CN"/>
        </w:rPr>
        <w:t>tsIntervalDataTrans</w:t>
      </w:r>
      <w:r>
        <w:t>]</w:t>
      </w:r>
    </w:p>
    <w:p w14:paraId="6D6318E5" w14:textId="77777777" w:rsidR="003F6D0F" w:rsidRDefault="003F6D0F" w:rsidP="003F6D0F">
      <w:pPr>
        <w:pStyle w:val="PL"/>
      </w:pPr>
    </w:p>
    <w:p w14:paraId="0DBEFBD6" w14:textId="77777777" w:rsidR="003F6D0F" w:rsidRDefault="003F6D0F" w:rsidP="003F6D0F">
      <w:pPr>
        <w:pStyle w:val="PL"/>
      </w:pPr>
      <w:r>
        <w:t xml:space="preserve">    DataVolume:</w:t>
      </w:r>
    </w:p>
    <w:p w14:paraId="72CFF0EB" w14:textId="77777777" w:rsidR="003F6D0F" w:rsidRDefault="003F6D0F" w:rsidP="003F6D0F">
      <w:pPr>
        <w:pStyle w:val="PL"/>
      </w:pPr>
      <w:r>
        <w:t xml:space="preserve">      description: Data Volume including UL/DL.</w:t>
      </w:r>
    </w:p>
    <w:p w14:paraId="2E5A5FB5" w14:textId="77777777" w:rsidR="003F6D0F" w:rsidRDefault="003F6D0F" w:rsidP="003F6D0F">
      <w:pPr>
        <w:pStyle w:val="PL"/>
      </w:pPr>
      <w:r>
        <w:t xml:space="preserve">      type: object</w:t>
      </w:r>
    </w:p>
    <w:p w14:paraId="5C1671CD" w14:textId="77777777" w:rsidR="003F6D0F" w:rsidRDefault="003F6D0F" w:rsidP="003F6D0F">
      <w:pPr>
        <w:pStyle w:val="PL"/>
      </w:pPr>
      <w:r>
        <w:t xml:space="preserve">      properties:</w:t>
      </w:r>
    </w:p>
    <w:p w14:paraId="6418B783" w14:textId="77777777" w:rsidR="003F6D0F" w:rsidRDefault="003F6D0F" w:rsidP="003F6D0F">
      <w:pPr>
        <w:pStyle w:val="PL"/>
      </w:pPr>
      <w:r>
        <w:t xml:space="preserve">        uplinkVolume:</w:t>
      </w:r>
    </w:p>
    <w:p w14:paraId="234507F7" w14:textId="77777777" w:rsidR="003F6D0F" w:rsidRDefault="003F6D0F" w:rsidP="003F6D0F">
      <w:pPr>
        <w:pStyle w:val="PL"/>
      </w:pPr>
      <w:r>
        <w:t xml:space="preserve">          $ref: 'TS29122_CommonData.yaml#/components/schemas/Volume'</w:t>
      </w:r>
    </w:p>
    <w:p w14:paraId="2A4F4D5F" w14:textId="77777777" w:rsidR="003F6D0F" w:rsidRDefault="003F6D0F" w:rsidP="003F6D0F">
      <w:pPr>
        <w:pStyle w:val="PL"/>
      </w:pPr>
      <w:r>
        <w:t xml:space="preserve">        downlinkVolume:</w:t>
      </w:r>
    </w:p>
    <w:p w14:paraId="3F5809A8" w14:textId="77777777" w:rsidR="003F6D0F" w:rsidRDefault="003F6D0F" w:rsidP="003F6D0F">
      <w:pPr>
        <w:pStyle w:val="PL"/>
      </w:pPr>
      <w:r>
        <w:lastRenderedPageBreak/>
        <w:t xml:space="preserve">          $ref: 'TS29122_CommonData.yaml#/components/schemas/Volume'</w:t>
      </w:r>
    </w:p>
    <w:p w14:paraId="2F774B32" w14:textId="77777777" w:rsidR="003F6D0F" w:rsidRDefault="003F6D0F" w:rsidP="003F6D0F">
      <w:pPr>
        <w:pStyle w:val="PL"/>
      </w:pPr>
      <w:r>
        <w:t xml:space="preserve">      anyOf:</w:t>
      </w:r>
    </w:p>
    <w:p w14:paraId="0E8C9CDA" w14:textId="77777777" w:rsidR="003F6D0F" w:rsidRDefault="003F6D0F" w:rsidP="003F6D0F">
      <w:pPr>
        <w:pStyle w:val="PL"/>
      </w:pPr>
      <w:r>
        <w:t xml:space="preserve">        - required: [uplinkVolume]</w:t>
      </w:r>
    </w:p>
    <w:p w14:paraId="436A08F3" w14:textId="77777777" w:rsidR="003F6D0F" w:rsidRDefault="003F6D0F" w:rsidP="003F6D0F">
      <w:pPr>
        <w:pStyle w:val="PL"/>
      </w:pPr>
      <w:r>
        <w:t xml:space="preserve">        - required: [downlinkVolume]</w:t>
      </w:r>
    </w:p>
    <w:p w14:paraId="55E61D21" w14:textId="77777777" w:rsidR="003F6D0F" w:rsidRDefault="003F6D0F" w:rsidP="003F6D0F">
      <w:pPr>
        <w:pStyle w:val="PL"/>
      </w:pPr>
    </w:p>
    <w:p w14:paraId="77F8666F" w14:textId="77777777" w:rsidR="003F6D0F" w:rsidRDefault="003F6D0F" w:rsidP="003F6D0F">
      <w:pPr>
        <w:pStyle w:val="PL"/>
      </w:pPr>
      <w:r>
        <w:t xml:space="preserve">    </w:t>
      </w:r>
      <w:r>
        <w:rPr>
          <w:lang w:eastAsia="zh-CN"/>
        </w:rPr>
        <w:t>E2eDataVolTransTimeInfo</w:t>
      </w:r>
      <w:r>
        <w:t>:</w:t>
      </w:r>
    </w:p>
    <w:p w14:paraId="0F7E9C4D" w14:textId="77777777" w:rsidR="003F6D0F" w:rsidRDefault="003F6D0F" w:rsidP="003F6D0F">
      <w:pPr>
        <w:pStyle w:val="PL"/>
      </w:pPr>
      <w:r>
        <w:t xml:space="preserve">      description: &gt;</w:t>
      </w:r>
    </w:p>
    <w:p w14:paraId="073EDFB6" w14:textId="77777777" w:rsidR="003F6D0F" w:rsidRDefault="003F6D0F" w:rsidP="003F6D0F">
      <w:pPr>
        <w:pStyle w:val="PL"/>
      </w:pPr>
      <w:r>
        <w:t xml:space="preserve">        Represents the E2E data volume transfer time analytics information when subscribed event is</w:t>
      </w:r>
    </w:p>
    <w:p w14:paraId="12190344" w14:textId="77777777" w:rsidR="003F6D0F" w:rsidRDefault="003F6D0F" w:rsidP="003F6D0F">
      <w:pPr>
        <w:pStyle w:val="PL"/>
      </w:pPr>
      <w:r>
        <w:t xml:space="preserve">        "</w:t>
      </w:r>
      <w:r>
        <w:rPr>
          <w:lang w:eastAsia="zh-CN"/>
        </w:rPr>
        <w:t>E2E_DATA_VOL_TRANS_TIME</w:t>
      </w:r>
      <w:r>
        <w:t>", the "dataVlTrnsTmInfos" attribute shall be included.</w:t>
      </w:r>
    </w:p>
    <w:p w14:paraId="649EF961" w14:textId="77777777" w:rsidR="003F6D0F" w:rsidRDefault="003F6D0F" w:rsidP="003F6D0F">
      <w:pPr>
        <w:pStyle w:val="PL"/>
      </w:pPr>
      <w:r>
        <w:t xml:space="preserve">      type: object</w:t>
      </w:r>
    </w:p>
    <w:p w14:paraId="41D1E87D" w14:textId="77777777" w:rsidR="003F6D0F" w:rsidRDefault="003F6D0F" w:rsidP="003F6D0F">
      <w:pPr>
        <w:pStyle w:val="PL"/>
      </w:pPr>
      <w:r>
        <w:t xml:space="preserve">      properties:</w:t>
      </w:r>
    </w:p>
    <w:p w14:paraId="2CD0CC9E" w14:textId="77777777" w:rsidR="003F6D0F" w:rsidRDefault="003F6D0F" w:rsidP="003F6D0F">
      <w:pPr>
        <w:pStyle w:val="PL"/>
      </w:pPr>
      <w:r>
        <w:t xml:space="preserve">        </w:t>
      </w:r>
      <w:r>
        <w:rPr>
          <w:lang w:eastAsia="zh-CN"/>
        </w:rPr>
        <w:t>e2eDataVolTransTimes</w:t>
      </w:r>
      <w:r>
        <w:t>:</w:t>
      </w:r>
    </w:p>
    <w:p w14:paraId="61468EA1" w14:textId="77777777" w:rsidR="003F6D0F" w:rsidRDefault="003F6D0F" w:rsidP="003F6D0F">
      <w:pPr>
        <w:pStyle w:val="PL"/>
      </w:pPr>
      <w:r>
        <w:t xml:space="preserve">          type: array</w:t>
      </w:r>
    </w:p>
    <w:p w14:paraId="6ADAB065" w14:textId="77777777" w:rsidR="003F6D0F" w:rsidRDefault="003F6D0F" w:rsidP="003F6D0F">
      <w:pPr>
        <w:pStyle w:val="PL"/>
      </w:pPr>
      <w:r>
        <w:t xml:space="preserve">          items:</w:t>
      </w:r>
    </w:p>
    <w:p w14:paraId="62AE00D6" w14:textId="77777777" w:rsidR="003F6D0F" w:rsidRDefault="003F6D0F" w:rsidP="003F6D0F">
      <w:pPr>
        <w:pStyle w:val="PL"/>
      </w:pPr>
      <w:r>
        <w:t xml:space="preserve">            $ref: '#/components/schemas/</w:t>
      </w:r>
      <w:r>
        <w:rPr>
          <w:lang w:eastAsia="zh-CN"/>
        </w:rPr>
        <w:t>E2eDataVolTransTimePerTS</w:t>
      </w:r>
      <w:r>
        <w:t>'</w:t>
      </w:r>
    </w:p>
    <w:p w14:paraId="4862EC2E" w14:textId="77777777" w:rsidR="003F6D0F" w:rsidRDefault="003F6D0F" w:rsidP="003F6D0F">
      <w:pPr>
        <w:pStyle w:val="PL"/>
      </w:pPr>
      <w:r>
        <w:t xml:space="preserve">          minItems: 1</w:t>
      </w:r>
    </w:p>
    <w:p w14:paraId="160B83C5" w14:textId="77777777" w:rsidR="003F6D0F" w:rsidRDefault="003F6D0F" w:rsidP="003F6D0F">
      <w:pPr>
        <w:pStyle w:val="PL"/>
      </w:pPr>
      <w:r>
        <w:t xml:space="preserve">        </w:t>
      </w:r>
      <w:r>
        <w:rPr>
          <w:lang w:eastAsia="zh-CN"/>
        </w:rPr>
        <w:t>e2eDataVolTransTime</w:t>
      </w:r>
      <w:r>
        <w:t>UeLists:</w:t>
      </w:r>
    </w:p>
    <w:p w14:paraId="52CAD4FD" w14:textId="77777777" w:rsidR="003F6D0F" w:rsidRDefault="003F6D0F" w:rsidP="003F6D0F">
      <w:pPr>
        <w:pStyle w:val="PL"/>
      </w:pPr>
      <w:r>
        <w:t xml:space="preserve">          type: array</w:t>
      </w:r>
    </w:p>
    <w:p w14:paraId="4A59BF22" w14:textId="77777777" w:rsidR="003F6D0F" w:rsidRDefault="003F6D0F" w:rsidP="003F6D0F">
      <w:pPr>
        <w:pStyle w:val="PL"/>
      </w:pPr>
      <w:r>
        <w:t xml:space="preserve">          items:</w:t>
      </w:r>
    </w:p>
    <w:p w14:paraId="7006514B" w14:textId="77777777" w:rsidR="003F6D0F" w:rsidRDefault="003F6D0F" w:rsidP="003F6D0F">
      <w:pPr>
        <w:pStyle w:val="PL"/>
      </w:pPr>
      <w:r>
        <w:t xml:space="preserve">            $ref: '#/components/schemas/</w:t>
      </w:r>
      <w:r>
        <w:rPr>
          <w:lang w:eastAsia="zh-CN"/>
        </w:rPr>
        <w:t>E2eDataVolTransTime</w:t>
      </w:r>
      <w:r>
        <w:t>UeList'</w:t>
      </w:r>
    </w:p>
    <w:p w14:paraId="3D699133" w14:textId="77777777" w:rsidR="003F6D0F" w:rsidRDefault="003F6D0F" w:rsidP="003F6D0F">
      <w:pPr>
        <w:pStyle w:val="PL"/>
      </w:pPr>
      <w:r>
        <w:t xml:space="preserve">          minItems: 1</w:t>
      </w:r>
    </w:p>
    <w:p w14:paraId="15F41B2F" w14:textId="77777777" w:rsidR="003F6D0F" w:rsidRDefault="003F6D0F" w:rsidP="003F6D0F">
      <w:pPr>
        <w:pStyle w:val="PL"/>
      </w:pPr>
      <w:r>
        <w:t xml:space="preserve">        geoDistrInfos:</w:t>
      </w:r>
    </w:p>
    <w:p w14:paraId="50C3A2C1" w14:textId="77777777" w:rsidR="003F6D0F" w:rsidRDefault="003F6D0F" w:rsidP="003F6D0F">
      <w:pPr>
        <w:pStyle w:val="PL"/>
      </w:pPr>
      <w:r>
        <w:t xml:space="preserve">          type: array</w:t>
      </w:r>
    </w:p>
    <w:p w14:paraId="7C47A74B" w14:textId="77777777" w:rsidR="003F6D0F" w:rsidRDefault="003F6D0F" w:rsidP="003F6D0F">
      <w:pPr>
        <w:pStyle w:val="PL"/>
      </w:pPr>
      <w:r>
        <w:t xml:space="preserve">          items:</w:t>
      </w:r>
    </w:p>
    <w:p w14:paraId="63E9D8A3" w14:textId="77777777" w:rsidR="003F6D0F" w:rsidRDefault="003F6D0F" w:rsidP="003F6D0F">
      <w:pPr>
        <w:pStyle w:val="PL"/>
      </w:pPr>
      <w:r>
        <w:t xml:space="preserve">            $ref: '#/components/schemas/</w:t>
      </w:r>
      <w:r>
        <w:rPr>
          <w:lang w:eastAsia="zh-CN"/>
        </w:rPr>
        <w:t>GeoDistributionInfo</w:t>
      </w:r>
      <w:r>
        <w:t>'</w:t>
      </w:r>
    </w:p>
    <w:p w14:paraId="1D28D0BD" w14:textId="77777777" w:rsidR="003F6D0F" w:rsidRDefault="003F6D0F" w:rsidP="003F6D0F">
      <w:pPr>
        <w:pStyle w:val="PL"/>
      </w:pPr>
      <w:r>
        <w:t xml:space="preserve">          minItems: 1</w:t>
      </w:r>
    </w:p>
    <w:p w14:paraId="41DCAF3D" w14:textId="77777777" w:rsidR="003F6D0F" w:rsidRDefault="003F6D0F" w:rsidP="003F6D0F">
      <w:pPr>
        <w:pStyle w:val="PL"/>
      </w:pPr>
      <w:r>
        <w:t xml:space="preserve">        confidence:</w:t>
      </w:r>
    </w:p>
    <w:p w14:paraId="4A3B8310" w14:textId="77777777" w:rsidR="003F6D0F" w:rsidRDefault="003F6D0F" w:rsidP="003F6D0F">
      <w:pPr>
        <w:pStyle w:val="PL"/>
      </w:pPr>
      <w:r>
        <w:t xml:space="preserve">          $ref: 'TS29571_CommonData.yaml#/components/schemas/Uinteger'</w:t>
      </w:r>
    </w:p>
    <w:p w14:paraId="681FD6B9" w14:textId="77777777" w:rsidR="003F6D0F" w:rsidRDefault="003F6D0F" w:rsidP="003F6D0F">
      <w:pPr>
        <w:pStyle w:val="PL"/>
      </w:pPr>
      <w:r>
        <w:t xml:space="preserve">      required:</w:t>
      </w:r>
    </w:p>
    <w:p w14:paraId="287D7636" w14:textId="77777777" w:rsidR="003F6D0F" w:rsidRDefault="003F6D0F" w:rsidP="003F6D0F">
      <w:pPr>
        <w:pStyle w:val="PL"/>
      </w:pPr>
      <w:r>
        <w:t xml:space="preserve">        - </w:t>
      </w:r>
      <w:r>
        <w:rPr>
          <w:lang w:eastAsia="zh-CN"/>
        </w:rPr>
        <w:t>e2eDataVolTransTimes</w:t>
      </w:r>
    </w:p>
    <w:p w14:paraId="702CCAE2" w14:textId="77777777" w:rsidR="003F6D0F" w:rsidRDefault="003F6D0F" w:rsidP="003F6D0F">
      <w:pPr>
        <w:pStyle w:val="PL"/>
      </w:pPr>
    </w:p>
    <w:p w14:paraId="01703512" w14:textId="77777777" w:rsidR="003F6D0F" w:rsidRDefault="003F6D0F" w:rsidP="003F6D0F">
      <w:pPr>
        <w:pStyle w:val="PL"/>
      </w:pPr>
      <w:r>
        <w:t xml:space="preserve">    </w:t>
      </w:r>
      <w:r>
        <w:rPr>
          <w:bCs/>
          <w:lang w:eastAsia="zh-CN"/>
        </w:rPr>
        <w:t>E2eDataVolTransTimePerTS</w:t>
      </w:r>
      <w:r>
        <w:t>:</w:t>
      </w:r>
    </w:p>
    <w:p w14:paraId="48B0957B" w14:textId="77777777" w:rsidR="003F6D0F" w:rsidRDefault="003F6D0F" w:rsidP="003F6D0F">
      <w:pPr>
        <w:pStyle w:val="PL"/>
      </w:pPr>
      <w:r>
        <w:t xml:space="preserve">      description: Represents the E2E data volume transfer time analytics per Time Slot.</w:t>
      </w:r>
    </w:p>
    <w:p w14:paraId="39637464" w14:textId="77777777" w:rsidR="003F6D0F" w:rsidRDefault="003F6D0F" w:rsidP="003F6D0F">
      <w:pPr>
        <w:pStyle w:val="PL"/>
      </w:pPr>
      <w:r>
        <w:t xml:space="preserve">      type: object</w:t>
      </w:r>
    </w:p>
    <w:p w14:paraId="3774E410" w14:textId="77777777" w:rsidR="003F6D0F" w:rsidRDefault="003F6D0F" w:rsidP="003F6D0F">
      <w:pPr>
        <w:pStyle w:val="PL"/>
      </w:pPr>
      <w:r>
        <w:t xml:space="preserve">      properties:</w:t>
      </w:r>
    </w:p>
    <w:p w14:paraId="1A5E1B72" w14:textId="77777777" w:rsidR="003F6D0F" w:rsidRDefault="003F6D0F" w:rsidP="003F6D0F">
      <w:pPr>
        <w:pStyle w:val="PL"/>
      </w:pPr>
      <w:r>
        <w:t xml:space="preserve">        tsStart:</w:t>
      </w:r>
    </w:p>
    <w:p w14:paraId="274FB1E4" w14:textId="77777777" w:rsidR="003F6D0F" w:rsidRDefault="003F6D0F" w:rsidP="003F6D0F">
      <w:pPr>
        <w:pStyle w:val="PL"/>
      </w:pPr>
      <w:r>
        <w:t xml:space="preserve">          $ref: 'TS29571_CommonData.yaml#/components/schemas/DateTime'</w:t>
      </w:r>
    </w:p>
    <w:p w14:paraId="37684AA0" w14:textId="77777777" w:rsidR="003F6D0F" w:rsidRDefault="003F6D0F" w:rsidP="003F6D0F">
      <w:pPr>
        <w:pStyle w:val="PL"/>
      </w:pPr>
      <w:r>
        <w:t xml:space="preserve">        tsDuration:</w:t>
      </w:r>
    </w:p>
    <w:p w14:paraId="3703AAF3" w14:textId="77777777" w:rsidR="003F6D0F" w:rsidRDefault="003F6D0F" w:rsidP="003F6D0F">
      <w:pPr>
        <w:pStyle w:val="PL"/>
      </w:pPr>
      <w:r>
        <w:t xml:space="preserve">          $ref: 'TS29571_CommonData.yaml#/components/schemas/DurationSec'</w:t>
      </w:r>
    </w:p>
    <w:p w14:paraId="22C2096A" w14:textId="77777777" w:rsidR="003F6D0F" w:rsidRDefault="003F6D0F" w:rsidP="003F6D0F">
      <w:pPr>
        <w:pStyle w:val="PL"/>
      </w:pPr>
      <w:r>
        <w:t xml:space="preserve">        </w:t>
      </w:r>
      <w:r>
        <w:rPr>
          <w:lang w:eastAsia="zh-CN"/>
        </w:rPr>
        <w:t>e2eDataVolTransTimePerUe</w:t>
      </w:r>
      <w:r>
        <w:t>:</w:t>
      </w:r>
    </w:p>
    <w:p w14:paraId="08EFF8E2" w14:textId="77777777" w:rsidR="003F6D0F" w:rsidRDefault="003F6D0F" w:rsidP="003F6D0F">
      <w:pPr>
        <w:pStyle w:val="PL"/>
      </w:pPr>
      <w:r>
        <w:t xml:space="preserve">          type: array</w:t>
      </w:r>
    </w:p>
    <w:p w14:paraId="792BB39D" w14:textId="77777777" w:rsidR="003F6D0F" w:rsidRDefault="003F6D0F" w:rsidP="003F6D0F">
      <w:pPr>
        <w:pStyle w:val="PL"/>
      </w:pPr>
      <w:r>
        <w:t xml:space="preserve">          items:</w:t>
      </w:r>
    </w:p>
    <w:p w14:paraId="1C96931C" w14:textId="77777777" w:rsidR="003F6D0F" w:rsidRDefault="003F6D0F" w:rsidP="003F6D0F">
      <w:pPr>
        <w:pStyle w:val="PL"/>
      </w:pPr>
      <w:r>
        <w:t xml:space="preserve">            $ref: '#/components/schemas/</w:t>
      </w:r>
      <w:r>
        <w:rPr>
          <w:lang w:eastAsia="zh-CN"/>
        </w:rPr>
        <w:t>E2eDataVolTransTimePer</w:t>
      </w:r>
      <w:r>
        <w:t>Ue'</w:t>
      </w:r>
    </w:p>
    <w:p w14:paraId="5796636D" w14:textId="77777777" w:rsidR="003F6D0F" w:rsidRDefault="003F6D0F" w:rsidP="003F6D0F">
      <w:pPr>
        <w:pStyle w:val="PL"/>
      </w:pPr>
      <w:r>
        <w:t xml:space="preserve">          minItems: 1</w:t>
      </w:r>
    </w:p>
    <w:p w14:paraId="3F7126A9" w14:textId="77777777" w:rsidR="003F6D0F" w:rsidRDefault="003F6D0F" w:rsidP="003F6D0F">
      <w:pPr>
        <w:pStyle w:val="PL"/>
      </w:pPr>
      <w:r>
        <w:t xml:space="preserve">      required:</w:t>
      </w:r>
    </w:p>
    <w:p w14:paraId="72E507F8" w14:textId="77777777" w:rsidR="003F6D0F" w:rsidRDefault="003F6D0F" w:rsidP="003F6D0F">
      <w:pPr>
        <w:pStyle w:val="PL"/>
      </w:pPr>
      <w:r>
        <w:t xml:space="preserve">        - tsStart</w:t>
      </w:r>
    </w:p>
    <w:p w14:paraId="576FA87B" w14:textId="77777777" w:rsidR="003F6D0F" w:rsidRDefault="003F6D0F" w:rsidP="003F6D0F">
      <w:pPr>
        <w:pStyle w:val="PL"/>
      </w:pPr>
      <w:r>
        <w:t xml:space="preserve">        - tsDuration</w:t>
      </w:r>
    </w:p>
    <w:p w14:paraId="719F6C65" w14:textId="77777777" w:rsidR="003F6D0F" w:rsidRDefault="003F6D0F" w:rsidP="003F6D0F">
      <w:pPr>
        <w:pStyle w:val="PL"/>
      </w:pPr>
      <w:r>
        <w:t xml:space="preserve">        - </w:t>
      </w:r>
      <w:r>
        <w:rPr>
          <w:lang w:eastAsia="zh-CN"/>
        </w:rPr>
        <w:t>e2eDataVolTransTimePerUe</w:t>
      </w:r>
    </w:p>
    <w:p w14:paraId="0C0E463F" w14:textId="77777777" w:rsidR="003F6D0F" w:rsidRDefault="003F6D0F" w:rsidP="003F6D0F">
      <w:pPr>
        <w:pStyle w:val="PL"/>
      </w:pPr>
    </w:p>
    <w:p w14:paraId="1AA99390" w14:textId="77777777" w:rsidR="003F6D0F" w:rsidRDefault="003F6D0F" w:rsidP="003F6D0F">
      <w:pPr>
        <w:pStyle w:val="PL"/>
      </w:pPr>
      <w:r>
        <w:t xml:space="preserve">    </w:t>
      </w:r>
      <w:r>
        <w:rPr>
          <w:lang w:eastAsia="zh-CN"/>
        </w:rPr>
        <w:t>E2eDataVolTransTimePerUe</w:t>
      </w:r>
      <w:r>
        <w:t>:</w:t>
      </w:r>
    </w:p>
    <w:p w14:paraId="768EC963" w14:textId="77777777" w:rsidR="003F6D0F" w:rsidRDefault="003F6D0F" w:rsidP="003F6D0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ED0BF24" w14:textId="77777777" w:rsidR="003F6D0F" w:rsidRDefault="003F6D0F" w:rsidP="003F6D0F">
      <w:pPr>
        <w:pStyle w:val="PL"/>
      </w:pPr>
      <w:r>
        <w:t xml:space="preserve">      type: object</w:t>
      </w:r>
    </w:p>
    <w:p w14:paraId="0941C2BD" w14:textId="77777777" w:rsidR="003F6D0F" w:rsidRDefault="003F6D0F" w:rsidP="003F6D0F">
      <w:pPr>
        <w:pStyle w:val="PL"/>
      </w:pPr>
      <w:r>
        <w:t xml:space="preserve">      properties:</w:t>
      </w:r>
    </w:p>
    <w:p w14:paraId="3AD88D66" w14:textId="77777777" w:rsidR="003F6D0F" w:rsidRDefault="003F6D0F" w:rsidP="003F6D0F">
      <w:pPr>
        <w:pStyle w:val="PL"/>
      </w:pPr>
      <w:r>
        <w:t xml:space="preserve">        supi:</w:t>
      </w:r>
    </w:p>
    <w:p w14:paraId="20B55980" w14:textId="77777777" w:rsidR="003F6D0F" w:rsidRDefault="003F6D0F" w:rsidP="003F6D0F">
      <w:pPr>
        <w:pStyle w:val="PL"/>
      </w:pPr>
      <w:r>
        <w:t xml:space="preserve">          $ref: 'TS29571_CommonData.yaml#/components/schemas/Supi'</w:t>
      </w:r>
    </w:p>
    <w:p w14:paraId="68373600" w14:textId="77777777" w:rsidR="003F6D0F" w:rsidRDefault="003F6D0F" w:rsidP="003F6D0F">
      <w:pPr>
        <w:pStyle w:val="PL"/>
      </w:pPr>
      <w:r>
        <w:t xml:space="preserve">        gpsi:</w:t>
      </w:r>
    </w:p>
    <w:p w14:paraId="291F882D" w14:textId="77777777" w:rsidR="003F6D0F" w:rsidRDefault="003F6D0F" w:rsidP="003F6D0F">
      <w:pPr>
        <w:pStyle w:val="PL"/>
      </w:pPr>
      <w:r>
        <w:t xml:space="preserve">          $ref: 'TS29571_CommonData.yaml#/components/schemas/Gpsi'</w:t>
      </w:r>
    </w:p>
    <w:p w14:paraId="39B7E896" w14:textId="77777777" w:rsidR="003F6D0F" w:rsidRDefault="003F6D0F" w:rsidP="003F6D0F">
      <w:pPr>
        <w:pStyle w:val="PL"/>
      </w:pPr>
      <w:r>
        <w:t xml:space="preserve">        snssai:</w:t>
      </w:r>
    </w:p>
    <w:p w14:paraId="5F628BD8" w14:textId="77777777" w:rsidR="003F6D0F" w:rsidRDefault="003F6D0F" w:rsidP="003F6D0F">
      <w:pPr>
        <w:pStyle w:val="PL"/>
      </w:pPr>
      <w:r>
        <w:t xml:space="preserve">          $ref: 'TS29571_CommonData.yaml#/components/schemas/Snssai'</w:t>
      </w:r>
    </w:p>
    <w:p w14:paraId="629BD700" w14:textId="77777777" w:rsidR="003F6D0F" w:rsidRDefault="003F6D0F" w:rsidP="003F6D0F">
      <w:pPr>
        <w:pStyle w:val="PL"/>
      </w:pPr>
      <w:r>
        <w:t xml:space="preserve">        appId:</w:t>
      </w:r>
    </w:p>
    <w:p w14:paraId="0F940CAB" w14:textId="77777777" w:rsidR="003F6D0F" w:rsidRDefault="003F6D0F" w:rsidP="003F6D0F">
      <w:pPr>
        <w:pStyle w:val="PL"/>
      </w:pPr>
      <w:r>
        <w:t xml:space="preserve">          $ref: 'TS29571_CommonData.yaml#/components/schemas/ApplicationId'</w:t>
      </w:r>
    </w:p>
    <w:p w14:paraId="3DB6C4A7" w14:textId="77777777" w:rsidR="003F6D0F" w:rsidRDefault="003F6D0F" w:rsidP="003F6D0F">
      <w:pPr>
        <w:pStyle w:val="PL"/>
      </w:pPr>
      <w:r>
        <w:t xml:space="preserve">        ueLoc:</w:t>
      </w:r>
    </w:p>
    <w:p w14:paraId="27A30DEA" w14:textId="77777777" w:rsidR="003F6D0F" w:rsidRDefault="003F6D0F" w:rsidP="003F6D0F">
      <w:pPr>
        <w:pStyle w:val="PL"/>
      </w:pPr>
      <w:r>
        <w:t xml:space="preserve">          $ref: 'TS29571_CommonData.yaml#/components/schemas/UserLocation'</w:t>
      </w:r>
    </w:p>
    <w:p w14:paraId="35599C48" w14:textId="77777777" w:rsidR="003F6D0F" w:rsidRDefault="003F6D0F" w:rsidP="003F6D0F">
      <w:pPr>
        <w:pStyle w:val="PL"/>
      </w:pPr>
      <w:r>
        <w:t xml:space="preserve">        </w:t>
      </w:r>
      <w:r>
        <w:rPr>
          <w:lang w:eastAsia="zh-CN"/>
        </w:rPr>
        <w:t>dnai</w:t>
      </w:r>
      <w:r>
        <w:t>:</w:t>
      </w:r>
    </w:p>
    <w:p w14:paraId="49CD3A91" w14:textId="77777777" w:rsidR="003F6D0F" w:rsidRDefault="003F6D0F" w:rsidP="003F6D0F">
      <w:pPr>
        <w:pStyle w:val="PL"/>
      </w:pPr>
      <w:r>
        <w:t xml:space="preserve">          $ref: 'TS29571_CommonData.yaml#/components/schemas/Dnai'</w:t>
      </w:r>
    </w:p>
    <w:p w14:paraId="614CA04B" w14:textId="77777777" w:rsidR="003F6D0F" w:rsidRDefault="003F6D0F" w:rsidP="003F6D0F">
      <w:pPr>
        <w:pStyle w:val="PL"/>
      </w:pPr>
      <w:r>
        <w:t xml:space="preserve">        dnn:</w:t>
      </w:r>
    </w:p>
    <w:p w14:paraId="53AE525C" w14:textId="77777777" w:rsidR="003F6D0F" w:rsidRDefault="003F6D0F" w:rsidP="003F6D0F">
      <w:pPr>
        <w:pStyle w:val="PL"/>
      </w:pPr>
      <w:r>
        <w:t xml:space="preserve">          $ref: 'TS29571_CommonData.yaml#/components/schemas/Dnn'</w:t>
      </w:r>
    </w:p>
    <w:p w14:paraId="619A6996"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BD19B58" w14:textId="77777777" w:rsidR="003F6D0F" w:rsidRDefault="003F6D0F" w:rsidP="003F6D0F">
      <w:pPr>
        <w:pStyle w:val="PL"/>
      </w:pPr>
      <w:r>
        <w:t xml:space="preserve">          $ref: 'TS29554_Npcf_BDTPolicyControl.yaml#/components/schemas/NetworkAreaInfo'</w:t>
      </w:r>
    </w:p>
    <w:p w14:paraId="334188D7" w14:textId="77777777" w:rsidR="003F6D0F" w:rsidRDefault="003F6D0F" w:rsidP="003F6D0F">
      <w:pPr>
        <w:pStyle w:val="PL"/>
      </w:pPr>
      <w:r>
        <w:t xml:space="preserve">        </w:t>
      </w:r>
      <w:r>
        <w:rPr>
          <w:lang w:eastAsia="zh-CN"/>
        </w:rPr>
        <w:t>validityPeriod</w:t>
      </w:r>
      <w:r>
        <w:t>:</w:t>
      </w:r>
    </w:p>
    <w:p w14:paraId="742B5BF8" w14:textId="77777777" w:rsidR="003F6D0F" w:rsidRDefault="003F6D0F" w:rsidP="003F6D0F">
      <w:pPr>
        <w:pStyle w:val="PL"/>
      </w:pPr>
      <w:r>
        <w:t xml:space="preserve">          $ref: 'TS29122_CommonData.yaml#/components/schemas/TimeWindow'</w:t>
      </w:r>
    </w:p>
    <w:p w14:paraId="3E743E51" w14:textId="77777777" w:rsidR="003F6D0F" w:rsidRDefault="003F6D0F" w:rsidP="003F6D0F">
      <w:pPr>
        <w:pStyle w:val="PL"/>
      </w:pPr>
      <w:r>
        <w:t xml:space="preserve">        </w:t>
      </w:r>
      <w:r>
        <w:rPr>
          <w:lang w:eastAsia="zh-CN"/>
        </w:rPr>
        <w:t>dataVolTransTime</w:t>
      </w:r>
      <w:r>
        <w:t>:</w:t>
      </w:r>
    </w:p>
    <w:p w14:paraId="0C8781C5" w14:textId="77777777" w:rsidR="003F6D0F" w:rsidRDefault="003F6D0F" w:rsidP="003F6D0F">
      <w:pPr>
        <w:pStyle w:val="PL"/>
      </w:pPr>
      <w:r>
        <w:t xml:space="preserve">          $ref: '#/components/schemas/</w:t>
      </w:r>
      <w:r>
        <w:rPr>
          <w:lang w:eastAsia="zh-CN"/>
        </w:rPr>
        <w:t>DataVolume</w:t>
      </w:r>
      <w:r>
        <w:t>TransferTime'</w:t>
      </w:r>
    </w:p>
    <w:p w14:paraId="458A1BF6" w14:textId="77777777" w:rsidR="003F6D0F" w:rsidRDefault="003F6D0F" w:rsidP="003F6D0F">
      <w:pPr>
        <w:pStyle w:val="PL"/>
      </w:pPr>
      <w:r>
        <w:t xml:space="preserve">      oneOf:</w:t>
      </w:r>
    </w:p>
    <w:p w14:paraId="5E5F8B73" w14:textId="77777777" w:rsidR="003F6D0F" w:rsidRDefault="003F6D0F" w:rsidP="003F6D0F">
      <w:pPr>
        <w:pStyle w:val="PL"/>
      </w:pPr>
      <w:r>
        <w:t xml:space="preserve">        - required: [ueLoc]</w:t>
      </w:r>
    </w:p>
    <w:p w14:paraId="1275A7E0" w14:textId="77777777" w:rsidR="003F6D0F" w:rsidRDefault="003F6D0F" w:rsidP="003F6D0F">
      <w:pPr>
        <w:pStyle w:val="PL"/>
      </w:pPr>
      <w:r>
        <w:t xml:space="preserve">        - required: [snssai]</w:t>
      </w:r>
    </w:p>
    <w:p w14:paraId="46B601D5" w14:textId="77777777" w:rsidR="003F6D0F" w:rsidRDefault="003F6D0F" w:rsidP="003F6D0F">
      <w:pPr>
        <w:pStyle w:val="PL"/>
      </w:pPr>
    </w:p>
    <w:p w14:paraId="4F7130D4" w14:textId="77777777" w:rsidR="003F6D0F" w:rsidRDefault="003F6D0F" w:rsidP="003F6D0F">
      <w:pPr>
        <w:pStyle w:val="PL"/>
      </w:pPr>
      <w:r>
        <w:t xml:space="preserve">    </w:t>
      </w:r>
      <w:r>
        <w:rPr>
          <w:lang w:eastAsia="zh-CN"/>
        </w:rPr>
        <w:t>E2eDataVolTransTime</w:t>
      </w:r>
      <w:r>
        <w:t>UeList:</w:t>
      </w:r>
    </w:p>
    <w:p w14:paraId="446B16CC" w14:textId="77777777" w:rsidR="003F6D0F" w:rsidRDefault="003F6D0F" w:rsidP="003F6D0F">
      <w:pPr>
        <w:pStyle w:val="PL"/>
      </w:pPr>
      <w:r>
        <w:lastRenderedPageBreak/>
        <w:t xml:space="preserve">      description: &gt;</w:t>
      </w:r>
    </w:p>
    <w:p w14:paraId="5B566B85" w14:textId="77777777" w:rsidR="003F6D0F" w:rsidRDefault="003F6D0F" w:rsidP="003F6D0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D67BE3C" w14:textId="77777777" w:rsidR="003F6D0F" w:rsidRDefault="003F6D0F" w:rsidP="003F6D0F">
      <w:pPr>
        <w:pStyle w:val="PL"/>
      </w:pPr>
      <w:r>
        <w:rPr>
          <w:lang w:eastAsia="zh-CN"/>
        </w:rPr>
        <w:t xml:space="preserve">        Time </w:t>
      </w:r>
    </w:p>
    <w:p w14:paraId="2FF9D35F" w14:textId="77777777" w:rsidR="003F6D0F" w:rsidRDefault="003F6D0F" w:rsidP="003F6D0F">
      <w:pPr>
        <w:pStyle w:val="PL"/>
      </w:pPr>
      <w:r>
        <w:t xml:space="preserve">      properties:</w:t>
      </w:r>
    </w:p>
    <w:p w14:paraId="1E2EB99B" w14:textId="77777777" w:rsidR="003F6D0F" w:rsidRDefault="003F6D0F" w:rsidP="003F6D0F">
      <w:pPr>
        <w:pStyle w:val="PL"/>
      </w:pPr>
      <w:r>
        <w:t xml:space="preserve">        highLevel:</w:t>
      </w:r>
    </w:p>
    <w:p w14:paraId="01933DD6" w14:textId="77777777" w:rsidR="003F6D0F" w:rsidRDefault="003F6D0F" w:rsidP="003F6D0F">
      <w:pPr>
        <w:pStyle w:val="PL"/>
      </w:pPr>
      <w:r>
        <w:t xml:space="preserve">          type: array</w:t>
      </w:r>
    </w:p>
    <w:p w14:paraId="08B7FC02" w14:textId="77777777" w:rsidR="003F6D0F" w:rsidRDefault="003F6D0F" w:rsidP="003F6D0F">
      <w:pPr>
        <w:pStyle w:val="PL"/>
      </w:pPr>
      <w:r>
        <w:t xml:space="preserve">          items:</w:t>
      </w:r>
    </w:p>
    <w:p w14:paraId="154B9439" w14:textId="77777777" w:rsidR="003F6D0F" w:rsidRDefault="003F6D0F" w:rsidP="003F6D0F">
      <w:pPr>
        <w:pStyle w:val="PL"/>
      </w:pPr>
      <w:r>
        <w:t xml:space="preserve">            $ref: 'TS29571_CommonData.yaml#/components/schemas/Supi'</w:t>
      </w:r>
    </w:p>
    <w:p w14:paraId="0F82163B" w14:textId="77777777" w:rsidR="003F6D0F" w:rsidRDefault="003F6D0F" w:rsidP="003F6D0F">
      <w:pPr>
        <w:pStyle w:val="PL"/>
      </w:pPr>
      <w:r>
        <w:t xml:space="preserve">          minItems: 1</w:t>
      </w:r>
    </w:p>
    <w:p w14:paraId="0C9B8428" w14:textId="77777777" w:rsidR="003F6D0F" w:rsidRDefault="003F6D0F" w:rsidP="003F6D0F">
      <w:pPr>
        <w:pStyle w:val="PL"/>
      </w:pPr>
      <w:r>
        <w:t xml:space="preserve">        mediumLevel:</w:t>
      </w:r>
    </w:p>
    <w:p w14:paraId="45299C87" w14:textId="77777777" w:rsidR="003F6D0F" w:rsidRDefault="003F6D0F" w:rsidP="003F6D0F">
      <w:pPr>
        <w:pStyle w:val="PL"/>
      </w:pPr>
      <w:r>
        <w:t xml:space="preserve">          type: array</w:t>
      </w:r>
    </w:p>
    <w:p w14:paraId="6866CCC2" w14:textId="77777777" w:rsidR="003F6D0F" w:rsidRDefault="003F6D0F" w:rsidP="003F6D0F">
      <w:pPr>
        <w:pStyle w:val="PL"/>
      </w:pPr>
      <w:r>
        <w:t xml:space="preserve">          items:</w:t>
      </w:r>
    </w:p>
    <w:p w14:paraId="4ACA0B3D" w14:textId="77777777" w:rsidR="003F6D0F" w:rsidRDefault="003F6D0F" w:rsidP="003F6D0F">
      <w:pPr>
        <w:pStyle w:val="PL"/>
      </w:pPr>
      <w:r>
        <w:t xml:space="preserve">            $ref: 'TS29571_CommonData.yaml#/components/schemas/Supi'</w:t>
      </w:r>
    </w:p>
    <w:p w14:paraId="441DF80E" w14:textId="77777777" w:rsidR="003F6D0F" w:rsidRDefault="003F6D0F" w:rsidP="003F6D0F">
      <w:pPr>
        <w:pStyle w:val="PL"/>
      </w:pPr>
      <w:r>
        <w:t xml:space="preserve">          minItems: 1</w:t>
      </w:r>
    </w:p>
    <w:p w14:paraId="4CC20335" w14:textId="77777777" w:rsidR="003F6D0F" w:rsidRDefault="003F6D0F" w:rsidP="003F6D0F">
      <w:pPr>
        <w:pStyle w:val="PL"/>
      </w:pPr>
      <w:r>
        <w:t xml:space="preserve">        lowLevel:</w:t>
      </w:r>
    </w:p>
    <w:p w14:paraId="4A01E517" w14:textId="77777777" w:rsidR="003F6D0F" w:rsidRDefault="003F6D0F" w:rsidP="003F6D0F">
      <w:pPr>
        <w:pStyle w:val="PL"/>
      </w:pPr>
      <w:r>
        <w:t xml:space="preserve">          type: array</w:t>
      </w:r>
    </w:p>
    <w:p w14:paraId="45BE7F38" w14:textId="77777777" w:rsidR="003F6D0F" w:rsidRDefault="003F6D0F" w:rsidP="003F6D0F">
      <w:pPr>
        <w:pStyle w:val="PL"/>
      </w:pPr>
      <w:r>
        <w:t xml:space="preserve">          items:</w:t>
      </w:r>
    </w:p>
    <w:p w14:paraId="38235558" w14:textId="77777777" w:rsidR="003F6D0F" w:rsidRDefault="003F6D0F" w:rsidP="003F6D0F">
      <w:pPr>
        <w:pStyle w:val="PL"/>
      </w:pPr>
      <w:r>
        <w:t xml:space="preserve">            $ref: 'TS29571_CommonData.yaml#/components/schemas/Supi'</w:t>
      </w:r>
    </w:p>
    <w:p w14:paraId="3E8DEE2E" w14:textId="77777777" w:rsidR="003F6D0F" w:rsidRDefault="003F6D0F" w:rsidP="003F6D0F">
      <w:pPr>
        <w:pStyle w:val="PL"/>
      </w:pPr>
      <w:r>
        <w:t xml:space="preserve">          minItems: 1</w:t>
      </w:r>
    </w:p>
    <w:p w14:paraId="65F7330D" w14:textId="77777777" w:rsidR="003F6D0F" w:rsidRDefault="003F6D0F" w:rsidP="003F6D0F">
      <w:pPr>
        <w:pStyle w:val="PL"/>
      </w:pPr>
      <w:r>
        <w:t xml:space="preserve">        lowRatio:</w:t>
      </w:r>
    </w:p>
    <w:p w14:paraId="576E597B" w14:textId="77777777" w:rsidR="003F6D0F" w:rsidRDefault="003F6D0F" w:rsidP="003F6D0F">
      <w:pPr>
        <w:pStyle w:val="PL"/>
      </w:pPr>
      <w:r>
        <w:t xml:space="preserve">          $ref: 'TS29571_CommonData.yaml#/components/schemas/SamplingRatio'</w:t>
      </w:r>
    </w:p>
    <w:p w14:paraId="3F6BA2C5" w14:textId="77777777" w:rsidR="003F6D0F" w:rsidRDefault="003F6D0F" w:rsidP="003F6D0F">
      <w:pPr>
        <w:pStyle w:val="PL"/>
      </w:pPr>
      <w:r>
        <w:t xml:space="preserve">        mediumRatio:</w:t>
      </w:r>
    </w:p>
    <w:p w14:paraId="1F50264D" w14:textId="77777777" w:rsidR="003F6D0F" w:rsidRDefault="003F6D0F" w:rsidP="003F6D0F">
      <w:pPr>
        <w:pStyle w:val="PL"/>
      </w:pPr>
      <w:r>
        <w:t xml:space="preserve">          $ref: 'TS29571_CommonData.yaml#/components/schemas/SamplingRatio'</w:t>
      </w:r>
    </w:p>
    <w:p w14:paraId="60DA1D6E" w14:textId="77777777" w:rsidR="003F6D0F" w:rsidRDefault="003F6D0F" w:rsidP="003F6D0F">
      <w:pPr>
        <w:pStyle w:val="PL"/>
      </w:pPr>
      <w:r>
        <w:t xml:space="preserve">        highRatio:</w:t>
      </w:r>
    </w:p>
    <w:p w14:paraId="2AA7ED6A" w14:textId="77777777" w:rsidR="003F6D0F" w:rsidRDefault="003F6D0F" w:rsidP="003F6D0F">
      <w:pPr>
        <w:pStyle w:val="PL"/>
      </w:pPr>
      <w:r>
        <w:t xml:space="preserve">          $ref: 'TS29571_CommonData.yaml#/components/schemas/SamplingRatio'</w:t>
      </w:r>
    </w:p>
    <w:p w14:paraId="074BB6EE"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EB57D82" w14:textId="77777777" w:rsidR="003F6D0F" w:rsidRDefault="003F6D0F" w:rsidP="003F6D0F">
      <w:pPr>
        <w:pStyle w:val="PL"/>
      </w:pPr>
      <w:r>
        <w:t xml:space="preserve">          $ref: 'TS29554_Npcf_BDTPolicyControl.yaml#/components/schemas/NetworkAreaInfo'</w:t>
      </w:r>
    </w:p>
    <w:p w14:paraId="139CD526" w14:textId="77777777" w:rsidR="003F6D0F" w:rsidRDefault="003F6D0F" w:rsidP="003F6D0F">
      <w:pPr>
        <w:pStyle w:val="PL"/>
      </w:pPr>
      <w:r>
        <w:t xml:space="preserve">        </w:t>
      </w:r>
      <w:r>
        <w:rPr>
          <w:lang w:eastAsia="zh-CN"/>
        </w:rPr>
        <w:t>validityPeriod</w:t>
      </w:r>
      <w:r>
        <w:t>:</w:t>
      </w:r>
    </w:p>
    <w:p w14:paraId="02A9BC18" w14:textId="77777777" w:rsidR="003F6D0F" w:rsidRDefault="003F6D0F" w:rsidP="003F6D0F">
      <w:pPr>
        <w:pStyle w:val="PL"/>
      </w:pPr>
      <w:r>
        <w:t xml:space="preserve">          $ref: 'TS29122_CommonData.yaml#/components/schemas/TimeWindow'</w:t>
      </w:r>
    </w:p>
    <w:p w14:paraId="44A19B6B" w14:textId="77777777" w:rsidR="003F6D0F" w:rsidRDefault="003F6D0F" w:rsidP="003F6D0F">
      <w:pPr>
        <w:pStyle w:val="PL"/>
      </w:pPr>
      <w:r>
        <w:t xml:space="preserve">      anyOf:</w:t>
      </w:r>
    </w:p>
    <w:p w14:paraId="06D42248" w14:textId="77777777" w:rsidR="003F6D0F" w:rsidRDefault="003F6D0F" w:rsidP="003F6D0F">
      <w:pPr>
        <w:pStyle w:val="PL"/>
      </w:pPr>
      <w:r>
        <w:t xml:space="preserve">        - required: [highLevel]</w:t>
      </w:r>
    </w:p>
    <w:p w14:paraId="1333D670" w14:textId="77777777" w:rsidR="003F6D0F" w:rsidRDefault="003F6D0F" w:rsidP="003F6D0F">
      <w:pPr>
        <w:pStyle w:val="PL"/>
      </w:pPr>
      <w:r>
        <w:t xml:space="preserve">        - required: [mediumLevel]</w:t>
      </w:r>
    </w:p>
    <w:p w14:paraId="46B63598" w14:textId="77777777" w:rsidR="003F6D0F" w:rsidRDefault="003F6D0F" w:rsidP="003F6D0F">
      <w:pPr>
        <w:pStyle w:val="PL"/>
      </w:pPr>
      <w:r>
        <w:t xml:space="preserve">        - required: [lowLevel]</w:t>
      </w:r>
    </w:p>
    <w:p w14:paraId="5732D6D1" w14:textId="77777777" w:rsidR="003F6D0F" w:rsidRDefault="003F6D0F" w:rsidP="003F6D0F">
      <w:pPr>
        <w:pStyle w:val="PL"/>
      </w:pPr>
    </w:p>
    <w:p w14:paraId="5467FE85" w14:textId="77777777" w:rsidR="003F6D0F" w:rsidRDefault="003F6D0F" w:rsidP="003F6D0F">
      <w:pPr>
        <w:pStyle w:val="PL"/>
      </w:pPr>
      <w:r>
        <w:t xml:space="preserve">    DataVolumeTransferTime:</w:t>
      </w:r>
    </w:p>
    <w:p w14:paraId="349C120D" w14:textId="77777777" w:rsidR="003F6D0F" w:rsidRDefault="003F6D0F" w:rsidP="003F6D0F">
      <w:pPr>
        <w:pStyle w:val="PL"/>
      </w:pPr>
      <w:r>
        <w:t xml:space="preserve">      description: &gt;</w:t>
      </w:r>
    </w:p>
    <w:p w14:paraId="626D5F7A" w14:textId="77777777" w:rsidR="003F6D0F" w:rsidRDefault="003F6D0F" w:rsidP="003F6D0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8F4B499" w14:textId="77777777" w:rsidR="003F6D0F" w:rsidRDefault="003F6D0F" w:rsidP="003F6D0F">
      <w:pPr>
        <w:pStyle w:val="PL"/>
      </w:pPr>
      <w:r>
        <w:t xml:space="preserve">        time.</w:t>
      </w:r>
    </w:p>
    <w:p w14:paraId="7EC10CEC" w14:textId="77777777" w:rsidR="003F6D0F" w:rsidRDefault="003F6D0F" w:rsidP="003F6D0F">
      <w:pPr>
        <w:pStyle w:val="PL"/>
      </w:pPr>
      <w:r>
        <w:t xml:space="preserve">      properties:</w:t>
      </w:r>
    </w:p>
    <w:p w14:paraId="4F19B48B" w14:textId="77777777" w:rsidR="003F6D0F" w:rsidRDefault="003F6D0F" w:rsidP="003F6D0F">
      <w:pPr>
        <w:pStyle w:val="PL"/>
      </w:pPr>
      <w:r>
        <w:t xml:space="preserve">        uplinkVolume:</w:t>
      </w:r>
    </w:p>
    <w:p w14:paraId="2830073F" w14:textId="77777777" w:rsidR="003F6D0F" w:rsidRDefault="003F6D0F" w:rsidP="003F6D0F">
      <w:pPr>
        <w:pStyle w:val="PL"/>
      </w:pPr>
      <w:r>
        <w:t xml:space="preserve">          $ref: 'TS29122_CommonData.yaml#/components/schemas/Volume'</w:t>
      </w:r>
    </w:p>
    <w:p w14:paraId="5592D20E" w14:textId="77777777" w:rsidR="003F6D0F" w:rsidRDefault="003F6D0F" w:rsidP="003F6D0F">
      <w:pPr>
        <w:pStyle w:val="PL"/>
      </w:pPr>
      <w:r>
        <w:t xml:space="preserve">        avgTransTimeUl:</w:t>
      </w:r>
    </w:p>
    <w:p w14:paraId="7C913893" w14:textId="77777777" w:rsidR="003F6D0F" w:rsidRDefault="003F6D0F" w:rsidP="003F6D0F">
      <w:pPr>
        <w:pStyle w:val="PL"/>
      </w:pPr>
      <w:r>
        <w:t xml:space="preserve">          $ref: 'TS29571_CommonData.yaml#/components/schemas/Uinteger'</w:t>
      </w:r>
    </w:p>
    <w:p w14:paraId="6A346945" w14:textId="77777777" w:rsidR="003F6D0F" w:rsidRDefault="003F6D0F" w:rsidP="003F6D0F">
      <w:pPr>
        <w:pStyle w:val="PL"/>
      </w:pPr>
      <w:r>
        <w:t xml:space="preserve">        varTransTimeUl:</w:t>
      </w:r>
    </w:p>
    <w:p w14:paraId="77B75E4B" w14:textId="77777777" w:rsidR="003F6D0F" w:rsidRDefault="003F6D0F" w:rsidP="003F6D0F">
      <w:pPr>
        <w:pStyle w:val="PL"/>
      </w:pPr>
      <w:r>
        <w:t xml:space="preserve">          $ref: 'TS29571_CommonData.yaml#/components/schemas/Float'</w:t>
      </w:r>
    </w:p>
    <w:p w14:paraId="50A96878" w14:textId="77777777" w:rsidR="003F6D0F" w:rsidRDefault="003F6D0F" w:rsidP="003F6D0F">
      <w:pPr>
        <w:pStyle w:val="PL"/>
      </w:pPr>
      <w:r>
        <w:t xml:space="preserve">        downlinkVolume:</w:t>
      </w:r>
    </w:p>
    <w:p w14:paraId="0E199BF0" w14:textId="77777777" w:rsidR="003F6D0F" w:rsidRDefault="003F6D0F" w:rsidP="003F6D0F">
      <w:pPr>
        <w:pStyle w:val="PL"/>
      </w:pPr>
      <w:r>
        <w:t xml:space="preserve">          $ref: 'TS29122_CommonData.yaml#/components/schemas/Volume'</w:t>
      </w:r>
    </w:p>
    <w:p w14:paraId="077FFF96" w14:textId="77777777" w:rsidR="003F6D0F" w:rsidRDefault="003F6D0F" w:rsidP="003F6D0F">
      <w:pPr>
        <w:pStyle w:val="PL"/>
      </w:pPr>
      <w:r>
        <w:t xml:space="preserve">        avgTransTimeDl:</w:t>
      </w:r>
    </w:p>
    <w:p w14:paraId="547CD636" w14:textId="77777777" w:rsidR="003F6D0F" w:rsidRDefault="003F6D0F" w:rsidP="003F6D0F">
      <w:pPr>
        <w:pStyle w:val="PL"/>
      </w:pPr>
      <w:r>
        <w:t xml:space="preserve">          $ref: 'TS29571_CommonData.yaml#/components/schemas/Uinteger'</w:t>
      </w:r>
    </w:p>
    <w:p w14:paraId="5432C2B6" w14:textId="77777777" w:rsidR="003F6D0F" w:rsidRDefault="003F6D0F" w:rsidP="003F6D0F">
      <w:pPr>
        <w:pStyle w:val="PL"/>
      </w:pPr>
      <w:r>
        <w:t xml:space="preserve">        varTransTimeDl:</w:t>
      </w:r>
    </w:p>
    <w:p w14:paraId="3A64ABF1" w14:textId="77777777" w:rsidR="003F6D0F" w:rsidRDefault="003F6D0F" w:rsidP="003F6D0F">
      <w:pPr>
        <w:pStyle w:val="PL"/>
      </w:pPr>
      <w:r>
        <w:t xml:space="preserve">          $ref: 'TS29571_CommonData.yaml#/components/schemas/Float'</w:t>
      </w:r>
    </w:p>
    <w:p w14:paraId="4324FEA3" w14:textId="77777777" w:rsidR="003F6D0F" w:rsidRDefault="003F6D0F" w:rsidP="003F6D0F">
      <w:pPr>
        <w:pStyle w:val="PL"/>
      </w:pPr>
    </w:p>
    <w:p w14:paraId="7D4994F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AE5D6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517B4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6F3225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87A463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E5870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7ABEF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CFDAB6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AA570C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7E52EE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E454A3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33D8C0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B30E2A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D73BD7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C37684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4A91A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6595A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D007B1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67F569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E2A61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ADA53B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4CB6B0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AD5BEA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FF5DE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3C2A6A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80744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F92A7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val="en-US"/>
        </w:rPr>
        <w:t>accThres</w:t>
      </w:r>
      <w:proofErr w:type="spellEnd"/>
      <w:r>
        <w:rPr>
          <w:rFonts w:ascii="Courier New" w:hAnsi="Courier New"/>
          <w:sz w:val="16"/>
        </w:rPr>
        <w:t>:</w:t>
      </w:r>
    </w:p>
    <w:p w14:paraId="48E0233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9B440C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3263B4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CBC1D7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7C2DA4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3BFE2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D90FE0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E6EE5D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73DD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F97F3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20F5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E6426F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337DD2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12CBC1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38E0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FB0BA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5FC0D5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97C6F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B9238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79519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0EC82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821138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7F5EA1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22775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548BED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ED361CF" w14:textId="36E80BA5"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KDDI_r0" w:date="2024-01-17T13:59:00Z"/>
          <w:rFonts w:ascii="Courier New" w:hAnsi="Courier New"/>
          <w:sz w:val="16"/>
        </w:rPr>
      </w:pPr>
      <w:r>
        <w:rPr>
          <w:rFonts w:ascii="Courier New" w:hAnsi="Courier New"/>
          <w:sz w:val="16"/>
        </w:rPr>
        <w:t xml:space="preserve">          description: Indicates if the target location is indoors or outdoors.</w:t>
      </w:r>
    </w:p>
    <w:p w14:paraId="3D7105CA" w14:textId="77777777" w:rsidR="003F6D0F" w:rsidRDefault="003F6D0F" w:rsidP="003F6D0F">
      <w:pPr>
        <w:pStyle w:val="PL"/>
        <w:rPr>
          <w:ins w:id="61" w:author="KDDI_r0" w:date="2024-01-17T13:59:00Z"/>
        </w:rPr>
      </w:pPr>
      <w:ins w:id="62" w:author="KDDI_r0" w:date="2024-01-17T13:59:00Z">
        <w:r>
          <w:t xml:space="preserve">        confidence:</w:t>
        </w:r>
      </w:ins>
    </w:p>
    <w:p w14:paraId="2A9A0F5C" w14:textId="63F7CA00" w:rsidR="003F6D0F" w:rsidRPr="003F6D0F" w:rsidRDefault="003F6D0F" w:rsidP="003F6D0F">
      <w:pPr>
        <w:pStyle w:val="PL"/>
      </w:pPr>
      <w:ins w:id="63" w:author="KDDI_r0" w:date="2024-01-17T13:59:00Z">
        <w:r>
          <w:t xml:space="preserve">          $ref: 'TS29571_CommonData.yaml#/components/schemas/Uinteger'</w:t>
        </w:r>
      </w:ins>
    </w:p>
    <w:p w14:paraId="01CDE04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222084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EA3F7F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36B9DD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293DB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8FB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9AD49C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F37C6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2F86EF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C58A4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5718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048027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5927F7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02FFC7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BF49EE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728180C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3713C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FFD63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5CA2373" w14:textId="77777777" w:rsidR="003F6D0F" w:rsidRDefault="003F6D0F" w:rsidP="003F6D0F">
      <w:pPr>
        <w:pStyle w:val="PL"/>
      </w:pPr>
      <w:r>
        <w:t xml:space="preserve">        - locAcc</w:t>
      </w:r>
    </w:p>
    <w:p w14:paraId="06BEA50F" w14:textId="77777777" w:rsidR="003F6D0F" w:rsidRDefault="003F6D0F" w:rsidP="003F6D0F">
      <w:pPr>
        <w:pStyle w:val="PL"/>
      </w:pPr>
      <w:r>
        <w:t xml:space="preserve">    AccuracyReq:</w:t>
      </w:r>
    </w:p>
    <w:p w14:paraId="5ACEDF5A" w14:textId="77777777" w:rsidR="003F6D0F" w:rsidRDefault="003F6D0F" w:rsidP="003F6D0F">
      <w:pPr>
        <w:pStyle w:val="PL"/>
      </w:pPr>
      <w:r>
        <w:t xml:space="preserve">      description: </w:t>
      </w:r>
      <w:r>
        <w:rPr>
          <w:lang w:val="en-US" w:eastAsia="zh-CN"/>
        </w:rPr>
        <w:t xml:space="preserve">Represents the </w:t>
      </w:r>
      <w:r>
        <w:t>analytics accuracy requirement information</w:t>
      </w:r>
      <w:r>
        <w:rPr>
          <w:lang w:val="en-US" w:eastAsia="zh-CN"/>
        </w:rPr>
        <w:t>.</w:t>
      </w:r>
    </w:p>
    <w:p w14:paraId="4D5B74A8" w14:textId="77777777" w:rsidR="003F6D0F" w:rsidRDefault="003F6D0F" w:rsidP="003F6D0F">
      <w:pPr>
        <w:pStyle w:val="PL"/>
      </w:pPr>
      <w:r>
        <w:t xml:space="preserve">      type: object</w:t>
      </w:r>
    </w:p>
    <w:p w14:paraId="48973FA0" w14:textId="77777777" w:rsidR="003F6D0F" w:rsidRDefault="003F6D0F" w:rsidP="003F6D0F">
      <w:pPr>
        <w:pStyle w:val="PL"/>
      </w:pPr>
      <w:r>
        <w:t xml:space="preserve">      properties:</w:t>
      </w:r>
    </w:p>
    <w:p w14:paraId="6D70BADC" w14:textId="77777777" w:rsidR="003F6D0F" w:rsidRDefault="003F6D0F" w:rsidP="003F6D0F">
      <w:pPr>
        <w:pStyle w:val="PL"/>
      </w:pPr>
      <w:r>
        <w:t xml:space="preserve">        </w:t>
      </w:r>
      <w:r>
        <w:rPr>
          <w:lang w:eastAsia="zh-CN"/>
        </w:rPr>
        <w:t>accuTimeWin</w:t>
      </w:r>
      <w:r>
        <w:t>:</w:t>
      </w:r>
    </w:p>
    <w:p w14:paraId="18BD6CAE" w14:textId="77777777" w:rsidR="003F6D0F" w:rsidRDefault="003F6D0F" w:rsidP="003F6D0F">
      <w:pPr>
        <w:pStyle w:val="PL"/>
      </w:pPr>
      <w:r>
        <w:t xml:space="preserve">          $ref: 'TS29122_CommonData.yaml#/components/schemas/TimeWindow'</w:t>
      </w:r>
    </w:p>
    <w:p w14:paraId="35FF1246" w14:textId="77777777" w:rsidR="003F6D0F" w:rsidRDefault="003F6D0F" w:rsidP="003F6D0F">
      <w:pPr>
        <w:pStyle w:val="PL"/>
      </w:pPr>
      <w:r>
        <w:t xml:space="preserve">        </w:t>
      </w:r>
      <w:r>
        <w:rPr>
          <w:lang w:eastAsia="zh-CN"/>
        </w:rPr>
        <w:t>accuPeriod</w:t>
      </w:r>
      <w:r>
        <w:t>:</w:t>
      </w:r>
    </w:p>
    <w:p w14:paraId="156CD0B6" w14:textId="77777777" w:rsidR="003F6D0F" w:rsidRDefault="003F6D0F" w:rsidP="003F6D0F">
      <w:pPr>
        <w:pStyle w:val="PL"/>
      </w:pPr>
      <w:r>
        <w:t xml:space="preserve">          $ref: 'TS29571_CommonData.yaml#/components/schemas/DurationSec'</w:t>
      </w:r>
    </w:p>
    <w:p w14:paraId="0A8FA253" w14:textId="77777777" w:rsidR="003F6D0F" w:rsidRDefault="003F6D0F" w:rsidP="003F6D0F">
      <w:pPr>
        <w:pStyle w:val="PL"/>
      </w:pPr>
      <w:r>
        <w:t xml:space="preserve">        </w:t>
      </w:r>
      <w:r>
        <w:rPr>
          <w:lang w:eastAsia="zh-CN"/>
        </w:rPr>
        <w:t>accuDevThr</w:t>
      </w:r>
      <w:r>
        <w:t>:</w:t>
      </w:r>
    </w:p>
    <w:p w14:paraId="4352F337" w14:textId="77777777" w:rsidR="003F6D0F" w:rsidRDefault="003F6D0F" w:rsidP="003F6D0F">
      <w:pPr>
        <w:pStyle w:val="PL"/>
      </w:pPr>
      <w:r>
        <w:t xml:space="preserve">          $ref: 'TS29571_CommonData.yaml#/components/schemas/Uinteger'</w:t>
      </w:r>
    </w:p>
    <w:p w14:paraId="60494D23" w14:textId="77777777" w:rsidR="003F6D0F" w:rsidRDefault="003F6D0F" w:rsidP="003F6D0F">
      <w:pPr>
        <w:pStyle w:val="PL"/>
      </w:pPr>
      <w:r>
        <w:t xml:space="preserve">        </w:t>
      </w:r>
      <w:r>
        <w:rPr>
          <w:lang w:eastAsia="zh-CN"/>
        </w:rPr>
        <w:t>minNum</w:t>
      </w:r>
      <w:r>
        <w:t>:</w:t>
      </w:r>
    </w:p>
    <w:p w14:paraId="77210E7B" w14:textId="77777777" w:rsidR="003F6D0F" w:rsidRDefault="003F6D0F" w:rsidP="003F6D0F">
      <w:pPr>
        <w:pStyle w:val="PL"/>
      </w:pPr>
      <w:r>
        <w:t xml:space="preserve">          $ref: 'TS29571_CommonData.yaml#/components/schemas/Uinteger'</w:t>
      </w:r>
    </w:p>
    <w:p w14:paraId="4A356B8F" w14:textId="77777777" w:rsidR="003F6D0F" w:rsidRDefault="003F6D0F" w:rsidP="003F6D0F">
      <w:pPr>
        <w:pStyle w:val="PL"/>
      </w:pPr>
      <w:r>
        <w:t xml:space="preserve">        </w:t>
      </w:r>
      <w:r>
        <w:rPr>
          <w:lang w:eastAsia="zh-CN"/>
        </w:rPr>
        <w:t>updatedAnaFlg</w:t>
      </w:r>
      <w:r>
        <w:t>:</w:t>
      </w:r>
    </w:p>
    <w:p w14:paraId="7E6C35EC" w14:textId="77777777" w:rsidR="003F6D0F" w:rsidRDefault="003F6D0F" w:rsidP="003F6D0F">
      <w:pPr>
        <w:pStyle w:val="PL"/>
      </w:pPr>
      <w:r>
        <w:t xml:space="preserve">          type: boolean</w:t>
      </w:r>
    </w:p>
    <w:p w14:paraId="185D8AEF" w14:textId="77777777" w:rsidR="003F6D0F" w:rsidRDefault="003F6D0F" w:rsidP="003F6D0F">
      <w:pPr>
        <w:pStyle w:val="PL"/>
      </w:pPr>
      <w:r>
        <w:t xml:space="preserve">          description: &gt;</w:t>
      </w:r>
    </w:p>
    <w:p w14:paraId="57A7B163" w14:textId="77777777" w:rsidR="003F6D0F" w:rsidRDefault="003F6D0F" w:rsidP="003F6D0F">
      <w:pPr>
        <w:pStyle w:val="PL"/>
      </w:pPr>
      <w:r>
        <w:t xml:space="preserve">            Indicates the updated Analytics flag. Set to "true" indicates that the NWDAF can provide</w:t>
      </w:r>
    </w:p>
    <w:p w14:paraId="574D1681" w14:textId="77777777" w:rsidR="003F6D0F" w:rsidRDefault="003F6D0F" w:rsidP="003F6D0F">
      <w:pPr>
        <w:pStyle w:val="PL"/>
      </w:pPr>
      <w:r>
        <w:t xml:space="preserve">            the updated analytics if the analytics can be generated within the analytics accuracy</w:t>
      </w:r>
    </w:p>
    <w:p w14:paraId="43653026" w14:textId="77777777" w:rsidR="003F6D0F" w:rsidRDefault="003F6D0F" w:rsidP="003F6D0F">
      <w:pPr>
        <w:pStyle w:val="PL"/>
      </w:pPr>
      <w:r>
        <w:t xml:space="preserve">            information time window, which is specified by "accuTimeWin" attribute.</w:t>
      </w:r>
    </w:p>
    <w:p w14:paraId="1BF5011E" w14:textId="77777777" w:rsidR="003F6D0F" w:rsidRDefault="003F6D0F" w:rsidP="003F6D0F">
      <w:pPr>
        <w:pStyle w:val="PL"/>
      </w:pPr>
      <w:r>
        <w:t xml:space="preserve">            Otherwise set to “false”. Default value is “false” if omitted.</w:t>
      </w:r>
    </w:p>
    <w:p w14:paraId="2138912D" w14:textId="77777777" w:rsidR="003F6D0F" w:rsidRDefault="003F6D0F" w:rsidP="003F6D0F">
      <w:pPr>
        <w:pStyle w:val="PL"/>
      </w:pPr>
      <w:r>
        <w:t xml:space="preserve">        </w:t>
      </w:r>
      <w:r>
        <w:rPr>
          <w:lang w:eastAsia="zh-CN"/>
        </w:rPr>
        <w:t>correctionInterval</w:t>
      </w:r>
      <w:r>
        <w:t>:</w:t>
      </w:r>
    </w:p>
    <w:p w14:paraId="12262472" w14:textId="77777777" w:rsidR="003F6D0F" w:rsidRDefault="003F6D0F" w:rsidP="003F6D0F">
      <w:pPr>
        <w:pStyle w:val="PL"/>
      </w:pPr>
      <w:r>
        <w:t xml:space="preserve">          $ref: 'TS29571_CommonData.yaml#/components/schemas/DurationSec'</w:t>
      </w:r>
    </w:p>
    <w:p w14:paraId="5C50ECA0" w14:textId="77777777" w:rsidR="003F6D0F" w:rsidRDefault="003F6D0F" w:rsidP="003F6D0F">
      <w:pPr>
        <w:pStyle w:val="PL"/>
      </w:pPr>
    </w:p>
    <w:p w14:paraId="27928D58" w14:textId="77777777" w:rsidR="003F6D0F" w:rsidRDefault="003F6D0F" w:rsidP="003F6D0F">
      <w:pPr>
        <w:pStyle w:val="PL"/>
      </w:pPr>
      <w:r>
        <w:t xml:space="preserve">    AccuracyInfo:</w:t>
      </w:r>
    </w:p>
    <w:p w14:paraId="3C452CEE" w14:textId="77777777" w:rsidR="003F6D0F" w:rsidRDefault="003F6D0F" w:rsidP="003F6D0F">
      <w:pPr>
        <w:pStyle w:val="PL"/>
      </w:pPr>
      <w:r>
        <w:t xml:space="preserve">      description: </w:t>
      </w:r>
      <w:r>
        <w:rPr>
          <w:lang w:eastAsia="zh-CN"/>
        </w:rPr>
        <w:t xml:space="preserve">The </w:t>
      </w:r>
      <w:r>
        <w:t>analytics accuracy information.</w:t>
      </w:r>
    </w:p>
    <w:p w14:paraId="44D976A2" w14:textId="77777777" w:rsidR="003F6D0F" w:rsidRDefault="003F6D0F" w:rsidP="003F6D0F">
      <w:pPr>
        <w:pStyle w:val="PL"/>
      </w:pPr>
      <w:r>
        <w:t xml:space="preserve">      type: object</w:t>
      </w:r>
    </w:p>
    <w:p w14:paraId="65A90C53" w14:textId="77777777" w:rsidR="003F6D0F" w:rsidRDefault="003F6D0F" w:rsidP="003F6D0F">
      <w:pPr>
        <w:pStyle w:val="PL"/>
      </w:pPr>
      <w:r>
        <w:t xml:space="preserve">      properties:</w:t>
      </w:r>
    </w:p>
    <w:p w14:paraId="214AC670" w14:textId="77777777" w:rsidR="003F6D0F" w:rsidRDefault="003F6D0F" w:rsidP="003F6D0F">
      <w:pPr>
        <w:pStyle w:val="PL"/>
      </w:pPr>
      <w:r>
        <w:t xml:space="preserve">        </w:t>
      </w:r>
      <w:r>
        <w:rPr>
          <w:lang w:eastAsia="zh-CN"/>
        </w:rPr>
        <w:t>accuracyVal</w:t>
      </w:r>
      <w:r>
        <w:t>:</w:t>
      </w:r>
    </w:p>
    <w:p w14:paraId="4CAB7AF2" w14:textId="77777777" w:rsidR="003F6D0F" w:rsidRDefault="003F6D0F" w:rsidP="003F6D0F">
      <w:pPr>
        <w:pStyle w:val="PL"/>
      </w:pPr>
      <w:r>
        <w:t xml:space="preserve">          $ref: 'TS29571_CommonData.yaml#/components/schemas/Uinteger'</w:t>
      </w:r>
    </w:p>
    <w:p w14:paraId="699881F5" w14:textId="77777777" w:rsidR="003F6D0F" w:rsidRDefault="003F6D0F" w:rsidP="003F6D0F">
      <w:pPr>
        <w:pStyle w:val="PL"/>
      </w:pPr>
      <w:r>
        <w:t xml:space="preserve">        </w:t>
      </w:r>
      <w:r>
        <w:rPr>
          <w:lang w:eastAsia="zh-CN"/>
        </w:rPr>
        <w:t>accuSampleNbr</w:t>
      </w:r>
      <w:r>
        <w:t>:</w:t>
      </w:r>
    </w:p>
    <w:p w14:paraId="1ABE915D" w14:textId="77777777" w:rsidR="003F6D0F" w:rsidRDefault="003F6D0F" w:rsidP="003F6D0F">
      <w:pPr>
        <w:pStyle w:val="PL"/>
      </w:pPr>
      <w:r>
        <w:t xml:space="preserve">          $ref: 'TS29571_CommonData.yaml#/components/schemas/Uinteger'</w:t>
      </w:r>
    </w:p>
    <w:p w14:paraId="1BDB4BD8" w14:textId="77777777" w:rsidR="003F6D0F" w:rsidRDefault="003F6D0F" w:rsidP="003F6D0F">
      <w:pPr>
        <w:pStyle w:val="PL"/>
      </w:pPr>
    </w:p>
    <w:p w14:paraId="46F953A4" w14:textId="77777777" w:rsidR="003F6D0F" w:rsidRDefault="003F6D0F" w:rsidP="003F6D0F">
      <w:pPr>
        <w:pStyle w:val="PL"/>
      </w:pPr>
      <w:r>
        <w:t xml:space="preserve">        anaAccuInd:</w:t>
      </w:r>
    </w:p>
    <w:p w14:paraId="660AA0EE" w14:textId="77777777" w:rsidR="003F6D0F" w:rsidRDefault="003F6D0F" w:rsidP="003F6D0F">
      <w:pPr>
        <w:pStyle w:val="PL"/>
      </w:pPr>
      <w:r>
        <w:t xml:space="preserve">          $ref: '#/components/schemas/AnalyticsAccuracyIndication'</w:t>
      </w:r>
    </w:p>
    <w:p w14:paraId="40CCA8F2" w14:textId="77777777" w:rsidR="003F6D0F" w:rsidRDefault="003F6D0F" w:rsidP="003F6D0F">
      <w:pPr>
        <w:pStyle w:val="PL"/>
      </w:pPr>
    </w:p>
    <w:p w14:paraId="067A27A1" w14:textId="77777777" w:rsidR="003F6D0F" w:rsidRDefault="003F6D0F" w:rsidP="003F6D0F">
      <w:pPr>
        <w:pStyle w:val="PL"/>
      </w:pPr>
      <w:r>
        <w:t xml:space="preserve">    MovBehavReq:</w:t>
      </w:r>
    </w:p>
    <w:p w14:paraId="174F0B8E" w14:textId="77777777" w:rsidR="003F6D0F" w:rsidRDefault="003F6D0F" w:rsidP="003F6D0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E7B05AD" w14:textId="77777777" w:rsidR="003F6D0F" w:rsidRDefault="003F6D0F" w:rsidP="003F6D0F">
      <w:pPr>
        <w:pStyle w:val="PL"/>
      </w:pPr>
      <w:r>
        <w:t xml:space="preserve">      properties:</w:t>
      </w:r>
    </w:p>
    <w:p w14:paraId="60959570" w14:textId="77777777" w:rsidR="003F6D0F" w:rsidRDefault="003F6D0F" w:rsidP="003F6D0F">
      <w:pPr>
        <w:pStyle w:val="PL"/>
      </w:pPr>
      <w:r>
        <w:t xml:space="preserve">        </w:t>
      </w:r>
      <w:r>
        <w:rPr>
          <w:lang w:eastAsia="zh-CN"/>
        </w:rPr>
        <w:t>locationGranReq</w:t>
      </w:r>
      <w:r>
        <w:t>:</w:t>
      </w:r>
    </w:p>
    <w:p w14:paraId="6592D07D" w14:textId="77777777" w:rsidR="003F6D0F" w:rsidRDefault="003F6D0F" w:rsidP="003F6D0F">
      <w:pPr>
        <w:pStyle w:val="PL"/>
      </w:pPr>
      <w:r>
        <w:t xml:space="preserve">            $ref: '#/components/schemas/</w:t>
      </w:r>
      <w:r>
        <w:rPr>
          <w:lang w:eastAsia="zh-CN"/>
        </w:rPr>
        <w:t>LocInfoGranularity</w:t>
      </w:r>
      <w:r>
        <w:t>'</w:t>
      </w:r>
    </w:p>
    <w:p w14:paraId="4C552D57" w14:textId="77777777" w:rsidR="003F6D0F" w:rsidRDefault="003F6D0F" w:rsidP="003F6D0F">
      <w:pPr>
        <w:pStyle w:val="PL"/>
      </w:pPr>
      <w:r>
        <w:t xml:space="preserve">        r</w:t>
      </w:r>
      <w:r>
        <w:rPr>
          <w:lang w:eastAsia="zh-CN"/>
        </w:rPr>
        <w:t>eportThresholds</w:t>
      </w:r>
      <w:r>
        <w:t>:</w:t>
      </w:r>
    </w:p>
    <w:p w14:paraId="7AB94BF4" w14:textId="77777777" w:rsidR="003F6D0F" w:rsidRDefault="003F6D0F" w:rsidP="003F6D0F">
      <w:pPr>
        <w:pStyle w:val="PL"/>
      </w:pPr>
      <w:r>
        <w:t xml:space="preserve">            $ref: '#/components/schemas/ThresholdLevel'</w:t>
      </w:r>
    </w:p>
    <w:p w14:paraId="31A3B851" w14:textId="77777777" w:rsidR="003F6D0F" w:rsidRDefault="003F6D0F" w:rsidP="003F6D0F">
      <w:pPr>
        <w:pStyle w:val="PL"/>
      </w:pPr>
    </w:p>
    <w:p w14:paraId="70E2CBD2" w14:textId="77777777" w:rsidR="003F6D0F" w:rsidRDefault="003F6D0F" w:rsidP="003F6D0F">
      <w:pPr>
        <w:pStyle w:val="PL"/>
      </w:pPr>
      <w:r>
        <w:t xml:space="preserve">    MovBehavInfo:</w:t>
      </w:r>
    </w:p>
    <w:p w14:paraId="47B233AB" w14:textId="77777777" w:rsidR="003F6D0F" w:rsidRDefault="003F6D0F" w:rsidP="003F6D0F">
      <w:pPr>
        <w:pStyle w:val="PL"/>
      </w:pPr>
      <w:r>
        <w:t xml:space="preserve">      description: </w:t>
      </w:r>
      <w:r>
        <w:rPr>
          <w:lang w:val="en-US" w:eastAsia="zh-CN"/>
        </w:rPr>
        <w:t xml:space="preserve">Represents the </w:t>
      </w:r>
      <w:r>
        <w:t>Movement Behaviour information</w:t>
      </w:r>
      <w:r>
        <w:rPr>
          <w:lang w:val="en-US" w:eastAsia="zh-CN"/>
        </w:rPr>
        <w:t>.</w:t>
      </w:r>
    </w:p>
    <w:p w14:paraId="1A75150B" w14:textId="77777777" w:rsidR="003F6D0F" w:rsidRDefault="003F6D0F" w:rsidP="003F6D0F">
      <w:pPr>
        <w:pStyle w:val="PL"/>
      </w:pPr>
      <w:r>
        <w:t xml:space="preserve">      properties:</w:t>
      </w:r>
    </w:p>
    <w:p w14:paraId="18B50C62" w14:textId="77777777" w:rsidR="003F6D0F" w:rsidRDefault="003F6D0F" w:rsidP="003F6D0F">
      <w:pPr>
        <w:pStyle w:val="PL"/>
      </w:pPr>
      <w:r>
        <w:t xml:space="preserve">        </w:t>
      </w:r>
      <w:r>
        <w:rPr>
          <w:lang w:eastAsia="zh-CN"/>
        </w:rPr>
        <w:t>geoLoc</w:t>
      </w:r>
      <w:r>
        <w:t>:</w:t>
      </w:r>
    </w:p>
    <w:p w14:paraId="74A8C6B8" w14:textId="77777777" w:rsidR="003F6D0F" w:rsidRDefault="003F6D0F" w:rsidP="003F6D0F">
      <w:pPr>
        <w:pStyle w:val="PL"/>
      </w:pPr>
      <w:r>
        <w:t xml:space="preserve">          $ref: 'TS29572_Nlmf_Location.yaml#/components/schemas/GeographicalCoordinates'</w:t>
      </w:r>
    </w:p>
    <w:p w14:paraId="09DC66C0" w14:textId="77777777" w:rsidR="003F6D0F" w:rsidRDefault="003F6D0F" w:rsidP="003F6D0F">
      <w:pPr>
        <w:pStyle w:val="PL"/>
      </w:pPr>
      <w:r>
        <w:t xml:space="preserve">        </w:t>
      </w:r>
      <w:r>
        <w:rPr>
          <w:lang w:eastAsia="zh-CN"/>
        </w:rPr>
        <w:t>movBehavs</w:t>
      </w:r>
      <w:r>
        <w:t>:</w:t>
      </w:r>
    </w:p>
    <w:p w14:paraId="675E886C" w14:textId="77777777" w:rsidR="003F6D0F" w:rsidRDefault="003F6D0F" w:rsidP="003F6D0F">
      <w:pPr>
        <w:pStyle w:val="PL"/>
      </w:pPr>
      <w:r>
        <w:t xml:space="preserve">          type: array</w:t>
      </w:r>
    </w:p>
    <w:p w14:paraId="30A48BAD" w14:textId="77777777" w:rsidR="003F6D0F" w:rsidRDefault="003F6D0F" w:rsidP="003F6D0F">
      <w:pPr>
        <w:pStyle w:val="PL"/>
      </w:pPr>
      <w:r>
        <w:t xml:space="preserve">          items:</w:t>
      </w:r>
    </w:p>
    <w:p w14:paraId="338F29AA" w14:textId="77777777" w:rsidR="003F6D0F" w:rsidRDefault="003F6D0F" w:rsidP="003F6D0F">
      <w:pPr>
        <w:pStyle w:val="PL"/>
      </w:pPr>
      <w:r>
        <w:t xml:space="preserve">            $ref: '#/components/schemas/</w:t>
      </w:r>
      <w:r>
        <w:rPr>
          <w:lang w:eastAsia="zh-CN"/>
        </w:rPr>
        <w:t>MovBehav</w:t>
      </w:r>
      <w:r>
        <w:t>'</w:t>
      </w:r>
    </w:p>
    <w:p w14:paraId="163E32FB" w14:textId="77777777" w:rsidR="003F6D0F" w:rsidRDefault="003F6D0F" w:rsidP="003F6D0F">
      <w:pPr>
        <w:pStyle w:val="PL"/>
      </w:pPr>
      <w:r>
        <w:t xml:space="preserve">          minItems: 1</w:t>
      </w:r>
    </w:p>
    <w:p w14:paraId="6B3680F3" w14:textId="77777777" w:rsidR="003F6D0F" w:rsidRDefault="003F6D0F" w:rsidP="003F6D0F">
      <w:pPr>
        <w:pStyle w:val="PL"/>
      </w:pPr>
      <w:r>
        <w:t xml:space="preserve">        confidence:</w:t>
      </w:r>
    </w:p>
    <w:p w14:paraId="24FDEC34" w14:textId="77777777" w:rsidR="003F6D0F" w:rsidRDefault="003F6D0F" w:rsidP="003F6D0F">
      <w:pPr>
        <w:pStyle w:val="PL"/>
      </w:pPr>
      <w:r>
        <w:t xml:space="preserve">          $ref: 'TS29571_CommonData.yaml#/components/schemas/Uinteger'</w:t>
      </w:r>
    </w:p>
    <w:p w14:paraId="3C5B5F88" w14:textId="77777777" w:rsidR="003F6D0F" w:rsidRDefault="003F6D0F" w:rsidP="003F6D0F">
      <w:pPr>
        <w:pStyle w:val="PL"/>
      </w:pPr>
    </w:p>
    <w:p w14:paraId="186CB9AD" w14:textId="77777777" w:rsidR="003F6D0F" w:rsidRDefault="003F6D0F" w:rsidP="003F6D0F">
      <w:pPr>
        <w:pStyle w:val="PL"/>
      </w:pPr>
      <w:r>
        <w:t xml:space="preserve">    MovBehav:</w:t>
      </w:r>
    </w:p>
    <w:p w14:paraId="1E1BF073" w14:textId="77777777" w:rsidR="003F6D0F" w:rsidRDefault="003F6D0F" w:rsidP="003F6D0F">
      <w:pPr>
        <w:pStyle w:val="PL"/>
      </w:pPr>
      <w:r>
        <w:t xml:space="preserve">      description: </w:t>
      </w:r>
      <w:r>
        <w:rPr>
          <w:lang w:val="en-US" w:eastAsia="zh-CN"/>
        </w:rPr>
        <w:t xml:space="preserve">Represents the </w:t>
      </w:r>
      <w:r>
        <w:t>Movement Behaviour information per time slot</w:t>
      </w:r>
      <w:r>
        <w:rPr>
          <w:lang w:val="en-US" w:eastAsia="zh-CN"/>
        </w:rPr>
        <w:t>.</w:t>
      </w:r>
    </w:p>
    <w:p w14:paraId="30E43402" w14:textId="77777777" w:rsidR="003F6D0F" w:rsidRDefault="003F6D0F" w:rsidP="003F6D0F">
      <w:pPr>
        <w:pStyle w:val="PL"/>
      </w:pPr>
      <w:r>
        <w:t xml:space="preserve">      properties:</w:t>
      </w:r>
    </w:p>
    <w:p w14:paraId="3DAC0E76" w14:textId="77777777" w:rsidR="003F6D0F" w:rsidRDefault="003F6D0F" w:rsidP="003F6D0F">
      <w:pPr>
        <w:pStyle w:val="PL"/>
      </w:pPr>
      <w:r>
        <w:t xml:space="preserve">        tsStart:</w:t>
      </w:r>
    </w:p>
    <w:p w14:paraId="0CB3A7A0" w14:textId="77777777" w:rsidR="003F6D0F" w:rsidRDefault="003F6D0F" w:rsidP="003F6D0F">
      <w:pPr>
        <w:pStyle w:val="PL"/>
      </w:pPr>
      <w:r>
        <w:t xml:space="preserve">          $ref: 'TS29571_CommonData.yaml#/components/schemas/DateTime'</w:t>
      </w:r>
    </w:p>
    <w:p w14:paraId="63326809" w14:textId="77777777" w:rsidR="003F6D0F" w:rsidRDefault="003F6D0F" w:rsidP="003F6D0F">
      <w:pPr>
        <w:pStyle w:val="PL"/>
      </w:pPr>
      <w:r>
        <w:t xml:space="preserve">        tsDuration:</w:t>
      </w:r>
    </w:p>
    <w:p w14:paraId="1FCE02FA" w14:textId="77777777" w:rsidR="003F6D0F" w:rsidRDefault="003F6D0F" w:rsidP="003F6D0F">
      <w:pPr>
        <w:pStyle w:val="PL"/>
      </w:pPr>
      <w:r>
        <w:t xml:space="preserve">          $ref: 'TS29571_CommonData.yaml#/components/schemas/DurationSec'</w:t>
      </w:r>
    </w:p>
    <w:p w14:paraId="3D550544" w14:textId="77777777" w:rsidR="003F6D0F" w:rsidRDefault="003F6D0F" w:rsidP="003F6D0F">
      <w:pPr>
        <w:pStyle w:val="PL"/>
      </w:pPr>
      <w:r>
        <w:t xml:space="preserve">        numOf</w:t>
      </w:r>
      <w:r>
        <w:rPr>
          <w:lang w:eastAsia="zh-CN"/>
        </w:rPr>
        <w:t>Ue</w:t>
      </w:r>
      <w:r>
        <w:t>:</w:t>
      </w:r>
    </w:p>
    <w:p w14:paraId="01B7D062" w14:textId="77777777" w:rsidR="003F6D0F" w:rsidRDefault="003F6D0F" w:rsidP="003F6D0F">
      <w:pPr>
        <w:pStyle w:val="PL"/>
      </w:pPr>
      <w:r>
        <w:t xml:space="preserve">          $ref: 'TS29571_CommonData.yaml#/components/schemas/Uinteger'</w:t>
      </w:r>
    </w:p>
    <w:p w14:paraId="03C1E871" w14:textId="77777777" w:rsidR="003F6D0F" w:rsidRDefault="003F6D0F" w:rsidP="003F6D0F">
      <w:pPr>
        <w:pStyle w:val="PL"/>
      </w:pPr>
      <w:r>
        <w:t xml:space="preserve">        </w:t>
      </w:r>
      <w:r>
        <w:rPr>
          <w:lang w:eastAsia="zh-CN"/>
        </w:rPr>
        <w:t>ratio</w:t>
      </w:r>
      <w:r>
        <w:t>:</w:t>
      </w:r>
    </w:p>
    <w:p w14:paraId="40FEEA4E" w14:textId="77777777" w:rsidR="003F6D0F" w:rsidRDefault="003F6D0F" w:rsidP="003F6D0F">
      <w:pPr>
        <w:pStyle w:val="PL"/>
      </w:pPr>
      <w:r>
        <w:t xml:space="preserve">          $ref: 'TS29571_CommonData.yaml#/components/schemas/SamplingRatio'</w:t>
      </w:r>
    </w:p>
    <w:p w14:paraId="0E6F861A" w14:textId="77777777" w:rsidR="003F6D0F" w:rsidRDefault="003F6D0F" w:rsidP="003F6D0F">
      <w:pPr>
        <w:pStyle w:val="PL"/>
        <w:rPr>
          <w:lang w:eastAsia="zh-CN"/>
        </w:rPr>
      </w:pPr>
      <w:r>
        <w:t xml:space="preserve">        </w:t>
      </w:r>
      <w:r>
        <w:rPr>
          <w:lang w:eastAsia="zh-CN"/>
        </w:rPr>
        <w:t>avrSpeed:</w:t>
      </w:r>
    </w:p>
    <w:p w14:paraId="67783A7B" w14:textId="77777777" w:rsidR="003F6D0F" w:rsidRDefault="003F6D0F" w:rsidP="003F6D0F">
      <w:pPr>
        <w:pStyle w:val="PL"/>
      </w:pPr>
      <w:r>
        <w:t xml:space="preserve">          $ref: 'TS29571_CommonData.yaml#/components/schemas/Float'</w:t>
      </w:r>
    </w:p>
    <w:p w14:paraId="0A6872E1" w14:textId="77777777" w:rsidR="003F6D0F" w:rsidRDefault="003F6D0F" w:rsidP="003F6D0F">
      <w:pPr>
        <w:pStyle w:val="PL"/>
      </w:pPr>
      <w:r>
        <w:t xml:space="preserve">        </w:t>
      </w:r>
      <w:r>
        <w:rPr>
          <w:lang w:eastAsia="zh-CN"/>
        </w:rPr>
        <w:t>speedThresdInfos</w:t>
      </w:r>
      <w:r>
        <w:t>:</w:t>
      </w:r>
    </w:p>
    <w:p w14:paraId="640BCE52" w14:textId="77777777" w:rsidR="003F6D0F" w:rsidRDefault="003F6D0F" w:rsidP="003F6D0F">
      <w:pPr>
        <w:pStyle w:val="PL"/>
      </w:pPr>
      <w:r>
        <w:t xml:space="preserve">          type: array</w:t>
      </w:r>
    </w:p>
    <w:p w14:paraId="33F6FC8D" w14:textId="77777777" w:rsidR="003F6D0F" w:rsidRDefault="003F6D0F" w:rsidP="003F6D0F">
      <w:pPr>
        <w:pStyle w:val="PL"/>
      </w:pPr>
      <w:r>
        <w:t xml:space="preserve">          items:</w:t>
      </w:r>
    </w:p>
    <w:p w14:paraId="2543821E" w14:textId="77777777" w:rsidR="003F6D0F" w:rsidRDefault="003F6D0F" w:rsidP="003F6D0F">
      <w:pPr>
        <w:pStyle w:val="PL"/>
      </w:pPr>
      <w:r>
        <w:t xml:space="preserve">            $ref: '#/components/schemas/</w:t>
      </w:r>
      <w:r>
        <w:rPr>
          <w:lang w:eastAsia="zh-CN"/>
        </w:rPr>
        <w:t>SpeedThresholdInfo</w:t>
      </w:r>
      <w:r>
        <w:t>'</w:t>
      </w:r>
    </w:p>
    <w:p w14:paraId="29E38B06" w14:textId="77777777" w:rsidR="003F6D0F" w:rsidRDefault="003F6D0F" w:rsidP="003F6D0F">
      <w:pPr>
        <w:pStyle w:val="PL"/>
      </w:pPr>
      <w:r>
        <w:t xml:space="preserve">          minItems: 1</w:t>
      </w:r>
    </w:p>
    <w:p w14:paraId="19591BA8" w14:textId="77777777" w:rsidR="003F6D0F" w:rsidRDefault="003F6D0F" w:rsidP="003F6D0F">
      <w:pPr>
        <w:pStyle w:val="PL"/>
      </w:pPr>
      <w:r>
        <w:t xml:space="preserve">        </w:t>
      </w:r>
      <w:r>
        <w:rPr>
          <w:lang w:eastAsia="zh-CN"/>
        </w:rPr>
        <w:t>directionUeInfos</w:t>
      </w:r>
      <w:r>
        <w:t>:</w:t>
      </w:r>
    </w:p>
    <w:p w14:paraId="0A86B189" w14:textId="77777777" w:rsidR="003F6D0F" w:rsidRDefault="003F6D0F" w:rsidP="003F6D0F">
      <w:pPr>
        <w:pStyle w:val="PL"/>
      </w:pPr>
      <w:r>
        <w:t xml:space="preserve">          type: array</w:t>
      </w:r>
    </w:p>
    <w:p w14:paraId="6C557C67" w14:textId="77777777" w:rsidR="003F6D0F" w:rsidRDefault="003F6D0F" w:rsidP="003F6D0F">
      <w:pPr>
        <w:pStyle w:val="PL"/>
      </w:pPr>
      <w:r>
        <w:t xml:space="preserve">          items:</w:t>
      </w:r>
    </w:p>
    <w:p w14:paraId="26927EFE" w14:textId="77777777" w:rsidR="003F6D0F" w:rsidRDefault="003F6D0F" w:rsidP="003F6D0F">
      <w:pPr>
        <w:pStyle w:val="PL"/>
      </w:pPr>
      <w:r>
        <w:t xml:space="preserve">            $ref: '#/components/schemas/DirectionInfo'</w:t>
      </w:r>
    </w:p>
    <w:p w14:paraId="5D1EAE9D" w14:textId="77777777" w:rsidR="003F6D0F" w:rsidRDefault="003F6D0F" w:rsidP="003F6D0F">
      <w:pPr>
        <w:pStyle w:val="PL"/>
      </w:pPr>
      <w:r>
        <w:t xml:space="preserve">          minItems: 1</w:t>
      </w:r>
    </w:p>
    <w:p w14:paraId="7D1D9CCA" w14:textId="77777777" w:rsidR="003F6D0F" w:rsidRDefault="003F6D0F" w:rsidP="003F6D0F">
      <w:pPr>
        <w:pStyle w:val="PL"/>
      </w:pPr>
      <w:r>
        <w:t xml:space="preserve">      required:</w:t>
      </w:r>
    </w:p>
    <w:p w14:paraId="7414F6D4" w14:textId="77777777" w:rsidR="003F6D0F" w:rsidRDefault="003F6D0F" w:rsidP="003F6D0F">
      <w:pPr>
        <w:pStyle w:val="PL"/>
      </w:pPr>
      <w:r>
        <w:t xml:space="preserve">        - tsStart</w:t>
      </w:r>
    </w:p>
    <w:p w14:paraId="634E102F" w14:textId="77777777" w:rsidR="003F6D0F" w:rsidRDefault="003F6D0F" w:rsidP="003F6D0F">
      <w:pPr>
        <w:pStyle w:val="PL"/>
      </w:pPr>
      <w:r>
        <w:t xml:space="preserve">        - tsDuration</w:t>
      </w:r>
    </w:p>
    <w:p w14:paraId="44CFCDF0" w14:textId="77777777" w:rsidR="003F6D0F" w:rsidRDefault="003F6D0F" w:rsidP="003F6D0F">
      <w:pPr>
        <w:pStyle w:val="PL"/>
      </w:pPr>
    </w:p>
    <w:p w14:paraId="731C5B7B" w14:textId="77777777" w:rsidR="003F6D0F" w:rsidRDefault="003F6D0F" w:rsidP="003F6D0F">
      <w:pPr>
        <w:pStyle w:val="PL"/>
      </w:pPr>
      <w:r>
        <w:t xml:space="preserve">    </w:t>
      </w:r>
      <w:r>
        <w:rPr>
          <w:lang w:eastAsia="ja-JP"/>
        </w:rPr>
        <w:t>S</w:t>
      </w:r>
      <w:r>
        <w:rPr>
          <w:lang w:eastAsia="zh-CN"/>
        </w:rPr>
        <w:t>peedThresholdInfo</w:t>
      </w:r>
      <w:r>
        <w:t>:</w:t>
      </w:r>
    </w:p>
    <w:p w14:paraId="21EE8216" w14:textId="77777777" w:rsidR="003F6D0F" w:rsidRDefault="003F6D0F" w:rsidP="003F6D0F">
      <w:pPr>
        <w:pStyle w:val="PL"/>
      </w:pPr>
      <w:r>
        <w:t xml:space="preserve">      description: UEs information whose speed is faster than the speed threshold</w:t>
      </w:r>
      <w:r>
        <w:rPr>
          <w:lang w:val="en-US" w:eastAsia="zh-CN"/>
        </w:rPr>
        <w:t>.</w:t>
      </w:r>
    </w:p>
    <w:p w14:paraId="560137F8" w14:textId="77777777" w:rsidR="003F6D0F" w:rsidRDefault="003F6D0F" w:rsidP="003F6D0F">
      <w:pPr>
        <w:pStyle w:val="PL"/>
      </w:pPr>
      <w:r>
        <w:t xml:space="preserve">      properties:</w:t>
      </w:r>
    </w:p>
    <w:p w14:paraId="07CD04DB" w14:textId="77777777" w:rsidR="003F6D0F" w:rsidRDefault="003F6D0F" w:rsidP="003F6D0F">
      <w:pPr>
        <w:pStyle w:val="PL"/>
      </w:pPr>
      <w:r>
        <w:t xml:space="preserve">        numOf</w:t>
      </w:r>
      <w:r>
        <w:rPr>
          <w:lang w:eastAsia="zh-CN"/>
        </w:rPr>
        <w:t>Ue</w:t>
      </w:r>
      <w:r>
        <w:t>:</w:t>
      </w:r>
    </w:p>
    <w:p w14:paraId="5F3FFE47" w14:textId="77777777" w:rsidR="003F6D0F" w:rsidRDefault="003F6D0F" w:rsidP="003F6D0F">
      <w:pPr>
        <w:pStyle w:val="PL"/>
      </w:pPr>
      <w:r>
        <w:t xml:space="preserve">          $ref: 'TS29571_CommonData.yaml#/components/schemas/Uinteger'</w:t>
      </w:r>
    </w:p>
    <w:p w14:paraId="350AD6E4" w14:textId="77777777" w:rsidR="003F6D0F" w:rsidRDefault="003F6D0F" w:rsidP="003F6D0F">
      <w:pPr>
        <w:pStyle w:val="PL"/>
      </w:pPr>
      <w:r>
        <w:t xml:space="preserve">        ratio:</w:t>
      </w:r>
    </w:p>
    <w:p w14:paraId="7BE2AE49" w14:textId="77777777" w:rsidR="003F6D0F" w:rsidRDefault="003F6D0F" w:rsidP="003F6D0F">
      <w:pPr>
        <w:pStyle w:val="PL"/>
      </w:pPr>
      <w:r>
        <w:t xml:space="preserve">          $ref: 'TS29571_CommonData.yaml#/components/schemas/SamplingRatio'</w:t>
      </w:r>
    </w:p>
    <w:p w14:paraId="42450EF8" w14:textId="77777777" w:rsidR="003F6D0F" w:rsidRDefault="003F6D0F" w:rsidP="003F6D0F">
      <w:pPr>
        <w:pStyle w:val="PL"/>
        <w:rPr>
          <w:rFonts w:eastAsia="DengXian"/>
          <w:lang w:eastAsia="zh-CN"/>
        </w:rPr>
      </w:pPr>
    </w:p>
    <w:p w14:paraId="6E5C2206" w14:textId="77777777" w:rsidR="003F6D0F" w:rsidRDefault="003F6D0F" w:rsidP="003F6D0F">
      <w:pPr>
        <w:pStyle w:val="PL"/>
      </w:pPr>
      <w:r>
        <w:t xml:space="preserve">    RelProxReq:</w:t>
      </w:r>
    </w:p>
    <w:p w14:paraId="5F922987" w14:textId="77777777" w:rsidR="003F6D0F" w:rsidRDefault="003F6D0F" w:rsidP="003F6D0F">
      <w:pPr>
        <w:pStyle w:val="PL"/>
      </w:pPr>
      <w:r>
        <w:t xml:space="preserve">      description: Represents the Relative Proximity analytics requirements</w:t>
      </w:r>
      <w:r>
        <w:rPr>
          <w:lang w:val="en-US" w:eastAsia="zh-CN"/>
        </w:rPr>
        <w:t>.</w:t>
      </w:r>
    </w:p>
    <w:p w14:paraId="055008DF" w14:textId="77777777" w:rsidR="003F6D0F" w:rsidRDefault="003F6D0F" w:rsidP="003F6D0F">
      <w:pPr>
        <w:pStyle w:val="PL"/>
      </w:pPr>
      <w:r>
        <w:t xml:space="preserve">      properties:</w:t>
      </w:r>
    </w:p>
    <w:p w14:paraId="6A710AE8" w14:textId="77777777" w:rsidR="003F6D0F" w:rsidRDefault="003F6D0F" w:rsidP="003F6D0F">
      <w:pPr>
        <w:pStyle w:val="PL"/>
      </w:pPr>
      <w:r>
        <w:t xml:space="preserve">        </w:t>
      </w:r>
      <w:r>
        <w:rPr>
          <w:lang w:eastAsia="zh-CN"/>
        </w:rPr>
        <w:t>direction</w:t>
      </w:r>
      <w:r>
        <w:t>:</w:t>
      </w:r>
    </w:p>
    <w:p w14:paraId="0DBC5375" w14:textId="77777777" w:rsidR="003F6D0F" w:rsidRDefault="003F6D0F" w:rsidP="003F6D0F">
      <w:pPr>
        <w:pStyle w:val="PL"/>
      </w:pPr>
      <w:r>
        <w:t xml:space="preserve">          type: array</w:t>
      </w:r>
    </w:p>
    <w:p w14:paraId="0CDA5592" w14:textId="77777777" w:rsidR="003F6D0F" w:rsidRDefault="003F6D0F" w:rsidP="003F6D0F">
      <w:pPr>
        <w:pStyle w:val="PL"/>
      </w:pPr>
      <w:r>
        <w:t xml:space="preserve">          items:</w:t>
      </w:r>
    </w:p>
    <w:p w14:paraId="2F118002" w14:textId="77777777" w:rsidR="003F6D0F" w:rsidRDefault="003F6D0F" w:rsidP="003F6D0F">
      <w:pPr>
        <w:pStyle w:val="PL"/>
      </w:pPr>
      <w:r>
        <w:t xml:space="preserve">            $ref: '#/components/schemas/Direction'</w:t>
      </w:r>
    </w:p>
    <w:p w14:paraId="4D688885" w14:textId="77777777" w:rsidR="003F6D0F" w:rsidRDefault="003F6D0F" w:rsidP="003F6D0F">
      <w:pPr>
        <w:pStyle w:val="PL"/>
      </w:pPr>
      <w:r>
        <w:t xml:space="preserve">          minItems: 1</w:t>
      </w:r>
    </w:p>
    <w:p w14:paraId="3E4A2E35" w14:textId="77777777" w:rsidR="003F6D0F" w:rsidRDefault="003F6D0F" w:rsidP="003F6D0F">
      <w:pPr>
        <w:pStyle w:val="PL"/>
      </w:pPr>
      <w:r>
        <w:t xml:space="preserve">        numOf</w:t>
      </w:r>
      <w:r>
        <w:rPr>
          <w:lang w:eastAsia="zh-CN"/>
        </w:rPr>
        <w:t>Ue</w:t>
      </w:r>
      <w:r>
        <w:t>:</w:t>
      </w:r>
    </w:p>
    <w:p w14:paraId="3EDB8391" w14:textId="77777777" w:rsidR="003F6D0F" w:rsidRDefault="003F6D0F" w:rsidP="003F6D0F">
      <w:pPr>
        <w:pStyle w:val="PL"/>
      </w:pPr>
      <w:r>
        <w:t xml:space="preserve">          $ref: 'TS29571_CommonData.yaml#/components/schemas/Uinteger'</w:t>
      </w:r>
    </w:p>
    <w:p w14:paraId="06532320" w14:textId="77777777" w:rsidR="003F6D0F" w:rsidRDefault="003F6D0F" w:rsidP="003F6D0F">
      <w:pPr>
        <w:pStyle w:val="PL"/>
      </w:pPr>
      <w:r>
        <w:t xml:space="preserve">        prox</w:t>
      </w:r>
      <w:r>
        <w:rPr>
          <w:lang w:eastAsia="zh-CN"/>
        </w:rPr>
        <w:t>imity</w:t>
      </w:r>
      <w:r>
        <w:t>Crits:</w:t>
      </w:r>
    </w:p>
    <w:p w14:paraId="3E77471C" w14:textId="77777777" w:rsidR="003F6D0F" w:rsidRDefault="003F6D0F" w:rsidP="003F6D0F">
      <w:pPr>
        <w:pStyle w:val="PL"/>
      </w:pPr>
      <w:r>
        <w:t xml:space="preserve">          type: array</w:t>
      </w:r>
    </w:p>
    <w:p w14:paraId="00EFD7C4" w14:textId="77777777" w:rsidR="003F6D0F" w:rsidRDefault="003F6D0F" w:rsidP="003F6D0F">
      <w:pPr>
        <w:pStyle w:val="PL"/>
      </w:pPr>
      <w:r>
        <w:t xml:space="preserve">          items:</w:t>
      </w:r>
    </w:p>
    <w:p w14:paraId="0C351E79" w14:textId="77777777" w:rsidR="003F6D0F" w:rsidRDefault="003F6D0F" w:rsidP="003F6D0F">
      <w:pPr>
        <w:pStyle w:val="PL"/>
      </w:pPr>
      <w:r>
        <w:t xml:space="preserve">            $ref: '#/components/schemas/ProximityCriterion'</w:t>
      </w:r>
    </w:p>
    <w:p w14:paraId="6CDEB822" w14:textId="77777777" w:rsidR="003F6D0F" w:rsidRDefault="003F6D0F" w:rsidP="003F6D0F">
      <w:pPr>
        <w:pStyle w:val="PL"/>
      </w:pPr>
      <w:r>
        <w:t xml:space="preserve">          minItems: 1</w:t>
      </w:r>
    </w:p>
    <w:p w14:paraId="374AF430" w14:textId="77777777" w:rsidR="003F6D0F" w:rsidRDefault="003F6D0F" w:rsidP="003F6D0F">
      <w:pPr>
        <w:pStyle w:val="PL"/>
        <w:rPr>
          <w:rFonts w:eastAsia="DengXian"/>
          <w:lang w:eastAsia="zh-CN"/>
        </w:rPr>
      </w:pPr>
    </w:p>
    <w:p w14:paraId="5186B306" w14:textId="77777777" w:rsidR="003F6D0F" w:rsidRDefault="003F6D0F" w:rsidP="003F6D0F">
      <w:pPr>
        <w:pStyle w:val="PL"/>
      </w:pPr>
      <w:r>
        <w:t xml:space="preserve">    RelProxInfo:</w:t>
      </w:r>
    </w:p>
    <w:p w14:paraId="378EC200" w14:textId="77777777" w:rsidR="003F6D0F" w:rsidRDefault="003F6D0F" w:rsidP="003F6D0F">
      <w:pPr>
        <w:pStyle w:val="PL"/>
      </w:pPr>
      <w:r>
        <w:t xml:space="preserve">      description: </w:t>
      </w:r>
      <w:r>
        <w:rPr>
          <w:lang w:val="en-US" w:eastAsia="zh-CN"/>
        </w:rPr>
        <w:t xml:space="preserve">Represents the </w:t>
      </w:r>
      <w:r>
        <w:t>Relative Proximity information</w:t>
      </w:r>
      <w:r>
        <w:rPr>
          <w:lang w:val="en-US" w:eastAsia="zh-CN"/>
        </w:rPr>
        <w:t>.</w:t>
      </w:r>
    </w:p>
    <w:p w14:paraId="7AB54526" w14:textId="77777777" w:rsidR="003F6D0F" w:rsidRDefault="003F6D0F" w:rsidP="003F6D0F">
      <w:pPr>
        <w:pStyle w:val="PL"/>
      </w:pPr>
      <w:r>
        <w:lastRenderedPageBreak/>
        <w:t xml:space="preserve">      properties:</w:t>
      </w:r>
    </w:p>
    <w:p w14:paraId="172ACA21" w14:textId="77777777" w:rsidR="003F6D0F" w:rsidRDefault="003F6D0F" w:rsidP="003F6D0F">
      <w:pPr>
        <w:pStyle w:val="PL"/>
      </w:pPr>
      <w:r>
        <w:t xml:space="preserve">        tsStart:</w:t>
      </w:r>
    </w:p>
    <w:p w14:paraId="5F990943" w14:textId="77777777" w:rsidR="003F6D0F" w:rsidRDefault="003F6D0F" w:rsidP="003F6D0F">
      <w:pPr>
        <w:pStyle w:val="PL"/>
      </w:pPr>
      <w:r>
        <w:t xml:space="preserve">          $ref: 'TS29571_CommonData.yaml#/components/schemas/DateTime'</w:t>
      </w:r>
    </w:p>
    <w:p w14:paraId="0D052ECD" w14:textId="77777777" w:rsidR="003F6D0F" w:rsidRDefault="003F6D0F" w:rsidP="003F6D0F">
      <w:pPr>
        <w:pStyle w:val="PL"/>
      </w:pPr>
      <w:r>
        <w:t xml:space="preserve">        tsDuration:</w:t>
      </w:r>
    </w:p>
    <w:p w14:paraId="1AE131B0" w14:textId="77777777" w:rsidR="003F6D0F" w:rsidRDefault="003F6D0F" w:rsidP="003F6D0F">
      <w:pPr>
        <w:pStyle w:val="PL"/>
      </w:pPr>
      <w:r>
        <w:t xml:space="preserve">          $ref: 'TS29571_CommonData.yaml#/components/schemas/DurationSec'</w:t>
      </w:r>
    </w:p>
    <w:p w14:paraId="4C3BDDCA" w14:textId="77777777" w:rsidR="003F6D0F" w:rsidRDefault="003F6D0F" w:rsidP="003F6D0F">
      <w:pPr>
        <w:pStyle w:val="PL"/>
      </w:pPr>
      <w:r>
        <w:t xml:space="preserve">        supis:</w:t>
      </w:r>
    </w:p>
    <w:p w14:paraId="2FB878B5" w14:textId="77777777" w:rsidR="003F6D0F" w:rsidRDefault="003F6D0F" w:rsidP="003F6D0F">
      <w:pPr>
        <w:pStyle w:val="PL"/>
      </w:pPr>
      <w:r>
        <w:t xml:space="preserve">          type: array</w:t>
      </w:r>
    </w:p>
    <w:p w14:paraId="52FB87ED" w14:textId="77777777" w:rsidR="003F6D0F" w:rsidRDefault="003F6D0F" w:rsidP="003F6D0F">
      <w:pPr>
        <w:pStyle w:val="PL"/>
      </w:pPr>
      <w:r>
        <w:t xml:space="preserve">          items:</w:t>
      </w:r>
    </w:p>
    <w:p w14:paraId="169A7694" w14:textId="77777777" w:rsidR="003F6D0F" w:rsidRDefault="003F6D0F" w:rsidP="003F6D0F">
      <w:pPr>
        <w:pStyle w:val="PL"/>
      </w:pPr>
      <w:r>
        <w:t xml:space="preserve">            $ref: 'TS29571_CommonData.yaml#/components/schemas/Supi'</w:t>
      </w:r>
    </w:p>
    <w:p w14:paraId="3EC3B953" w14:textId="77777777" w:rsidR="003F6D0F" w:rsidRDefault="003F6D0F" w:rsidP="003F6D0F">
      <w:pPr>
        <w:pStyle w:val="PL"/>
      </w:pPr>
      <w:r>
        <w:t xml:space="preserve">          minItems: 1</w:t>
      </w:r>
    </w:p>
    <w:p w14:paraId="75A96969" w14:textId="77777777" w:rsidR="003F6D0F" w:rsidRDefault="003F6D0F" w:rsidP="003F6D0F">
      <w:pPr>
        <w:pStyle w:val="PL"/>
      </w:pPr>
      <w:r>
        <w:t xml:space="preserve">        gpsis:</w:t>
      </w:r>
    </w:p>
    <w:p w14:paraId="7F3DCD30" w14:textId="77777777" w:rsidR="003F6D0F" w:rsidRDefault="003F6D0F" w:rsidP="003F6D0F">
      <w:pPr>
        <w:pStyle w:val="PL"/>
      </w:pPr>
      <w:r>
        <w:t xml:space="preserve">          type: array</w:t>
      </w:r>
    </w:p>
    <w:p w14:paraId="00F5A7F2" w14:textId="77777777" w:rsidR="003F6D0F" w:rsidRDefault="003F6D0F" w:rsidP="003F6D0F">
      <w:pPr>
        <w:pStyle w:val="PL"/>
      </w:pPr>
      <w:r>
        <w:t xml:space="preserve">          items:</w:t>
      </w:r>
    </w:p>
    <w:p w14:paraId="6B38ABFA" w14:textId="77777777" w:rsidR="003F6D0F" w:rsidRDefault="003F6D0F" w:rsidP="003F6D0F">
      <w:pPr>
        <w:pStyle w:val="PL"/>
      </w:pPr>
      <w:r>
        <w:t xml:space="preserve">            $ref: 'TS29571_CommonData.yaml#/components/schemas/Gpsi'</w:t>
      </w:r>
    </w:p>
    <w:p w14:paraId="782A9772" w14:textId="77777777" w:rsidR="003F6D0F" w:rsidRDefault="003F6D0F" w:rsidP="003F6D0F">
      <w:pPr>
        <w:pStyle w:val="PL"/>
      </w:pPr>
      <w:r>
        <w:t xml:space="preserve">          minItems: 1</w:t>
      </w:r>
    </w:p>
    <w:p w14:paraId="1500DEF0" w14:textId="77777777" w:rsidR="003F6D0F" w:rsidRDefault="003F6D0F" w:rsidP="003F6D0F">
      <w:pPr>
        <w:pStyle w:val="PL"/>
      </w:pPr>
      <w:r>
        <w:t xml:space="preserve">        ueProximities:</w:t>
      </w:r>
    </w:p>
    <w:p w14:paraId="5D754DAA" w14:textId="77777777" w:rsidR="003F6D0F" w:rsidRDefault="003F6D0F" w:rsidP="003F6D0F">
      <w:pPr>
        <w:pStyle w:val="PL"/>
      </w:pPr>
      <w:r>
        <w:t xml:space="preserve">          type: array</w:t>
      </w:r>
    </w:p>
    <w:p w14:paraId="78316099" w14:textId="77777777" w:rsidR="003F6D0F" w:rsidRDefault="003F6D0F" w:rsidP="003F6D0F">
      <w:pPr>
        <w:pStyle w:val="PL"/>
      </w:pPr>
      <w:r>
        <w:t xml:space="preserve">          items:</w:t>
      </w:r>
    </w:p>
    <w:p w14:paraId="1953D8BA" w14:textId="77777777" w:rsidR="003F6D0F" w:rsidRDefault="003F6D0F" w:rsidP="003F6D0F">
      <w:pPr>
        <w:pStyle w:val="PL"/>
      </w:pPr>
      <w:r>
        <w:t xml:space="preserve">            $ref: '#/components/schemas/UeProximity'</w:t>
      </w:r>
    </w:p>
    <w:p w14:paraId="40AE16E3" w14:textId="77777777" w:rsidR="003F6D0F" w:rsidRDefault="003F6D0F" w:rsidP="003F6D0F">
      <w:pPr>
        <w:pStyle w:val="PL"/>
      </w:pPr>
      <w:r>
        <w:t xml:space="preserve">          minItems: 1</w:t>
      </w:r>
    </w:p>
    <w:p w14:paraId="71B0C898" w14:textId="77777777" w:rsidR="003F6D0F" w:rsidRDefault="003F6D0F" w:rsidP="003F6D0F">
      <w:pPr>
        <w:pStyle w:val="PL"/>
      </w:pPr>
      <w:r>
        <w:t xml:space="preserve">        ttcInfo:</w:t>
      </w:r>
    </w:p>
    <w:p w14:paraId="260C7006" w14:textId="77777777" w:rsidR="003F6D0F" w:rsidRDefault="003F6D0F" w:rsidP="003F6D0F">
      <w:pPr>
        <w:pStyle w:val="PL"/>
      </w:pPr>
      <w:r>
        <w:t xml:space="preserve">          $ref: '#/components/schemas/TimeToCollisionInfo'</w:t>
      </w:r>
    </w:p>
    <w:p w14:paraId="463252F2" w14:textId="77777777" w:rsidR="003F6D0F" w:rsidRDefault="003F6D0F" w:rsidP="003F6D0F">
      <w:pPr>
        <w:pStyle w:val="PL"/>
      </w:pPr>
      <w:r>
        <w:t xml:space="preserve">      required:</w:t>
      </w:r>
    </w:p>
    <w:p w14:paraId="13A4F3AB" w14:textId="77777777" w:rsidR="003F6D0F" w:rsidRDefault="003F6D0F" w:rsidP="003F6D0F">
      <w:pPr>
        <w:pStyle w:val="PL"/>
      </w:pPr>
      <w:r>
        <w:t xml:space="preserve">        - tsStart</w:t>
      </w:r>
    </w:p>
    <w:p w14:paraId="3A24B439" w14:textId="77777777" w:rsidR="003F6D0F" w:rsidRDefault="003F6D0F" w:rsidP="003F6D0F">
      <w:pPr>
        <w:pStyle w:val="PL"/>
      </w:pPr>
      <w:r>
        <w:t xml:space="preserve">        - tsDuration</w:t>
      </w:r>
    </w:p>
    <w:p w14:paraId="2D22C507" w14:textId="77777777" w:rsidR="003F6D0F" w:rsidRDefault="003F6D0F" w:rsidP="003F6D0F">
      <w:pPr>
        <w:pStyle w:val="PL"/>
      </w:pPr>
      <w:r>
        <w:t xml:space="preserve">        - ueProximities</w:t>
      </w:r>
    </w:p>
    <w:p w14:paraId="29ED5A9C" w14:textId="77777777" w:rsidR="003F6D0F" w:rsidRDefault="003F6D0F" w:rsidP="003F6D0F">
      <w:pPr>
        <w:pStyle w:val="PL"/>
      </w:pPr>
    </w:p>
    <w:p w14:paraId="11B9EDF0" w14:textId="77777777" w:rsidR="003F6D0F" w:rsidRDefault="003F6D0F" w:rsidP="003F6D0F">
      <w:pPr>
        <w:pStyle w:val="PL"/>
      </w:pPr>
      <w:r>
        <w:t xml:space="preserve">    UeProximity:</w:t>
      </w:r>
    </w:p>
    <w:p w14:paraId="24E9CCCE" w14:textId="77777777" w:rsidR="003F6D0F" w:rsidRDefault="003F6D0F" w:rsidP="003F6D0F">
      <w:pPr>
        <w:pStyle w:val="PL"/>
      </w:pPr>
      <w:r>
        <w:t xml:space="preserve">      description: </w:t>
      </w:r>
      <w:r>
        <w:rPr>
          <w:lang w:val="en-US" w:eastAsia="zh-CN"/>
        </w:rPr>
        <w:t>Represents the</w:t>
      </w:r>
      <w:r>
        <w:t xml:space="preserve"> Observed or Predicted proximity information</w:t>
      </w:r>
      <w:r>
        <w:rPr>
          <w:lang w:val="en-US" w:eastAsia="zh-CN"/>
        </w:rPr>
        <w:t>.</w:t>
      </w:r>
    </w:p>
    <w:p w14:paraId="3862D2A7" w14:textId="77777777" w:rsidR="003F6D0F" w:rsidRDefault="003F6D0F" w:rsidP="003F6D0F">
      <w:pPr>
        <w:pStyle w:val="PL"/>
      </w:pPr>
      <w:r>
        <w:t xml:space="preserve">      properties:</w:t>
      </w:r>
    </w:p>
    <w:p w14:paraId="42382603" w14:textId="77777777" w:rsidR="003F6D0F" w:rsidRDefault="003F6D0F" w:rsidP="003F6D0F">
      <w:pPr>
        <w:pStyle w:val="PL"/>
      </w:pPr>
      <w:r>
        <w:t xml:space="preserve">        ueDistance:</w:t>
      </w:r>
    </w:p>
    <w:p w14:paraId="7F1716A8" w14:textId="77777777" w:rsidR="003F6D0F" w:rsidRDefault="003F6D0F" w:rsidP="003F6D0F">
      <w:pPr>
        <w:pStyle w:val="PL"/>
      </w:pPr>
      <w:r>
        <w:t xml:space="preserve">          type: integer</w:t>
      </w:r>
    </w:p>
    <w:p w14:paraId="33CD1581" w14:textId="77777777" w:rsidR="003F6D0F" w:rsidRDefault="003F6D0F" w:rsidP="003F6D0F">
      <w:pPr>
        <w:pStyle w:val="PL"/>
      </w:pPr>
      <w:r>
        <w:t xml:space="preserve">        ueVelocity:</w:t>
      </w:r>
    </w:p>
    <w:p w14:paraId="5DBED40C" w14:textId="77777777" w:rsidR="003F6D0F" w:rsidRDefault="003F6D0F" w:rsidP="003F6D0F">
      <w:pPr>
        <w:pStyle w:val="PL"/>
      </w:pPr>
      <w:r>
        <w:t xml:space="preserve">          $ref: 'TS29572_Nlmf_Location.yaml#/components/schemas/VelocityEstimate'</w:t>
      </w:r>
    </w:p>
    <w:p w14:paraId="7CD9B68F" w14:textId="77777777" w:rsidR="003F6D0F" w:rsidRDefault="003F6D0F" w:rsidP="003F6D0F">
      <w:pPr>
        <w:pStyle w:val="PL"/>
        <w:rPr>
          <w:lang w:eastAsia="zh-CN"/>
        </w:rPr>
      </w:pPr>
      <w:r>
        <w:t xml:space="preserve">        </w:t>
      </w:r>
      <w:r>
        <w:rPr>
          <w:lang w:eastAsia="zh-CN"/>
        </w:rPr>
        <w:t>avrSpeed:</w:t>
      </w:r>
    </w:p>
    <w:p w14:paraId="473D82DC" w14:textId="77777777" w:rsidR="003F6D0F" w:rsidRDefault="003F6D0F" w:rsidP="003F6D0F">
      <w:pPr>
        <w:pStyle w:val="PL"/>
      </w:pPr>
      <w:r>
        <w:t xml:space="preserve">          $ref: 'TS29571_CommonData.yaml#/components/schemas/Float'</w:t>
      </w:r>
    </w:p>
    <w:p w14:paraId="1DD215F4" w14:textId="77777777" w:rsidR="003F6D0F" w:rsidRDefault="003F6D0F" w:rsidP="003F6D0F">
      <w:pPr>
        <w:pStyle w:val="PL"/>
      </w:pPr>
      <w:r>
        <w:t xml:space="preserve">        </w:t>
      </w:r>
      <w:r>
        <w:rPr>
          <w:lang w:eastAsia="zh-CN"/>
        </w:rPr>
        <w:t>locOrientation</w:t>
      </w:r>
      <w:r>
        <w:t>:</w:t>
      </w:r>
    </w:p>
    <w:p w14:paraId="1FA0F7ED" w14:textId="77777777" w:rsidR="003F6D0F" w:rsidRDefault="003F6D0F" w:rsidP="003F6D0F">
      <w:pPr>
        <w:pStyle w:val="PL"/>
      </w:pPr>
      <w:r>
        <w:t xml:space="preserve">          $ref: '#/components/schemas/</w:t>
      </w:r>
      <w:r>
        <w:rPr>
          <w:lang w:eastAsia="zh-CN"/>
        </w:rPr>
        <w:t>LocationOrientation</w:t>
      </w:r>
      <w:r>
        <w:t>'</w:t>
      </w:r>
    </w:p>
    <w:p w14:paraId="7D54011B" w14:textId="77777777" w:rsidR="003F6D0F" w:rsidRDefault="003F6D0F" w:rsidP="003F6D0F">
      <w:pPr>
        <w:pStyle w:val="PL"/>
      </w:pPr>
      <w:r>
        <w:t xml:space="preserve">        ueTrajectories:</w:t>
      </w:r>
    </w:p>
    <w:p w14:paraId="1ABB69FD" w14:textId="77777777" w:rsidR="003F6D0F" w:rsidRDefault="003F6D0F" w:rsidP="003F6D0F">
      <w:pPr>
        <w:pStyle w:val="PL"/>
      </w:pPr>
      <w:r>
        <w:t xml:space="preserve">          type: array</w:t>
      </w:r>
    </w:p>
    <w:p w14:paraId="22DDC815" w14:textId="77777777" w:rsidR="003F6D0F" w:rsidRDefault="003F6D0F" w:rsidP="003F6D0F">
      <w:pPr>
        <w:pStyle w:val="PL"/>
      </w:pPr>
      <w:r>
        <w:t xml:space="preserve">          items:</w:t>
      </w:r>
    </w:p>
    <w:p w14:paraId="315197CF" w14:textId="77777777" w:rsidR="003F6D0F" w:rsidRDefault="003F6D0F" w:rsidP="003F6D0F">
      <w:pPr>
        <w:pStyle w:val="PL"/>
      </w:pPr>
      <w:r>
        <w:t xml:space="preserve">            $ref: '#/components/schemas/UeTrajectory'</w:t>
      </w:r>
    </w:p>
    <w:p w14:paraId="2239B34C" w14:textId="77777777" w:rsidR="003F6D0F" w:rsidRDefault="003F6D0F" w:rsidP="003F6D0F">
      <w:pPr>
        <w:pStyle w:val="PL"/>
      </w:pPr>
      <w:r>
        <w:t xml:space="preserve">          minItems: 1</w:t>
      </w:r>
    </w:p>
    <w:p w14:paraId="1AA02EF2" w14:textId="77777777" w:rsidR="003F6D0F" w:rsidRDefault="003F6D0F" w:rsidP="003F6D0F">
      <w:pPr>
        <w:pStyle w:val="PL"/>
      </w:pPr>
      <w:r>
        <w:t xml:space="preserve">        </w:t>
      </w:r>
      <w:r>
        <w:rPr>
          <w:lang w:eastAsia="zh-CN"/>
        </w:rPr>
        <w:t>ratio</w:t>
      </w:r>
      <w:r>
        <w:t>:</w:t>
      </w:r>
    </w:p>
    <w:p w14:paraId="0E35C692" w14:textId="77777777" w:rsidR="003F6D0F" w:rsidRDefault="003F6D0F" w:rsidP="003F6D0F">
      <w:pPr>
        <w:pStyle w:val="PL"/>
      </w:pPr>
      <w:r>
        <w:t xml:space="preserve">          $ref: 'TS29571_CommonData.yaml#/components/schemas/SamplingRatio'</w:t>
      </w:r>
    </w:p>
    <w:p w14:paraId="400F7B8C" w14:textId="77777777" w:rsidR="003F6D0F" w:rsidRDefault="003F6D0F" w:rsidP="003F6D0F">
      <w:pPr>
        <w:pStyle w:val="PL"/>
      </w:pPr>
    </w:p>
    <w:p w14:paraId="2D037FA7" w14:textId="77777777" w:rsidR="003F6D0F" w:rsidRDefault="003F6D0F" w:rsidP="003F6D0F">
      <w:pPr>
        <w:pStyle w:val="PL"/>
      </w:pPr>
      <w:r>
        <w:t xml:space="preserve">    UeTrajectory:</w:t>
      </w:r>
    </w:p>
    <w:p w14:paraId="7A4502AE" w14:textId="77777777" w:rsidR="003F6D0F" w:rsidRDefault="003F6D0F" w:rsidP="003F6D0F">
      <w:pPr>
        <w:pStyle w:val="PL"/>
      </w:pPr>
      <w:r>
        <w:t xml:space="preserve">      description: </w:t>
      </w:r>
      <w:r>
        <w:rPr>
          <w:lang w:val="en-US" w:eastAsia="zh-CN"/>
        </w:rPr>
        <w:t>Represents timestamped UE positions.</w:t>
      </w:r>
    </w:p>
    <w:p w14:paraId="4484C552" w14:textId="77777777" w:rsidR="003F6D0F" w:rsidRDefault="003F6D0F" w:rsidP="003F6D0F">
      <w:pPr>
        <w:pStyle w:val="PL"/>
      </w:pPr>
      <w:r>
        <w:t xml:space="preserve">      properties:</w:t>
      </w:r>
    </w:p>
    <w:p w14:paraId="3492BB39" w14:textId="77777777" w:rsidR="003F6D0F" w:rsidRDefault="003F6D0F" w:rsidP="003F6D0F">
      <w:pPr>
        <w:pStyle w:val="PL"/>
      </w:pPr>
      <w:r>
        <w:t xml:space="preserve">        supi:</w:t>
      </w:r>
    </w:p>
    <w:p w14:paraId="7C254AC7" w14:textId="77777777" w:rsidR="003F6D0F" w:rsidRDefault="003F6D0F" w:rsidP="003F6D0F">
      <w:pPr>
        <w:pStyle w:val="PL"/>
      </w:pPr>
      <w:r>
        <w:t xml:space="preserve">          $ref: 'TS29571_CommonData.yaml#/components/schemas/Supi'</w:t>
      </w:r>
    </w:p>
    <w:p w14:paraId="3DB2A2AA" w14:textId="77777777" w:rsidR="003F6D0F" w:rsidRDefault="003F6D0F" w:rsidP="003F6D0F">
      <w:pPr>
        <w:pStyle w:val="PL"/>
      </w:pPr>
      <w:r>
        <w:t xml:space="preserve">        gpsi:</w:t>
      </w:r>
    </w:p>
    <w:p w14:paraId="09171CAB" w14:textId="77777777" w:rsidR="003F6D0F" w:rsidRDefault="003F6D0F" w:rsidP="003F6D0F">
      <w:pPr>
        <w:pStyle w:val="PL"/>
      </w:pPr>
      <w:r>
        <w:t xml:space="preserve">          $ref: 'TS29571_CommonData.yaml#/components/schemas/Gpsi'</w:t>
      </w:r>
    </w:p>
    <w:p w14:paraId="56B3757B" w14:textId="77777777" w:rsidR="003F6D0F" w:rsidRDefault="003F6D0F" w:rsidP="003F6D0F">
      <w:pPr>
        <w:pStyle w:val="PL"/>
      </w:pPr>
      <w:r>
        <w:t xml:space="preserve">        timestampedLocs:</w:t>
      </w:r>
    </w:p>
    <w:p w14:paraId="3DAED3B7" w14:textId="77777777" w:rsidR="003F6D0F" w:rsidRDefault="003F6D0F" w:rsidP="003F6D0F">
      <w:pPr>
        <w:pStyle w:val="PL"/>
      </w:pPr>
      <w:r>
        <w:t xml:space="preserve">          type: array</w:t>
      </w:r>
    </w:p>
    <w:p w14:paraId="76FCD9C3" w14:textId="77777777" w:rsidR="003F6D0F" w:rsidRDefault="003F6D0F" w:rsidP="003F6D0F">
      <w:pPr>
        <w:pStyle w:val="PL"/>
      </w:pPr>
      <w:r>
        <w:t xml:space="preserve">          items:</w:t>
      </w:r>
    </w:p>
    <w:p w14:paraId="5D3AF637" w14:textId="77777777" w:rsidR="003F6D0F" w:rsidRDefault="003F6D0F" w:rsidP="003F6D0F">
      <w:pPr>
        <w:pStyle w:val="PL"/>
      </w:pPr>
      <w:r>
        <w:t xml:space="preserve">            $ref: '#/components/schemas/TimestampedLocation'</w:t>
      </w:r>
    </w:p>
    <w:p w14:paraId="3A0476DF" w14:textId="77777777" w:rsidR="003F6D0F" w:rsidRDefault="003F6D0F" w:rsidP="003F6D0F">
      <w:pPr>
        <w:pStyle w:val="PL"/>
      </w:pPr>
      <w:r>
        <w:t xml:space="preserve">          minItems: 1</w:t>
      </w:r>
    </w:p>
    <w:p w14:paraId="58510926" w14:textId="77777777" w:rsidR="003F6D0F" w:rsidRDefault="003F6D0F" w:rsidP="003F6D0F">
      <w:pPr>
        <w:pStyle w:val="PL"/>
      </w:pPr>
      <w:r>
        <w:t xml:space="preserve">      required:</w:t>
      </w:r>
    </w:p>
    <w:p w14:paraId="37D8E33A" w14:textId="77777777" w:rsidR="003F6D0F" w:rsidRDefault="003F6D0F" w:rsidP="003F6D0F">
      <w:pPr>
        <w:pStyle w:val="PL"/>
      </w:pPr>
      <w:r>
        <w:t xml:space="preserve">        - timestampedLocs</w:t>
      </w:r>
    </w:p>
    <w:p w14:paraId="1691FB8B" w14:textId="77777777" w:rsidR="003F6D0F" w:rsidRDefault="003F6D0F" w:rsidP="003F6D0F">
      <w:pPr>
        <w:pStyle w:val="PL"/>
      </w:pPr>
      <w:r>
        <w:t xml:space="preserve">      oneOf:</w:t>
      </w:r>
    </w:p>
    <w:p w14:paraId="796BC44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656E91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F39ABEB" w14:textId="77777777" w:rsidR="003F6D0F" w:rsidRDefault="003F6D0F" w:rsidP="003F6D0F">
      <w:pPr>
        <w:pStyle w:val="PL"/>
      </w:pPr>
    </w:p>
    <w:p w14:paraId="22851A8F" w14:textId="77777777" w:rsidR="003F6D0F" w:rsidRDefault="003F6D0F" w:rsidP="003F6D0F">
      <w:pPr>
        <w:pStyle w:val="PL"/>
      </w:pPr>
      <w:r>
        <w:t xml:space="preserve">    TimestampedLocation:</w:t>
      </w:r>
    </w:p>
    <w:p w14:paraId="67589EAA" w14:textId="77777777" w:rsidR="003F6D0F" w:rsidRDefault="003F6D0F" w:rsidP="003F6D0F">
      <w:pPr>
        <w:pStyle w:val="PL"/>
      </w:pPr>
      <w:r>
        <w:t xml:space="preserve">      description: The timestamped locations of the trajectory of the UE</w:t>
      </w:r>
      <w:r>
        <w:rPr>
          <w:lang w:val="en-US" w:eastAsia="zh-CN"/>
        </w:rPr>
        <w:t>.</w:t>
      </w:r>
    </w:p>
    <w:p w14:paraId="4DCBBADF" w14:textId="77777777" w:rsidR="003F6D0F" w:rsidRDefault="003F6D0F" w:rsidP="003F6D0F">
      <w:pPr>
        <w:pStyle w:val="PL"/>
      </w:pPr>
      <w:r>
        <w:t xml:space="preserve">      properties:</w:t>
      </w:r>
    </w:p>
    <w:p w14:paraId="1BCCD20F" w14:textId="77777777" w:rsidR="003F6D0F" w:rsidRDefault="003F6D0F" w:rsidP="003F6D0F">
      <w:pPr>
        <w:pStyle w:val="PL"/>
      </w:pPr>
      <w:r>
        <w:t xml:space="preserve">        ts:</w:t>
      </w:r>
    </w:p>
    <w:p w14:paraId="1BA34326" w14:textId="77777777" w:rsidR="003F6D0F" w:rsidRDefault="003F6D0F" w:rsidP="003F6D0F">
      <w:pPr>
        <w:pStyle w:val="PL"/>
      </w:pPr>
      <w:r>
        <w:t xml:space="preserve">          $ref: 'TS29571_CommonData.yaml#/components/schemas/DateTime'</w:t>
      </w:r>
    </w:p>
    <w:p w14:paraId="6153B709" w14:textId="77777777" w:rsidR="003F6D0F" w:rsidRDefault="003F6D0F" w:rsidP="003F6D0F">
      <w:pPr>
        <w:pStyle w:val="PL"/>
      </w:pPr>
      <w:r>
        <w:t xml:space="preserve">        locInfo:</w:t>
      </w:r>
    </w:p>
    <w:p w14:paraId="63A1B0E1" w14:textId="77777777" w:rsidR="003F6D0F" w:rsidRDefault="003F6D0F" w:rsidP="003F6D0F">
      <w:pPr>
        <w:pStyle w:val="PL"/>
      </w:pPr>
      <w:r>
        <w:t xml:space="preserve">          items:</w:t>
      </w:r>
    </w:p>
    <w:p w14:paraId="4D0B950F" w14:textId="77777777" w:rsidR="003F6D0F" w:rsidRDefault="003F6D0F" w:rsidP="003F6D0F">
      <w:pPr>
        <w:pStyle w:val="PL"/>
      </w:pPr>
      <w:r>
        <w:t xml:space="preserve">            $ref: '#/components/schemas/LocationInfo'</w:t>
      </w:r>
    </w:p>
    <w:p w14:paraId="50623AD0" w14:textId="77777777" w:rsidR="003F6D0F" w:rsidRDefault="003F6D0F" w:rsidP="003F6D0F">
      <w:pPr>
        <w:pStyle w:val="PL"/>
      </w:pPr>
      <w:r>
        <w:t xml:space="preserve">      required:</w:t>
      </w:r>
    </w:p>
    <w:p w14:paraId="637719A6" w14:textId="77777777" w:rsidR="003F6D0F" w:rsidRDefault="003F6D0F" w:rsidP="003F6D0F">
      <w:pPr>
        <w:pStyle w:val="PL"/>
      </w:pPr>
      <w:r>
        <w:t xml:space="preserve">        - ts</w:t>
      </w:r>
    </w:p>
    <w:p w14:paraId="6B1FD835" w14:textId="77777777" w:rsidR="003F6D0F" w:rsidRDefault="003F6D0F" w:rsidP="003F6D0F">
      <w:pPr>
        <w:pStyle w:val="PL"/>
      </w:pPr>
      <w:r>
        <w:t xml:space="preserve">        - locInfo</w:t>
      </w:r>
    </w:p>
    <w:p w14:paraId="3FB66077" w14:textId="77777777" w:rsidR="003F6D0F" w:rsidRDefault="003F6D0F" w:rsidP="003F6D0F">
      <w:pPr>
        <w:pStyle w:val="PL"/>
      </w:pPr>
    </w:p>
    <w:p w14:paraId="529F8EC5" w14:textId="77777777" w:rsidR="003F6D0F" w:rsidRDefault="003F6D0F" w:rsidP="003F6D0F">
      <w:pPr>
        <w:pStyle w:val="PL"/>
      </w:pPr>
      <w:r>
        <w:t xml:space="preserve">    TimeToCollisionInfo:</w:t>
      </w:r>
    </w:p>
    <w:p w14:paraId="4E34F7BA" w14:textId="77777777" w:rsidR="003F6D0F" w:rsidRDefault="003F6D0F" w:rsidP="003F6D0F">
      <w:pPr>
        <w:pStyle w:val="PL"/>
      </w:pPr>
      <w:r>
        <w:t xml:space="preserve">      description: </w:t>
      </w:r>
      <w:r>
        <w:rPr>
          <w:lang w:val="en-US" w:eastAsia="zh-CN"/>
        </w:rPr>
        <w:t>Represents</w:t>
      </w:r>
      <w:r>
        <w:t xml:space="preserve"> </w:t>
      </w:r>
      <w:r>
        <w:rPr>
          <w:lang w:val="en-US" w:eastAsia="zh-CN"/>
        </w:rPr>
        <w:t>Time To Collision (TTC) information.</w:t>
      </w:r>
    </w:p>
    <w:p w14:paraId="61108471" w14:textId="77777777" w:rsidR="003F6D0F" w:rsidRDefault="003F6D0F" w:rsidP="003F6D0F">
      <w:pPr>
        <w:pStyle w:val="PL"/>
      </w:pPr>
      <w:r>
        <w:lastRenderedPageBreak/>
        <w:t xml:space="preserve">      properties:</w:t>
      </w:r>
    </w:p>
    <w:p w14:paraId="51B5D624" w14:textId="77777777" w:rsidR="003F6D0F" w:rsidRDefault="003F6D0F" w:rsidP="003F6D0F">
      <w:pPr>
        <w:pStyle w:val="PL"/>
      </w:pPr>
      <w:r>
        <w:t xml:space="preserve">        ttc:</w:t>
      </w:r>
    </w:p>
    <w:p w14:paraId="47E4FCEB" w14:textId="77777777" w:rsidR="003F6D0F" w:rsidRDefault="003F6D0F" w:rsidP="003F6D0F">
      <w:pPr>
        <w:pStyle w:val="PL"/>
      </w:pPr>
      <w:r>
        <w:t xml:space="preserve">          $ref: 'TS29571_CommonData.yaml#/components/schemas/DateTime'</w:t>
      </w:r>
    </w:p>
    <w:p w14:paraId="36C7950B" w14:textId="77777777" w:rsidR="003F6D0F" w:rsidRDefault="003F6D0F" w:rsidP="003F6D0F">
      <w:pPr>
        <w:pStyle w:val="PL"/>
      </w:pPr>
      <w:r>
        <w:t xml:space="preserve">        accuracy:</w:t>
      </w:r>
    </w:p>
    <w:p w14:paraId="21ADA063" w14:textId="77777777" w:rsidR="003F6D0F" w:rsidRDefault="003F6D0F" w:rsidP="003F6D0F">
      <w:pPr>
        <w:pStyle w:val="PL"/>
      </w:pPr>
      <w:r>
        <w:t xml:space="preserve">          $ref: 'TS29571_CommonData.yaml#/components/schemas/Uinteger'</w:t>
      </w:r>
    </w:p>
    <w:p w14:paraId="1CEEC431" w14:textId="77777777" w:rsidR="003F6D0F" w:rsidRDefault="003F6D0F" w:rsidP="003F6D0F">
      <w:pPr>
        <w:pStyle w:val="PL"/>
      </w:pPr>
      <w:r>
        <w:t xml:space="preserve">        confidence:</w:t>
      </w:r>
    </w:p>
    <w:p w14:paraId="0EE9578E" w14:textId="77777777" w:rsidR="003F6D0F" w:rsidRPr="0076721C" w:rsidRDefault="003F6D0F" w:rsidP="003F6D0F">
      <w:pPr>
        <w:pStyle w:val="PL"/>
      </w:pPr>
      <w:r>
        <w:t xml:space="preserve">          $ref: 'TS29571_CommonData.yaml#/components/schemas/Uinteger'</w:t>
      </w:r>
    </w:p>
    <w:p w14:paraId="28D0AE9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5AB3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24571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D271C3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725B6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E2A2F3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29A9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D24B0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6945AA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65903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75AF4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769C1D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3DBD3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904FE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1562CD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3A28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07EEE2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082671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5B8D36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E935F7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6C315A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521857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095CF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C3FBDC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45F690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4D428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FE211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948465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4BF99D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57D172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EE3BC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7786C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47A391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ECF5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0820D4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844730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FD8E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486FF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BFB60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A62A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2B9E75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0EBCE5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57B7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19001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257EC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7D348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E557E54" w14:textId="77777777" w:rsidR="003F6D0F" w:rsidRDefault="003F6D0F" w:rsidP="003F6D0F">
      <w:pPr>
        <w:pStyle w:val="PL"/>
        <w:rPr>
          <w:rFonts w:cs="Courier New"/>
          <w:szCs w:val="16"/>
        </w:rPr>
      </w:pPr>
    </w:p>
    <w:p w14:paraId="60DC5872" w14:textId="77777777" w:rsidR="003F6D0F" w:rsidRDefault="003F6D0F" w:rsidP="003F6D0F">
      <w:pPr>
        <w:pStyle w:val="PL"/>
        <w:rPr>
          <w:rFonts w:cs="Courier New"/>
          <w:szCs w:val="16"/>
        </w:rPr>
      </w:pPr>
      <w:r>
        <w:rPr>
          <w:rFonts w:cs="Courier New"/>
          <w:szCs w:val="16"/>
        </w:rPr>
        <w:t>#</w:t>
      </w:r>
    </w:p>
    <w:p w14:paraId="0039F80B" w14:textId="77777777" w:rsidR="003F6D0F" w:rsidRDefault="003F6D0F" w:rsidP="003F6D0F">
      <w:pPr>
        <w:pStyle w:val="PL"/>
      </w:pPr>
      <w:r>
        <w:t># ENUMERATIONS DATA TYPES</w:t>
      </w:r>
    </w:p>
    <w:p w14:paraId="4AED5D51" w14:textId="77777777" w:rsidR="003F6D0F" w:rsidRDefault="003F6D0F" w:rsidP="003F6D0F">
      <w:pPr>
        <w:pStyle w:val="PL"/>
      </w:pPr>
      <w:r>
        <w:t>#</w:t>
      </w:r>
    </w:p>
    <w:p w14:paraId="0F21C36C" w14:textId="77777777" w:rsidR="003F6D0F" w:rsidRDefault="003F6D0F" w:rsidP="003F6D0F">
      <w:pPr>
        <w:pStyle w:val="PL"/>
      </w:pPr>
      <w:r>
        <w:t xml:space="preserve">    NotificationMethod:</w:t>
      </w:r>
    </w:p>
    <w:p w14:paraId="1D52C3AE" w14:textId="77777777" w:rsidR="003F6D0F" w:rsidRDefault="003F6D0F" w:rsidP="003F6D0F">
      <w:pPr>
        <w:pStyle w:val="PL"/>
      </w:pPr>
      <w:r>
        <w:t xml:space="preserve">      anyOf:</w:t>
      </w:r>
    </w:p>
    <w:p w14:paraId="0B299B98" w14:textId="77777777" w:rsidR="003F6D0F" w:rsidRDefault="003F6D0F" w:rsidP="003F6D0F">
      <w:pPr>
        <w:pStyle w:val="PL"/>
      </w:pPr>
      <w:r>
        <w:t xml:space="preserve">      - type: string</w:t>
      </w:r>
    </w:p>
    <w:p w14:paraId="5642BE3B" w14:textId="77777777" w:rsidR="003F6D0F" w:rsidRDefault="003F6D0F" w:rsidP="003F6D0F">
      <w:pPr>
        <w:pStyle w:val="PL"/>
      </w:pPr>
      <w:r>
        <w:t xml:space="preserve">        enum:</w:t>
      </w:r>
    </w:p>
    <w:p w14:paraId="5988B71F" w14:textId="77777777" w:rsidR="003F6D0F" w:rsidRDefault="003F6D0F" w:rsidP="003F6D0F">
      <w:pPr>
        <w:pStyle w:val="PL"/>
      </w:pPr>
      <w:r>
        <w:t xml:space="preserve">          - PERIODIC</w:t>
      </w:r>
    </w:p>
    <w:p w14:paraId="6CE60A5C" w14:textId="77777777" w:rsidR="003F6D0F" w:rsidRDefault="003F6D0F" w:rsidP="003F6D0F">
      <w:pPr>
        <w:pStyle w:val="PL"/>
      </w:pPr>
      <w:r>
        <w:t xml:space="preserve">          - THRESHOLD</w:t>
      </w:r>
    </w:p>
    <w:p w14:paraId="50284D0E" w14:textId="77777777" w:rsidR="003F6D0F" w:rsidRDefault="003F6D0F" w:rsidP="003F6D0F">
      <w:pPr>
        <w:pStyle w:val="PL"/>
      </w:pPr>
      <w:r>
        <w:t xml:space="preserve">      - type: string</w:t>
      </w:r>
    </w:p>
    <w:p w14:paraId="3520DFA3" w14:textId="77777777" w:rsidR="003F6D0F" w:rsidRDefault="003F6D0F" w:rsidP="003F6D0F">
      <w:pPr>
        <w:pStyle w:val="PL"/>
      </w:pPr>
      <w:r>
        <w:t xml:space="preserve">        description: &gt;</w:t>
      </w:r>
    </w:p>
    <w:p w14:paraId="493049FB" w14:textId="77777777" w:rsidR="003F6D0F" w:rsidRDefault="003F6D0F" w:rsidP="003F6D0F">
      <w:pPr>
        <w:pStyle w:val="PL"/>
      </w:pPr>
      <w:r>
        <w:t xml:space="preserve">          This string provides forward-compatibility with future</w:t>
      </w:r>
    </w:p>
    <w:p w14:paraId="5C92ECE3" w14:textId="77777777" w:rsidR="003F6D0F" w:rsidRDefault="003F6D0F" w:rsidP="003F6D0F">
      <w:pPr>
        <w:pStyle w:val="PL"/>
      </w:pPr>
      <w:r>
        <w:t xml:space="preserve">          extensions to the enumeration but is not used to encode</w:t>
      </w:r>
    </w:p>
    <w:p w14:paraId="0B969DFB" w14:textId="77777777" w:rsidR="003F6D0F" w:rsidRDefault="003F6D0F" w:rsidP="003F6D0F">
      <w:pPr>
        <w:pStyle w:val="PL"/>
      </w:pPr>
      <w:r>
        <w:t xml:space="preserve">          content defined in the present version of this API.</w:t>
      </w:r>
    </w:p>
    <w:p w14:paraId="2C374DAC" w14:textId="77777777" w:rsidR="003F6D0F" w:rsidRDefault="003F6D0F" w:rsidP="003F6D0F">
      <w:pPr>
        <w:pStyle w:val="PL"/>
      </w:pPr>
      <w:r>
        <w:t xml:space="preserve">      description: |</w:t>
      </w:r>
    </w:p>
    <w:p w14:paraId="60AB8EC2" w14:textId="77777777" w:rsidR="003F6D0F" w:rsidRDefault="003F6D0F" w:rsidP="003F6D0F">
      <w:pPr>
        <w:pStyle w:val="PL"/>
      </w:pPr>
      <w:r>
        <w:t xml:space="preserve">        </w:t>
      </w:r>
      <w:r>
        <w:rPr>
          <w:lang w:eastAsia="zh-CN"/>
        </w:rPr>
        <w:t xml:space="preserve">Represents the notification methods for the subscribed events.  </w:t>
      </w:r>
    </w:p>
    <w:p w14:paraId="3090890F" w14:textId="77777777" w:rsidR="003F6D0F" w:rsidRDefault="003F6D0F" w:rsidP="003F6D0F">
      <w:pPr>
        <w:pStyle w:val="PL"/>
      </w:pPr>
      <w:r>
        <w:t xml:space="preserve">        Possible values are:</w:t>
      </w:r>
    </w:p>
    <w:p w14:paraId="33E6E376" w14:textId="77777777" w:rsidR="003F6D0F" w:rsidRDefault="003F6D0F" w:rsidP="003F6D0F">
      <w:pPr>
        <w:pStyle w:val="PL"/>
      </w:pPr>
      <w:r>
        <w:t xml:space="preserve">        - PERIODIC: The notification of the subscribed NWDAF Event is periodical. The period</w:t>
      </w:r>
    </w:p>
    <w:p w14:paraId="3BB0E5A2" w14:textId="77777777" w:rsidR="003F6D0F" w:rsidRDefault="003F6D0F" w:rsidP="003F6D0F">
      <w:pPr>
        <w:pStyle w:val="PL"/>
        <w:rPr>
          <w:rFonts w:eastAsia="DengXian"/>
        </w:rPr>
      </w:pPr>
      <w:r>
        <w:t xml:space="preserve">          between the notifications is identified by repetitionPeriod </w:t>
      </w:r>
      <w:r>
        <w:rPr>
          <w:rFonts w:eastAsia="DengXian"/>
        </w:rPr>
        <w:t>and represents time in</w:t>
      </w:r>
    </w:p>
    <w:p w14:paraId="0C66416F" w14:textId="77777777" w:rsidR="003F6D0F" w:rsidRDefault="003F6D0F" w:rsidP="003F6D0F">
      <w:pPr>
        <w:pStyle w:val="PL"/>
      </w:pPr>
      <w:r>
        <w:rPr>
          <w:rFonts w:eastAsia="DengXian"/>
        </w:rPr>
        <w:t xml:space="preserve">          seconds</w:t>
      </w:r>
      <w:r>
        <w:t>.</w:t>
      </w:r>
    </w:p>
    <w:p w14:paraId="49E90109" w14:textId="77777777" w:rsidR="003F6D0F" w:rsidRDefault="003F6D0F" w:rsidP="003F6D0F">
      <w:pPr>
        <w:pStyle w:val="PL"/>
      </w:pPr>
      <w:r>
        <w:t xml:space="preserve">        - THRESHOLD: The subscribe of NWDAF Event is upon threshold exceeded.</w:t>
      </w:r>
    </w:p>
    <w:p w14:paraId="0AD99B93" w14:textId="77777777" w:rsidR="003F6D0F" w:rsidRDefault="003F6D0F" w:rsidP="003F6D0F">
      <w:pPr>
        <w:pStyle w:val="PL"/>
      </w:pPr>
    </w:p>
    <w:p w14:paraId="5932200E" w14:textId="77777777" w:rsidR="003F6D0F" w:rsidRDefault="003F6D0F" w:rsidP="003F6D0F">
      <w:pPr>
        <w:pStyle w:val="PL"/>
      </w:pPr>
      <w:r>
        <w:t xml:space="preserve">    NwdafEvent:</w:t>
      </w:r>
    </w:p>
    <w:p w14:paraId="7304A820" w14:textId="77777777" w:rsidR="003F6D0F" w:rsidRDefault="003F6D0F" w:rsidP="003F6D0F">
      <w:pPr>
        <w:pStyle w:val="PL"/>
      </w:pPr>
      <w:r>
        <w:t xml:space="preserve">      anyOf:</w:t>
      </w:r>
    </w:p>
    <w:p w14:paraId="14B2DB2C" w14:textId="77777777" w:rsidR="003F6D0F" w:rsidRDefault="003F6D0F" w:rsidP="003F6D0F">
      <w:pPr>
        <w:pStyle w:val="PL"/>
      </w:pPr>
      <w:r>
        <w:lastRenderedPageBreak/>
        <w:t xml:space="preserve">      - type: string</w:t>
      </w:r>
    </w:p>
    <w:p w14:paraId="2C8EF117" w14:textId="77777777" w:rsidR="003F6D0F" w:rsidRDefault="003F6D0F" w:rsidP="003F6D0F">
      <w:pPr>
        <w:pStyle w:val="PL"/>
      </w:pPr>
      <w:r>
        <w:t xml:space="preserve">        enum:</w:t>
      </w:r>
    </w:p>
    <w:p w14:paraId="02C3CB7D" w14:textId="77777777" w:rsidR="003F6D0F" w:rsidRDefault="003F6D0F" w:rsidP="003F6D0F">
      <w:pPr>
        <w:pStyle w:val="PL"/>
      </w:pPr>
      <w:r>
        <w:t xml:space="preserve">          - SLICE_LOAD_LEVEL</w:t>
      </w:r>
    </w:p>
    <w:p w14:paraId="2C621C81" w14:textId="77777777" w:rsidR="003F6D0F" w:rsidRDefault="003F6D0F" w:rsidP="003F6D0F">
      <w:pPr>
        <w:pStyle w:val="PL"/>
      </w:pPr>
      <w:r>
        <w:t xml:space="preserve">          - NETWORK_PERFORMANCE</w:t>
      </w:r>
    </w:p>
    <w:p w14:paraId="4AEC4D24" w14:textId="77777777" w:rsidR="003F6D0F" w:rsidRDefault="003F6D0F" w:rsidP="003F6D0F">
      <w:pPr>
        <w:pStyle w:val="PL"/>
      </w:pPr>
      <w:r>
        <w:t xml:space="preserve">          - NF_LOAD</w:t>
      </w:r>
    </w:p>
    <w:p w14:paraId="66584B79" w14:textId="77777777" w:rsidR="003F6D0F" w:rsidRDefault="003F6D0F" w:rsidP="003F6D0F">
      <w:pPr>
        <w:pStyle w:val="PL"/>
      </w:pPr>
      <w:r>
        <w:t xml:space="preserve">          - SERVICE_EXPERIENCE</w:t>
      </w:r>
    </w:p>
    <w:p w14:paraId="64544249" w14:textId="77777777" w:rsidR="003F6D0F" w:rsidRDefault="003F6D0F" w:rsidP="003F6D0F">
      <w:pPr>
        <w:pStyle w:val="PL"/>
      </w:pPr>
      <w:r>
        <w:t xml:space="preserve">          - UE_MOBILITY</w:t>
      </w:r>
    </w:p>
    <w:p w14:paraId="0F7FE8DA" w14:textId="77777777" w:rsidR="003F6D0F" w:rsidRDefault="003F6D0F" w:rsidP="003F6D0F">
      <w:pPr>
        <w:pStyle w:val="PL"/>
      </w:pPr>
      <w:r>
        <w:t xml:space="preserve">          - UE_COMMUNICATION</w:t>
      </w:r>
    </w:p>
    <w:p w14:paraId="3914B01D" w14:textId="77777777" w:rsidR="003F6D0F" w:rsidRDefault="003F6D0F" w:rsidP="003F6D0F">
      <w:pPr>
        <w:pStyle w:val="PL"/>
      </w:pPr>
      <w:r>
        <w:t xml:space="preserve">          - QOS_SUSTAINABILITY</w:t>
      </w:r>
    </w:p>
    <w:p w14:paraId="69B515DC" w14:textId="77777777" w:rsidR="003F6D0F" w:rsidRDefault="003F6D0F" w:rsidP="003F6D0F">
      <w:pPr>
        <w:pStyle w:val="PL"/>
      </w:pPr>
      <w:r>
        <w:t xml:space="preserve">          - ABNORMAL_BEHAVIOUR</w:t>
      </w:r>
    </w:p>
    <w:p w14:paraId="63148424" w14:textId="77777777" w:rsidR="003F6D0F" w:rsidRDefault="003F6D0F" w:rsidP="003F6D0F">
      <w:pPr>
        <w:pStyle w:val="PL"/>
      </w:pPr>
      <w:r>
        <w:t xml:space="preserve">          - USER_DATA_CONGESTION</w:t>
      </w:r>
    </w:p>
    <w:p w14:paraId="251E5683" w14:textId="77777777" w:rsidR="003F6D0F" w:rsidRDefault="003F6D0F" w:rsidP="003F6D0F">
      <w:pPr>
        <w:pStyle w:val="PL"/>
      </w:pPr>
      <w:r>
        <w:t xml:space="preserve">          - NSI_LOAD_LEVEL</w:t>
      </w:r>
    </w:p>
    <w:p w14:paraId="17E9959E" w14:textId="77777777" w:rsidR="003F6D0F" w:rsidRDefault="003F6D0F" w:rsidP="003F6D0F">
      <w:pPr>
        <w:pStyle w:val="PL"/>
        <w:rPr>
          <w:lang w:eastAsia="zh-CN"/>
        </w:rPr>
      </w:pPr>
      <w:r>
        <w:t xml:space="preserve">          - </w:t>
      </w:r>
      <w:r>
        <w:rPr>
          <w:rFonts w:hint="eastAsia"/>
          <w:lang w:eastAsia="zh-CN"/>
        </w:rPr>
        <w:t>D</w:t>
      </w:r>
      <w:r>
        <w:rPr>
          <w:lang w:eastAsia="zh-CN"/>
        </w:rPr>
        <w:t>N_PERFORMANCE</w:t>
      </w:r>
    </w:p>
    <w:p w14:paraId="771D8073" w14:textId="77777777" w:rsidR="003F6D0F" w:rsidRDefault="003F6D0F" w:rsidP="003F6D0F">
      <w:pPr>
        <w:pStyle w:val="PL"/>
      </w:pPr>
      <w:r>
        <w:t xml:space="preserve">          - DISPERSION</w:t>
      </w:r>
    </w:p>
    <w:p w14:paraId="41D5A281" w14:textId="77777777" w:rsidR="003F6D0F" w:rsidRDefault="003F6D0F" w:rsidP="003F6D0F">
      <w:pPr>
        <w:pStyle w:val="PL"/>
      </w:pPr>
      <w:r>
        <w:t xml:space="preserve">          - RED_TRANS_EXP</w:t>
      </w:r>
    </w:p>
    <w:p w14:paraId="3BC809E7" w14:textId="77777777" w:rsidR="003F6D0F" w:rsidRDefault="003F6D0F" w:rsidP="003F6D0F">
      <w:pPr>
        <w:pStyle w:val="PL"/>
      </w:pPr>
      <w:r>
        <w:t xml:space="preserve">          - WLAN_PERFORMANCE</w:t>
      </w:r>
    </w:p>
    <w:p w14:paraId="0430B0FF" w14:textId="77777777" w:rsidR="003F6D0F" w:rsidRDefault="003F6D0F" w:rsidP="003F6D0F">
      <w:pPr>
        <w:pStyle w:val="PL"/>
      </w:pPr>
      <w:r>
        <w:t xml:space="preserve">          - </w:t>
      </w:r>
      <w:r>
        <w:rPr>
          <w:rFonts w:hint="eastAsia"/>
          <w:lang w:eastAsia="zh-CN"/>
        </w:rPr>
        <w:t>S</w:t>
      </w:r>
      <w:r>
        <w:rPr>
          <w:lang w:eastAsia="zh-CN"/>
        </w:rPr>
        <w:t>M_</w:t>
      </w:r>
      <w:r>
        <w:t>CONGESTION</w:t>
      </w:r>
    </w:p>
    <w:p w14:paraId="5B02E474" w14:textId="77777777" w:rsidR="003F6D0F" w:rsidRDefault="003F6D0F" w:rsidP="003F6D0F">
      <w:pPr>
        <w:pStyle w:val="PL"/>
      </w:pPr>
      <w:r>
        <w:t xml:space="preserve">          - PFD_DETERMINATION</w:t>
      </w:r>
    </w:p>
    <w:p w14:paraId="19030A5D" w14:textId="77777777" w:rsidR="003F6D0F" w:rsidRDefault="003F6D0F" w:rsidP="003F6D0F">
      <w:pPr>
        <w:pStyle w:val="PL"/>
      </w:pPr>
      <w:r>
        <w:t xml:space="preserve">          - PDU_SESSION_TRAFFIC</w:t>
      </w:r>
    </w:p>
    <w:p w14:paraId="24B14B8F" w14:textId="77777777" w:rsidR="003F6D0F" w:rsidRDefault="003F6D0F" w:rsidP="003F6D0F">
      <w:pPr>
        <w:pStyle w:val="PL"/>
        <w:rPr>
          <w:lang w:eastAsia="zh-CN"/>
        </w:rPr>
      </w:pPr>
      <w:r>
        <w:t xml:space="preserve">          - </w:t>
      </w:r>
      <w:bookmarkStart w:id="64" w:name="_Hlk134712265"/>
      <w:r>
        <w:rPr>
          <w:lang w:eastAsia="zh-CN"/>
        </w:rPr>
        <w:t>E2E_DATA_VOL_TRANS_TIME</w:t>
      </w:r>
      <w:bookmarkEnd w:id="64"/>
    </w:p>
    <w:p w14:paraId="40AC6226" w14:textId="77777777" w:rsidR="003F6D0F" w:rsidRDefault="003F6D0F" w:rsidP="003F6D0F">
      <w:pPr>
        <w:pStyle w:val="PL"/>
        <w:rPr>
          <w:lang w:eastAsia="zh-CN"/>
        </w:rPr>
      </w:pPr>
      <w:bookmarkStart w:id="65" w:name="_Hlk138707473"/>
      <w:r>
        <w:t xml:space="preserve">          - </w:t>
      </w:r>
      <w:r>
        <w:rPr>
          <w:lang w:eastAsia="ja-JP"/>
        </w:rPr>
        <w:t>MOVEMENT_BEHAVIOUR</w:t>
      </w:r>
      <w:bookmarkEnd w:id="65"/>
    </w:p>
    <w:p w14:paraId="303E244C" w14:textId="77777777" w:rsidR="003F6D0F" w:rsidRDefault="003F6D0F" w:rsidP="003F6D0F">
      <w:pPr>
        <w:pStyle w:val="PL"/>
        <w:rPr>
          <w:lang w:val="en-US"/>
        </w:rPr>
      </w:pPr>
      <w:r>
        <w:rPr>
          <w:lang w:val="en-US"/>
        </w:rPr>
        <w:t xml:space="preserve">          - NUM_OF_UE</w:t>
      </w:r>
    </w:p>
    <w:p w14:paraId="5B033EF1" w14:textId="77777777" w:rsidR="003F6D0F" w:rsidRDefault="003F6D0F" w:rsidP="003F6D0F">
      <w:pPr>
        <w:pStyle w:val="PL"/>
        <w:rPr>
          <w:lang w:val="en-US"/>
        </w:rPr>
      </w:pPr>
      <w:r>
        <w:rPr>
          <w:lang w:val="en-US"/>
        </w:rPr>
        <w:t xml:space="preserve">          - MOV_UE_RATIO</w:t>
      </w:r>
    </w:p>
    <w:p w14:paraId="26927A65" w14:textId="77777777" w:rsidR="003F6D0F" w:rsidRDefault="003F6D0F" w:rsidP="003F6D0F">
      <w:pPr>
        <w:pStyle w:val="PL"/>
        <w:rPr>
          <w:lang w:val="en-US"/>
        </w:rPr>
      </w:pPr>
      <w:r>
        <w:rPr>
          <w:lang w:val="en-US"/>
        </w:rPr>
        <w:t xml:space="preserve">          - AVR_SPEED</w:t>
      </w:r>
    </w:p>
    <w:p w14:paraId="5C6E3C2C" w14:textId="77777777" w:rsidR="003F6D0F" w:rsidRDefault="003F6D0F" w:rsidP="003F6D0F">
      <w:pPr>
        <w:pStyle w:val="PL"/>
        <w:rPr>
          <w:lang w:val="en-US"/>
        </w:rPr>
      </w:pPr>
      <w:r>
        <w:rPr>
          <w:lang w:val="en-US"/>
        </w:rPr>
        <w:t xml:space="preserve">          - SPEED_THRESHOLD</w:t>
      </w:r>
    </w:p>
    <w:p w14:paraId="0C0748C4" w14:textId="77777777" w:rsidR="003F6D0F" w:rsidRDefault="003F6D0F" w:rsidP="003F6D0F">
      <w:pPr>
        <w:pStyle w:val="PL"/>
        <w:rPr>
          <w:lang w:val="en-US"/>
        </w:rPr>
      </w:pPr>
      <w:r>
        <w:rPr>
          <w:lang w:val="en-US"/>
        </w:rPr>
        <w:t xml:space="preserve">          - MOV_UE_DIRECTION</w:t>
      </w:r>
    </w:p>
    <w:p w14:paraId="0E7F467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3BE4294" w14:textId="77777777" w:rsidR="003F6D0F" w:rsidRPr="0076721C"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66" w:name="_Hlk145416005"/>
      <w:r>
        <w:rPr>
          <w:rFonts w:ascii="Courier New" w:hAnsi="Courier New"/>
          <w:sz w:val="16"/>
          <w:lang w:eastAsia="zh-CN"/>
        </w:rPr>
        <w:t xml:space="preserve">          - RELATIVE_PROXIMITY</w:t>
      </w:r>
    </w:p>
    <w:bookmarkEnd w:id="66"/>
    <w:p w14:paraId="750D0652" w14:textId="77777777" w:rsidR="003F6D0F" w:rsidRDefault="003F6D0F" w:rsidP="003F6D0F">
      <w:pPr>
        <w:pStyle w:val="PL"/>
      </w:pPr>
      <w:r>
        <w:t xml:space="preserve">      - type: string</w:t>
      </w:r>
    </w:p>
    <w:p w14:paraId="0FB880D6" w14:textId="77777777" w:rsidR="003F6D0F" w:rsidRDefault="003F6D0F" w:rsidP="003F6D0F">
      <w:pPr>
        <w:pStyle w:val="PL"/>
      </w:pPr>
      <w:r>
        <w:t xml:space="preserve">        description: &gt;</w:t>
      </w:r>
    </w:p>
    <w:p w14:paraId="34334DC3" w14:textId="77777777" w:rsidR="003F6D0F" w:rsidRDefault="003F6D0F" w:rsidP="003F6D0F">
      <w:pPr>
        <w:pStyle w:val="PL"/>
      </w:pPr>
      <w:r>
        <w:t xml:space="preserve">          This string provides forward-compatibility with future</w:t>
      </w:r>
    </w:p>
    <w:p w14:paraId="2F3AF846" w14:textId="77777777" w:rsidR="003F6D0F" w:rsidRDefault="003F6D0F" w:rsidP="003F6D0F">
      <w:pPr>
        <w:pStyle w:val="PL"/>
      </w:pPr>
      <w:r>
        <w:t xml:space="preserve">          extensions to the enumeration but is not used to encode</w:t>
      </w:r>
    </w:p>
    <w:p w14:paraId="04536562" w14:textId="77777777" w:rsidR="003F6D0F" w:rsidRDefault="003F6D0F" w:rsidP="003F6D0F">
      <w:pPr>
        <w:pStyle w:val="PL"/>
      </w:pPr>
      <w:r>
        <w:t xml:space="preserve">          content defined in the present version of this API.</w:t>
      </w:r>
    </w:p>
    <w:p w14:paraId="0E650CD0" w14:textId="77777777" w:rsidR="003F6D0F" w:rsidRDefault="003F6D0F" w:rsidP="003F6D0F">
      <w:pPr>
        <w:pStyle w:val="PL"/>
      </w:pPr>
      <w:r>
        <w:t xml:space="preserve">      description: |</w:t>
      </w:r>
    </w:p>
    <w:p w14:paraId="55A9417B" w14:textId="77777777" w:rsidR="003F6D0F" w:rsidRDefault="003F6D0F" w:rsidP="003F6D0F">
      <w:pPr>
        <w:pStyle w:val="PL"/>
      </w:pPr>
      <w:r>
        <w:t xml:space="preserve">        </w:t>
      </w:r>
      <w:r>
        <w:rPr>
          <w:lang w:eastAsia="zh-CN"/>
        </w:rPr>
        <w:t xml:space="preserve">Describes the NWDAF Events.  </w:t>
      </w:r>
    </w:p>
    <w:p w14:paraId="5941F52E" w14:textId="77777777" w:rsidR="003F6D0F" w:rsidRDefault="003F6D0F" w:rsidP="003F6D0F">
      <w:pPr>
        <w:pStyle w:val="PL"/>
      </w:pPr>
      <w:r>
        <w:t xml:space="preserve">        Possible values are:</w:t>
      </w:r>
    </w:p>
    <w:p w14:paraId="5267DC52" w14:textId="77777777" w:rsidR="003F6D0F" w:rsidRDefault="003F6D0F" w:rsidP="003F6D0F">
      <w:pPr>
        <w:pStyle w:val="PL"/>
      </w:pPr>
      <w:r>
        <w:t xml:space="preserve">        - SLICE_LOAD_LEVEL: Indicates that the event subscribed is load level information of Network</w:t>
      </w:r>
    </w:p>
    <w:p w14:paraId="757C243B" w14:textId="77777777" w:rsidR="003F6D0F" w:rsidRDefault="003F6D0F" w:rsidP="003F6D0F">
      <w:pPr>
        <w:pStyle w:val="PL"/>
      </w:pPr>
      <w:r>
        <w:t xml:space="preserve">          Slice.</w:t>
      </w:r>
    </w:p>
    <w:p w14:paraId="3686E199" w14:textId="77777777" w:rsidR="003F6D0F" w:rsidRDefault="003F6D0F" w:rsidP="003F6D0F">
      <w:pPr>
        <w:pStyle w:val="PL"/>
      </w:pPr>
      <w:r>
        <w:t xml:space="preserve">        - NETWORK_PERFORMANCE: Indicates that the event subscribed is network performance</w:t>
      </w:r>
    </w:p>
    <w:p w14:paraId="6F896F4A" w14:textId="77777777" w:rsidR="003F6D0F" w:rsidRDefault="003F6D0F" w:rsidP="003F6D0F">
      <w:pPr>
        <w:pStyle w:val="PL"/>
      </w:pPr>
      <w:r>
        <w:t xml:space="preserve">          information.</w:t>
      </w:r>
    </w:p>
    <w:p w14:paraId="067F5961" w14:textId="77777777" w:rsidR="003F6D0F" w:rsidRDefault="003F6D0F" w:rsidP="003F6D0F">
      <w:pPr>
        <w:pStyle w:val="PL"/>
        <w:ind w:left="160" w:hangingChars="100" w:hanging="160"/>
      </w:pPr>
      <w:r>
        <w:t xml:space="preserve">        - NF_LOAD: Indicates that the event subscribed is load level and status of one or several</w:t>
      </w:r>
    </w:p>
    <w:p w14:paraId="5E949C81" w14:textId="77777777" w:rsidR="003F6D0F" w:rsidRDefault="003F6D0F" w:rsidP="003F6D0F">
      <w:pPr>
        <w:pStyle w:val="PL"/>
        <w:ind w:left="160" w:hangingChars="100" w:hanging="160"/>
      </w:pPr>
      <w:r>
        <w:t xml:space="preserve">          Network Functions.</w:t>
      </w:r>
    </w:p>
    <w:p w14:paraId="0644D889" w14:textId="77777777" w:rsidR="003F6D0F" w:rsidRDefault="003F6D0F" w:rsidP="003F6D0F">
      <w:pPr>
        <w:pStyle w:val="PL"/>
        <w:rPr>
          <w:lang w:val="en-US"/>
        </w:rPr>
      </w:pPr>
      <w:r>
        <w:rPr>
          <w:lang w:val="en-US"/>
        </w:rPr>
        <w:t xml:space="preserve">        - SERVICE_EXPERIENCE: Indicates that the event subscribed is service experience.</w:t>
      </w:r>
    </w:p>
    <w:p w14:paraId="1A33A0D1" w14:textId="77777777" w:rsidR="003F6D0F" w:rsidRDefault="003F6D0F" w:rsidP="003F6D0F">
      <w:pPr>
        <w:pStyle w:val="PL"/>
        <w:rPr>
          <w:lang w:val="en-US"/>
        </w:rPr>
      </w:pPr>
      <w:r>
        <w:rPr>
          <w:lang w:val="en-US"/>
        </w:rPr>
        <w:t xml:space="preserve">        - UE_MOBILITY: Indicates that the event subscribed is UE mobility information.</w:t>
      </w:r>
    </w:p>
    <w:p w14:paraId="49AD295F" w14:textId="77777777" w:rsidR="003F6D0F" w:rsidRDefault="003F6D0F" w:rsidP="003F6D0F">
      <w:pPr>
        <w:pStyle w:val="PL"/>
        <w:rPr>
          <w:lang w:val="en-US"/>
        </w:rPr>
      </w:pPr>
      <w:r>
        <w:rPr>
          <w:lang w:val="en-US"/>
        </w:rPr>
        <w:t xml:space="preserve">        - UE_COMMUNICATION: Indicates that the event subscribed is UE communication information.</w:t>
      </w:r>
    </w:p>
    <w:p w14:paraId="13190B3D" w14:textId="77777777" w:rsidR="003F6D0F" w:rsidRDefault="003F6D0F" w:rsidP="003F6D0F">
      <w:pPr>
        <w:pStyle w:val="PL"/>
        <w:rPr>
          <w:lang w:val="en-US"/>
        </w:rPr>
      </w:pPr>
      <w:r>
        <w:rPr>
          <w:lang w:val="en-US"/>
        </w:rPr>
        <w:t xml:space="preserve">        - QOS_SUSTAINABILITY: Indicates that the event subscribed is QoS sustainability.</w:t>
      </w:r>
    </w:p>
    <w:p w14:paraId="42D0E1F3" w14:textId="77777777" w:rsidR="003F6D0F" w:rsidRDefault="003F6D0F" w:rsidP="003F6D0F">
      <w:pPr>
        <w:pStyle w:val="PL"/>
        <w:rPr>
          <w:lang w:val="en-US"/>
        </w:rPr>
      </w:pPr>
      <w:r>
        <w:rPr>
          <w:lang w:val="en-US"/>
        </w:rPr>
        <w:t xml:space="preserve">        - ABNORMAL_BEHAVIOUR: Indicates that the event subscribed is abnormal behaviour.</w:t>
      </w:r>
    </w:p>
    <w:p w14:paraId="6279095B" w14:textId="77777777" w:rsidR="003F6D0F" w:rsidRDefault="003F6D0F" w:rsidP="003F6D0F">
      <w:pPr>
        <w:pStyle w:val="PL"/>
        <w:rPr>
          <w:lang w:val="en-US"/>
        </w:rPr>
      </w:pPr>
      <w:r>
        <w:rPr>
          <w:lang w:val="en-US"/>
        </w:rPr>
        <w:t xml:space="preserve">        - USER_DATA_CONGESTION: Indicates that the event subscribed is user data congestion</w:t>
      </w:r>
    </w:p>
    <w:p w14:paraId="5868DF58" w14:textId="77777777" w:rsidR="003F6D0F" w:rsidRDefault="003F6D0F" w:rsidP="003F6D0F">
      <w:pPr>
        <w:pStyle w:val="PL"/>
        <w:rPr>
          <w:lang w:val="en-US"/>
        </w:rPr>
      </w:pPr>
      <w:r>
        <w:rPr>
          <w:lang w:val="en-US"/>
        </w:rPr>
        <w:t xml:space="preserve">          information.</w:t>
      </w:r>
    </w:p>
    <w:p w14:paraId="4A4D1367" w14:textId="77777777" w:rsidR="003F6D0F" w:rsidRDefault="003F6D0F" w:rsidP="003F6D0F">
      <w:pPr>
        <w:pStyle w:val="PL"/>
        <w:rPr>
          <w:lang w:val="en-US"/>
        </w:rPr>
      </w:pPr>
      <w:r>
        <w:rPr>
          <w:lang w:val="en-US"/>
        </w:rPr>
        <w:t xml:space="preserve">        - NSI_LOAD_LEVEL: Indicates that the event subscribed is load level information of Network</w:t>
      </w:r>
    </w:p>
    <w:p w14:paraId="09EE277E" w14:textId="77777777" w:rsidR="003F6D0F" w:rsidRDefault="003F6D0F" w:rsidP="003F6D0F">
      <w:pPr>
        <w:pStyle w:val="PL"/>
        <w:rPr>
          <w:lang w:val="en-US"/>
        </w:rPr>
      </w:pPr>
      <w:r>
        <w:rPr>
          <w:lang w:val="en-US"/>
        </w:rPr>
        <w:t xml:space="preserve">          Slice and the optionally associated Network Slice Instance.</w:t>
      </w:r>
    </w:p>
    <w:p w14:paraId="106DD4C8" w14:textId="77777777" w:rsidR="003F6D0F" w:rsidRDefault="003F6D0F" w:rsidP="003F6D0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088C57C" w14:textId="77777777" w:rsidR="003F6D0F" w:rsidRDefault="003F6D0F" w:rsidP="003F6D0F">
      <w:pPr>
        <w:pStyle w:val="PL"/>
        <w:rPr>
          <w:lang w:val="en-US"/>
        </w:rPr>
      </w:pPr>
      <w:r>
        <w:rPr>
          <w:lang w:val="en-US"/>
        </w:rPr>
        <w:t xml:space="preserve">        - DISPERSION: Indicates that the event subscribed is dispersion information.</w:t>
      </w:r>
    </w:p>
    <w:p w14:paraId="7A0D152A" w14:textId="77777777" w:rsidR="003F6D0F" w:rsidRDefault="003F6D0F" w:rsidP="003F6D0F">
      <w:pPr>
        <w:pStyle w:val="PL"/>
        <w:rPr>
          <w:lang w:val="en-US"/>
        </w:rPr>
      </w:pPr>
      <w:r>
        <w:rPr>
          <w:lang w:val="en-US"/>
        </w:rPr>
        <w:t xml:space="preserve">        - RED_TRANS_EXP: Indicates that the event subscribed is redundant transmission experience.</w:t>
      </w:r>
    </w:p>
    <w:p w14:paraId="62F1D468" w14:textId="77777777" w:rsidR="003F6D0F" w:rsidRDefault="003F6D0F" w:rsidP="003F6D0F">
      <w:pPr>
        <w:pStyle w:val="PL"/>
        <w:rPr>
          <w:lang w:val="en-US"/>
        </w:rPr>
      </w:pPr>
      <w:r>
        <w:rPr>
          <w:lang w:val="en-US"/>
        </w:rPr>
        <w:t xml:space="preserve">        - WLAN_PERFORMANCE: Indicates that the event subscribed is WLAN performance.</w:t>
      </w:r>
    </w:p>
    <w:p w14:paraId="726E8633" w14:textId="77777777" w:rsidR="003F6D0F" w:rsidRDefault="003F6D0F" w:rsidP="003F6D0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51F4C5D" w14:textId="77777777" w:rsidR="003F6D0F" w:rsidRDefault="003F6D0F" w:rsidP="003F6D0F">
      <w:pPr>
        <w:pStyle w:val="PL"/>
        <w:rPr>
          <w:lang w:val="en-US"/>
        </w:rPr>
      </w:pPr>
      <w:r>
        <w:rPr>
          <w:lang w:val="en-US"/>
        </w:rPr>
        <w:t xml:space="preserve">          </w:t>
      </w:r>
      <w:r>
        <w:t>for specific DNN and/or S-NSSAI</w:t>
      </w:r>
      <w:r>
        <w:rPr>
          <w:lang w:val="en-US"/>
        </w:rPr>
        <w:t>.</w:t>
      </w:r>
    </w:p>
    <w:p w14:paraId="6CC14CBF" w14:textId="77777777" w:rsidR="003F6D0F" w:rsidRDefault="003F6D0F" w:rsidP="003F6D0F">
      <w:pPr>
        <w:pStyle w:val="PL"/>
        <w:rPr>
          <w:lang w:val="en-US"/>
        </w:rPr>
      </w:pPr>
      <w:r>
        <w:rPr>
          <w:lang w:val="en-US"/>
        </w:rPr>
        <w:t xml:space="preserve">        - PFD_DETERMINATION: Indicates that the event subscribed is the PFD Determination nformation</w:t>
      </w:r>
    </w:p>
    <w:p w14:paraId="4EAA27BC" w14:textId="77777777" w:rsidR="003F6D0F" w:rsidRDefault="003F6D0F" w:rsidP="003F6D0F">
      <w:pPr>
        <w:pStyle w:val="PL"/>
        <w:rPr>
          <w:lang w:val="en-US"/>
        </w:rPr>
      </w:pPr>
      <w:r>
        <w:rPr>
          <w:lang w:val="en-US"/>
        </w:rPr>
        <w:t xml:space="preserve">          for known application identifier(s).</w:t>
      </w:r>
    </w:p>
    <w:p w14:paraId="70C323F2" w14:textId="77777777" w:rsidR="003F6D0F" w:rsidRDefault="003F6D0F" w:rsidP="003F6D0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946F427" w14:textId="77777777" w:rsidR="003F6D0F" w:rsidRDefault="003F6D0F" w:rsidP="003F6D0F">
      <w:pPr>
        <w:pStyle w:val="PL"/>
        <w:rPr>
          <w:lang w:val="en-US"/>
        </w:rPr>
      </w:pPr>
      <w:r>
        <w:rPr>
          <w:lang w:val="en-US"/>
        </w:rPr>
        <w:t xml:space="preserve">          information.</w:t>
      </w:r>
    </w:p>
    <w:p w14:paraId="02112BC0" w14:textId="77777777" w:rsidR="003F6D0F" w:rsidRDefault="003F6D0F" w:rsidP="003F6D0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7C82556" w14:textId="77777777" w:rsidR="003F6D0F" w:rsidRDefault="003F6D0F" w:rsidP="003F6D0F">
      <w:pPr>
        <w:pStyle w:val="PL"/>
      </w:pPr>
      <w:r>
        <w:rPr>
          <w:lang w:eastAsia="ko-KR"/>
        </w:rPr>
        <w:t xml:space="preserve">          transfer time</w:t>
      </w:r>
      <w:r>
        <w:t>.</w:t>
      </w:r>
    </w:p>
    <w:p w14:paraId="044D441E" w14:textId="77777777" w:rsidR="003F6D0F" w:rsidRDefault="003F6D0F" w:rsidP="003F6D0F">
      <w:pPr>
        <w:pStyle w:val="PL"/>
        <w:rPr>
          <w:lang w:val="en-US"/>
        </w:rPr>
      </w:pPr>
      <w:bookmarkStart w:id="67" w:name="_Hlk138707498"/>
      <w:r>
        <w:t xml:space="preserve">        - </w:t>
      </w:r>
      <w:r>
        <w:rPr>
          <w:lang w:eastAsia="ja-JP"/>
        </w:rPr>
        <w:t>MOVEMENT_BEHAVIOUR</w:t>
      </w:r>
      <w:r>
        <w:t xml:space="preserve">: </w:t>
      </w:r>
      <w:r>
        <w:rPr>
          <w:lang w:val="en-US"/>
        </w:rPr>
        <w:t>Indicates that the event subscribed is the Movement Behaviour</w:t>
      </w:r>
    </w:p>
    <w:p w14:paraId="233ADE49" w14:textId="77777777" w:rsidR="003F6D0F" w:rsidRDefault="003F6D0F" w:rsidP="003F6D0F">
      <w:pPr>
        <w:pStyle w:val="PL"/>
      </w:pPr>
      <w:r>
        <w:rPr>
          <w:lang w:eastAsia="ko-KR"/>
        </w:rPr>
        <w:t xml:space="preserve">          </w:t>
      </w:r>
      <w:r>
        <w:rPr>
          <w:lang w:val="en-US"/>
        </w:rPr>
        <w:t>information</w:t>
      </w:r>
      <w:r>
        <w:t>.</w:t>
      </w:r>
      <w:bookmarkEnd w:id="67"/>
    </w:p>
    <w:p w14:paraId="246E50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713A20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3CE595" w14:textId="77777777" w:rsidR="003F6D0F" w:rsidRDefault="003F6D0F" w:rsidP="003F6D0F">
      <w:pPr>
        <w:pStyle w:val="PL"/>
      </w:pPr>
      <w:r>
        <w:t xml:space="preserve">          </w:t>
      </w:r>
      <w:r>
        <w:rPr>
          <w:lang w:eastAsia="ja-JP"/>
        </w:rPr>
        <w:t>information.</w:t>
      </w:r>
    </w:p>
    <w:p w14:paraId="46402739" w14:textId="77777777" w:rsidR="003F6D0F" w:rsidRDefault="003F6D0F" w:rsidP="003F6D0F">
      <w:pPr>
        <w:pStyle w:val="PL"/>
      </w:pPr>
    </w:p>
    <w:p w14:paraId="262D81FC" w14:textId="77777777" w:rsidR="003F6D0F" w:rsidRDefault="003F6D0F" w:rsidP="003F6D0F">
      <w:pPr>
        <w:pStyle w:val="PL"/>
        <w:rPr>
          <w:lang w:val="en-US"/>
        </w:rPr>
      </w:pPr>
    </w:p>
    <w:p w14:paraId="3AE076F1" w14:textId="77777777" w:rsidR="003F6D0F" w:rsidRDefault="003F6D0F" w:rsidP="003F6D0F">
      <w:pPr>
        <w:pStyle w:val="PL"/>
        <w:rPr>
          <w:lang w:val="en-US"/>
        </w:rPr>
      </w:pPr>
      <w:r>
        <w:rPr>
          <w:lang w:val="en-US"/>
        </w:rPr>
        <w:t xml:space="preserve">    Accuracy:</w:t>
      </w:r>
    </w:p>
    <w:p w14:paraId="503FBF96" w14:textId="77777777" w:rsidR="003F6D0F" w:rsidRDefault="003F6D0F" w:rsidP="003F6D0F">
      <w:pPr>
        <w:pStyle w:val="PL"/>
        <w:rPr>
          <w:lang w:val="en-US"/>
        </w:rPr>
      </w:pPr>
      <w:r>
        <w:rPr>
          <w:lang w:val="en-US"/>
        </w:rPr>
        <w:t xml:space="preserve">      anyOf:</w:t>
      </w:r>
    </w:p>
    <w:p w14:paraId="38A5B4A2" w14:textId="77777777" w:rsidR="003F6D0F" w:rsidRDefault="003F6D0F" w:rsidP="003F6D0F">
      <w:pPr>
        <w:pStyle w:val="PL"/>
        <w:rPr>
          <w:lang w:val="en-US"/>
        </w:rPr>
      </w:pPr>
      <w:r>
        <w:rPr>
          <w:lang w:val="en-US"/>
        </w:rPr>
        <w:t xml:space="preserve">      - type: string</w:t>
      </w:r>
    </w:p>
    <w:p w14:paraId="480F8E35" w14:textId="77777777" w:rsidR="003F6D0F" w:rsidRDefault="003F6D0F" w:rsidP="003F6D0F">
      <w:pPr>
        <w:pStyle w:val="PL"/>
        <w:rPr>
          <w:lang w:val="en-US"/>
        </w:rPr>
      </w:pPr>
      <w:r>
        <w:rPr>
          <w:lang w:val="en-US"/>
        </w:rPr>
        <w:t xml:space="preserve">        enum:</w:t>
      </w:r>
    </w:p>
    <w:p w14:paraId="17CF5B8D" w14:textId="77777777" w:rsidR="003F6D0F" w:rsidRDefault="003F6D0F" w:rsidP="003F6D0F">
      <w:pPr>
        <w:pStyle w:val="PL"/>
        <w:rPr>
          <w:lang w:val="en-US"/>
        </w:rPr>
      </w:pPr>
      <w:r>
        <w:rPr>
          <w:lang w:val="en-US"/>
        </w:rPr>
        <w:t xml:space="preserve">          - LOW</w:t>
      </w:r>
    </w:p>
    <w:p w14:paraId="08F7F0F7" w14:textId="77777777" w:rsidR="003F6D0F" w:rsidRDefault="003F6D0F" w:rsidP="003F6D0F">
      <w:pPr>
        <w:pStyle w:val="PL"/>
        <w:rPr>
          <w:lang w:val="en-US"/>
        </w:rPr>
      </w:pPr>
      <w:r>
        <w:rPr>
          <w:lang w:val="en-US"/>
        </w:rPr>
        <w:t xml:space="preserve">          - </w:t>
      </w:r>
      <w:r>
        <w:rPr>
          <w:rFonts w:hint="eastAsia"/>
          <w:lang w:val="en-US"/>
        </w:rPr>
        <w:t>M</w:t>
      </w:r>
      <w:r>
        <w:rPr>
          <w:lang w:val="en-US"/>
        </w:rPr>
        <w:t>EDIUM</w:t>
      </w:r>
    </w:p>
    <w:p w14:paraId="2AE3E4CF" w14:textId="77777777" w:rsidR="003F6D0F" w:rsidRDefault="003F6D0F" w:rsidP="003F6D0F">
      <w:pPr>
        <w:pStyle w:val="PL"/>
        <w:rPr>
          <w:lang w:val="en-US"/>
        </w:rPr>
      </w:pPr>
      <w:r>
        <w:rPr>
          <w:lang w:val="en-US"/>
        </w:rPr>
        <w:t xml:space="preserve">          - HIGH</w:t>
      </w:r>
    </w:p>
    <w:p w14:paraId="03CDB211" w14:textId="77777777" w:rsidR="003F6D0F" w:rsidRDefault="003F6D0F" w:rsidP="003F6D0F">
      <w:pPr>
        <w:pStyle w:val="PL"/>
        <w:rPr>
          <w:lang w:val="en-US"/>
        </w:rPr>
      </w:pPr>
      <w:r>
        <w:rPr>
          <w:lang w:val="en-US"/>
        </w:rPr>
        <w:t xml:space="preserve">          - HIGHEST</w:t>
      </w:r>
    </w:p>
    <w:p w14:paraId="0534F9FD" w14:textId="77777777" w:rsidR="003F6D0F" w:rsidRDefault="003F6D0F" w:rsidP="003F6D0F">
      <w:pPr>
        <w:pStyle w:val="PL"/>
        <w:rPr>
          <w:lang w:val="en-US"/>
        </w:rPr>
      </w:pPr>
      <w:r>
        <w:rPr>
          <w:lang w:val="en-US"/>
        </w:rPr>
        <w:lastRenderedPageBreak/>
        <w:t xml:space="preserve">      - type: string</w:t>
      </w:r>
    </w:p>
    <w:p w14:paraId="5C672125" w14:textId="77777777" w:rsidR="003F6D0F" w:rsidRDefault="003F6D0F" w:rsidP="003F6D0F">
      <w:pPr>
        <w:pStyle w:val="PL"/>
        <w:rPr>
          <w:lang w:val="en-US"/>
        </w:rPr>
      </w:pPr>
      <w:r>
        <w:rPr>
          <w:lang w:val="en-US"/>
        </w:rPr>
        <w:t xml:space="preserve">        description: &gt;</w:t>
      </w:r>
    </w:p>
    <w:p w14:paraId="7B6F7828" w14:textId="77777777" w:rsidR="003F6D0F" w:rsidRDefault="003F6D0F" w:rsidP="003F6D0F">
      <w:pPr>
        <w:pStyle w:val="PL"/>
        <w:rPr>
          <w:lang w:val="en-US"/>
        </w:rPr>
      </w:pPr>
      <w:r>
        <w:rPr>
          <w:lang w:val="en-US"/>
        </w:rPr>
        <w:t xml:space="preserve">          This string provides forward-compatibility with future</w:t>
      </w:r>
    </w:p>
    <w:p w14:paraId="7E619010" w14:textId="77777777" w:rsidR="003F6D0F" w:rsidRDefault="003F6D0F" w:rsidP="003F6D0F">
      <w:pPr>
        <w:pStyle w:val="PL"/>
        <w:rPr>
          <w:lang w:val="en-US"/>
        </w:rPr>
      </w:pPr>
      <w:r>
        <w:rPr>
          <w:lang w:val="en-US"/>
        </w:rPr>
        <w:t xml:space="preserve">          extensions to the enumeration but is not used to encode</w:t>
      </w:r>
    </w:p>
    <w:p w14:paraId="7FE0A7A0" w14:textId="77777777" w:rsidR="003F6D0F" w:rsidRDefault="003F6D0F" w:rsidP="003F6D0F">
      <w:pPr>
        <w:pStyle w:val="PL"/>
        <w:rPr>
          <w:lang w:val="en-US"/>
        </w:rPr>
      </w:pPr>
      <w:r>
        <w:rPr>
          <w:lang w:val="en-US"/>
        </w:rPr>
        <w:t xml:space="preserve">          content defined in the present version of this API.</w:t>
      </w:r>
    </w:p>
    <w:p w14:paraId="688BA207" w14:textId="77777777" w:rsidR="003F6D0F" w:rsidRDefault="003F6D0F" w:rsidP="003F6D0F">
      <w:pPr>
        <w:pStyle w:val="PL"/>
        <w:rPr>
          <w:lang w:val="en-US"/>
        </w:rPr>
      </w:pPr>
      <w:r>
        <w:rPr>
          <w:lang w:val="en-US"/>
        </w:rPr>
        <w:t xml:space="preserve">      description: |</w:t>
      </w:r>
    </w:p>
    <w:p w14:paraId="4FD3DEF4" w14:textId="77777777" w:rsidR="003F6D0F" w:rsidRDefault="003F6D0F" w:rsidP="003F6D0F">
      <w:pPr>
        <w:pStyle w:val="PL"/>
        <w:rPr>
          <w:lang w:val="en-US"/>
        </w:rPr>
      </w:pPr>
      <w:r>
        <w:rPr>
          <w:lang w:val="en-US"/>
        </w:rPr>
        <w:t xml:space="preserve">        </w:t>
      </w:r>
      <w:r>
        <w:t xml:space="preserve">Represents the preferred level of accuracy of the analytics.  </w:t>
      </w:r>
    </w:p>
    <w:p w14:paraId="0E1D0C83" w14:textId="77777777" w:rsidR="003F6D0F" w:rsidRDefault="003F6D0F" w:rsidP="003F6D0F">
      <w:pPr>
        <w:pStyle w:val="PL"/>
        <w:rPr>
          <w:lang w:val="en-US"/>
        </w:rPr>
      </w:pPr>
      <w:r>
        <w:rPr>
          <w:lang w:val="en-US"/>
        </w:rPr>
        <w:t xml:space="preserve">        Possible values are:</w:t>
      </w:r>
    </w:p>
    <w:p w14:paraId="0B75B737" w14:textId="77777777" w:rsidR="003F6D0F" w:rsidRDefault="003F6D0F" w:rsidP="003F6D0F">
      <w:pPr>
        <w:pStyle w:val="PL"/>
        <w:rPr>
          <w:lang w:val="en-US"/>
        </w:rPr>
      </w:pPr>
      <w:r>
        <w:rPr>
          <w:lang w:val="en-US"/>
        </w:rPr>
        <w:t xml:space="preserve">        - LOW: Low accuracy.</w:t>
      </w:r>
    </w:p>
    <w:p w14:paraId="3E02603E" w14:textId="77777777" w:rsidR="003F6D0F" w:rsidRDefault="003F6D0F" w:rsidP="003F6D0F">
      <w:pPr>
        <w:pStyle w:val="PL"/>
        <w:rPr>
          <w:lang w:val="en-US"/>
        </w:rPr>
      </w:pPr>
      <w:r>
        <w:rPr>
          <w:lang w:val="en-US"/>
        </w:rPr>
        <w:t xml:space="preserve">        - </w:t>
      </w:r>
      <w:r>
        <w:rPr>
          <w:rFonts w:hint="eastAsia"/>
          <w:lang w:val="en-US"/>
        </w:rPr>
        <w:t>M</w:t>
      </w:r>
      <w:r>
        <w:rPr>
          <w:lang w:val="en-US"/>
        </w:rPr>
        <w:t>EDIUM: Medium accuracy.</w:t>
      </w:r>
    </w:p>
    <w:p w14:paraId="7C330B41" w14:textId="77777777" w:rsidR="003F6D0F" w:rsidRDefault="003F6D0F" w:rsidP="003F6D0F">
      <w:pPr>
        <w:pStyle w:val="PL"/>
        <w:rPr>
          <w:lang w:val="en-US"/>
        </w:rPr>
      </w:pPr>
      <w:r>
        <w:rPr>
          <w:lang w:val="en-US"/>
        </w:rPr>
        <w:t xml:space="preserve">        - HIGH: High accuracy.</w:t>
      </w:r>
    </w:p>
    <w:p w14:paraId="4D43A98F" w14:textId="77777777" w:rsidR="003F6D0F" w:rsidRDefault="003F6D0F" w:rsidP="003F6D0F">
      <w:pPr>
        <w:pStyle w:val="PL"/>
        <w:rPr>
          <w:lang w:val="en-US"/>
        </w:rPr>
      </w:pPr>
      <w:r>
        <w:rPr>
          <w:lang w:val="en-US"/>
        </w:rPr>
        <w:t xml:space="preserve">        - HIGHEST: Highest accuracy.</w:t>
      </w:r>
    </w:p>
    <w:p w14:paraId="37CCB0FC" w14:textId="77777777" w:rsidR="003F6D0F" w:rsidRDefault="003F6D0F" w:rsidP="003F6D0F">
      <w:pPr>
        <w:pStyle w:val="PL"/>
        <w:rPr>
          <w:lang w:val="en-US"/>
        </w:rPr>
      </w:pPr>
    </w:p>
    <w:p w14:paraId="42AE8BD0" w14:textId="77777777" w:rsidR="003F6D0F" w:rsidRDefault="003F6D0F" w:rsidP="003F6D0F">
      <w:pPr>
        <w:pStyle w:val="PL"/>
        <w:rPr>
          <w:lang w:val="en-US"/>
        </w:rPr>
      </w:pPr>
      <w:r>
        <w:rPr>
          <w:lang w:val="en-US"/>
        </w:rPr>
        <w:t xml:space="preserve">    CongestionType:</w:t>
      </w:r>
    </w:p>
    <w:p w14:paraId="3D36835A" w14:textId="77777777" w:rsidR="003F6D0F" w:rsidRDefault="003F6D0F" w:rsidP="003F6D0F">
      <w:pPr>
        <w:pStyle w:val="PL"/>
        <w:rPr>
          <w:lang w:val="en-US"/>
        </w:rPr>
      </w:pPr>
      <w:r>
        <w:rPr>
          <w:lang w:val="en-US"/>
        </w:rPr>
        <w:t xml:space="preserve">      anyOf:</w:t>
      </w:r>
    </w:p>
    <w:p w14:paraId="6F59F6E6" w14:textId="77777777" w:rsidR="003F6D0F" w:rsidRDefault="003F6D0F" w:rsidP="003F6D0F">
      <w:pPr>
        <w:pStyle w:val="PL"/>
        <w:rPr>
          <w:lang w:val="en-US"/>
        </w:rPr>
      </w:pPr>
      <w:r>
        <w:rPr>
          <w:lang w:val="en-US"/>
        </w:rPr>
        <w:t xml:space="preserve">      - type: string</w:t>
      </w:r>
    </w:p>
    <w:p w14:paraId="6961C246" w14:textId="77777777" w:rsidR="003F6D0F" w:rsidRDefault="003F6D0F" w:rsidP="003F6D0F">
      <w:pPr>
        <w:pStyle w:val="PL"/>
        <w:rPr>
          <w:lang w:val="en-US"/>
        </w:rPr>
      </w:pPr>
      <w:r>
        <w:rPr>
          <w:lang w:val="en-US"/>
        </w:rPr>
        <w:t xml:space="preserve">        enum:</w:t>
      </w:r>
    </w:p>
    <w:p w14:paraId="6666E6D9" w14:textId="77777777" w:rsidR="003F6D0F" w:rsidRDefault="003F6D0F" w:rsidP="003F6D0F">
      <w:pPr>
        <w:pStyle w:val="PL"/>
        <w:rPr>
          <w:lang w:val="en-US"/>
        </w:rPr>
      </w:pPr>
      <w:r>
        <w:rPr>
          <w:lang w:val="en-US"/>
        </w:rPr>
        <w:t xml:space="preserve">          - USER_PLANE</w:t>
      </w:r>
    </w:p>
    <w:p w14:paraId="14B2F07F" w14:textId="77777777" w:rsidR="003F6D0F" w:rsidRDefault="003F6D0F" w:rsidP="003F6D0F">
      <w:pPr>
        <w:pStyle w:val="PL"/>
        <w:rPr>
          <w:lang w:val="en-US"/>
        </w:rPr>
      </w:pPr>
      <w:r>
        <w:rPr>
          <w:lang w:val="en-US"/>
        </w:rPr>
        <w:t xml:space="preserve">          - CONTROL_PLANE</w:t>
      </w:r>
    </w:p>
    <w:p w14:paraId="2FC0ED90" w14:textId="77777777" w:rsidR="003F6D0F" w:rsidRDefault="003F6D0F" w:rsidP="003F6D0F">
      <w:pPr>
        <w:pStyle w:val="PL"/>
        <w:rPr>
          <w:lang w:val="en-US"/>
        </w:rPr>
      </w:pPr>
      <w:r>
        <w:rPr>
          <w:lang w:val="en-US"/>
        </w:rPr>
        <w:t xml:space="preserve">          - USER_AND_CONTROL_PLANE</w:t>
      </w:r>
    </w:p>
    <w:p w14:paraId="17667459" w14:textId="77777777" w:rsidR="003F6D0F" w:rsidRDefault="003F6D0F" w:rsidP="003F6D0F">
      <w:pPr>
        <w:pStyle w:val="PL"/>
        <w:rPr>
          <w:lang w:val="en-US"/>
        </w:rPr>
      </w:pPr>
      <w:r>
        <w:rPr>
          <w:lang w:val="en-US"/>
        </w:rPr>
        <w:t xml:space="preserve">      - type: string</w:t>
      </w:r>
    </w:p>
    <w:p w14:paraId="508A354D" w14:textId="77777777" w:rsidR="003F6D0F" w:rsidRDefault="003F6D0F" w:rsidP="003F6D0F">
      <w:pPr>
        <w:pStyle w:val="PL"/>
        <w:rPr>
          <w:lang w:val="en-US"/>
        </w:rPr>
      </w:pPr>
      <w:r>
        <w:rPr>
          <w:lang w:val="en-US"/>
        </w:rPr>
        <w:t xml:space="preserve">        description: &gt;</w:t>
      </w:r>
    </w:p>
    <w:p w14:paraId="612BA2F0" w14:textId="77777777" w:rsidR="003F6D0F" w:rsidRDefault="003F6D0F" w:rsidP="003F6D0F">
      <w:pPr>
        <w:pStyle w:val="PL"/>
        <w:rPr>
          <w:lang w:val="en-US"/>
        </w:rPr>
      </w:pPr>
      <w:r>
        <w:rPr>
          <w:lang w:val="en-US"/>
        </w:rPr>
        <w:t xml:space="preserve">          This string provides forward-compatibility with future</w:t>
      </w:r>
    </w:p>
    <w:p w14:paraId="6216B477" w14:textId="77777777" w:rsidR="003F6D0F" w:rsidRDefault="003F6D0F" w:rsidP="003F6D0F">
      <w:pPr>
        <w:pStyle w:val="PL"/>
        <w:rPr>
          <w:lang w:val="en-US"/>
        </w:rPr>
      </w:pPr>
      <w:r>
        <w:rPr>
          <w:lang w:val="en-US"/>
        </w:rPr>
        <w:t xml:space="preserve">          extensions to the enumeration but is not used to encode</w:t>
      </w:r>
    </w:p>
    <w:p w14:paraId="1C162CEC" w14:textId="77777777" w:rsidR="003F6D0F" w:rsidRDefault="003F6D0F" w:rsidP="003F6D0F">
      <w:pPr>
        <w:pStyle w:val="PL"/>
        <w:rPr>
          <w:lang w:val="en-US"/>
        </w:rPr>
      </w:pPr>
      <w:r>
        <w:rPr>
          <w:lang w:val="en-US"/>
        </w:rPr>
        <w:t xml:space="preserve">          content defined in the present version of this API.</w:t>
      </w:r>
    </w:p>
    <w:p w14:paraId="19C61E99" w14:textId="77777777" w:rsidR="003F6D0F" w:rsidRDefault="003F6D0F" w:rsidP="003F6D0F">
      <w:pPr>
        <w:pStyle w:val="PL"/>
        <w:rPr>
          <w:lang w:val="en-US"/>
        </w:rPr>
      </w:pPr>
      <w:r>
        <w:rPr>
          <w:lang w:val="en-US"/>
        </w:rPr>
        <w:t xml:space="preserve">      description: |</w:t>
      </w:r>
    </w:p>
    <w:p w14:paraId="60908449" w14:textId="77777777" w:rsidR="003F6D0F" w:rsidRDefault="003F6D0F" w:rsidP="003F6D0F">
      <w:pPr>
        <w:pStyle w:val="PL"/>
        <w:rPr>
          <w:lang w:val="en-US"/>
        </w:rPr>
      </w:pPr>
      <w:r>
        <w:rPr>
          <w:lang w:val="en-US"/>
        </w:rPr>
        <w:t xml:space="preserve">        </w:t>
      </w:r>
      <w:r>
        <w:rPr>
          <w:lang w:eastAsia="zh-CN"/>
        </w:rPr>
        <w:t xml:space="preserve">Indicates the congestion analytics type.  </w:t>
      </w:r>
    </w:p>
    <w:p w14:paraId="232FC0E8" w14:textId="77777777" w:rsidR="003F6D0F" w:rsidRDefault="003F6D0F" w:rsidP="003F6D0F">
      <w:pPr>
        <w:pStyle w:val="PL"/>
        <w:rPr>
          <w:lang w:val="en-US"/>
        </w:rPr>
      </w:pPr>
      <w:r>
        <w:rPr>
          <w:lang w:val="en-US"/>
        </w:rPr>
        <w:t xml:space="preserve">        Possible values are:</w:t>
      </w:r>
    </w:p>
    <w:p w14:paraId="7A085CB2" w14:textId="77777777" w:rsidR="003F6D0F" w:rsidRDefault="003F6D0F" w:rsidP="003F6D0F">
      <w:pPr>
        <w:pStyle w:val="PL"/>
        <w:rPr>
          <w:lang w:val="en-US"/>
        </w:rPr>
      </w:pPr>
      <w:r>
        <w:rPr>
          <w:lang w:val="en-US"/>
        </w:rPr>
        <w:t xml:space="preserve">        - USER_PLANE: The congestion analytics type is User Plane.</w:t>
      </w:r>
    </w:p>
    <w:p w14:paraId="2DD8FF64" w14:textId="77777777" w:rsidR="003F6D0F" w:rsidRDefault="003F6D0F" w:rsidP="003F6D0F">
      <w:pPr>
        <w:pStyle w:val="PL"/>
        <w:rPr>
          <w:lang w:val="en-US"/>
        </w:rPr>
      </w:pPr>
      <w:r>
        <w:rPr>
          <w:lang w:val="en-US"/>
        </w:rPr>
        <w:t xml:space="preserve">        - CONTROL_PLANE: The congestion analytics type is Control Plane.</w:t>
      </w:r>
    </w:p>
    <w:p w14:paraId="78CA7A5D" w14:textId="77777777" w:rsidR="003F6D0F" w:rsidRDefault="003F6D0F" w:rsidP="003F6D0F">
      <w:pPr>
        <w:pStyle w:val="PL"/>
        <w:rPr>
          <w:lang w:val="en-US"/>
        </w:rPr>
      </w:pPr>
      <w:r>
        <w:rPr>
          <w:lang w:val="en-US"/>
        </w:rPr>
        <w:t xml:space="preserve">        - USER_AND_CONTROL_PLANE: The congestion analytics type is User Plane and Control Plane.</w:t>
      </w:r>
    </w:p>
    <w:p w14:paraId="0AC5363A" w14:textId="77777777" w:rsidR="003F6D0F" w:rsidRDefault="003F6D0F" w:rsidP="003F6D0F">
      <w:pPr>
        <w:pStyle w:val="PL"/>
        <w:rPr>
          <w:lang w:val="en-US"/>
        </w:rPr>
      </w:pPr>
    </w:p>
    <w:p w14:paraId="4ABE0D09" w14:textId="77777777" w:rsidR="003F6D0F" w:rsidRDefault="003F6D0F" w:rsidP="003F6D0F">
      <w:pPr>
        <w:pStyle w:val="PL"/>
        <w:rPr>
          <w:lang w:val="en-US"/>
        </w:rPr>
      </w:pPr>
      <w:r>
        <w:rPr>
          <w:lang w:val="en-US"/>
        </w:rPr>
        <w:t xml:space="preserve">    ExceptionId:</w:t>
      </w:r>
    </w:p>
    <w:p w14:paraId="7806F46C" w14:textId="77777777" w:rsidR="003F6D0F" w:rsidRDefault="003F6D0F" w:rsidP="003F6D0F">
      <w:pPr>
        <w:pStyle w:val="PL"/>
        <w:rPr>
          <w:lang w:val="en-US"/>
        </w:rPr>
      </w:pPr>
      <w:r>
        <w:rPr>
          <w:lang w:val="en-US"/>
        </w:rPr>
        <w:t xml:space="preserve">      anyOf:</w:t>
      </w:r>
    </w:p>
    <w:p w14:paraId="3DDBD17D" w14:textId="77777777" w:rsidR="003F6D0F" w:rsidRDefault="003F6D0F" w:rsidP="003F6D0F">
      <w:pPr>
        <w:pStyle w:val="PL"/>
        <w:rPr>
          <w:lang w:val="en-US"/>
        </w:rPr>
      </w:pPr>
      <w:r>
        <w:rPr>
          <w:lang w:val="en-US"/>
        </w:rPr>
        <w:t xml:space="preserve">      - type: string</w:t>
      </w:r>
    </w:p>
    <w:p w14:paraId="350084CC" w14:textId="77777777" w:rsidR="003F6D0F" w:rsidRDefault="003F6D0F" w:rsidP="003F6D0F">
      <w:pPr>
        <w:pStyle w:val="PL"/>
        <w:rPr>
          <w:lang w:val="en-US"/>
        </w:rPr>
      </w:pPr>
      <w:r>
        <w:rPr>
          <w:lang w:val="en-US"/>
        </w:rPr>
        <w:t xml:space="preserve">        enum:</w:t>
      </w:r>
    </w:p>
    <w:p w14:paraId="6FF35E86" w14:textId="77777777" w:rsidR="003F6D0F" w:rsidRDefault="003F6D0F" w:rsidP="003F6D0F">
      <w:pPr>
        <w:pStyle w:val="PL"/>
        <w:rPr>
          <w:lang w:val="en-US"/>
        </w:rPr>
      </w:pPr>
      <w:r>
        <w:rPr>
          <w:lang w:val="en-US"/>
        </w:rPr>
        <w:t xml:space="preserve">          - UNEXPECTED_UE_LOCATION</w:t>
      </w:r>
    </w:p>
    <w:p w14:paraId="667E2168" w14:textId="77777777" w:rsidR="003F6D0F" w:rsidRDefault="003F6D0F" w:rsidP="003F6D0F">
      <w:pPr>
        <w:pStyle w:val="PL"/>
        <w:rPr>
          <w:lang w:val="en-US"/>
        </w:rPr>
      </w:pPr>
      <w:r>
        <w:rPr>
          <w:lang w:val="en-US"/>
        </w:rPr>
        <w:t xml:space="preserve">          - UNEXPECTED_LONG_LIVE_FLOW</w:t>
      </w:r>
    </w:p>
    <w:p w14:paraId="0FD46DD3" w14:textId="77777777" w:rsidR="003F6D0F" w:rsidRDefault="003F6D0F" w:rsidP="003F6D0F">
      <w:pPr>
        <w:pStyle w:val="PL"/>
        <w:rPr>
          <w:lang w:val="en-US"/>
        </w:rPr>
      </w:pPr>
      <w:r>
        <w:rPr>
          <w:lang w:val="en-US"/>
        </w:rPr>
        <w:t xml:space="preserve">          - UNEXPECTED_LARGE_RATE_FLOW</w:t>
      </w:r>
    </w:p>
    <w:p w14:paraId="6385DF5D" w14:textId="77777777" w:rsidR="003F6D0F" w:rsidRDefault="003F6D0F" w:rsidP="003F6D0F">
      <w:pPr>
        <w:pStyle w:val="PL"/>
        <w:rPr>
          <w:lang w:val="en-US"/>
        </w:rPr>
      </w:pPr>
      <w:r>
        <w:rPr>
          <w:lang w:val="en-US"/>
        </w:rPr>
        <w:t xml:space="preserve">          - UNEXPECTED_WAKEUP</w:t>
      </w:r>
    </w:p>
    <w:p w14:paraId="21D6D6F7" w14:textId="77777777" w:rsidR="003F6D0F" w:rsidRDefault="003F6D0F" w:rsidP="003F6D0F">
      <w:pPr>
        <w:pStyle w:val="PL"/>
        <w:rPr>
          <w:lang w:val="en-US"/>
        </w:rPr>
      </w:pPr>
      <w:r>
        <w:rPr>
          <w:lang w:val="en-US"/>
        </w:rPr>
        <w:t xml:space="preserve">          - SUSPICION_OF_DDOS_ATTACK</w:t>
      </w:r>
    </w:p>
    <w:p w14:paraId="4A0195F3" w14:textId="77777777" w:rsidR="003F6D0F" w:rsidRDefault="003F6D0F" w:rsidP="003F6D0F">
      <w:pPr>
        <w:pStyle w:val="PL"/>
        <w:rPr>
          <w:lang w:val="en-US"/>
        </w:rPr>
      </w:pPr>
      <w:r>
        <w:rPr>
          <w:lang w:val="en-US"/>
        </w:rPr>
        <w:t xml:space="preserve">          - WRONG_DESTINATION_ADDRESS</w:t>
      </w:r>
    </w:p>
    <w:p w14:paraId="39E26B69" w14:textId="77777777" w:rsidR="003F6D0F" w:rsidRDefault="003F6D0F" w:rsidP="003F6D0F">
      <w:pPr>
        <w:pStyle w:val="PL"/>
        <w:rPr>
          <w:lang w:val="en-US"/>
        </w:rPr>
      </w:pPr>
      <w:r>
        <w:rPr>
          <w:lang w:val="en-US"/>
        </w:rPr>
        <w:t xml:space="preserve">          - TOO_FREQUENT_SERVICE_ACCESS</w:t>
      </w:r>
    </w:p>
    <w:p w14:paraId="3E3F76B5" w14:textId="77777777" w:rsidR="003F6D0F" w:rsidRDefault="003F6D0F" w:rsidP="003F6D0F">
      <w:pPr>
        <w:pStyle w:val="PL"/>
        <w:rPr>
          <w:lang w:val="en-US"/>
        </w:rPr>
      </w:pPr>
      <w:r>
        <w:rPr>
          <w:lang w:val="en-US"/>
        </w:rPr>
        <w:t xml:space="preserve">          - UNEXPECTED_RADIO_LINK_FAILURES</w:t>
      </w:r>
    </w:p>
    <w:p w14:paraId="23B9D63F" w14:textId="77777777" w:rsidR="003F6D0F" w:rsidRDefault="003F6D0F" w:rsidP="003F6D0F">
      <w:pPr>
        <w:pStyle w:val="PL"/>
        <w:rPr>
          <w:lang w:val="en-US"/>
        </w:rPr>
      </w:pPr>
      <w:r>
        <w:rPr>
          <w:lang w:val="en-US"/>
        </w:rPr>
        <w:t xml:space="preserve">          - PING_PONG_ACROSS_CELLS</w:t>
      </w:r>
    </w:p>
    <w:p w14:paraId="2B5CF638" w14:textId="77777777" w:rsidR="003F6D0F" w:rsidRDefault="003F6D0F" w:rsidP="003F6D0F">
      <w:pPr>
        <w:pStyle w:val="PL"/>
        <w:rPr>
          <w:lang w:val="en-US"/>
        </w:rPr>
      </w:pPr>
      <w:r>
        <w:rPr>
          <w:lang w:val="en-US"/>
        </w:rPr>
        <w:t xml:space="preserve">      - type: string</w:t>
      </w:r>
    </w:p>
    <w:p w14:paraId="285E9930" w14:textId="77777777" w:rsidR="003F6D0F" w:rsidRDefault="003F6D0F" w:rsidP="003F6D0F">
      <w:pPr>
        <w:pStyle w:val="PL"/>
        <w:rPr>
          <w:lang w:val="en-US"/>
        </w:rPr>
      </w:pPr>
      <w:r>
        <w:rPr>
          <w:lang w:val="en-US"/>
        </w:rPr>
        <w:t xml:space="preserve">        description: &gt;</w:t>
      </w:r>
    </w:p>
    <w:p w14:paraId="50278DEB" w14:textId="77777777" w:rsidR="003F6D0F" w:rsidRDefault="003F6D0F" w:rsidP="003F6D0F">
      <w:pPr>
        <w:pStyle w:val="PL"/>
        <w:rPr>
          <w:lang w:val="en-US"/>
        </w:rPr>
      </w:pPr>
      <w:r>
        <w:rPr>
          <w:lang w:val="en-US"/>
        </w:rPr>
        <w:t xml:space="preserve">          This string provides forward-compatibility with future</w:t>
      </w:r>
    </w:p>
    <w:p w14:paraId="187C5527" w14:textId="77777777" w:rsidR="003F6D0F" w:rsidRDefault="003F6D0F" w:rsidP="003F6D0F">
      <w:pPr>
        <w:pStyle w:val="PL"/>
        <w:rPr>
          <w:lang w:val="en-US"/>
        </w:rPr>
      </w:pPr>
      <w:r>
        <w:rPr>
          <w:lang w:val="en-US"/>
        </w:rPr>
        <w:t xml:space="preserve">          extensions to the enumeration but is not used to encode</w:t>
      </w:r>
    </w:p>
    <w:p w14:paraId="74DB7868" w14:textId="77777777" w:rsidR="003F6D0F" w:rsidRDefault="003F6D0F" w:rsidP="003F6D0F">
      <w:pPr>
        <w:pStyle w:val="PL"/>
        <w:rPr>
          <w:lang w:val="en-US"/>
        </w:rPr>
      </w:pPr>
      <w:r>
        <w:rPr>
          <w:lang w:val="en-US"/>
        </w:rPr>
        <w:t xml:space="preserve">          content defined in the present version of this API.</w:t>
      </w:r>
    </w:p>
    <w:p w14:paraId="22A71350" w14:textId="77777777" w:rsidR="003F6D0F" w:rsidRDefault="003F6D0F" w:rsidP="003F6D0F">
      <w:pPr>
        <w:pStyle w:val="PL"/>
        <w:rPr>
          <w:lang w:val="en-US"/>
        </w:rPr>
      </w:pPr>
      <w:r>
        <w:rPr>
          <w:lang w:val="en-US"/>
        </w:rPr>
        <w:t xml:space="preserve">      description: |</w:t>
      </w:r>
    </w:p>
    <w:p w14:paraId="7E9C9C55" w14:textId="77777777" w:rsidR="003F6D0F" w:rsidRDefault="003F6D0F" w:rsidP="003F6D0F">
      <w:pPr>
        <w:pStyle w:val="PL"/>
        <w:rPr>
          <w:lang w:val="en-US"/>
        </w:rPr>
      </w:pPr>
      <w:r>
        <w:rPr>
          <w:lang w:val="en-US"/>
        </w:rPr>
        <w:t xml:space="preserve">        </w:t>
      </w:r>
      <w:r>
        <w:rPr>
          <w:lang w:eastAsia="zh-CN"/>
        </w:rPr>
        <w:t xml:space="preserve">Describes the Exception Id.  </w:t>
      </w:r>
    </w:p>
    <w:p w14:paraId="59265287" w14:textId="77777777" w:rsidR="003F6D0F" w:rsidRDefault="003F6D0F" w:rsidP="003F6D0F">
      <w:pPr>
        <w:pStyle w:val="PL"/>
        <w:rPr>
          <w:lang w:val="en-US"/>
        </w:rPr>
      </w:pPr>
      <w:r>
        <w:rPr>
          <w:lang w:val="en-US"/>
        </w:rPr>
        <w:t xml:space="preserve">        Possible values are:</w:t>
      </w:r>
    </w:p>
    <w:p w14:paraId="2E38E361" w14:textId="77777777" w:rsidR="003F6D0F" w:rsidRDefault="003F6D0F" w:rsidP="003F6D0F">
      <w:pPr>
        <w:pStyle w:val="PL"/>
        <w:rPr>
          <w:lang w:val="en-US"/>
        </w:rPr>
      </w:pPr>
      <w:r>
        <w:rPr>
          <w:lang w:val="en-US"/>
        </w:rPr>
        <w:t xml:space="preserve">        - UNEXPECTED_UE_LOCATION: Unexpected UE location.</w:t>
      </w:r>
    </w:p>
    <w:p w14:paraId="5777CE03" w14:textId="77777777" w:rsidR="003F6D0F" w:rsidRDefault="003F6D0F" w:rsidP="003F6D0F">
      <w:pPr>
        <w:pStyle w:val="PL"/>
        <w:rPr>
          <w:lang w:val="en-US"/>
        </w:rPr>
      </w:pPr>
      <w:r>
        <w:rPr>
          <w:lang w:val="en-US"/>
        </w:rPr>
        <w:t xml:space="preserve">        - UNEXPECTED_LONG_LIVE_FLOW: Unexpected long-live rate flows.</w:t>
      </w:r>
    </w:p>
    <w:p w14:paraId="2A2737C3" w14:textId="77777777" w:rsidR="003F6D0F" w:rsidRDefault="003F6D0F" w:rsidP="003F6D0F">
      <w:pPr>
        <w:pStyle w:val="PL"/>
        <w:rPr>
          <w:lang w:val="en-US"/>
        </w:rPr>
      </w:pPr>
      <w:r>
        <w:rPr>
          <w:lang w:val="en-US"/>
        </w:rPr>
        <w:t xml:space="preserve">        - UNEXPECTED_LARGE_RATE_FLOW: Unexpected large rate flows.</w:t>
      </w:r>
    </w:p>
    <w:p w14:paraId="3D92F22E" w14:textId="77777777" w:rsidR="003F6D0F" w:rsidRDefault="003F6D0F" w:rsidP="003F6D0F">
      <w:pPr>
        <w:pStyle w:val="PL"/>
        <w:rPr>
          <w:lang w:val="en-US"/>
        </w:rPr>
      </w:pPr>
      <w:r>
        <w:rPr>
          <w:lang w:val="en-US"/>
        </w:rPr>
        <w:t xml:space="preserve">        - UNEXPECTED_WAKEUP: Unexpected wakeup.</w:t>
      </w:r>
    </w:p>
    <w:p w14:paraId="4961AD58" w14:textId="77777777" w:rsidR="003F6D0F" w:rsidRDefault="003F6D0F" w:rsidP="003F6D0F">
      <w:pPr>
        <w:pStyle w:val="PL"/>
        <w:rPr>
          <w:lang w:val="en-US"/>
        </w:rPr>
      </w:pPr>
      <w:r>
        <w:rPr>
          <w:lang w:val="en-US"/>
        </w:rPr>
        <w:t xml:space="preserve">        - SUSPICION_OF_DDOS_ATTACK: Suspicion of DDoS attack.</w:t>
      </w:r>
    </w:p>
    <w:p w14:paraId="4343F29E" w14:textId="77777777" w:rsidR="003F6D0F" w:rsidRDefault="003F6D0F" w:rsidP="003F6D0F">
      <w:pPr>
        <w:pStyle w:val="PL"/>
        <w:rPr>
          <w:lang w:val="en-US"/>
        </w:rPr>
      </w:pPr>
      <w:r>
        <w:rPr>
          <w:lang w:val="en-US"/>
        </w:rPr>
        <w:t xml:space="preserve">        - WRONG_DESTINATION_ADDRESS: Wrong destination address.</w:t>
      </w:r>
    </w:p>
    <w:p w14:paraId="20BF7596" w14:textId="77777777" w:rsidR="003F6D0F" w:rsidRDefault="003F6D0F" w:rsidP="003F6D0F">
      <w:pPr>
        <w:pStyle w:val="PL"/>
        <w:rPr>
          <w:lang w:val="en-US"/>
        </w:rPr>
      </w:pPr>
      <w:r>
        <w:rPr>
          <w:lang w:val="en-US"/>
        </w:rPr>
        <w:t xml:space="preserve">        - TOO_FREQUENT_SERVICE_ACCESS: Too frequent Service Access.</w:t>
      </w:r>
    </w:p>
    <w:p w14:paraId="6C0EBB54" w14:textId="77777777" w:rsidR="003F6D0F" w:rsidRDefault="003F6D0F" w:rsidP="003F6D0F">
      <w:pPr>
        <w:pStyle w:val="PL"/>
        <w:rPr>
          <w:lang w:val="en-US"/>
        </w:rPr>
      </w:pPr>
      <w:r>
        <w:rPr>
          <w:lang w:val="en-US"/>
        </w:rPr>
        <w:t xml:space="preserve">        - UNEXPECTED_RADIO_LINK_FAILURES: Unexpected radio link failures.</w:t>
      </w:r>
    </w:p>
    <w:p w14:paraId="0C357C6E" w14:textId="77777777" w:rsidR="003F6D0F" w:rsidRDefault="003F6D0F" w:rsidP="003F6D0F">
      <w:pPr>
        <w:pStyle w:val="PL"/>
        <w:rPr>
          <w:lang w:val="en-US"/>
        </w:rPr>
      </w:pPr>
      <w:r>
        <w:rPr>
          <w:lang w:val="en-US"/>
        </w:rPr>
        <w:t xml:space="preserve">        - PING_PONG_ACROSS_CELLS: Ping-ponging across neighbouring cells.</w:t>
      </w:r>
    </w:p>
    <w:p w14:paraId="7AF345A0" w14:textId="77777777" w:rsidR="003F6D0F" w:rsidRDefault="003F6D0F" w:rsidP="003F6D0F">
      <w:pPr>
        <w:pStyle w:val="PL"/>
        <w:rPr>
          <w:lang w:val="en-US"/>
        </w:rPr>
      </w:pPr>
    </w:p>
    <w:p w14:paraId="61C2F7C5" w14:textId="77777777" w:rsidR="003F6D0F" w:rsidRDefault="003F6D0F" w:rsidP="003F6D0F">
      <w:pPr>
        <w:pStyle w:val="PL"/>
        <w:rPr>
          <w:lang w:val="en-US"/>
        </w:rPr>
      </w:pPr>
      <w:r>
        <w:rPr>
          <w:lang w:val="en-US"/>
        </w:rPr>
        <w:t xml:space="preserve">    ExceptionTrend:</w:t>
      </w:r>
    </w:p>
    <w:p w14:paraId="0FA82918" w14:textId="77777777" w:rsidR="003F6D0F" w:rsidRDefault="003F6D0F" w:rsidP="003F6D0F">
      <w:pPr>
        <w:pStyle w:val="PL"/>
        <w:rPr>
          <w:lang w:val="en-US"/>
        </w:rPr>
      </w:pPr>
      <w:r>
        <w:rPr>
          <w:lang w:val="en-US"/>
        </w:rPr>
        <w:t xml:space="preserve">      anyOf:</w:t>
      </w:r>
    </w:p>
    <w:p w14:paraId="413D401B" w14:textId="77777777" w:rsidR="003F6D0F" w:rsidRDefault="003F6D0F" w:rsidP="003F6D0F">
      <w:pPr>
        <w:pStyle w:val="PL"/>
        <w:rPr>
          <w:lang w:val="en-US"/>
        </w:rPr>
      </w:pPr>
      <w:r>
        <w:rPr>
          <w:lang w:val="en-US"/>
        </w:rPr>
        <w:t xml:space="preserve">      - type: string</w:t>
      </w:r>
    </w:p>
    <w:p w14:paraId="65D12319" w14:textId="77777777" w:rsidR="003F6D0F" w:rsidRDefault="003F6D0F" w:rsidP="003F6D0F">
      <w:pPr>
        <w:pStyle w:val="PL"/>
        <w:rPr>
          <w:lang w:val="en-US"/>
        </w:rPr>
      </w:pPr>
      <w:r>
        <w:rPr>
          <w:lang w:val="en-US"/>
        </w:rPr>
        <w:t xml:space="preserve">        enum:</w:t>
      </w:r>
    </w:p>
    <w:p w14:paraId="233C6760" w14:textId="77777777" w:rsidR="003F6D0F" w:rsidRDefault="003F6D0F" w:rsidP="003F6D0F">
      <w:pPr>
        <w:pStyle w:val="PL"/>
        <w:rPr>
          <w:lang w:val="en-US"/>
        </w:rPr>
      </w:pPr>
      <w:r>
        <w:rPr>
          <w:lang w:val="en-US"/>
        </w:rPr>
        <w:t xml:space="preserve">          - UP</w:t>
      </w:r>
    </w:p>
    <w:p w14:paraId="5F5699ED" w14:textId="77777777" w:rsidR="003F6D0F" w:rsidRDefault="003F6D0F" w:rsidP="003F6D0F">
      <w:pPr>
        <w:pStyle w:val="PL"/>
        <w:rPr>
          <w:lang w:val="en-US"/>
        </w:rPr>
      </w:pPr>
      <w:r>
        <w:rPr>
          <w:lang w:val="en-US"/>
        </w:rPr>
        <w:t xml:space="preserve">          - DOWN</w:t>
      </w:r>
    </w:p>
    <w:p w14:paraId="185C00F3" w14:textId="77777777" w:rsidR="003F6D0F" w:rsidRDefault="003F6D0F" w:rsidP="003F6D0F">
      <w:pPr>
        <w:pStyle w:val="PL"/>
        <w:rPr>
          <w:lang w:val="en-US"/>
        </w:rPr>
      </w:pPr>
      <w:r>
        <w:rPr>
          <w:lang w:val="en-US"/>
        </w:rPr>
        <w:t xml:space="preserve">          - UNKNOW</w:t>
      </w:r>
    </w:p>
    <w:p w14:paraId="1C9D3AAE" w14:textId="77777777" w:rsidR="003F6D0F" w:rsidRDefault="003F6D0F" w:rsidP="003F6D0F">
      <w:pPr>
        <w:pStyle w:val="PL"/>
        <w:rPr>
          <w:lang w:val="en-US"/>
        </w:rPr>
      </w:pPr>
      <w:r>
        <w:rPr>
          <w:lang w:val="en-US"/>
        </w:rPr>
        <w:t xml:space="preserve">          - STABLE</w:t>
      </w:r>
    </w:p>
    <w:p w14:paraId="56E0D4DD" w14:textId="77777777" w:rsidR="003F6D0F" w:rsidRDefault="003F6D0F" w:rsidP="003F6D0F">
      <w:pPr>
        <w:pStyle w:val="PL"/>
        <w:rPr>
          <w:lang w:val="en-US"/>
        </w:rPr>
      </w:pPr>
      <w:r>
        <w:rPr>
          <w:lang w:val="en-US"/>
        </w:rPr>
        <w:t xml:space="preserve">      - type: string</w:t>
      </w:r>
    </w:p>
    <w:p w14:paraId="0A531035" w14:textId="77777777" w:rsidR="003F6D0F" w:rsidRDefault="003F6D0F" w:rsidP="003F6D0F">
      <w:pPr>
        <w:pStyle w:val="PL"/>
        <w:rPr>
          <w:lang w:val="en-US"/>
        </w:rPr>
      </w:pPr>
      <w:r>
        <w:rPr>
          <w:lang w:val="en-US"/>
        </w:rPr>
        <w:t xml:space="preserve">        description: &gt;</w:t>
      </w:r>
    </w:p>
    <w:p w14:paraId="2FA186A4" w14:textId="77777777" w:rsidR="003F6D0F" w:rsidRDefault="003F6D0F" w:rsidP="003F6D0F">
      <w:pPr>
        <w:pStyle w:val="PL"/>
        <w:rPr>
          <w:lang w:val="en-US"/>
        </w:rPr>
      </w:pPr>
      <w:r>
        <w:rPr>
          <w:lang w:val="en-US"/>
        </w:rPr>
        <w:t xml:space="preserve">          This string provides forward-compatibility with future</w:t>
      </w:r>
    </w:p>
    <w:p w14:paraId="62B6FCB2" w14:textId="77777777" w:rsidR="003F6D0F" w:rsidRDefault="003F6D0F" w:rsidP="003F6D0F">
      <w:pPr>
        <w:pStyle w:val="PL"/>
        <w:rPr>
          <w:lang w:val="en-US"/>
        </w:rPr>
      </w:pPr>
      <w:r>
        <w:rPr>
          <w:lang w:val="en-US"/>
        </w:rPr>
        <w:t xml:space="preserve">          extensions to the enumeration but is not used to encode</w:t>
      </w:r>
    </w:p>
    <w:p w14:paraId="21091E92" w14:textId="77777777" w:rsidR="003F6D0F" w:rsidRDefault="003F6D0F" w:rsidP="003F6D0F">
      <w:pPr>
        <w:pStyle w:val="PL"/>
        <w:rPr>
          <w:lang w:val="en-US"/>
        </w:rPr>
      </w:pPr>
      <w:r>
        <w:rPr>
          <w:lang w:val="en-US"/>
        </w:rPr>
        <w:t xml:space="preserve">          content defined in the present version of this API.</w:t>
      </w:r>
    </w:p>
    <w:p w14:paraId="75E67BB6" w14:textId="77777777" w:rsidR="003F6D0F" w:rsidRDefault="003F6D0F" w:rsidP="003F6D0F">
      <w:pPr>
        <w:pStyle w:val="PL"/>
        <w:rPr>
          <w:lang w:val="en-US"/>
        </w:rPr>
      </w:pPr>
      <w:r>
        <w:rPr>
          <w:lang w:val="en-US"/>
        </w:rPr>
        <w:t xml:space="preserve">      description: |</w:t>
      </w:r>
    </w:p>
    <w:p w14:paraId="2624E98F" w14:textId="77777777" w:rsidR="003F6D0F" w:rsidRDefault="003F6D0F" w:rsidP="003F6D0F">
      <w:pPr>
        <w:pStyle w:val="PL"/>
        <w:rPr>
          <w:lang w:val="en-US"/>
        </w:rPr>
      </w:pPr>
      <w:r>
        <w:rPr>
          <w:lang w:val="en-US"/>
        </w:rPr>
        <w:t xml:space="preserve">        </w:t>
      </w:r>
      <w:r>
        <w:rPr>
          <w:lang w:eastAsia="zh-CN"/>
        </w:rPr>
        <w:t xml:space="preserve">Represents the Exception Trend.  </w:t>
      </w:r>
    </w:p>
    <w:p w14:paraId="7120D0EA" w14:textId="77777777" w:rsidR="003F6D0F" w:rsidRDefault="003F6D0F" w:rsidP="003F6D0F">
      <w:pPr>
        <w:pStyle w:val="PL"/>
        <w:rPr>
          <w:lang w:val="en-US"/>
        </w:rPr>
      </w:pPr>
      <w:r>
        <w:rPr>
          <w:lang w:val="en-US"/>
        </w:rPr>
        <w:lastRenderedPageBreak/>
        <w:t xml:space="preserve">        Possible values are:</w:t>
      </w:r>
    </w:p>
    <w:p w14:paraId="12FB832B" w14:textId="77777777" w:rsidR="003F6D0F" w:rsidRDefault="003F6D0F" w:rsidP="003F6D0F">
      <w:pPr>
        <w:pStyle w:val="PL"/>
        <w:rPr>
          <w:lang w:val="en-US"/>
        </w:rPr>
      </w:pPr>
      <w:r>
        <w:rPr>
          <w:lang w:val="en-US"/>
        </w:rPr>
        <w:t xml:space="preserve">        - UP: Up trend of the exception level.</w:t>
      </w:r>
    </w:p>
    <w:p w14:paraId="55E3BA4C" w14:textId="77777777" w:rsidR="003F6D0F" w:rsidRDefault="003F6D0F" w:rsidP="003F6D0F">
      <w:pPr>
        <w:pStyle w:val="PL"/>
        <w:rPr>
          <w:lang w:val="en-US"/>
        </w:rPr>
      </w:pPr>
      <w:r>
        <w:rPr>
          <w:lang w:val="en-US"/>
        </w:rPr>
        <w:t xml:space="preserve">        - DOWN: Down trend of the exception level.</w:t>
      </w:r>
    </w:p>
    <w:p w14:paraId="1C6EDFDC" w14:textId="77777777" w:rsidR="003F6D0F" w:rsidRDefault="003F6D0F" w:rsidP="003F6D0F">
      <w:pPr>
        <w:pStyle w:val="PL"/>
        <w:rPr>
          <w:lang w:val="en-US"/>
        </w:rPr>
      </w:pPr>
      <w:r>
        <w:rPr>
          <w:lang w:val="en-US"/>
        </w:rPr>
        <w:t xml:space="preserve">        - UNKNOW: Unknown trend of the exception level.</w:t>
      </w:r>
    </w:p>
    <w:p w14:paraId="648EC420" w14:textId="77777777" w:rsidR="003F6D0F" w:rsidRDefault="003F6D0F" w:rsidP="003F6D0F">
      <w:pPr>
        <w:pStyle w:val="PL"/>
        <w:rPr>
          <w:lang w:val="en-US"/>
        </w:rPr>
      </w:pPr>
      <w:r>
        <w:rPr>
          <w:lang w:val="en-US"/>
        </w:rPr>
        <w:t xml:space="preserve">        - STABLE: Stable trend of the exception level.</w:t>
      </w:r>
    </w:p>
    <w:p w14:paraId="5406EB39" w14:textId="77777777" w:rsidR="003F6D0F" w:rsidRDefault="003F6D0F" w:rsidP="003F6D0F">
      <w:pPr>
        <w:pStyle w:val="PL"/>
        <w:rPr>
          <w:lang w:val="en-US"/>
        </w:rPr>
      </w:pPr>
    </w:p>
    <w:p w14:paraId="287ABD41" w14:textId="77777777" w:rsidR="003F6D0F" w:rsidRDefault="003F6D0F" w:rsidP="003F6D0F">
      <w:pPr>
        <w:pStyle w:val="PL"/>
        <w:rPr>
          <w:lang w:val="en-US"/>
        </w:rPr>
      </w:pPr>
      <w:r>
        <w:rPr>
          <w:lang w:val="en-US"/>
        </w:rPr>
        <w:t xml:space="preserve">    TimeUnit:</w:t>
      </w:r>
    </w:p>
    <w:p w14:paraId="07BB2E66" w14:textId="77777777" w:rsidR="003F6D0F" w:rsidRDefault="003F6D0F" w:rsidP="003F6D0F">
      <w:pPr>
        <w:pStyle w:val="PL"/>
        <w:rPr>
          <w:lang w:val="en-US"/>
        </w:rPr>
      </w:pPr>
      <w:r>
        <w:rPr>
          <w:lang w:val="en-US"/>
        </w:rPr>
        <w:t xml:space="preserve">      anyOf:</w:t>
      </w:r>
    </w:p>
    <w:p w14:paraId="32EFB2FB" w14:textId="77777777" w:rsidR="003F6D0F" w:rsidRDefault="003F6D0F" w:rsidP="003F6D0F">
      <w:pPr>
        <w:pStyle w:val="PL"/>
        <w:rPr>
          <w:lang w:val="en-US"/>
        </w:rPr>
      </w:pPr>
      <w:r>
        <w:rPr>
          <w:lang w:val="en-US"/>
        </w:rPr>
        <w:t xml:space="preserve">      - type: string</w:t>
      </w:r>
    </w:p>
    <w:p w14:paraId="30B21C4E" w14:textId="77777777" w:rsidR="003F6D0F" w:rsidRDefault="003F6D0F" w:rsidP="003F6D0F">
      <w:pPr>
        <w:pStyle w:val="PL"/>
        <w:rPr>
          <w:lang w:val="en-US"/>
        </w:rPr>
      </w:pPr>
      <w:r>
        <w:rPr>
          <w:lang w:val="en-US"/>
        </w:rPr>
        <w:t xml:space="preserve">        enum:</w:t>
      </w:r>
    </w:p>
    <w:p w14:paraId="3BF49D00" w14:textId="77777777" w:rsidR="003F6D0F" w:rsidRDefault="003F6D0F" w:rsidP="003F6D0F">
      <w:pPr>
        <w:pStyle w:val="PL"/>
        <w:rPr>
          <w:lang w:val="en-US"/>
        </w:rPr>
      </w:pPr>
      <w:r>
        <w:rPr>
          <w:lang w:val="en-US"/>
        </w:rPr>
        <w:t xml:space="preserve">          - MINUTE</w:t>
      </w:r>
    </w:p>
    <w:p w14:paraId="3237D979" w14:textId="77777777" w:rsidR="003F6D0F" w:rsidRDefault="003F6D0F" w:rsidP="003F6D0F">
      <w:pPr>
        <w:pStyle w:val="PL"/>
        <w:rPr>
          <w:lang w:val="en-US"/>
        </w:rPr>
      </w:pPr>
      <w:r>
        <w:rPr>
          <w:lang w:val="en-US"/>
        </w:rPr>
        <w:t xml:space="preserve">          - HOUR</w:t>
      </w:r>
    </w:p>
    <w:p w14:paraId="239ED3F2" w14:textId="77777777" w:rsidR="003F6D0F" w:rsidRDefault="003F6D0F" w:rsidP="003F6D0F">
      <w:pPr>
        <w:pStyle w:val="PL"/>
        <w:rPr>
          <w:lang w:val="en-US"/>
        </w:rPr>
      </w:pPr>
      <w:r>
        <w:rPr>
          <w:lang w:val="en-US"/>
        </w:rPr>
        <w:t xml:space="preserve">          - DAY</w:t>
      </w:r>
    </w:p>
    <w:p w14:paraId="1F35AE5A" w14:textId="77777777" w:rsidR="003F6D0F" w:rsidRDefault="003F6D0F" w:rsidP="003F6D0F">
      <w:pPr>
        <w:pStyle w:val="PL"/>
        <w:rPr>
          <w:lang w:val="en-US"/>
        </w:rPr>
      </w:pPr>
      <w:r>
        <w:rPr>
          <w:lang w:val="en-US"/>
        </w:rPr>
        <w:t xml:space="preserve">      - type: string</w:t>
      </w:r>
    </w:p>
    <w:p w14:paraId="696E7874" w14:textId="77777777" w:rsidR="003F6D0F" w:rsidRDefault="003F6D0F" w:rsidP="003F6D0F">
      <w:pPr>
        <w:pStyle w:val="PL"/>
        <w:rPr>
          <w:lang w:val="en-US"/>
        </w:rPr>
      </w:pPr>
      <w:r>
        <w:rPr>
          <w:lang w:val="en-US"/>
        </w:rPr>
        <w:t xml:space="preserve">        description: &gt;</w:t>
      </w:r>
    </w:p>
    <w:p w14:paraId="4E0FD81A" w14:textId="77777777" w:rsidR="003F6D0F" w:rsidRDefault="003F6D0F" w:rsidP="003F6D0F">
      <w:pPr>
        <w:pStyle w:val="PL"/>
        <w:rPr>
          <w:lang w:val="en-US"/>
        </w:rPr>
      </w:pPr>
      <w:r>
        <w:rPr>
          <w:lang w:val="en-US"/>
        </w:rPr>
        <w:t xml:space="preserve">          This string provides forward-compatibility with future</w:t>
      </w:r>
    </w:p>
    <w:p w14:paraId="50E22EBE" w14:textId="77777777" w:rsidR="003F6D0F" w:rsidRDefault="003F6D0F" w:rsidP="003F6D0F">
      <w:pPr>
        <w:pStyle w:val="PL"/>
        <w:rPr>
          <w:lang w:val="en-US"/>
        </w:rPr>
      </w:pPr>
      <w:r>
        <w:rPr>
          <w:lang w:val="en-US"/>
        </w:rPr>
        <w:t xml:space="preserve">          extensions to the enumeration but is not used to encode</w:t>
      </w:r>
    </w:p>
    <w:p w14:paraId="10280BF0" w14:textId="77777777" w:rsidR="003F6D0F" w:rsidRDefault="003F6D0F" w:rsidP="003F6D0F">
      <w:pPr>
        <w:pStyle w:val="PL"/>
        <w:rPr>
          <w:lang w:val="en-US"/>
        </w:rPr>
      </w:pPr>
      <w:r>
        <w:rPr>
          <w:lang w:val="en-US"/>
        </w:rPr>
        <w:t xml:space="preserve">          content defined in the present version of this API.</w:t>
      </w:r>
    </w:p>
    <w:p w14:paraId="6B5EB2A7" w14:textId="77777777" w:rsidR="003F6D0F" w:rsidRDefault="003F6D0F" w:rsidP="003F6D0F">
      <w:pPr>
        <w:pStyle w:val="PL"/>
        <w:rPr>
          <w:lang w:val="en-US"/>
        </w:rPr>
      </w:pPr>
      <w:r>
        <w:rPr>
          <w:lang w:val="en-US"/>
        </w:rPr>
        <w:t xml:space="preserve">      description: |</w:t>
      </w:r>
    </w:p>
    <w:p w14:paraId="2AF8A0EA" w14:textId="77777777" w:rsidR="003F6D0F" w:rsidRDefault="003F6D0F" w:rsidP="003F6D0F">
      <w:pPr>
        <w:pStyle w:val="PL"/>
        <w:rPr>
          <w:lang w:val="en-US"/>
        </w:rPr>
      </w:pPr>
      <w:r>
        <w:rPr>
          <w:lang w:val="en-US"/>
        </w:rPr>
        <w:t xml:space="preserve">        </w:t>
      </w:r>
      <w:r>
        <w:rPr>
          <w:lang w:eastAsia="zh-CN"/>
        </w:rPr>
        <w:t xml:space="preserve">Represents the unit for the session active time.  </w:t>
      </w:r>
    </w:p>
    <w:p w14:paraId="1F41E862" w14:textId="77777777" w:rsidR="003F6D0F" w:rsidRDefault="003F6D0F" w:rsidP="003F6D0F">
      <w:pPr>
        <w:pStyle w:val="PL"/>
        <w:rPr>
          <w:lang w:val="en-US"/>
        </w:rPr>
      </w:pPr>
      <w:r>
        <w:rPr>
          <w:lang w:val="en-US"/>
        </w:rPr>
        <w:t xml:space="preserve">        Possible values are:</w:t>
      </w:r>
    </w:p>
    <w:p w14:paraId="3E7CB3FF" w14:textId="77777777" w:rsidR="003F6D0F" w:rsidRDefault="003F6D0F" w:rsidP="003F6D0F">
      <w:pPr>
        <w:pStyle w:val="PL"/>
        <w:rPr>
          <w:lang w:val="en-US"/>
        </w:rPr>
      </w:pPr>
      <w:r>
        <w:rPr>
          <w:lang w:val="en-US"/>
        </w:rPr>
        <w:t xml:space="preserve">        - MINUTE: Time unit is per minute.</w:t>
      </w:r>
    </w:p>
    <w:p w14:paraId="5112008C" w14:textId="77777777" w:rsidR="003F6D0F" w:rsidRDefault="003F6D0F" w:rsidP="003F6D0F">
      <w:pPr>
        <w:pStyle w:val="PL"/>
        <w:rPr>
          <w:lang w:val="en-US"/>
        </w:rPr>
      </w:pPr>
      <w:r>
        <w:rPr>
          <w:lang w:val="en-US"/>
        </w:rPr>
        <w:t xml:space="preserve">        - HOUR: Time unit is per hour.</w:t>
      </w:r>
    </w:p>
    <w:p w14:paraId="3AABDC91" w14:textId="77777777" w:rsidR="003F6D0F" w:rsidRDefault="003F6D0F" w:rsidP="003F6D0F">
      <w:pPr>
        <w:pStyle w:val="PL"/>
        <w:rPr>
          <w:lang w:val="en-US"/>
        </w:rPr>
      </w:pPr>
      <w:r>
        <w:rPr>
          <w:lang w:val="en-US"/>
        </w:rPr>
        <w:t xml:space="preserve">        - DAY: Time unit is per day.</w:t>
      </w:r>
    </w:p>
    <w:p w14:paraId="6E397B1E" w14:textId="77777777" w:rsidR="003F6D0F" w:rsidRDefault="003F6D0F" w:rsidP="003F6D0F">
      <w:pPr>
        <w:pStyle w:val="PL"/>
        <w:rPr>
          <w:lang w:val="en-US"/>
        </w:rPr>
      </w:pPr>
    </w:p>
    <w:p w14:paraId="2E3522F0" w14:textId="77777777" w:rsidR="003F6D0F" w:rsidRDefault="003F6D0F" w:rsidP="003F6D0F">
      <w:pPr>
        <w:pStyle w:val="PL"/>
        <w:rPr>
          <w:lang w:val="en-US"/>
        </w:rPr>
      </w:pPr>
      <w:r>
        <w:rPr>
          <w:lang w:val="en-US"/>
        </w:rPr>
        <w:t xml:space="preserve">    NetworkPerfType:</w:t>
      </w:r>
    </w:p>
    <w:p w14:paraId="478A2089" w14:textId="77777777" w:rsidR="003F6D0F" w:rsidRDefault="003F6D0F" w:rsidP="003F6D0F">
      <w:pPr>
        <w:pStyle w:val="PL"/>
        <w:rPr>
          <w:lang w:val="en-US"/>
        </w:rPr>
      </w:pPr>
      <w:r>
        <w:rPr>
          <w:lang w:val="en-US"/>
        </w:rPr>
        <w:t xml:space="preserve">      anyOf:</w:t>
      </w:r>
    </w:p>
    <w:p w14:paraId="190F0F53" w14:textId="77777777" w:rsidR="003F6D0F" w:rsidRDefault="003F6D0F" w:rsidP="003F6D0F">
      <w:pPr>
        <w:pStyle w:val="PL"/>
        <w:rPr>
          <w:lang w:val="en-US"/>
        </w:rPr>
      </w:pPr>
      <w:r>
        <w:rPr>
          <w:lang w:val="en-US"/>
        </w:rPr>
        <w:t xml:space="preserve">      - type: string</w:t>
      </w:r>
    </w:p>
    <w:p w14:paraId="71CB97AD" w14:textId="77777777" w:rsidR="003F6D0F" w:rsidRDefault="003F6D0F" w:rsidP="003F6D0F">
      <w:pPr>
        <w:pStyle w:val="PL"/>
        <w:rPr>
          <w:lang w:val="en-US"/>
        </w:rPr>
      </w:pPr>
      <w:r>
        <w:rPr>
          <w:lang w:val="en-US"/>
        </w:rPr>
        <w:t xml:space="preserve">        enum:</w:t>
      </w:r>
    </w:p>
    <w:p w14:paraId="2A86AE5A" w14:textId="77777777" w:rsidR="003F6D0F" w:rsidRDefault="003F6D0F" w:rsidP="003F6D0F">
      <w:pPr>
        <w:pStyle w:val="PL"/>
        <w:rPr>
          <w:lang w:val="en-US"/>
        </w:rPr>
      </w:pPr>
      <w:r>
        <w:rPr>
          <w:lang w:val="en-US"/>
        </w:rPr>
        <w:t xml:space="preserve">          - GNB_ACTIVE_RATIO</w:t>
      </w:r>
    </w:p>
    <w:p w14:paraId="0BDB78C2" w14:textId="77777777" w:rsidR="003F6D0F" w:rsidRDefault="003F6D0F" w:rsidP="003F6D0F">
      <w:pPr>
        <w:pStyle w:val="PL"/>
        <w:rPr>
          <w:lang w:val="en-US"/>
        </w:rPr>
      </w:pPr>
      <w:r>
        <w:rPr>
          <w:lang w:val="en-US"/>
        </w:rPr>
        <w:t xml:space="preserve">          - GNB_COMPUTING_USAGE</w:t>
      </w:r>
    </w:p>
    <w:p w14:paraId="7DB45794" w14:textId="77777777" w:rsidR="003F6D0F" w:rsidRDefault="003F6D0F" w:rsidP="003F6D0F">
      <w:pPr>
        <w:pStyle w:val="PL"/>
        <w:rPr>
          <w:lang w:val="en-US"/>
        </w:rPr>
      </w:pPr>
      <w:r>
        <w:rPr>
          <w:lang w:val="en-US"/>
        </w:rPr>
        <w:t xml:space="preserve">          - GNB_MEMORY_USAGE</w:t>
      </w:r>
    </w:p>
    <w:p w14:paraId="0A90D64F" w14:textId="77777777" w:rsidR="003F6D0F" w:rsidRDefault="003F6D0F" w:rsidP="003F6D0F">
      <w:pPr>
        <w:pStyle w:val="PL"/>
        <w:rPr>
          <w:lang w:val="en-US"/>
        </w:rPr>
      </w:pPr>
      <w:r>
        <w:rPr>
          <w:lang w:val="en-US"/>
        </w:rPr>
        <w:t xml:space="preserve">          - GNB_DISK_USAGE</w:t>
      </w:r>
    </w:p>
    <w:p w14:paraId="717A4CD1" w14:textId="77777777" w:rsidR="003F6D0F" w:rsidRDefault="003F6D0F" w:rsidP="003F6D0F">
      <w:pPr>
        <w:pStyle w:val="PL"/>
        <w:rPr>
          <w:lang w:val="en-US"/>
        </w:rPr>
      </w:pPr>
      <w:r>
        <w:rPr>
          <w:lang w:val="en-US"/>
        </w:rPr>
        <w:t xml:space="preserve">          - </w:t>
      </w:r>
      <w:r>
        <w:t>GNB_RSC_USAGE_OVERALL_TRAFFIC</w:t>
      </w:r>
    </w:p>
    <w:p w14:paraId="7BE1EFFF" w14:textId="77777777" w:rsidR="003F6D0F" w:rsidRDefault="003F6D0F" w:rsidP="003F6D0F">
      <w:pPr>
        <w:pStyle w:val="PL"/>
        <w:rPr>
          <w:lang w:val="en-US"/>
        </w:rPr>
      </w:pPr>
      <w:r>
        <w:rPr>
          <w:lang w:val="en-US"/>
        </w:rPr>
        <w:t xml:space="preserve">          - </w:t>
      </w:r>
      <w:r>
        <w:t>GNB_RSC_USAGE_GBR_TRAFFIC</w:t>
      </w:r>
    </w:p>
    <w:p w14:paraId="25C1166E" w14:textId="77777777" w:rsidR="003F6D0F" w:rsidRDefault="003F6D0F" w:rsidP="003F6D0F">
      <w:pPr>
        <w:pStyle w:val="PL"/>
        <w:rPr>
          <w:lang w:val="en-US"/>
        </w:rPr>
      </w:pPr>
      <w:r>
        <w:rPr>
          <w:lang w:val="en-US"/>
        </w:rPr>
        <w:t xml:space="preserve">          - </w:t>
      </w:r>
      <w:r>
        <w:t>GNB_RSC_USAGE_DELAY_CRIT_GBR_TRAFFIC</w:t>
      </w:r>
    </w:p>
    <w:p w14:paraId="7B86391F" w14:textId="77777777" w:rsidR="003F6D0F" w:rsidRDefault="003F6D0F" w:rsidP="003F6D0F">
      <w:pPr>
        <w:pStyle w:val="PL"/>
        <w:rPr>
          <w:lang w:val="en-US"/>
        </w:rPr>
      </w:pPr>
      <w:r>
        <w:rPr>
          <w:lang w:val="en-US"/>
        </w:rPr>
        <w:t xml:space="preserve">          - NUM_OF_UE</w:t>
      </w:r>
    </w:p>
    <w:p w14:paraId="674A5F2F" w14:textId="77777777" w:rsidR="003F6D0F" w:rsidRDefault="003F6D0F" w:rsidP="003F6D0F">
      <w:pPr>
        <w:pStyle w:val="PL"/>
        <w:rPr>
          <w:lang w:val="en-US"/>
        </w:rPr>
      </w:pPr>
      <w:r>
        <w:rPr>
          <w:lang w:val="en-US"/>
        </w:rPr>
        <w:t xml:space="preserve">          - SESS_SUCC_RATIO</w:t>
      </w:r>
    </w:p>
    <w:p w14:paraId="2B3270E8" w14:textId="77777777" w:rsidR="003F6D0F" w:rsidRDefault="003F6D0F" w:rsidP="003F6D0F">
      <w:pPr>
        <w:pStyle w:val="PL"/>
        <w:rPr>
          <w:lang w:val="en-US"/>
        </w:rPr>
      </w:pPr>
      <w:r>
        <w:rPr>
          <w:lang w:val="en-US"/>
        </w:rPr>
        <w:t xml:space="preserve">          - HO_SUCC_RATIO</w:t>
      </w:r>
    </w:p>
    <w:p w14:paraId="49223E29" w14:textId="77777777" w:rsidR="003F6D0F" w:rsidRDefault="003F6D0F" w:rsidP="003F6D0F">
      <w:pPr>
        <w:pStyle w:val="PL"/>
        <w:rPr>
          <w:lang w:val="en-US"/>
        </w:rPr>
      </w:pPr>
      <w:r>
        <w:rPr>
          <w:lang w:val="en-US"/>
        </w:rPr>
        <w:t xml:space="preserve">      - type: string</w:t>
      </w:r>
    </w:p>
    <w:p w14:paraId="41B7887B" w14:textId="77777777" w:rsidR="003F6D0F" w:rsidRDefault="003F6D0F" w:rsidP="003F6D0F">
      <w:pPr>
        <w:pStyle w:val="PL"/>
        <w:rPr>
          <w:lang w:val="en-US"/>
        </w:rPr>
      </w:pPr>
      <w:r>
        <w:rPr>
          <w:lang w:val="en-US"/>
        </w:rPr>
        <w:t xml:space="preserve">        description: &gt;</w:t>
      </w:r>
    </w:p>
    <w:p w14:paraId="38FBAB81" w14:textId="77777777" w:rsidR="003F6D0F" w:rsidRDefault="003F6D0F" w:rsidP="003F6D0F">
      <w:pPr>
        <w:pStyle w:val="PL"/>
        <w:rPr>
          <w:lang w:val="en-US"/>
        </w:rPr>
      </w:pPr>
      <w:r>
        <w:rPr>
          <w:lang w:val="en-US"/>
        </w:rPr>
        <w:t xml:space="preserve">          This string provides forward-compatibility with future</w:t>
      </w:r>
    </w:p>
    <w:p w14:paraId="29EF3F05" w14:textId="77777777" w:rsidR="003F6D0F" w:rsidRDefault="003F6D0F" w:rsidP="003F6D0F">
      <w:pPr>
        <w:pStyle w:val="PL"/>
        <w:rPr>
          <w:lang w:val="en-US"/>
        </w:rPr>
      </w:pPr>
      <w:r>
        <w:rPr>
          <w:lang w:val="en-US"/>
        </w:rPr>
        <w:t xml:space="preserve">          extensions to the enumeration but is not used to encode</w:t>
      </w:r>
    </w:p>
    <w:p w14:paraId="5A515D69" w14:textId="77777777" w:rsidR="003F6D0F" w:rsidRDefault="003F6D0F" w:rsidP="003F6D0F">
      <w:pPr>
        <w:pStyle w:val="PL"/>
        <w:rPr>
          <w:lang w:val="en-US"/>
        </w:rPr>
      </w:pPr>
      <w:r>
        <w:rPr>
          <w:lang w:val="en-US"/>
        </w:rPr>
        <w:t xml:space="preserve">          content defined in the present version of this API.</w:t>
      </w:r>
    </w:p>
    <w:p w14:paraId="7E7960A1" w14:textId="77777777" w:rsidR="003F6D0F" w:rsidRDefault="003F6D0F" w:rsidP="003F6D0F">
      <w:pPr>
        <w:pStyle w:val="PL"/>
        <w:rPr>
          <w:lang w:val="en-US"/>
        </w:rPr>
      </w:pPr>
      <w:r>
        <w:rPr>
          <w:lang w:val="en-US"/>
        </w:rPr>
        <w:t xml:space="preserve">      description: |</w:t>
      </w:r>
    </w:p>
    <w:p w14:paraId="117CF860" w14:textId="77777777" w:rsidR="003F6D0F" w:rsidRDefault="003F6D0F" w:rsidP="003F6D0F">
      <w:pPr>
        <w:pStyle w:val="PL"/>
        <w:rPr>
          <w:lang w:val="en-US"/>
        </w:rPr>
      </w:pPr>
      <w:r>
        <w:rPr>
          <w:lang w:val="en-US"/>
        </w:rPr>
        <w:t xml:space="preserve">        </w:t>
      </w:r>
      <w:r>
        <w:rPr>
          <w:lang w:eastAsia="zh-CN"/>
        </w:rPr>
        <w:t xml:space="preserve">Represents the network performance types.  </w:t>
      </w:r>
    </w:p>
    <w:p w14:paraId="02514655" w14:textId="77777777" w:rsidR="003F6D0F" w:rsidRDefault="003F6D0F" w:rsidP="003F6D0F">
      <w:pPr>
        <w:pStyle w:val="PL"/>
        <w:rPr>
          <w:lang w:val="en-US"/>
        </w:rPr>
      </w:pPr>
      <w:r>
        <w:rPr>
          <w:lang w:val="en-US"/>
        </w:rPr>
        <w:t xml:space="preserve">        Possible values are:</w:t>
      </w:r>
    </w:p>
    <w:p w14:paraId="0303DAFD" w14:textId="77777777" w:rsidR="003F6D0F" w:rsidRDefault="003F6D0F" w:rsidP="003F6D0F">
      <w:pPr>
        <w:pStyle w:val="PL"/>
        <w:rPr>
          <w:lang w:val="en-US"/>
        </w:rPr>
      </w:pPr>
      <w:r>
        <w:rPr>
          <w:lang w:val="en-US"/>
        </w:rPr>
        <w:t xml:space="preserve">        - GNB_ACTIVE_RATIO: Indicates that the network performance requirement is gNodeB active</w:t>
      </w:r>
    </w:p>
    <w:p w14:paraId="45F4C08D" w14:textId="77777777" w:rsidR="003F6D0F" w:rsidRDefault="003F6D0F" w:rsidP="003F6D0F">
      <w:pPr>
        <w:pStyle w:val="PL"/>
        <w:rPr>
          <w:lang w:val="en-US"/>
        </w:rPr>
      </w:pPr>
      <w:r>
        <w:rPr>
          <w:lang w:val="en-US"/>
        </w:rPr>
        <w:t xml:space="preserve">          (i.e. up and running) rate. Indicates the ratio of gNB active (i.e. up and running) number</w:t>
      </w:r>
    </w:p>
    <w:p w14:paraId="598BCB3E" w14:textId="77777777" w:rsidR="003F6D0F" w:rsidRDefault="003F6D0F" w:rsidP="003F6D0F">
      <w:pPr>
        <w:pStyle w:val="PL"/>
        <w:rPr>
          <w:lang w:val="en-US"/>
        </w:rPr>
      </w:pPr>
      <w:r>
        <w:rPr>
          <w:lang w:val="en-US"/>
        </w:rPr>
        <w:t xml:space="preserve">          to the total number of gNB.</w:t>
      </w:r>
    </w:p>
    <w:p w14:paraId="6300DC8B" w14:textId="77777777" w:rsidR="003F6D0F" w:rsidRDefault="003F6D0F" w:rsidP="003F6D0F">
      <w:pPr>
        <w:pStyle w:val="PL"/>
        <w:rPr>
          <w:lang w:val="en-US"/>
        </w:rPr>
      </w:pPr>
      <w:r>
        <w:rPr>
          <w:lang w:val="en-US"/>
        </w:rPr>
        <w:t xml:space="preserve">        - GNB_COMPUTING_USAGE: Indicates gNodeB computing resource usage.</w:t>
      </w:r>
    </w:p>
    <w:p w14:paraId="3319A43A" w14:textId="77777777" w:rsidR="003F6D0F" w:rsidRDefault="003F6D0F" w:rsidP="003F6D0F">
      <w:pPr>
        <w:pStyle w:val="PL"/>
        <w:rPr>
          <w:lang w:val="en-US"/>
        </w:rPr>
      </w:pPr>
      <w:r>
        <w:rPr>
          <w:lang w:val="en-US"/>
        </w:rPr>
        <w:t xml:space="preserve">        - GNB_MEMORY_USAGE: Indicates gNodeB memory usage.</w:t>
      </w:r>
    </w:p>
    <w:p w14:paraId="79BE15D7" w14:textId="77777777" w:rsidR="003F6D0F" w:rsidRDefault="003F6D0F" w:rsidP="003F6D0F">
      <w:pPr>
        <w:pStyle w:val="PL"/>
        <w:rPr>
          <w:lang w:val="en-US"/>
        </w:rPr>
      </w:pPr>
      <w:r>
        <w:rPr>
          <w:lang w:val="en-US"/>
        </w:rPr>
        <w:t xml:space="preserve">        - GNB_DISK_USAGE: Indicates gNodeB disk usage.</w:t>
      </w:r>
    </w:p>
    <w:p w14:paraId="0C58D1F8" w14:textId="77777777" w:rsidR="003F6D0F" w:rsidRDefault="003F6D0F" w:rsidP="003F6D0F">
      <w:pPr>
        <w:pStyle w:val="PL"/>
        <w:rPr>
          <w:lang w:val="en-US"/>
        </w:rPr>
      </w:pPr>
      <w:r>
        <w:rPr>
          <w:lang w:val="en-US"/>
        </w:rPr>
        <w:t xml:space="preserve">        - </w:t>
      </w:r>
      <w:r>
        <w:t>GNB_RSC_USAGE_OVERALL_TRAFFIC</w:t>
      </w:r>
      <w:r>
        <w:rPr>
          <w:lang w:val="en-US"/>
        </w:rPr>
        <w:t>:</w:t>
      </w:r>
      <w:r>
        <w:t xml:space="preserve"> The gNB resource usage.</w:t>
      </w:r>
    </w:p>
    <w:p w14:paraId="467BCA1F" w14:textId="77777777" w:rsidR="003F6D0F" w:rsidRDefault="003F6D0F" w:rsidP="003F6D0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605D57D" w14:textId="77777777" w:rsidR="003F6D0F" w:rsidRDefault="003F6D0F" w:rsidP="003F6D0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8DBE829" w14:textId="77777777" w:rsidR="003F6D0F" w:rsidRDefault="003F6D0F" w:rsidP="003F6D0F">
      <w:pPr>
        <w:pStyle w:val="PL"/>
        <w:rPr>
          <w:lang w:val="en-US"/>
        </w:rPr>
      </w:pPr>
      <w:r>
        <w:rPr>
          <w:lang w:val="en-US"/>
        </w:rPr>
        <w:t xml:space="preserve">          traffic.</w:t>
      </w:r>
    </w:p>
    <w:p w14:paraId="27665F3D" w14:textId="77777777" w:rsidR="003F6D0F" w:rsidRDefault="003F6D0F" w:rsidP="003F6D0F">
      <w:pPr>
        <w:pStyle w:val="PL"/>
        <w:rPr>
          <w:lang w:val="en-US"/>
        </w:rPr>
      </w:pPr>
      <w:r>
        <w:rPr>
          <w:lang w:val="en-US"/>
        </w:rPr>
        <w:t xml:space="preserve">        - NUM_OF_UE: Indicates number of UEs.</w:t>
      </w:r>
    </w:p>
    <w:p w14:paraId="1D6061D5" w14:textId="77777777" w:rsidR="003F6D0F" w:rsidRDefault="003F6D0F" w:rsidP="003F6D0F">
      <w:pPr>
        <w:pStyle w:val="PL"/>
        <w:rPr>
          <w:lang w:val="en-US"/>
        </w:rPr>
      </w:pPr>
      <w:r>
        <w:rPr>
          <w:lang w:val="en-US"/>
        </w:rPr>
        <w:t xml:space="preserve">        - SESS_SUCC_RATIO: Indicates ratio of successful setup of PDU sessions to total PDU</w:t>
      </w:r>
    </w:p>
    <w:p w14:paraId="1595E479" w14:textId="77777777" w:rsidR="003F6D0F" w:rsidRDefault="003F6D0F" w:rsidP="003F6D0F">
      <w:pPr>
        <w:pStyle w:val="PL"/>
        <w:rPr>
          <w:lang w:val="en-US"/>
        </w:rPr>
      </w:pPr>
      <w:r>
        <w:rPr>
          <w:lang w:val="en-US"/>
        </w:rPr>
        <w:t xml:space="preserve">          session setup attempts.</w:t>
      </w:r>
    </w:p>
    <w:p w14:paraId="326AC35C" w14:textId="77777777" w:rsidR="003F6D0F" w:rsidRDefault="003F6D0F" w:rsidP="003F6D0F">
      <w:pPr>
        <w:pStyle w:val="PL"/>
        <w:rPr>
          <w:lang w:val="en-US"/>
        </w:rPr>
      </w:pPr>
      <w:r>
        <w:rPr>
          <w:lang w:val="en-US"/>
        </w:rPr>
        <w:t xml:space="preserve">        - HO_SUCC_RATIO: Indicates Ratio of successful handovers to the total handover attempts.</w:t>
      </w:r>
    </w:p>
    <w:p w14:paraId="44D56C40" w14:textId="77777777" w:rsidR="003F6D0F" w:rsidRDefault="003F6D0F" w:rsidP="003F6D0F">
      <w:pPr>
        <w:pStyle w:val="PL"/>
        <w:rPr>
          <w:lang w:val="en-US"/>
        </w:rPr>
      </w:pPr>
    </w:p>
    <w:p w14:paraId="4AA6A632" w14:textId="77777777" w:rsidR="003F6D0F" w:rsidRDefault="003F6D0F" w:rsidP="003F6D0F">
      <w:pPr>
        <w:pStyle w:val="PL"/>
        <w:rPr>
          <w:lang w:val="en-US"/>
        </w:rPr>
      </w:pPr>
      <w:r>
        <w:rPr>
          <w:lang w:val="en-US"/>
        </w:rPr>
        <w:t xml:space="preserve">    ExpectedAnalyticsType:</w:t>
      </w:r>
    </w:p>
    <w:p w14:paraId="7642A8EC" w14:textId="77777777" w:rsidR="003F6D0F" w:rsidRDefault="003F6D0F" w:rsidP="003F6D0F">
      <w:pPr>
        <w:pStyle w:val="PL"/>
        <w:rPr>
          <w:lang w:val="en-US"/>
        </w:rPr>
      </w:pPr>
      <w:r>
        <w:rPr>
          <w:lang w:val="en-US"/>
        </w:rPr>
        <w:t xml:space="preserve">      anyOf:</w:t>
      </w:r>
    </w:p>
    <w:p w14:paraId="765760FD" w14:textId="77777777" w:rsidR="003F6D0F" w:rsidRDefault="003F6D0F" w:rsidP="003F6D0F">
      <w:pPr>
        <w:pStyle w:val="PL"/>
        <w:rPr>
          <w:lang w:val="en-US"/>
        </w:rPr>
      </w:pPr>
      <w:r>
        <w:rPr>
          <w:lang w:val="en-US"/>
        </w:rPr>
        <w:t xml:space="preserve">      - type: string</w:t>
      </w:r>
    </w:p>
    <w:p w14:paraId="1130C279" w14:textId="77777777" w:rsidR="003F6D0F" w:rsidRDefault="003F6D0F" w:rsidP="003F6D0F">
      <w:pPr>
        <w:pStyle w:val="PL"/>
        <w:rPr>
          <w:lang w:val="en-US"/>
        </w:rPr>
      </w:pPr>
      <w:r>
        <w:rPr>
          <w:lang w:val="en-US"/>
        </w:rPr>
        <w:t xml:space="preserve">        enum:</w:t>
      </w:r>
    </w:p>
    <w:p w14:paraId="16A1597A" w14:textId="77777777" w:rsidR="003F6D0F" w:rsidRDefault="003F6D0F" w:rsidP="003F6D0F">
      <w:pPr>
        <w:pStyle w:val="PL"/>
        <w:rPr>
          <w:lang w:val="en-US"/>
        </w:rPr>
      </w:pPr>
      <w:r>
        <w:rPr>
          <w:lang w:val="en-US"/>
        </w:rPr>
        <w:t xml:space="preserve">          - MOBILITY</w:t>
      </w:r>
    </w:p>
    <w:p w14:paraId="46F255AB" w14:textId="77777777" w:rsidR="003F6D0F" w:rsidRDefault="003F6D0F" w:rsidP="003F6D0F">
      <w:pPr>
        <w:pStyle w:val="PL"/>
        <w:rPr>
          <w:lang w:val="en-US"/>
        </w:rPr>
      </w:pPr>
      <w:r>
        <w:rPr>
          <w:lang w:val="en-US"/>
        </w:rPr>
        <w:t xml:space="preserve">          - COMMUN</w:t>
      </w:r>
    </w:p>
    <w:p w14:paraId="59CD4B60" w14:textId="77777777" w:rsidR="003F6D0F" w:rsidRDefault="003F6D0F" w:rsidP="003F6D0F">
      <w:pPr>
        <w:pStyle w:val="PL"/>
        <w:rPr>
          <w:lang w:val="en-US"/>
        </w:rPr>
      </w:pPr>
      <w:r>
        <w:rPr>
          <w:lang w:val="en-US"/>
        </w:rPr>
        <w:t xml:space="preserve">          - MOBILITY_AND_COMMUN</w:t>
      </w:r>
    </w:p>
    <w:p w14:paraId="33D17BF1" w14:textId="77777777" w:rsidR="003F6D0F" w:rsidRDefault="003F6D0F" w:rsidP="003F6D0F">
      <w:pPr>
        <w:pStyle w:val="PL"/>
        <w:rPr>
          <w:lang w:val="en-US"/>
        </w:rPr>
      </w:pPr>
      <w:r>
        <w:rPr>
          <w:lang w:val="en-US"/>
        </w:rPr>
        <w:t xml:space="preserve">      - type: string</w:t>
      </w:r>
    </w:p>
    <w:p w14:paraId="068C8CC5" w14:textId="77777777" w:rsidR="003F6D0F" w:rsidRDefault="003F6D0F" w:rsidP="003F6D0F">
      <w:pPr>
        <w:pStyle w:val="PL"/>
        <w:rPr>
          <w:lang w:val="en-US"/>
        </w:rPr>
      </w:pPr>
      <w:r>
        <w:rPr>
          <w:lang w:val="en-US"/>
        </w:rPr>
        <w:t xml:space="preserve">        description: &gt;</w:t>
      </w:r>
    </w:p>
    <w:p w14:paraId="5901083A" w14:textId="77777777" w:rsidR="003F6D0F" w:rsidRDefault="003F6D0F" w:rsidP="003F6D0F">
      <w:pPr>
        <w:pStyle w:val="PL"/>
        <w:rPr>
          <w:lang w:val="en-US"/>
        </w:rPr>
      </w:pPr>
      <w:r>
        <w:rPr>
          <w:lang w:val="en-US"/>
        </w:rPr>
        <w:t xml:space="preserve">          This string provides forward-compatibility with future</w:t>
      </w:r>
    </w:p>
    <w:p w14:paraId="17A58EC9" w14:textId="77777777" w:rsidR="003F6D0F" w:rsidRDefault="003F6D0F" w:rsidP="003F6D0F">
      <w:pPr>
        <w:pStyle w:val="PL"/>
        <w:rPr>
          <w:lang w:val="en-US"/>
        </w:rPr>
      </w:pPr>
      <w:r>
        <w:rPr>
          <w:lang w:val="en-US"/>
        </w:rPr>
        <w:t xml:space="preserve">          extensions to the enumeration but is not used to encode</w:t>
      </w:r>
    </w:p>
    <w:p w14:paraId="45637635" w14:textId="77777777" w:rsidR="003F6D0F" w:rsidRDefault="003F6D0F" w:rsidP="003F6D0F">
      <w:pPr>
        <w:pStyle w:val="PL"/>
        <w:rPr>
          <w:lang w:val="en-US"/>
        </w:rPr>
      </w:pPr>
      <w:r>
        <w:rPr>
          <w:lang w:val="en-US"/>
        </w:rPr>
        <w:t xml:space="preserve">          content defined in the present version of this API.</w:t>
      </w:r>
    </w:p>
    <w:p w14:paraId="13BAAA25" w14:textId="77777777" w:rsidR="003F6D0F" w:rsidRDefault="003F6D0F" w:rsidP="003F6D0F">
      <w:pPr>
        <w:pStyle w:val="PL"/>
        <w:rPr>
          <w:lang w:val="en-US"/>
        </w:rPr>
      </w:pPr>
      <w:r>
        <w:rPr>
          <w:lang w:val="en-US"/>
        </w:rPr>
        <w:t xml:space="preserve">      description: |</w:t>
      </w:r>
    </w:p>
    <w:p w14:paraId="7B1E0D94" w14:textId="77777777" w:rsidR="003F6D0F" w:rsidRDefault="003F6D0F" w:rsidP="003F6D0F">
      <w:pPr>
        <w:pStyle w:val="PL"/>
        <w:rPr>
          <w:lang w:val="en-US"/>
        </w:rPr>
      </w:pPr>
      <w:r>
        <w:rPr>
          <w:lang w:val="en-US"/>
        </w:rPr>
        <w:t xml:space="preserve">        </w:t>
      </w:r>
      <w:r>
        <w:rPr>
          <w:lang w:eastAsia="zh-CN"/>
        </w:rPr>
        <w:t xml:space="preserve">Represents the expected UE analytics type.  </w:t>
      </w:r>
    </w:p>
    <w:p w14:paraId="4AFBD330" w14:textId="77777777" w:rsidR="003F6D0F" w:rsidRDefault="003F6D0F" w:rsidP="003F6D0F">
      <w:pPr>
        <w:pStyle w:val="PL"/>
        <w:rPr>
          <w:lang w:val="en-US"/>
        </w:rPr>
      </w:pPr>
      <w:r>
        <w:rPr>
          <w:lang w:val="en-US"/>
        </w:rPr>
        <w:t xml:space="preserve">        Possible values are:</w:t>
      </w:r>
    </w:p>
    <w:p w14:paraId="39E1ABFC" w14:textId="77777777" w:rsidR="003F6D0F" w:rsidRDefault="003F6D0F" w:rsidP="003F6D0F">
      <w:pPr>
        <w:pStyle w:val="PL"/>
        <w:rPr>
          <w:lang w:val="en-US"/>
        </w:rPr>
      </w:pPr>
      <w:r>
        <w:rPr>
          <w:lang w:val="en-US"/>
        </w:rPr>
        <w:t xml:space="preserve">        - MOBILITY: Mobility related abnormal behaviour analytics is expected by the consumer.</w:t>
      </w:r>
    </w:p>
    <w:p w14:paraId="218FAA55" w14:textId="77777777" w:rsidR="003F6D0F" w:rsidRDefault="003F6D0F" w:rsidP="003F6D0F">
      <w:pPr>
        <w:pStyle w:val="PL"/>
        <w:rPr>
          <w:lang w:val="en-US"/>
        </w:rPr>
      </w:pPr>
      <w:r>
        <w:rPr>
          <w:lang w:val="en-US"/>
        </w:rPr>
        <w:lastRenderedPageBreak/>
        <w:t xml:space="preserve">        - COMMUN: Communication related abnormal behaviour analytics is expected by the consumer.</w:t>
      </w:r>
    </w:p>
    <w:p w14:paraId="1F8632CE" w14:textId="77777777" w:rsidR="003F6D0F" w:rsidRDefault="003F6D0F" w:rsidP="003F6D0F">
      <w:pPr>
        <w:pStyle w:val="PL"/>
        <w:rPr>
          <w:lang w:val="en-US"/>
        </w:rPr>
      </w:pPr>
      <w:r>
        <w:rPr>
          <w:lang w:val="en-US"/>
        </w:rPr>
        <w:t xml:space="preserve">        - MOBILITY_AND_COMMUN: Both mobility and communication related abnormal behaviour analytics</w:t>
      </w:r>
    </w:p>
    <w:p w14:paraId="7A57DDF4" w14:textId="77777777" w:rsidR="003F6D0F" w:rsidRDefault="003F6D0F" w:rsidP="003F6D0F">
      <w:pPr>
        <w:pStyle w:val="PL"/>
        <w:rPr>
          <w:lang w:val="en-US"/>
        </w:rPr>
      </w:pPr>
      <w:r>
        <w:rPr>
          <w:lang w:val="en-US"/>
        </w:rPr>
        <w:t xml:space="preserve">          is expected by the consumer.</w:t>
      </w:r>
    </w:p>
    <w:p w14:paraId="17EAC0AB" w14:textId="77777777" w:rsidR="003F6D0F" w:rsidRDefault="003F6D0F" w:rsidP="003F6D0F">
      <w:pPr>
        <w:pStyle w:val="PL"/>
        <w:rPr>
          <w:lang w:val="en-US"/>
        </w:rPr>
      </w:pPr>
    </w:p>
    <w:p w14:paraId="23EE30AC" w14:textId="77777777" w:rsidR="003F6D0F" w:rsidRDefault="003F6D0F" w:rsidP="003F6D0F">
      <w:pPr>
        <w:pStyle w:val="PL"/>
        <w:rPr>
          <w:lang w:val="en-US"/>
        </w:rPr>
      </w:pPr>
      <w:r>
        <w:rPr>
          <w:lang w:val="en-US"/>
        </w:rPr>
        <w:t xml:space="preserve">    MatchingDirection:</w:t>
      </w:r>
    </w:p>
    <w:p w14:paraId="03CDF414" w14:textId="77777777" w:rsidR="003F6D0F" w:rsidRDefault="003F6D0F" w:rsidP="003F6D0F">
      <w:pPr>
        <w:pStyle w:val="PL"/>
        <w:rPr>
          <w:lang w:val="en-US"/>
        </w:rPr>
      </w:pPr>
      <w:r>
        <w:rPr>
          <w:lang w:val="en-US"/>
        </w:rPr>
        <w:t xml:space="preserve">      anyOf:</w:t>
      </w:r>
    </w:p>
    <w:p w14:paraId="0F196295" w14:textId="77777777" w:rsidR="003F6D0F" w:rsidRDefault="003F6D0F" w:rsidP="003F6D0F">
      <w:pPr>
        <w:pStyle w:val="PL"/>
        <w:rPr>
          <w:lang w:val="en-US"/>
        </w:rPr>
      </w:pPr>
      <w:r>
        <w:rPr>
          <w:lang w:val="en-US"/>
        </w:rPr>
        <w:t xml:space="preserve">      - type: string</w:t>
      </w:r>
    </w:p>
    <w:p w14:paraId="5BE7B443" w14:textId="77777777" w:rsidR="003F6D0F" w:rsidRDefault="003F6D0F" w:rsidP="003F6D0F">
      <w:pPr>
        <w:pStyle w:val="PL"/>
        <w:rPr>
          <w:lang w:val="en-US"/>
        </w:rPr>
      </w:pPr>
      <w:r>
        <w:rPr>
          <w:lang w:val="en-US"/>
        </w:rPr>
        <w:t xml:space="preserve">        enum:</w:t>
      </w:r>
    </w:p>
    <w:p w14:paraId="62FB48C7" w14:textId="77777777" w:rsidR="003F6D0F" w:rsidRDefault="003F6D0F" w:rsidP="003F6D0F">
      <w:pPr>
        <w:pStyle w:val="PL"/>
        <w:rPr>
          <w:lang w:val="en-US"/>
        </w:rPr>
      </w:pPr>
      <w:r>
        <w:rPr>
          <w:lang w:val="en-US"/>
        </w:rPr>
        <w:t xml:space="preserve">          - ASCENDING</w:t>
      </w:r>
    </w:p>
    <w:p w14:paraId="5D23DD59" w14:textId="77777777" w:rsidR="003F6D0F" w:rsidRDefault="003F6D0F" w:rsidP="003F6D0F">
      <w:pPr>
        <w:pStyle w:val="PL"/>
        <w:rPr>
          <w:lang w:val="en-US"/>
        </w:rPr>
      </w:pPr>
      <w:r>
        <w:rPr>
          <w:lang w:val="en-US"/>
        </w:rPr>
        <w:t xml:space="preserve">          - DESCENDING</w:t>
      </w:r>
    </w:p>
    <w:p w14:paraId="43EF7E1E" w14:textId="77777777" w:rsidR="003F6D0F" w:rsidRDefault="003F6D0F" w:rsidP="003F6D0F">
      <w:pPr>
        <w:pStyle w:val="PL"/>
        <w:rPr>
          <w:lang w:val="en-US"/>
        </w:rPr>
      </w:pPr>
      <w:r>
        <w:rPr>
          <w:lang w:val="en-US"/>
        </w:rPr>
        <w:t xml:space="preserve">          - CROSSED</w:t>
      </w:r>
    </w:p>
    <w:p w14:paraId="55C6161F" w14:textId="77777777" w:rsidR="003F6D0F" w:rsidRDefault="003F6D0F" w:rsidP="003F6D0F">
      <w:pPr>
        <w:pStyle w:val="PL"/>
        <w:rPr>
          <w:lang w:val="en-US"/>
        </w:rPr>
      </w:pPr>
      <w:r>
        <w:rPr>
          <w:lang w:val="en-US"/>
        </w:rPr>
        <w:t xml:space="preserve">      - type: string</w:t>
      </w:r>
    </w:p>
    <w:p w14:paraId="2B4B7935" w14:textId="77777777" w:rsidR="003F6D0F" w:rsidRDefault="003F6D0F" w:rsidP="003F6D0F">
      <w:pPr>
        <w:pStyle w:val="PL"/>
        <w:rPr>
          <w:lang w:val="en-US"/>
        </w:rPr>
      </w:pPr>
      <w:r>
        <w:rPr>
          <w:lang w:val="en-US"/>
        </w:rPr>
        <w:t xml:space="preserve">        description: &gt;</w:t>
      </w:r>
    </w:p>
    <w:p w14:paraId="0975A6D9" w14:textId="77777777" w:rsidR="003F6D0F" w:rsidRDefault="003F6D0F" w:rsidP="003F6D0F">
      <w:pPr>
        <w:pStyle w:val="PL"/>
        <w:rPr>
          <w:lang w:val="en-US"/>
        </w:rPr>
      </w:pPr>
      <w:r>
        <w:rPr>
          <w:lang w:val="en-US"/>
        </w:rPr>
        <w:t xml:space="preserve">          This string provides forward-compatibility with future</w:t>
      </w:r>
    </w:p>
    <w:p w14:paraId="018E75FA" w14:textId="77777777" w:rsidR="003F6D0F" w:rsidRDefault="003F6D0F" w:rsidP="003F6D0F">
      <w:pPr>
        <w:pStyle w:val="PL"/>
        <w:rPr>
          <w:lang w:val="en-US"/>
        </w:rPr>
      </w:pPr>
      <w:r>
        <w:rPr>
          <w:lang w:val="en-US"/>
        </w:rPr>
        <w:t xml:space="preserve">          extensions to the enumeration but is not used to encode</w:t>
      </w:r>
    </w:p>
    <w:p w14:paraId="5150B290" w14:textId="77777777" w:rsidR="003F6D0F" w:rsidRDefault="003F6D0F" w:rsidP="003F6D0F">
      <w:pPr>
        <w:pStyle w:val="PL"/>
        <w:rPr>
          <w:lang w:val="en-US"/>
        </w:rPr>
      </w:pPr>
      <w:r>
        <w:rPr>
          <w:lang w:val="en-US"/>
        </w:rPr>
        <w:t xml:space="preserve">          content defined in the present version of this API.</w:t>
      </w:r>
    </w:p>
    <w:p w14:paraId="1FDF27BD" w14:textId="77777777" w:rsidR="003F6D0F" w:rsidRDefault="003F6D0F" w:rsidP="003F6D0F">
      <w:pPr>
        <w:pStyle w:val="PL"/>
        <w:rPr>
          <w:lang w:val="en-US"/>
        </w:rPr>
      </w:pPr>
      <w:r>
        <w:rPr>
          <w:lang w:val="en-US"/>
        </w:rPr>
        <w:t xml:space="preserve">      description: |</w:t>
      </w:r>
    </w:p>
    <w:p w14:paraId="4F045267" w14:textId="77777777" w:rsidR="003F6D0F" w:rsidRDefault="003F6D0F" w:rsidP="003F6D0F">
      <w:pPr>
        <w:pStyle w:val="PL"/>
        <w:rPr>
          <w:lang w:val="en-US"/>
        </w:rPr>
      </w:pPr>
      <w:r>
        <w:rPr>
          <w:lang w:val="en-US"/>
        </w:rPr>
        <w:t xml:space="preserve">        </w:t>
      </w:r>
      <w:r>
        <w:rPr>
          <w:lang w:eastAsia="zh-CN"/>
        </w:rPr>
        <w:t xml:space="preserve">Represents the matching direction when crossing a threshold.  </w:t>
      </w:r>
    </w:p>
    <w:p w14:paraId="73DA23F7" w14:textId="77777777" w:rsidR="003F6D0F" w:rsidRDefault="003F6D0F" w:rsidP="003F6D0F">
      <w:pPr>
        <w:pStyle w:val="PL"/>
        <w:rPr>
          <w:lang w:val="en-US"/>
        </w:rPr>
      </w:pPr>
      <w:r>
        <w:rPr>
          <w:lang w:val="en-US"/>
        </w:rPr>
        <w:t xml:space="preserve">        Possible values are:</w:t>
      </w:r>
    </w:p>
    <w:p w14:paraId="12A29FD0" w14:textId="77777777" w:rsidR="003F6D0F" w:rsidRDefault="003F6D0F" w:rsidP="003F6D0F">
      <w:pPr>
        <w:pStyle w:val="PL"/>
        <w:rPr>
          <w:lang w:val="en-US"/>
        </w:rPr>
      </w:pPr>
      <w:r>
        <w:rPr>
          <w:lang w:val="en-US"/>
        </w:rPr>
        <w:t xml:space="preserve">        - ASCENDING: Threshold is crossed in ascending direction.</w:t>
      </w:r>
    </w:p>
    <w:p w14:paraId="03D9A364" w14:textId="77777777" w:rsidR="003F6D0F" w:rsidRDefault="003F6D0F" w:rsidP="003F6D0F">
      <w:pPr>
        <w:pStyle w:val="PL"/>
        <w:rPr>
          <w:lang w:val="en-US"/>
        </w:rPr>
      </w:pPr>
      <w:r>
        <w:rPr>
          <w:lang w:val="en-US"/>
        </w:rPr>
        <w:t xml:space="preserve">        - DESCENDING: Threshold is crossed in descending direction.</w:t>
      </w:r>
    </w:p>
    <w:p w14:paraId="4F5DE8FA" w14:textId="77777777" w:rsidR="003F6D0F" w:rsidRDefault="003F6D0F" w:rsidP="003F6D0F">
      <w:pPr>
        <w:pStyle w:val="PL"/>
        <w:rPr>
          <w:lang w:val="en-US"/>
        </w:rPr>
      </w:pPr>
      <w:r>
        <w:rPr>
          <w:lang w:val="en-US"/>
        </w:rPr>
        <w:t xml:space="preserve">        - CROSSED: Threshold is crossed either in ascending or descending direction.</w:t>
      </w:r>
    </w:p>
    <w:p w14:paraId="60BF9AC1" w14:textId="77777777" w:rsidR="003F6D0F" w:rsidRDefault="003F6D0F" w:rsidP="003F6D0F">
      <w:pPr>
        <w:pStyle w:val="PL"/>
        <w:rPr>
          <w:lang w:val="en-US"/>
        </w:rPr>
      </w:pPr>
    </w:p>
    <w:p w14:paraId="31A0D972" w14:textId="77777777" w:rsidR="003F6D0F" w:rsidRDefault="003F6D0F" w:rsidP="003F6D0F">
      <w:pPr>
        <w:pStyle w:val="PL"/>
        <w:rPr>
          <w:lang w:val="en-US"/>
        </w:rPr>
      </w:pPr>
      <w:r>
        <w:rPr>
          <w:lang w:val="en-US"/>
        </w:rPr>
        <w:t xml:space="preserve">    NwdafFailureCode:</w:t>
      </w:r>
    </w:p>
    <w:p w14:paraId="02C2C382" w14:textId="77777777" w:rsidR="003F6D0F" w:rsidRDefault="003F6D0F" w:rsidP="003F6D0F">
      <w:pPr>
        <w:pStyle w:val="PL"/>
        <w:rPr>
          <w:lang w:val="en-US"/>
        </w:rPr>
      </w:pPr>
      <w:r>
        <w:rPr>
          <w:lang w:val="en-US"/>
        </w:rPr>
        <w:t xml:space="preserve">      anyOf:</w:t>
      </w:r>
    </w:p>
    <w:p w14:paraId="04D30495" w14:textId="77777777" w:rsidR="003F6D0F" w:rsidRDefault="003F6D0F" w:rsidP="003F6D0F">
      <w:pPr>
        <w:pStyle w:val="PL"/>
        <w:rPr>
          <w:lang w:val="en-US"/>
        </w:rPr>
      </w:pPr>
      <w:r>
        <w:rPr>
          <w:lang w:val="en-US"/>
        </w:rPr>
        <w:t xml:space="preserve">      - type: string</w:t>
      </w:r>
    </w:p>
    <w:p w14:paraId="2E637E02" w14:textId="77777777" w:rsidR="003F6D0F" w:rsidRDefault="003F6D0F" w:rsidP="003F6D0F">
      <w:pPr>
        <w:pStyle w:val="PL"/>
        <w:rPr>
          <w:lang w:val="en-US"/>
        </w:rPr>
      </w:pPr>
      <w:r>
        <w:rPr>
          <w:lang w:val="en-US"/>
        </w:rPr>
        <w:t xml:space="preserve">        enum:</w:t>
      </w:r>
    </w:p>
    <w:p w14:paraId="39E5CDD6" w14:textId="77777777" w:rsidR="003F6D0F" w:rsidRDefault="003F6D0F" w:rsidP="003F6D0F">
      <w:pPr>
        <w:pStyle w:val="PL"/>
        <w:rPr>
          <w:lang w:val="en-US"/>
        </w:rPr>
      </w:pPr>
      <w:r>
        <w:rPr>
          <w:lang w:val="en-US"/>
        </w:rPr>
        <w:t xml:space="preserve">          - UNAVAILABLE_DATA</w:t>
      </w:r>
    </w:p>
    <w:p w14:paraId="40166166" w14:textId="77777777" w:rsidR="003F6D0F" w:rsidRDefault="003F6D0F" w:rsidP="003F6D0F">
      <w:pPr>
        <w:pStyle w:val="PL"/>
        <w:rPr>
          <w:lang w:val="en-US"/>
        </w:rPr>
      </w:pPr>
      <w:r>
        <w:rPr>
          <w:lang w:val="en-US"/>
        </w:rPr>
        <w:t xml:space="preserve">          - BOTH_STAT_PRED_NOT_ALLOWED</w:t>
      </w:r>
    </w:p>
    <w:p w14:paraId="35A34F56" w14:textId="77777777" w:rsidR="003F6D0F" w:rsidRDefault="003F6D0F" w:rsidP="003F6D0F">
      <w:pPr>
        <w:pStyle w:val="PL"/>
        <w:rPr>
          <w:lang w:val="en-US"/>
        </w:rPr>
      </w:pPr>
      <w:r>
        <w:rPr>
          <w:lang w:val="en-US"/>
        </w:rPr>
        <w:t xml:space="preserve">          - PREDICTION_NOT_ALLOWED</w:t>
      </w:r>
    </w:p>
    <w:p w14:paraId="55276271" w14:textId="77777777" w:rsidR="003F6D0F" w:rsidRDefault="003F6D0F" w:rsidP="003F6D0F">
      <w:pPr>
        <w:pStyle w:val="PL"/>
        <w:rPr>
          <w:lang w:val="en-US"/>
        </w:rPr>
      </w:pPr>
      <w:r>
        <w:rPr>
          <w:lang w:val="en-US"/>
        </w:rPr>
        <w:t xml:space="preserve">          - </w:t>
      </w:r>
      <w:r>
        <w:t>UNSATISFIED_REQUESTED_ANALYTICS_TIME</w:t>
      </w:r>
    </w:p>
    <w:p w14:paraId="62F87ED6" w14:textId="77777777" w:rsidR="003F6D0F" w:rsidRDefault="003F6D0F" w:rsidP="003F6D0F">
      <w:pPr>
        <w:pStyle w:val="PL"/>
        <w:rPr>
          <w:lang w:val="en-US"/>
        </w:rPr>
      </w:pPr>
      <w:r>
        <w:rPr>
          <w:lang w:val="en-US"/>
        </w:rPr>
        <w:t xml:space="preserve">          - OTHER</w:t>
      </w:r>
    </w:p>
    <w:p w14:paraId="7226C642" w14:textId="77777777" w:rsidR="003F6D0F" w:rsidRDefault="003F6D0F" w:rsidP="003F6D0F">
      <w:pPr>
        <w:pStyle w:val="PL"/>
        <w:rPr>
          <w:lang w:val="en-US"/>
        </w:rPr>
      </w:pPr>
      <w:r>
        <w:rPr>
          <w:lang w:val="en-US"/>
        </w:rPr>
        <w:t xml:space="preserve">      - type: string</w:t>
      </w:r>
    </w:p>
    <w:p w14:paraId="5490CF1B" w14:textId="77777777" w:rsidR="003F6D0F" w:rsidRDefault="003F6D0F" w:rsidP="003F6D0F">
      <w:pPr>
        <w:pStyle w:val="PL"/>
        <w:rPr>
          <w:lang w:val="en-US"/>
        </w:rPr>
      </w:pPr>
      <w:r>
        <w:rPr>
          <w:lang w:val="en-US"/>
        </w:rPr>
        <w:t xml:space="preserve">        description: &gt;</w:t>
      </w:r>
    </w:p>
    <w:p w14:paraId="526625D6" w14:textId="77777777" w:rsidR="003F6D0F" w:rsidRDefault="003F6D0F" w:rsidP="003F6D0F">
      <w:pPr>
        <w:pStyle w:val="PL"/>
        <w:rPr>
          <w:lang w:val="en-US"/>
        </w:rPr>
      </w:pPr>
      <w:r>
        <w:rPr>
          <w:lang w:val="en-US"/>
        </w:rPr>
        <w:t xml:space="preserve">          This string provides forward-compatibility with future</w:t>
      </w:r>
    </w:p>
    <w:p w14:paraId="33C65337" w14:textId="77777777" w:rsidR="003F6D0F" w:rsidRDefault="003F6D0F" w:rsidP="003F6D0F">
      <w:pPr>
        <w:pStyle w:val="PL"/>
        <w:rPr>
          <w:lang w:val="en-US"/>
        </w:rPr>
      </w:pPr>
      <w:r>
        <w:rPr>
          <w:lang w:val="en-US"/>
        </w:rPr>
        <w:t xml:space="preserve">          extensions to the enumeration but is not used to encode</w:t>
      </w:r>
    </w:p>
    <w:p w14:paraId="5A7341F7" w14:textId="77777777" w:rsidR="003F6D0F" w:rsidRDefault="003F6D0F" w:rsidP="003F6D0F">
      <w:pPr>
        <w:pStyle w:val="PL"/>
        <w:rPr>
          <w:lang w:val="en-US"/>
        </w:rPr>
      </w:pPr>
      <w:r>
        <w:rPr>
          <w:lang w:val="en-US"/>
        </w:rPr>
        <w:t xml:space="preserve">          content defined in the present version of this API.</w:t>
      </w:r>
    </w:p>
    <w:p w14:paraId="12B68A88" w14:textId="77777777" w:rsidR="003F6D0F" w:rsidRDefault="003F6D0F" w:rsidP="003F6D0F">
      <w:pPr>
        <w:pStyle w:val="PL"/>
        <w:rPr>
          <w:lang w:val="en-US"/>
        </w:rPr>
      </w:pPr>
      <w:r>
        <w:rPr>
          <w:lang w:val="en-US"/>
        </w:rPr>
        <w:t xml:space="preserve">      description: |</w:t>
      </w:r>
    </w:p>
    <w:p w14:paraId="7FED4929" w14:textId="77777777" w:rsidR="003F6D0F" w:rsidRDefault="003F6D0F" w:rsidP="003F6D0F">
      <w:pPr>
        <w:pStyle w:val="PL"/>
        <w:rPr>
          <w:lang w:val="en-US"/>
        </w:rPr>
      </w:pPr>
      <w:r>
        <w:rPr>
          <w:lang w:val="en-US"/>
        </w:rPr>
        <w:t xml:space="preserve">        </w:t>
      </w:r>
      <w:r>
        <w:rPr>
          <w:rFonts w:eastAsia="Times New Roman" w:cs="Arial"/>
          <w:szCs w:val="18"/>
        </w:rPr>
        <w:t xml:space="preserve">Represents the failure reason.  </w:t>
      </w:r>
    </w:p>
    <w:p w14:paraId="4D1CAE38" w14:textId="77777777" w:rsidR="003F6D0F" w:rsidRDefault="003F6D0F" w:rsidP="003F6D0F">
      <w:pPr>
        <w:pStyle w:val="PL"/>
        <w:rPr>
          <w:lang w:val="en-US"/>
        </w:rPr>
      </w:pPr>
      <w:r>
        <w:rPr>
          <w:lang w:val="en-US"/>
        </w:rPr>
        <w:t xml:space="preserve">        Possible values are:</w:t>
      </w:r>
    </w:p>
    <w:p w14:paraId="60546BCA" w14:textId="77777777" w:rsidR="003F6D0F" w:rsidRDefault="003F6D0F" w:rsidP="003F6D0F">
      <w:pPr>
        <w:pStyle w:val="PL"/>
        <w:rPr>
          <w:lang w:val="en-US"/>
        </w:rPr>
      </w:pPr>
      <w:r>
        <w:rPr>
          <w:lang w:val="en-US"/>
        </w:rPr>
        <w:t xml:space="preserve">        - UNAVAILABLE_DATA: Indicates the requested statistics information for the event is rejected</w:t>
      </w:r>
    </w:p>
    <w:p w14:paraId="21B80F3C" w14:textId="77777777" w:rsidR="003F6D0F" w:rsidRDefault="003F6D0F" w:rsidP="003F6D0F">
      <w:pPr>
        <w:pStyle w:val="PL"/>
        <w:rPr>
          <w:lang w:val="en-US"/>
        </w:rPr>
      </w:pPr>
      <w:r>
        <w:rPr>
          <w:lang w:val="en-US"/>
        </w:rPr>
        <w:t xml:space="preserve">          since necessary data to perform the service is unavailable.</w:t>
      </w:r>
    </w:p>
    <w:p w14:paraId="2D2D2506" w14:textId="77777777" w:rsidR="003F6D0F" w:rsidRDefault="003F6D0F" w:rsidP="003F6D0F">
      <w:pPr>
        <w:pStyle w:val="PL"/>
        <w:rPr>
          <w:lang w:val="en-US"/>
        </w:rPr>
      </w:pPr>
      <w:r>
        <w:rPr>
          <w:lang w:val="en-US"/>
        </w:rPr>
        <w:t xml:space="preserve">        - BOTH_STAT_PRED_NOT_ALLOWED: Indicates the requested analysis information for the event is</w:t>
      </w:r>
    </w:p>
    <w:p w14:paraId="37F221CF" w14:textId="77777777" w:rsidR="003F6D0F" w:rsidRDefault="003F6D0F" w:rsidP="003F6D0F">
      <w:pPr>
        <w:pStyle w:val="PL"/>
        <w:rPr>
          <w:lang w:val="en-US"/>
        </w:rPr>
      </w:pPr>
      <w:r>
        <w:rPr>
          <w:lang w:val="en-US"/>
        </w:rPr>
        <w:t xml:space="preserve">          rejected since the start time is in the past and the end time is in the future, which</w:t>
      </w:r>
    </w:p>
    <w:p w14:paraId="5F07D8BD" w14:textId="77777777" w:rsidR="003F6D0F" w:rsidRDefault="003F6D0F" w:rsidP="003F6D0F">
      <w:pPr>
        <w:pStyle w:val="PL"/>
        <w:rPr>
          <w:lang w:val="en-US"/>
        </w:rPr>
      </w:pPr>
      <w:r>
        <w:rPr>
          <w:lang w:val="en-US"/>
        </w:rPr>
        <w:t xml:space="preserve">          means the NF service consumer requested both statistics and prediction for the analytics.</w:t>
      </w:r>
    </w:p>
    <w:p w14:paraId="4B12C2FF" w14:textId="77777777" w:rsidR="003F6D0F" w:rsidRDefault="003F6D0F" w:rsidP="003F6D0F">
      <w:pPr>
        <w:pStyle w:val="PL"/>
        <w:rPr>
          <w:lang w:val="en-US"/>
        </w:rPr>
      </w:pPr>
      <w:r>
        <w:rPr>
          <w:lang w:val="en-US"/>
        </w:rPr>
        <w:t xml:space="preserve">        - PREDICTION_NOT_ALLOWED: Indicates that the request for the prediction of the analytics</w:t>
      </w:r>
    </w:p>
    <w:p w14:paraId="29CF7F8A" w14:textId="77777777" w:rsidR="003F6D0F" w:rsidRDefault="003F6D0F" w:rsidP="003F6D0F">
      <w:pPr>
        <w:pStyle w:val="PL"/>
        <w:rPr>
          <w:lang w:val="en-US"/>
        </w:rPr>
      </w:pPr>
      <w:r>
        <w:rPr>
          <w:lang w:val="en-US"/>
        </w:rPr>
        <w:t xml:space="preserve">          event is not allowed.</w:t>
      </w:r>
    </w:p>
    <w:p w14:paraId="185C8EE0" w14:textId="77777777" w:rsidR="003F6D0F" w:rsidRDefault="003F6D0F" w:rsidP="003F6D0F">
      <w:pPr>
        <w:pStyle w:val="PL"/>
      </w:pPr>
      <w:r>
        <w:rPr>
          <w:lang w:val="en-US"/>
        </w:rPr>
        <w:t xml:space="preserve">        - </w:t>
      </w:r>
      <w:r>
        <w:t>UNSATISFIED_REQUESTED_ANALYTICS_TIME</w:t>
      </w:r>
      <w:r>
        <w:rPr>
          <w:lang w:val="en-US"/>
        </w:rPr>
        <w:t xml:space="preserve">: </w:t>
      </w:r>
      <w:r>
        <w:t>Indicates that the requested event is rejected since</w:t>
      </w:r>
    </w:p>
    <w:p w14:paraId="31E1F4A1" w14:textId="77777777" w:rsidR="003F6D0F" w:rsidRDefault="003F6D0F" w:rsidP="003F6D0F">
      <w:pPr>
        <w:pStyle w:val="PL"/>
      </w:pPr>
      <w:r>
        <w:t xml:space="preserve">          the analytics information is not ready when the time indicated by the "timeAnaNeeded"</w:t>
      </w:r>
    </w:p>
    <w:p w14:paraId="44728261" w14:textId="77777777" w:rsidR="003F6D0F" w:rsidRDefault="003F6D0F" w:rsidP="003F6D0F">
      <w:pPr>
        <w:pStyle w:val="PL"/>
        <w:rPr>
          <w:lang w:val="en-US"/>
        </w:rPr>
      </w:pPr>
      <w:r>
        <w:t xml:space="preserve">          attribute (as provided during the creation or modification of subscription) is reached.</w:t>
      </w:r>
    </w:p>
    <w:p w14:paraId="78009E6C" w14:textId="77777777" w:rsidR="003F6D0F" w:rsidRDefault="003F6D0F" w:rsidP="003F6D0F">
      <w:pPr>
        <w:pStyle w:val="PL"/>
        <w:rPr>
          <w:lang w:val="en-US"/>
        </w:rPr>
      </w:pPr>
      <w:r>
        <w:rPr>
          <w:lang w:val="en-US"/>
        </w:rPr>
        <w:t xml:space="preserve">        - OTHER: Indicates the requested analysis information for the event is rejected due to other</w:t>
      </w:r>
    </w:p>
    <w:p w14:paraId="4ACA979C" w14:textId="77777777" w:rsidR="003F6D0F" w:rsidRDefault="003F6D0F" w:rsidP="003F6D0F">
      <w:pPr>
        <w:pStyle w:val="PL"/>
        <w:rPr>
          <w:lang w:val="en-US"/>
        </w:rPr>
      </w:pPr>
      <w:r>
        <w:rPr>
          <w:lang w:val="en-US"/>
        </w:rPr>
        <w:t xml:space="preserve">          reasons.</w:t>
      </w:r>
    </w:p>
    <w:p w14:paraId="5927179C" w14:textId="77777777" w:rsidR="003F6D0F" w:rsidRDefault="003F6D0F" w:rsidP="003F6D0F">
      <w:pPr>
        <w:pStyle w:val="PL"/>
        <w:rPr>
          <w:lang w:val="en-US"/>
        </w:rPr>
      </w:pPr>
    </w:p>
    <w:p w14:paraId="4BC190A4" w14:textId="77777777" w:rsidR="003F6D0F" w:rsidRDefault="003F6D0F" w:rsidP="003F6D0F">
      <w:pPr>
        <w:pStyle w:val="PL"/>
        <w:rPr>
          <w:lang w:val="en-US"/>
        </w:rPr>
      </w:pPr>
      <w:r>
        <w:rPr>
          <w:lang w:val="en-US"/>
        </w:rPr>
        <w:t xml:space="preserve">    AnalyticsMetadata:</w:t>
      </w:r>
    </w:p>
    <w:p w14:paraId="5BD6BCAB" w14:textId="77777777" w:rsidR="003F6D0F" w:rsidRDefault="003F6D0F" w:rsidP="003F6D0F">
      <w:pPr>
        <w:pStyle w:val="PL"/>
        <w:rPr>
          <w:lang w:val="en-US"/>
        </w:rPr>
      </w:pPr>
      <w:r>
        <w:rPr>
          <w:lang w:val="en-US"/>
        </w:rPr>
        <w:t xml:space="preserve">      anyOf:</w:t>
      </w:r>
    </w:p>
    <w:p w14:paraId="5810C4D6" w14:textId="77777777" w:rsidR="003F6D0F" w:rsidRDefault="003F6D0F" w:rsidP="003F6D0F">
      <w:pPr>
        <w:pStyle w:val="PL"/>
        <w:rPr>
          <w:lang w:val="en-US"/>
        </w:rPr>
      </w:pPr>
      <w:r>
        <w:rPr>
          <w:lang w:val="en-US"/>
        </w:rPr>
        <w:t xml:space="preserve">      - type: string</w:t>
      </w:r>
    </w:p>
    <w:p w14:paraId="165C21FB" w14:textId="77777777" w:rsidR="003F6D0F" w:rsidRDefault="003F6D0F" w:rsidP="003F6D0F">
      <w:pPr>
        <w:pStyle w:val="PL"/>
        <w:rPr>
          <w:lang w:val="en-US"/>
        </w:rPr>
      </w:pPr>
      <w:r>
        <w:rPr>
          <w:lang w:val="en-US"/>
        </w:rPr>
        <w:t xml:space="preserve">        enum:</w:t>
      </w:r>
    </w:p>
    <w:p w14:paraId="679064A9" w14:textId="77777777" w:rsidR="003F6D0F" w:rsidRDefault="003F6D0F" w:rsidP="003F6D0F">
      <w:pPr>
        <w:pStyle w:val="PL"/>
        <w:rPr>
          <w:lang w:val="en-US"/>
        </w:rPr>
      </w:pPr>
      <w:r>
        <w:rPr>
          <w:lang w:val="en-US"/>
        </w:rPr>
        <w:t xml:space="preserve">          - NUM_OF_SAMPLES</w:t>
      </w:r>
    </w:p>
    <w:p w14:paraId="2972965D" w14:textId="77777777" w:rsidR="003F6D0F" w:rsidRDefault="003F6D0F" w:rsidP="003F6D0F">
      <w:pPr>
        <w:pStyle w:val="PL"/>
        <w:rPr>
          <w:lang w:val="en-US"/>
        </w:rPr>
      </w:pPr>
      <w:r>
        <w:rPr>
          <w:lang w:val="en-US"/>
        </w:rPr>
        <w:t xml:space="preserve">          - DATA_WINDOW</w:t>
      </w:r>
    </w:p>
    <w:p w14:paraId="2BFF4800" w14:textId="77777777" w:rsidR="003F6D0F" w:rsidRDefault="003F6D0F" w:rsidP="003F6D0F">
      <w:pPr>
        <w:pStyle w:val="PL"/>
        <w:rPr>
          <w:lang w:val="en-US"/>
        </w:rPr>
      </w:pPr>
      <w:r>
        <w:rPr>
          <w:lang w:val="en-US"/>
        </w:rPr>
        <w:t xml:space="preserve">          - DATA_STAT_PROPS</w:t>
      </w:r>
    </w:p>
    <w:p w14:paraId="7B79F626" w14:textId="77777777" w:rsidR="003F6D0F" w:rsidRDefault="003F6D0F" w:rsidP="003F6D0F">
      <w:pPr>
        <w:pStyle w:val="PL"/>
        <w:rPr>
          <w:lang w:val="en-US"/>
        </w:rPr>
      </w:pPr>
      <w:r>
        <w:rPr>
          <w:lang w:val="en-US"/>
        </w:rPr>
        <w:t xml:space="preserve">          - STRATEGY</w:t>
      </w:r>
    </w:p>
    <w:p w14:paraId="10E4FAF5" w14:textId="77777777" w:rsidR="003F6D0F" w:rsidRDefault="003F6D0F" w:rsidP="003F6D0F">
      <w:pPr>
        <w:pStyle w:val="PL"/>
        <w:rPr>
          <w:lang w:val="en-US"/>
        </w:rPr>
      </w:pPr>
      <w:r>
        <w:rPr>
          <w:lang w:val="en-US"/>
        </w:rPr>
        <w:t xml:space="preserve">          - ACCURACY</w:t>
      </w:r>
    </w:p>
    <w:p w14:paraId="3B7C32E4" w14:textId="77777777" w:rsidR="003F6D0F" w:rsidRDefault="003F6D0F" w:rsidP="003F6D0F">
      <w:pPr>
        <w:pStyle w:val="PL"/>
        <w:rPr>
          <w:lang w:val="en-US"/>
        </w:rPr>
      </w:pPr>
      <w:r>
        <w:rPr>
          <w:lang w:val="en-US"/>
        </w:rPr>
        <w:t xml:space="preserve">      - type: string</w:t>
      </w:r>
    </w:p>
    <w:p w14:paraId="26B91CE9" w14:textId="77777777" w:rsidR="003F6D0F" w:rsidRDefault="003F6D0F" w:rsidP="003F6D0F">
      <w:pPr>
        <w:pStyle w:val="PL"/>
        <w:rPr>
          <w:lang w:val="en-US"/>
        </w:rPr>
      </w:pPr>
      <w:r>
        <w:rPr>
          <w:lang w:val="en-US"/>
        </w:rPr>
        <w:t xml:space="preserve">        description: &gt;</w:t>
      </w:r>
    </w:p>
    <w:p w14:paraId="2696E672" w14:textId="77777777" w:rsidR="003F6D0F" w:rsidRDefault="003F6D0F" w:rsidP="003F6D0F">
      <w:pPr>
        <w:pStyle w:val="PL"/>
        <w:rPr>
          <w:lang w:val="en-US"/>
        </w:rPr>
      </w:pPr>
      <w:r>
        <w:rPr>
          <w:lang w:val="en-US"/>
        </w:rPr>
        <w:t xml:space="preserve">          This string provides forward-compatibility with future</w:t>
      </w:r>
    </w:p>
    <w:p w14:paraId="0613680D" w14:textId="77777777" w:rsidR="003F6D0F" w:rsidRDefault="003F6D0F" w:rsidP="003F6D0F">
      <w:pPr>
        <w:pStyle w:val="PL"/>
        <w:rPr>
          <w:lang w:val="en-US"/>
        </w:rPr>
      </w:pPr>
      <w:r>
        <w:rPr>
          <w:lang w:val="en-US"/>
        </w:rPr>
        <w:t xml:space="preserve">          extensions to the enumeration but is not used to encode</w:t>
      </w:r>
    </w:p>
    <w:p w14:paraId="318B7CE3" w14:textId="77777777" w:rsidR="003F6D0F" w:rsidRDefault="003F6D0F" w:rsidP="003F6D0F">
      <w:pPr>
        <w:pStyle w:val="PL"/>
        <w:rPr>
          <w:lang w:val="en-US"/>
        </w:rPr>
      </w:pPr>
      <w:r>
        <w:rPr>
          <w:lang w:val="en-US"/>
        </w:rPr>
        <w:t xml:space="preserve">          content defined in the present version of this API.</w:t>
      </w:r>
    </w:p>
    <w:p w14:paraId="4F42D2DA" w14:textId="77777777" w:rsidR="003F6D0F" w:rsidRDefault="003F6D0F" w:rsidP="003F6D0F">
      <w:pPr>
        <w:pStyle w:val="PL"/>
        <w:rPr>
          <w:lang w:val="en-US"/>
        </w:rPr>
      </w:pPr>
      <w:r>
        <w:rPr>
          <w:lang w:val="en-US"/>
        </w:rPr>
        <w:t xml:space="preserve">      description: |</w:t>
      </w:r>
    </w:p>
    <w:p w14:paraId="519FCC7C" w14:textId="77777777" w:rsidR="003F6D0F" w:rsidRDefault="003F6D0F" w:rsidP="003F6D0F">
      <w:pPr>
        <w:pStyle w:val="PL"/>
        <w:rPr>
          <w:lang w:val="en-US"/>
        </w:rPr>
      </w:pPr>
      <w:r>
        <w:rPr>
          <w:lang w:val="en-US"/>
        </w:rPr>
        <w:t xml:space="preserve">        </w:t>
      </w:r>
      <w:r>
        <w:t xml:space="preserve">Represents the types of analytics metadata information that can be requested.  </w:t>
      </w:r>
    </w:p>
    <w:p w14:paraId="7A74A256" w14:textId="77777777" w:rsidR="003F6D0F" w:rsidRDefault="003F6D0F" w:rsidP="003F6D0F">
      <w:pPr>
        <w:pStyle w:val="PL"/>
        <w:rPr>
          <w:lang w:val="en-US"/>
        </w:rPr>
      </w:pPr>
      <w:r>
        <w:rPr>
          <w:lang w:val="en-US"/>
        </w:rPr>
        <w:t xml:space="preserve">        Possible values are:</w:t>
      </w:r>
    </w:p>
    <w:p w14:paraId="6784AFA8" w14:textId="77777777" w:rsidR="003F6D0F" w:rsidRDefault="003F6D0F" w:rsidP="003F6D0F">
      <w:pPr>
        <w:pStyle w:val="PL"/>
        <w:rPr>
          <w:lang w:val="en-US"/>
        </w:rPr>
      </w:pPr>
      <w:r>
        <w:rPr>
          <w:lang w:val="en-US"/>
        </w:rPr>
        <w:t xml:space="preserve">        - NUM_OF_SAMPLES: Number of data samples used for the generation of the output analytics.</w:t>
      </w:r>
    </w:p>
    <w:p w14:paraId="6853A7F4" w14:textId="77777777" w:rsidR="003F6D0F" w:rsidRDefault="003F6D0F" w:rsidP="003F6D0F">
      <w:pPr>
        <w:pStyle w:val="PL"/>
        <w:rPr>
          <w:lang w:val="en-US"/>
        </w:rPr>
      </w:pPr>
      <w:r>
        <w:rPr>
          <w:lang w:val="en-US"/>
        </w:rPr>
        <w:t xml:space="preserve">        - DATA_WINDOW: Data time window of the data samples.</w:t>
      </w:r>
    </w:p>
    <w:p w14:paraId="6C5F395E" w14:textId="77777777" w:rsidR="003F6D0F" w:rsidRDefault="003F6D0F" w:rsidP="003F6D0F">
      <w:pPr>
        <w:pStyle w:val="PL"/>
        <w:rPr>
          <w:lang w:val="en-US"/>
        </w:rPr>
      </w:pPr>
      <w:r>
        <w:rPr>
          <w:lang w:val="en-US"/>
        </w:rPr>
        <w:t xml:space="preserve">        - DATA_STAT_PROPS: Dataset statistical properties of the data used to generate the</w:t>
      </w:r>
    </w:p>
    <w:p w14:paraId="1C28C369" w14:textId="77777777" w:rsidR="003F6D0F" w:rsidRDefault="003F6D0F" w:rsidP="003F6D0F">
      <w:pPr>
        <w:pStyle w:val="PL"/>
        <w:rPr>
          <w:lang w:val="en-US"/>
        </w:rPr>
      </w:pPr>
      <w:r>
        <w:rPr>
          <w:lang w:val="en-US"/>
        </w:rPr>
        <w:t xml:space="preserve">          analytics.</w:t>
      </w:r>
    </w:p>
    <w:p w14:paraId="62DD5B26" w14:textId="77777777" w:rsidR="003F6D0F" w:rsidRDefault="003F6D0F" w:rsidP="003F6D0F">
      <w:pPr>
        <w:pStyle w:val="PL"/>
        <w:rPr>
          <w:lang w:val="en-US"/>
        </w:rPr>
      </w:pPr>
      <w:r>
        <w:rPr>
          <w:lang w:val="en-US"/>
        </w:rPr>
        <w:t xml:space="preserve">        - STRATEGY: Output strategy used for the reporting of the analytics.</w:t>
      </w:r>
    </w:p>
    <w:p w14:paraId="60FEAFFF" w14:textId="77777777" w:rsidR="003F6D0F" w:rsidRDefault="003F6D0F" w:rsidP="003F6D0F">
      <w:pPr>
        <w:pStyle w:val="PL"/>
        <w:rPr>
          <w:lang w:val="en-US"/>
        </w:rPr>
      </w:pPr>
      <w:r>
        <w:rPr>
          <w:lang w:val="en-US"/>
        </w:rPr>
        <w:t xml:space="preserve">        - ACCURACY: Level of accuracy reached for the analytics.</w:t>
      </w:r>
    </w:p>
    <w:p w14:paraId="25B2B8C2" w14:textId="77777777" w:rsidR="003F6D0F" w:rsidRDefault="003F6D0F" w:rsidP="003F6D0F">
      <w:pPr>
        <w:pStyle w:val="PL"/>
        <w:rPr>
          <w:lang w:val="en-US"/>
        </w:rPr>
      </w:pPr>
    </w:p>
    <w:p w14:paraId="5466AC43" w14:textId="77777777" w:rsidR="003F6D0F" w:rsidRDefault="003F6D0F" w:rsidP="003F6D0F">
      <w:pPr>
        <w:pStyle w:val="PL"/>
        <w:rPr>
          <w:lang w:val="en-US"/>
        </w:rPr>
      </w:pPr>
      <w:r>
        <w:rPr>
          <w:lang w:val="en-US"/>
        </w:rPr>
        <w:t xml:space="preserve">    DatasetStatisticalProperty:</w:t>
      </w:r>
    </w:p>
    <w:p w14:paraId="01EB729E" w14:textId="77777777" w:rsidR="003F6D0F" w:rsidRDefault="003F6D0F" w:rsidP="003F6D0F">
      <w:pPr>
        <w:pStyle w:val="PL"/>
        <w:rPr>
          <w:lang w:val="en-US"/>
        </w:rPr>
      </w:pPr>
      <w:r>
        <w:rPr>
          <w:lang w:val="en-US"/>
        </w:rPr>
        <w:lastRenderedPageBreak/>
        <w:t xml:space="preserve">      anyOf:</w:t>
      </w:r>
    </w:p>
    <w:p w14:paraId="4098B692" w14:textId="77777777" w:rsidR="003F6D0F" w:rsidRDefault="003F6D0F" w:rsidP="003F6D0F">
      <w:pPr>
        <w:pStyle w:val="PL"/>
        <w:rPr>
          <w:lang w:val="en-US"/>
        </w:rPr>
      </w:pPr>
      <w:r>
        <w:rPr>
          <w:lang w:val="en-US"/>
        </w:rPr>
        <w:t xml:space="preserve">      - type: string</w:t>
      </w:r>
    </w:p>
    <w:p w14:paraId="3DA0C819" w14:textId="77777777" w:rsidR="003F6D0F" w:rsidRDefault="003F6D0F" w:rsidP="003F6D0F">
      <w:pPr>
        <w:pStyle w:val="PL"/>
        <w:rPr>
          <w:lang w:val="en-US"/>
        </w:rPr>
      </w:pPr>
      <w:r>
        <w:rPr>
          <w:lang w:val="en-US"/>
        </w:rPr>
        <w:t xml:space="preserve">        enum:</w:t>
      </w:r>
    </w:p>
    <w:p w14:paraId="5C293561" w14:textId="77777777" w:rsidR="003F6D0F" w:rsidRDefault="003F6D0F" w:rsidP="003F6D0F">
      <w:pPr>
        <w:pStyle w:val="PL"/>
        <w:rPr>
          <w:lang w:val="en-US"/>
        </w:rPr>
      </w:pPr>
      <w:r>
        <w:rPr>
          <w:lang w:val="en-US"/>
        </w:rPr>
        <w:t xml:space="preserve">          - UNIFORM_DIST_DATA</w:t>
      </w:r>
    </w:p>
    <w:p w14:paraId="33F1C353" w14:textId="77777777" w:rsidR="003F6D0F" w:rsidRDefault="003F6D0F" w:rsidP="003F6D0F">
      <w:pPr>
        <w:pStyle w:val="PL"/>
        <w:rPr>
          <w:lang w:val="en-US"/>
        </w:rPr>
      </w:pPr>
      <w:r>
        <w:rPr>
          <w:lang w:val="en-US"/>
        </w:rPr>
        <w:t xml:space="preserve">          - NO_OUTLIERS</w:t>
      </w:r>
    </w:p>
    <w:p w14:paraId="5CDF0F02" w14:textId="77777777" w:rsidR="003F6D0F" w:rsidRDefault="003F6D0F" w:rsidP="003F6D0F">
      <w:pPr>
        <w:pStyle w:val="PL"/>
        <w:rPr>
          <w:lang w:val="en-US"/>
        </w:rPr>
      </w:pPr>
      <w:r>
        <w:rPr>
          <w:lang w:val="en-US"/>
        </w:rPr>
        <w:t xml:space="preserve">      - type: string</w:t>
      </w:r>
    </w:p>
    <w:p w14:paraId="744FA0FB" w14:textId="77777777" w:rsidR="003F6D0F" w:rsidRDefault="003F6D0F" w:rsidP="003F6D0F">
      <w:pPr>
        <w:pStyle w:val="PL"/>
        <w:rPr>
          <w:lang w:val="en-US"/>
        </w:rPr>
      </w:pPr>
      <w:r>
        <w:rPr>
          <w:lang w:val="en-US"/>
        </w:rPr>
        <w:t xml:space="preserve">        description: &gt;</w:t>
      </w:r>
    </w:p>
    <w:p w14:paraId="2DDFB48C" w14:textId="77777777" w:rsidR="003F6D0F" w:rsidRDefault="003F6D0F" w:rsidP="003F6D0F">
      <w:pPr>
        <w:pStyle w:val="PL"/>
        <w:rPr>
          <w:lang w:val="en-US"/>
        </w:rPr>
      </w:pPr>
      <w:r>
        <w:rPr>
          <w:lang w:val="en-US"/>
        </w:rPr>
        <w:t xml:space="preserve">          This string provides forward-compatibility with future</w:t>
      </w:r>
    </w:p>
    <w:p w14:paraId="7A1E1FF8" w14:textId="77777777" w:rsidR="003F6D0F" w:rsidRDefault="003F6D0F" w:rsidP="003F6D0F">
      <w:pPr>
        <w:pStyle w:val="PL"/>
        <w:rPr>
          <w:lang w:val="en-US"/>
        </w:rPr>
      </w:pPr>
      <w:r>
        <w:rPr>
          <w:lang w:val="en-US"/>
        </w:rPr>
        <w:t xml:space="preserve">          extensions to the enumeration but is not used to encode</w:t>
      </w:r>
    </w:p>
    <w:p w14:paraId="70BD6760" w14:textId="77777777" w:rsidR="003F6D0F" w:rsidRDefault="003F6D0F" w:rsidP="003F6D0F">
      <w:pPr>
        <w:pStyle w:val="PL"/>
        <w:rPr>
          <w:lang w:val="en-US"/>
        </w:rPr>
      </w:pPr>
      <w:r>
        <w:rPr>
          <w:lang w:val="en-US"/>
        </w:rPr>
        <w:t xml:space="preserve">          content defined in the present version of this API.</w:t>
      </w:r>
    </w:p>
    <w:p w14:paraId="2D33B880" w14:textId="77777777" w:rsidR="003F6D0F" w:rsidRDefault="003F6D0F" w:rsidP="003F6D0F">
      <w:pPr>
        <w:pStyle w:val="PL"/>
        <w:rPr>
          <w:lang w:val="en-US"/>
        </w:rPr>
      </w:pPr>
      <w:r>
        <w:rPr>
          <w:lang w:val="en-US"/>
        </w:rPr>
        <w:t xml:space="preserve">      description: |</w:t>
      </w:r>
    </w:p>
    <w:p w14:paraId="3439CC42" w14:textId="77777777" w:rsidR="003F6D0F" w:rsidRDefault="003F6D0F" w:rsidP="003F6D0F">
      <w:pPr>
        <w:pStyle w:val="PL"/>
        <w:rPr>
          <w:lang w:val="en-US"/>
        </w:rPr>
      </w:pPr>
      <w:r>
        <w:rPr>
          <w:lang w:val="en-US"/>
        </w:rPr>
        <w:t xml:space="preserve">        Represents the </w:t>
      </w:r>
      <w:r>
        <w:rPr>
          <w:lang w:eastAsia="ko-KR"/>
        </w:rPr>
        <w:t xml:space="preserve">dataset statistical properties.  </w:t>
      </w:r>
    </w:p>
    <w:p w14:paraId="285DDDF0" w14:textId="77777777" w:rsidR="003F6D0F" w:rsidRDefault="003F6D0F" w:rsidP="003F6D0F">
      <w:pPr>
        <w:pStyle w:val="PL"/>
        <w:rPr>
          <w:lang w:val="en-US"/>
        </w:rPr>
      </w:pPr>
      <w:r>
        <w:rPr>
          <w:lang w:val="en-US"/>
        </w:rPr>
        <w:t xml:space="preserve">        Possible values are:</w:t>
      </w:r>
    </w:p>
    <w:p w14:paraId="3418117C" w14:textId="77777777" w:rsidR="003F6D0F" w:rsidRDefault="003F6D0F" w:rsidP="003F6D0F">
      <w:pPr>
        <w:pStyle w:val="PL"/>
        <w:rPr>
          <w:lang w:val="en-US"/>
        </w:rPr>
      </w:pPr>
      <w:r>
        <w:rPr>
          <w:lang w:val="en-US"/>
        </w:rPr>
        <w:t xml:space="preserve">        - UNIFORM_DIST_DATA: Indicates the use of data samples that are uniformly distributed</w:t>
      </w:r>
    </w:p>
    <w:p w14:paraId="1A639EF6" w14:textId="77777777" w:rsidR="003F6D0F" w:rsidRDefault="003F6D0F" w:rsidP="003F6D0F">
      <w:pPr>
        <w:pStyle w:val="PL"/>
        <w:rPr>
          <w:lang w:val="en-US"/>
        </w:rPr>
      </w:pPr>
      <w:r>
        <w:rPr>
          <w:lang w:val="en-US"/>
        </w:rPr>
        <w:t xml:space="preserve">          according to the different aspects of the requested analytics.</w:t>
      </w:r>
    </w:p>
    <w:p w14:paraId="7AD5FFD5" w14:textId="77777777" w:rsidR="003F6D0F" w:rsidRDefault="003F6D0F" w:rsidP="003F6D0F">
      <w:pPr>
        <w:pStyle w:val="PL"/>
        <w:rPr>
          <w:lang w:val="en-US"/>
        </w:rPr>
      </w:pPr>
      <w:r>
        <w:rPr>
          <w:lang w:val="en-US"/>
        </w:rPr>
        <w:t xml:space="preserve">        - NO_OUTLIERS: Indicates that the data samples shall disregard data samples that are at</w:t>
      </w:r>
    </w:p>
    <w:p w14:paraId="7EC47E9E" w14:textId="77777777" w:rsidR="003F6D0F" w:rsidRDefault="003F6D0F" w:rsidP="003F6D0F">
      <w:pPr>
        <w:pStyle w:val="PL"/>
        <w:rPr>
          <w:lang w:val="en-US"/>
        </w:rPr>
      </w:pPr>
      <w:r>
        <w:rPr>
          <w:lang w:val="en-US"/>
        </w:rPr>
        <w:t xml:space="preserve">          the extreme boundaries of the value range.</w:t>
      </w:r>
    </w:p>
    <w:p w14:paraId="533A777F" w14:textId="77777777" w:rsidR="003F6D0F" w:rsidRDefault="003F6D0F" w:rsidP="003F6D0F">
      <w:pPr>
        <w:pStyle w:val="PL"/>
        <w:rPr>
          <w:lang w:val="en-US"/>
        </w:rPr>
      </w:pPr>
    </w:p>
    <w:p w14:paraId="050725F9" w14:textId="77777777" w:rsidR="003F6D0F" w:rsidRDefault="003F6D0F" w:rsidP="003F6D0F">
      <w:pPr>
        <w:pStyle w:val="PL"/>
        <w:rPr>
          <w:lang w:val="en-US"/>
        </w:rPr>
      </w:pPr>
      <w:r>
        <w:rPr>
          <w:lang w:val="en-US"/>
        </w:rPr>
        <w:t xml:space="preserve">    OutputStrategy:</w:t>
      </w:r>
    </w:p>
    <w:p w14:paraId="7E4864F8" w14:textId="77777777" w:rsidR="003F6D0F" w:rsidRDefault="003F6D0F" w:rsidP="003F6D0F">
      <w:pPr>
        <w:pStyle w:val="PL"/>
        <w:rPr>
          <w:lang w:val="en-US"/>
        </w:rPr>
      </w:pPr>
      <w:r>
        <w:rPr>
          <w:lang w:val="en-US"/>
        </w:rPr>
        <w:t xml:space="preserve">      anyOf:</w:t>
      </w:r>
    </w:p>
    <w:p w14:paraId="3A56820B" w14:textId="77777777" w:rsidR="003F6D0F" w:rsidRDefault="003F6D0F" w:rsidP="003F6D0F">
      <w:pPr>
        <w:pStyle w:val="PL"/>
        <w:rPr>
          <w:lang w:val="en-US"/>
        </w:rPr>
      </w:pPr>
      <w:r>
        <w:rPr>
          <w:lang w:val="en-US"/>
        </w:rPr>
        <w:t xml:space="preserve">      - type: string</w:t>
      </w:r>
    </w:p>
    <w:p w14:paraId="23C7B4E4" w14:textId="77777777" w:rsidR="003F6D0F" w:rsidRDefault="003F6D0F" w:rsidP="003F6D0F">
      <w:pPr>
        <w:pStyle w:val="PL"/>
        <w:rPr>
          <w:lang w:val="en-US"/>
        </w:rPr>
      </w:pPr>
      <w:r>
        <w:rPr>
          <w:lang w:val="en-US"/>
        </w:rPr>
        <w:t xml:space="preserve">        enum:</w:t>
      </w:r>
    </w:p>
    <w:p w14:paraId="3F7360F3" w14:textId="77777777" w:rsidR="003F6D0F" w:rsidRDefault="003F6D0F" w:rsidP="003F6D0F">
      <w:pPr>
        <w:pStyle w:val="PL"/>
        <w:rPr>
          <w:lang w:val="en-US"/>
        </w:rPr>
      </w:pPr>
      <w:r>
        <w:rPr>
          <w:lang w:val="en-US"/>
        </w:rPr>
        <w:t xml:space="preserve">          - BINARY</w:t>
      </w:r>
    </w:p>
    <w:p w14:paraId="485B271D" w14:textId="77777777" w:rsidR="003F6D0F" w:rsidRDefault="003F6D0F" w:rsidP="003F6D0F">
      <w:pPr>
        <w:pStyle w:val="PL"/>
        <w:rPr>
          <w:lang w:val="en-US"/>
        </w:rPr>
      </w:pPr>
      <w:r>
        <w:rPr>
          <w:lang w:val="en-US"/>
        </w:rPr>
        <w:t xml:space="preserve">          - GRADIENT</w:t>
      </w:r>
    </w:p>
    <w:p w14:paraId="6BF85F65" w14:textId="77777777" w:rsidR="003F6D0F" w:rsidRDefault="003F6D0F" w:rsidP="003F6D0F">
      <w:pPr>
        <w:pStyle w:val="PL"/>
        <w:rPr>
          <w:lang w:val="en-US"/>
        </w:rPr>
      </w:pPr>
      <w:r>
        <w:rPr>
          <w:lang w:val="en-US"/>
        </w:rPr>
        <w:t xml:space="preserve">      - type: string</w:t>
      </w:r>
    </w:p>
    <w:p w14:paraId="32709A0E" w14:textId="77777777" w:rsidR="003F6D0F" w:rsidRDefault="003F6D0F" w:rsidP="003F6D0F">
      <w:pPr>
        <w:pStyle w:val="PL"/>
        <w:rPr>
          <w:lang w:val="en-US"/>
        </w:rPr>
      </w:pPr>
      <w:r>
        <w:rPr>
          <w:lang w:val="en-US"/>
        </w:rPr>
        <w:t xml:space="preserve">        description: &gt;</w:t>
      </w:r>
    </w:p>
    <w:p w14:paraId="24D2E860" w14:textId="77777777" w:rsidR="003F6D0F" w:rsidRDefault="003F6D0F" w:rsidP="003F6D0F">
      <w:pPr>
        <w:pStyle w:val="PL"/>
        <w:rPr>
          <w:lang w:val="en-US"/>
        </w:rPr>
      </w:pPr>
      <w:r>
        <w:rPr>
          <w:lang w:val="en-US"/>
        </w:rPr>
        <w:t xml:space="preserve">          This string provides forward-compatibility with future</w:t>
      </w:r>
    </w:p>
    <w:p w14:paraId="4A2963D2" w14:textId="77777777" w:rsidR="003F6D0F" w:rsidRDefault="003F6D0F" w:rsidP="003F6D0F">
      <w:pPr>
        <w:pStyle w:val="PL"/>
        <w:rPr>
          <w:lang w:val="en-US"/>
        </w:rPr>
      </w:pPr>
      <w:r>
        <w:rPr>
          <w:lang w:val="en-US"/>
        </w:rPr>
        <w:t xml:space="preserve">          extensions to the enumeration but is not used to encode</w:t>
      </w:r>
    </w:p>
    <w:p w14:paraId="30E74AED" w14:textId="77777777" w:rsidR="003F6D0F" w:rsidRDefault="003F6D0F" w:rsidP="003F6D0F">
      <w:pPr>
        <w:pStyle w:val="PL"/>
        <w:rPr>
          <w:lang w:val="en-US"/>
        </w:rPr>
      </w:pPr>
      <w:r>
        <w:rPr>
          <w:lang w:val="en-US"/>
        </w:rPr>
        <w:t xml:space="preserve">          content defined in the present version of this API.</w:t>
      </w:r>
    </w:p>
    <w:p w14:paraId="3432458F" w14:textId="77777777" w:rsidR="003F6D0F" w:rsidRDefault="003F6D0F" w:rsidP="003F6D0F">
      <w:pPr>
        <w:pStyle w:val="PL"/>
        <w:rPr>
          <w:lang w:val="en-US"/>
        </w:rPr>
      </w:pPr>
      <w:r>
        <w:rPr>
          <w:lang w:val="en-US"/>
        </w:rPr>
        <w:t xml:space="preserve">      description: |</w:t>
      </w:r>
    </w:p>
    <w:p w14:paraId="07A3422A" w14:textId="77777777" w:rsidR="003F6D0F" w:rsidRDefault="003F6D0F" w:rsidP="003F6D0F">
      <w:pPr>
        <w:pStyle w:val="PL"/>
        <w:rPr>
          <w:lang w:val="en-US"/>
        </w:rPr>
      </w:pPr>
      <w:r>
        <w:rPr>
          <w:lang w:val="en-US"/>
        </w:rPr>
        <w:t xml:space="preserve">        </w:t>
      </w:r>
      <w:r>
        <w:t xml:space="preserve">Represents the output strategy used for the analytics reporting.  </w:t>
      </w:r>
    </w:p>
    <w:p w14:paraId="1D2DF61D" w14:textId="77777777" w:rsidR="003F6D0F" w:rsidRDefault="003F6D0F" w:rsidP="003F6D0F">
      <w:pPr>
        <w:pStyle w:val="PL"/>
        <w:rPr>
          <w:lang w:val="en-US"/>
        </w:rPr>
      </w:pPr>
      <w:r>
        <w:rPr>
          <w:lang w:val="en-US"/>
        </w:rPr>
        <w:t xml:space="preserve">        Possible values are:</w:t>
      </w:r>
    </w:p>
    <w:p w14:paraId="07477A80" w14:textId="77777777" w:rsidR="003F6D0F" w:rsidRDefault="003F6D0F" w:rsidP="003F6D0F">
      <w:pPr>
        <w:pStyle w:val="PL"/>
        <w:rPr>
          <w:lang w:val="en-US"/>
        </w:rPr>
      </w:pPr>
      <w:r>
        <w:rPr>
          <w:lang w:val="en-US"/>
        </w:rPr>
        <w:t xml:space="preserve">        - BINARY: Indicates that the analytics shall only be reported when the requested level</w:t>
      </w:r>
    </w:p>
    <w:p w14:paraId="5C332A4F" w14:textId="77777777" w:rsidR="003F6D0F" w:rsidRDefault="003F6D0F" w:rsidP="003F6D0F">
      <w:pPr>
        <w:pStyle w:val="PL"/>
        <w:rPr>
          <w:lang w:val="en-US"/>
        </w:rPr>
      </w:pPr>
      <w:r>
        <w:rPr>
          <w:lang w:val="en-US"/>
        </w:rPr>
        <w:t xml:space="preserve">          of accuracy is reached within a cycle of periodic notification.</w:t>
      </w:r>
    </w:p>
    <w:p w14:paraId="31EB002D" w14:textId="77777777" w:rsidR="003F6D0F" w:rsidRDefault="003F6D0F" w:rsidP="003F6D0F">
      <w:pPr>
        <w:pStyle w:val="PL"/>
        <w:rPr>
          <w:lang w:val="en-US"/>
        </w:rPr>
      </w:pPr>
      <w:r>
        <w:rPr>
          <w:lang w:val="en-US"/>
        </w:rPr>
        <w:t xml:space="preserve">        - GRADIENT: Indicates that the analytics shall be reported according with the periodicity</w:t>
      </w:r>
    </w:p>
    <w:p w14:paraId="1F729245" w14:textId="77777777" w:rsidR="003F6D0F" w:rsidRDefault="003F6D0F" w:rsidP="003F6D0F">
      <w:pPr>
        <w:pStyle w:val="PL"/>
        <w:rPr>
          <w:lang w:val="en-US"/>
        </w:rPr>
      </w:pPr>
      <w:r>
        <w:rPr>
          <w:lang w:val="en-US"/>
        </w:rPr>
        <w:t xml:space="preserve">          irrespective of whether the requested level of accuracy has been reached or not.</w:t>
      </w:r>
    </w:p>
    <w:p w14:paraId="09622554" w14:textId="77777777" w:rsidR="003F6D0F" w:rsidRDefault="003F6D0F" w:rsidP="003F6D0F">
      <w:pPr>
        <w:pStyle w:val="PL"/>
      </w:pPr>
    </w:p>
    <w:p w14:paraId="153ECD34" w14:textId="77777777" w:rsidR="003F6D0F" w:rsidRDefault="003F6D0F" w:rsidP="003F6D0F">
      <w:pPr>
        <w:pStyle w:val="PL"/>
      </w:pPr>
      <w:r>
        <w:t xml:space="preserve">    TransferRequestType:</w:t>
      </w:r>
    </w:p>
    <w:p w14:paraId="2552F485" w14:textId="77777777" w:rsidR="003F6D0F" w:rsidRDefault="003F6D0F" w:rsidP="003F6D0F">
      <w:pPr>
        <w:pStyle w:val="PL"/>
      </w:pPr>
      <w:r>
        <w:t xml:space="preserve">      anyOf:</w:t>
      </w:r>
    </w:p>
    <w:p w14:paraId="7A7B67BB" w14:textId="77777777" w:rsidR="003F6D0F" w:rsidRDefault="003F6D0F" w:rsidP="003F6D0F">
      <w:pPr>
        <w:pStyle w:val="PL"/>
      </w:pPr>
      <w:r>
        <w:t xml:space="preserve">      - type: string</w:t>
      </w:r>
    </w:p>
    <w:p w14:paraId="6B4773D5" w14:textId="77777777" w:rsidR="003F6D0F" w:rsidRDefault="003F6D0F" w:rsidP="003F6D0F">
      <w:pPr>
        <w:pStyle w:val="PL"/>
      </w:pPr>
      <w:r>
        <w:t xml:space="preserve">        enum:</w:t>
      </w:r>
    </w:p>
    <w:p w14:paraId="2F3398CF" w14:textId="77777777" w:rsidR="003F6D0F" w:rsidRDefault="003F6D0F" w:rsidP="003F6D0F">
      <w:pPr>
        <w:pStyle w:val="PL"/>
      </w:pPr>
      <w:r>
        <w:t xml:space="preserve">          - PREPARE</w:t>
      </w:r>
    </w:p>
    <w:p w14:paraId="6979FC5D" w14:textId="77777777" w:rsidR="003F6D0F" w:rsidRDefault="003F6D0F" w:rsidP="003F6D0F">
      <w:pPr>
        <w:pStyle w:val="PL"/>
      </w:pPr>
      <w:r>
        <w:t xml:space="preserve">          - TRANSFER</w:t>
      </w:r>
    </w:p>
    <w:p w14:paraId="07D35A59" w14:textId="77777777" w:rsidR="003F6D0F" w:rsidRDefault="003F6D0F" w:rsidP="003F6D0F">
      <w:pPr>
        <w:pStyle w:val="PL"/>
      </w:pPr>
      <w:r>
        <w:t xml:space="preserve">      - type: string</w:t>
      </w:r>
    </w:p>
    <w:p w14:paraId="523DC4A6" w14:textId="77777777" w:rsidR="003F6D0F" w:rsidRDefault="003F6D0F" w:rsidP="003F6D0F">
      <w:pPr>
        <w:pStyle w:val="PL"/>
      </w:pPr>
      <w:r>
        <w:t xml:space="preserve">        description: &gt;</w:t>
      </w:r>
    </w:p>
    <w:p w14:paraId="26ADF69D" w14:textId="77777777" w:rsidR="003F6D0F" w:rsidRDefault="003F6D0F" w:rsidP="003F6D0F">
      <w:pPr>
        <w:pStyle w:val="PL"/>
      </w:pPr>
      <w:r>
        <w:t xml:space="preserve">          This string provides forward-compatibility with future</w:t>
      </w:r>
    </w:p>
    <w:p w14:paraId="7ADAA47F" w14:textId="77777777" w:rsidR="003F6D0F" w:rsidRDefault="003F6D0F" w:rsidP="003F6D0F">
      <w:pPr>
        <w:pStyle w:val="PL"/>
      </w:pPr>
      <w:r>
        <w:t xml:space="preserve">          extensions to the enumeration but is not used to encode</w:t>
      </w:r>
    </w:p>
    <w:p w14:paraId="30E59692" w14:textId="77777777" w:rsidR="003F6D0F" w:rsidRDefault="003F6D0F" w:rsidP="003F6D0F">
      <w:pPr>
        <w:pStyle w:val="PL"/>
      </w:pPr>
      <w:r>
        <w:t xml:space="preserve">          content defined in the present version of this API.</w:t>
      </w:r>
    </w:p>
    <w:p w14:paraId="72CE3162" w14:textId="77777777" w:rsidR="003F6D0F" w:rsidRDefault="003F6D0F" w:rsidP="003F6D0F">
      <w:pPr>
        <w:pStyle w:val="PL"/>
      </w:pPr>
      <w:r>
        <w:t xml:space="preserve">      description: |</w:t>
      </w:r>
    </w:p>
    <w:p w14:paraId="6B496E57" w14:textId="77777777" w:rsidR="003F6D0F" w:rsidRDefault="003F6D0F" w:rsidP="003F6D0F">
      <w:pPr>
        <w:pStyle w:val="PL"/>
      </w:pPr>
      <w:r>
        <w:t xml:space="preserve">        </w:t>
      </w:r>
      <w:r>
        <w:rPr>
          <w:lang w:eastAsia="zh-CN"/>
        </w:rPr>
        <w:t xml:space="preserve">Represents the request type for the analytics subscription transfer.  </w:t>
      </w:r>
    </w:p>
    <w:p w14:paraId="7B1AF59D" w14:textId="77777777" w:rsidR="003F6D0F" w:rsidRDefault="003F6D0F" w:rsidP="003F6D0F">
      <w:pPr>
        <w:pStyle w:val="PL"/>
      </w:pPr>
      <w:r>
        <w:t xml:space="preserve">        Possible values are:</w:t>
      </w:r>
    </w:p>
    <w:p w14:paraId="544D8B89" w14:textId="77777777" w:rsidR="003F6D0F" w:rsidRDefault="003F6D0F" w:rsidP="003F6D0F">
      <w:pPr>
        <w:pStyle w:val="PL"/>
      </w:pPr>
      <w:r>
        <w:t xml:space="preserve">        - PREPARE: Indicates that the request is for analytics subscription transfer preparation.</w:t>
      </w:r>
    </w:p>
    <w:p w14:paraId="3DEED838" w14:textId="77777777" w:rsidR="003F6D0F" w:rsidRDefault="003F6D0F" w:rsidP="003F6D0F">
      <w:pPr>
        <w:pStyle w:val="PL"/>
      </w:pPr>
      <w:r>
        <w:t xml:space="preserve">        - TRANSFER: Indicates that the request is for analytics subscription transfer execution.</w:t>
      </w:r>
    </w:p>
    <w:p w14:paraId="0EE9A0D5" w14:textId="77777777" w:rsidR="003F6D0F" w:rsidRDefault="003F6D0F" w:rsidP="003F6D0F">
      <w:pPr>
        <w:pStyle w:val="PL"/>
        <w:rPr>
          <w:lang w:val="en-US"/>
        </w:rPr>
      </w:pPr>
    </w:p>
    <w:p w14:paraId="33CBBF9B" w14:textId="77777777" w:rsidR="003F6D0F" w:rsidRDefault="003F6D0F" w:rsidP="003F6D0F">
      <w:pPr>
        <w:pStyle w:val="PL"/>
        <w:rPr>
          <w:lang w:val="en-US"/>
        </w:rPr>
      </w:pPr>
      <w:r>
        <w:rPr>
          <w:lang w:val="en-US"/>
        </w:rPr>
        <w:t xml:space="preserve">    </w:t>
      </w:r>
      <w:r>
        <w:rPr>
          <w:lang w:eastAsia="zh-CN"/>
        </w:rPr>
        <w:t>AnalyticsSubset</w:t>
      </w:r>
      <w:r>
        <w:rPr>
          <w:lang w:val="en-US"/>
        </w:rPr>
        <w:t>:</w:t>
      </w:r>
    </w:p>
    <w:p w14:paraId="2A8267F0" w14:textId="77777777" w:rsidR="003F6D0F" w:rsidRDefault="003F6D0F" w:rsidP="003F6D0F">
      <w:pPr>
        <w:pStyle w:val="PL"/>
        <w:rPr>
          <w:lang w:val="en-US"/>
        </w:rPr>
      </w:pPr>
      <w:r>
        <w:rPr>
          <w:lang w:val="en-US"/>
        </w:rPr>
        <w:t xml:space="preserve">      anyOf:</w:t>
      </w:r>
    </w:p>
    <w:p w14:paraId="67DA38BA" w14:textId="77777777" w:rsidR="003F6D0F" w:rsidRDefault="003F6D0F" w:rsidP="003F6D0F">
      <w:pPr>
        <w:pStyle w:val="PL"/>
        <w:rPr>
          <w:lang w:val="en-US"/>
        </w:rPr>
      </w:pPr>
      <w:r>
        <w:rPr>
          <w:lang w:val="en-US"/>
        </w:rPr>
        <w:t xml:space="preserve">      - type: string</w:t>
      </w:r>
    </w:p>
    <w:p w14:paraId="39BF2FE8" w14:textId="77777777" w:rsidR="003F6D0F" w:rsidRDefault="003F6D0F" w:rsidP="003F6D0F">
      <w:pPr>
        <w:pStyle w:val="PL"/>
        <w:rPr>
          <w:lang w:val="en-US"/>
        </w:rPr>
      </w:pPr>
      <w:r>
        <w:rPr>
          <w:lang w:val="en-US"/>
        </w:rPr>
        <w:t xml:space="preserve">        enum:</w:t>
      </w:r>
    </w:p>
    <w:p w14:paraId="769DA62E" w14:textId="77777777" w:rsidR="003F6D0F" w:rsidRDefault="003F6D0F" w:rsidP="003F6D0F">
      <w:pPr>
        <w:pStyle w:val="PL"/>
        <w:rPr>
          <w:lang w:val="en-US"/>
        </w:rPr>
      </w:pPr>
      <w:r>
        <w:rPr>
          <w:lang w:val="en-US"/>
        </w:rPr>
        <w:t xml:space="preserve">          - NUM_OF_UE_REG</w:t>
      </w:r>
    </w:p>
    <w:p w14:paraId="18FD16D1" w14:textId="77777777" w:rsidR="003F6D0F" w:rsidRDefault="003F6D0F" w:rsidP="003F6D0F">
      <w:pPr>
        <w:pStyle w:val="PL"/>
        <w:rPr>
          <w:lang w:val="en-US"/>
        </w:rPr>
      </w:pPr>
      <w:r>
        <w:rPr>
          <w:lang w:val="en-US"/>
        </w:rPr>
        <w:t xml:space="preserve">          - NUM_OF_PDU_SESS_ESTBL</w:t>
      </w:r>
    </w:p>
    <w:p w14:paraId="40611D2D" w14:textId="77777777" w:rsidR="003F6D0F" w:rsidRDefault="003F6D0F" w:rsidP="003F6D0F">
      <w:pPr>
        <w:pStyle w:val="PL"/>
        <w:rPr>
          <w:lang w:val="en-US"/>
        </w:rPr>
      </w:pPr>
      <w:r>
        <w:rPr>
          <w:lang w:val="en-US"/>
        </w:rPr>
        <w:t xml:space="preserve">          - RES_USAGE</w:t>
      </w:r>
    </w:p>
    <w:p w14:paraId="68A92B99" w14:textId="77777777" w:rsidR="003F6D0F" w:rsidRDefault="003F6D0F" w:rsidP="003F6D0F">
      <w:pPr>
        <w:pStyle w:val="PL"/>
        <w:rPr>
          <w:lang w:val="en-US"/>
        </w:rPr>
      </w:pPr>
      <w:r>
        <w:rPr>
          <w:lang w:val="en-US"/>
        </w:rPr>
        <w:t xml:space="preserve">          - NUM_OF_EXCEED_RES_USAGE_LOAD_LEVEL_THR</w:t>
      </w:r>
    </w:p>
    <w:p w14:paraId="3CFA8E22" w14:textId="77777777" w:rsidR="003F6D0F" w:rsidRDefault="003F6D0F" w:rsidP="003F6D0F">
      <w:pPr>
        <w:pStyle w:val="PL"/>
        <w:rPr>
          <w:lang w:val="en-US"/>
        </w:rPr>
      </w:pPr>
      <w:r>
        <w:rPr>
          <w:lang w:val="en-US"/>
        </w:rPr>
        <w:t xml:space="preserve">          - PERIOD_OF_EXCEED_RES_USAGE_LOAD_LEVEL_THR</w:t>
      </w:r>
    </w:p>
    <w:p w14:paraId="732B8A5C" w14:textId="77777777" w:rsidR="003F6D0F" w:rsidRDefault="003F6D0F" w:rsidP="003F6D0F">
      <w:pPr>
        <w:pStyle w:val="PL"/>
        <w:rPr>
          <w:lang w:val="en-US"/>
        </w:rPr>
      </w:pPr>
      <w:r>
        <w:rPr>
          <w:lang w:val="en-US"/>
        </w:rPr>
        <w:t xml:space="preserve">          - EXCEED_LOAD_LEVEL_THR_IND</w:t>
      </w:r>
    </w:p>
    <w:p w14:paraId="6867EDB8" w14:textId="77777777" w:rsidR="003F6D0F" w:rsidRDefault="003F6D0F" w:rsidP="003F6D0F">
      <w:pPr>
        <w:pStyle w:val="PL"/>
        <w:rPr>
          <w:lang w:val="en-US"/>
        </w:rPr>
      </w:pPr>
      <w:r>
        <w:rPr>
          <w:lang w:val="en-US"/>
        </w:rPr>
        <w:t xml:space="preserve">          - LIST_OF_TOP_APP_UL</w:t>
      </w:r>
    </w:p>
    <w:p w14:paraId="7617A73F" w14:textId="77777777" w:rsidR="003F6D0F" w:rsidRDefault="003F6D0F" w:rsidP="003F6D0F">
      <w:pPr>
        <w:pStyle w:val="PL"/>
        <w:rPr>
          <w:lang w:val="en-US"/>
        </w:rPr>
      </w:pPr>
      <w:r>
        <w:rPr>
          <w:lang w:val="en-US"/>
        </w:rPr>
        <w:t xml:space="preserve">          - LIST_OF_TOP_APP_DL</w:t>
      </w:r>
    </w:p>
    <w:p w14:paraId="04782250" w14:textId="77777777" w:rsidR="003F6D0F" w:rsidRDefault="003F6D0F" w:rsidP="003F6D0F">
      <w:pPr>
        <w:pStyle w:val="PL"/>
        <w:rPr>
          <w:lang w:val="en-US"/>
        </w:rPr>
      </w:pPr>
      <w:r>
        <w:rPr>
          <w:lang w:val="en-US"/>
        </w:rPr>
        <w:t xml:space="preserve">          - NF_STATUS</w:t>
      </w:r>
    </w:p>
    <w:p w14:paraId="0FC90572" w14:textId="77777777" w:rsidR="003F6D0F" w:rsidRDefault="003F6D0F" w:rsidP="003F6D0F">
      <w:pPr>
        <w:pStyle w:val="PL"/>
        <w:rPr>
          <w:lang w:val="en-US"/>
        </w:rPr>
      </w:pPr>
      <w:r>
        <w:rPr>
          <w:lang w:val="en-US"/>
        </w:rPr>
        <w:t xml:space="preserve">          - NF_RESOURCE_USAGE</w:t>
      </w:r>
    </w:p>
    <w:p w14:paraId="2DE2AA9A" w14:textId="77777777" w:rsidR="003F6D0F" w:rsidRDefault="003F6D0F" w:rsidP="003F6D0F">
      <w:pPr>
        <w:pStyle w:val="PL"/>
        <w:rPr>
          <w:lang w:val="en-US"/>
        </w:rPr>
      </w:pPr>
      <w:r>
        <w:rPr>
          <w:lang w:val="en-US"/>
        </w:rPr>
        <w:t xml:space="preserve">          - NF_LOAD</w:t>
      </w:r>
    </w:p>
    <w:p w14:paraId="6BB794A8" w14:textId="77777777" w:rsidR="003F6D0F" w:rsidRDefault="003F6D0F" w:rsidP="003F6D0F">
      <w:pPr>
        <w:pStyle w:val="PL"/>
        <w:rPr>
          <w:lang w:val="en-US"/>
        </w:rPr>
      </w:pPr>
      <w:r>
        <w:rPr>
          <w:lang w:val="en-US"/>
        </w:rPr>
        <w:t xml:space="preserve">          - NF_PEAK_LOAD</w:t>
      </w:r>
    </w:p>
    <w:p w14:paraId="7CCEF281" w14:textId="77777777" w:rsidR="003F6D0F" w:rsidRDefault="003F6D0F" w:rsidP="003F6D0F">
      <w:pPr>
        <w:pStyle w:val="PL"/>
        <w:rPr>
          <w:lang w:val="en-US"/>
        </w:rPr>
      </w:pPr>
      <w:r>
        <w:rPr>
          <w:lang w:val="en-US"/>
        </w:rPr>
        <w:t xml:space="preserve">          - NF_LOAD_AVG_IN_AOI</w:t>
      </w:r>
    </w:p>
    <w:p w14:paraId="2A3A3A46" w14:textId="77777777" w:rsidR="003F6D0F" w:rsidRDefault="003F6D0F" w:rsidP="003F6D0F">
      <w:pPr>
        <w:pStyle w:val="PL"/>
        <w:rPr>
          <w:lang w:val="en-US"/>
        </w:rPr>
      </w:pPr>
      <w:r>
        <w:rPr>
          <w:lang w:val="en-US"/>
        </w:rPr>
        <w:t xml:space="preserve">          - DISPER_AMOUNT</w:t>
      </w:r>
    </w:p>
    <w:p w14:paraId="16DA4934" w14:textId="77777777" w:rsidR="003F6D0F" w:rsidRDefault="003F6D0F" w:rsidP="003F6D0F">
      <w:pPr>
        <w:pStyle w:val="PL"/>
        <w:rPr>
          <w:lang w:val="en-US"/>
        </w:rPr>
      </w:pPr>
      <w:r>
        <w:rPr>
          <w:lang w:val="en-US"/>
        </w:rPr>
        <w:t xml:space="preserve">          - DISPER_CLASS</w:t>
      </w:r>
    </w:p>
    <w:p w14:paraId="4F370517" w14:textId="77777777" w:rsidR="003F6D0F" w:rsidRDefault="003F6D0F" w:rsidP="003F6D0F">
      <w:pPr>
        <w:pStyle w:val="PL"/>
        <w:rPr>
          <w:lang w:val="en-US"/>
        </w:rPr>
      </w:pPr>
      <w:r>
        <w:rPr>
          <w:lang w:val="en-US"/>
        </w:rPr>
        <w:t xml:space="preserve">          - RANKING</w:t>
      </w:r>
    </w:p>
    <w:p w14:paraId="0CCB1BD9" w14:textId="77777777" w:rsidR="003F6D0F" w:rsidRDefault="003F6D0F" w:rsidP="003F6D0F">
      <w:pPr>
        <w:pStyle w:val="PL"/>
        <w:rPr>
          <w:lang w:val="en-US"/>
        </w:rPr>
      </w:pPr>
      <w:r>
        <w:rPr>
          <w:lang w:val="en-US"/>
        </w:rPr>
        <w:t xml:space="preserve">          - PERCENTILE_RANKING</w:t>
      </w:r>
    </w:p>
    <w:p w14:paraId="66F81B29" w14:textId="77777777" w:rsidR="003F6D0F" w:rsidRDefault="003F6D0F" w:rsidP="003F6D0F">
      <w:pPr>
        <w:pStyle w:val="PL"/>
        <w:rPr>
          <w:lang w:val="en-US"/>
        </w:rPr>
      </w:pPr>
      <w:r>
        <w:rPr>
          <w:lang w:val="en-US"/>
        </w:rPr>
        <w:t xml:space="preserve">          - RSSI</w:t>
      </w:r>
    </w:p>
    <w:p w14:paraId="5736F119" w14:textId="77777777" w:rsidR="003F6D0F" w:rsidRDefault="003F6D0F" w:rsidP="003F6D0F">
      <w:pPr>
        <w:pStyle w:val="PL"/>
        <w:rPr>
          <w:lang w:val="en-US"/>
        </w:rPr>
      </w:pPr>
      <w:r>
        <w:rPr>
          <w:lang w:val="en-US"/>
        </w:rPr>
        <w:t xml:space="preserve">          - RTT</w:t>
      </w:r>
    </w:p>
    <w:p w14:paraId="71CC39ED" w14:textId="77777777" w:rsidR="003F6D0F" w:rsidRDefault="003F6D0F" w:rsidP="003F6D0F">
      <w:pPr>
        <w:pStyle w:val="PL"/>
        <w:rPr>
          <w:lang w:val="en-US"/>
        </w:rPr>
      </w:pPr>
      <w:r>
        <w:rPr>
          <w:lang w:val="en-US"/>
        </w:rPr>
        <w:t xml:space="preserve">          - TRAFFIC_INFO</w:t>
      </w:r>
    </w:p>
    <w:p w14:paraId="42D71DE0" w14:textId="77777777" w:rsidR="003F6D0F" w:rsidRDefault="003F6D0F" w:rsidP="003F6D0F">
      <w:pPr>
        <w:pStyle w:val="PL"/>
        <w:rPr>
          <w:lang w:val="en-US"/>
        </w:rPr>
      </w:pPr>
      <w:r>
        <w:rPr>
          <w:lang w:val="en-US"/>
        </w:rPr>
        <w:lastRenderedPageBreak/>
        <w:t xml:space="preserve">          - NUMBER_OF_UES</w:t>
      </w:r>
    </w:p>
    <w:p w14:paraId="51A2000D" w14:textId="77777777" w:rsidR="003F6D0F" w:rsidRDefault="003F6D0F" w:rsidP="003F6D0F">
      <w:pPr>
        <w:pStyle w:val="PL"/>
        <w:rPr>
          <w:lang w:val="en-US"/>
        </w:rPr>
      </w:pPr>
      <w:r>
        <w:rPr>
          <w:lang w:val="en-US"/>
        </w:rPr>
        <w:t xml:space="preserve">          - APP_LIST_FOR_UE_COMM</w:t>
      </w:r>
    </w:p>
    <w:p w14:paraId="4EE8DF38" w14:textId="77777777" w:rsidR="003F6D0F" w:rsidRDefault="003F6D0F" w:rsidP="003F6D0F">
      <w:pPr>
        <w:pStyle w:val="PL"/>
        <w:rPr>
          <w:lang w:val="en-US"/>
        </w:rPr>
      </w:pPr>
      <w:r>
        <w:rPr>
          <w:lang w:val="en-US"/>
        </w:rPr>
        <w:t xml:space="preserve">          - </w:t>
      </w:r>
      <w:r>
        <w:rPr>
          <w:lang w:eastAsia="zh-CN"/>
        </w:rPr>
        <w:t>N4_SESS_INACT_TIMER_FOR_UE_COMM</w:t>
      </w:r>
    </w:p>
    <w:p w14:paraId="56C841C8" w14:textId="77777777" w:rsidR="003F6D0F" w:rsidRDefault="003F6D0F" w:rsidP="003F6D0F">
      <w:pPr>
        <w:pStyle w:val="PL"/>
        <w:rPr>
          <w:lang w:val="en-US"/>
        </w:rPr>
      </w:pPr>
      <w:r>
        <w:rPr>
          <w:lang w:val="en-US"/>
        </w:rPr>
        <w:t xml:space="preserve">          - AVG_TRAFFIC_RATE</w:t>
      </w:r>
    </w:p>
    <w:p w14:paraId="5B9078B6" w14:textId="77777777" w:rsidR="003F6D0F" w:rsidRDefault="003F6D0F" w:rsidP="003F6D0F">
      <w:pPr>
        <w:pStyle w:val="PL"/>
        <w:rPr>
          <w:lang w:val="en-US"/>
        </w:rPr>
      </w:pPr>
      <w:r>
        <w:rPr>
          <w:lang w:val="en-US"/>
        </w:rPr>
        <w:t xml:space="preserve">          - MAX_TRAFFIC_RATE</w:t>
      </w:r>
    </w:p>
    <w:p w14:paraId="5073BCE7" w14:textId="77777777" w:rsidR="003F6D0F" w:rsidRDefault="003F6D0F" w:rsidP="003F6D0F">
      <w:pPr>
        <w:pStyle w:val="PL"/>
        <w:rPr>
          <w:lang w:val="en-US"/>
        </w:rPr>
      </w:pPr>
      <w:r>
        <w:rPr>
          <w:lang w:val="en-US"/>
        </w:rPr>
        <w:t xml:space="preserve">          - AGG_TRAFFIC_RATE</w:t>
      </w:r>
    </w:p>
    <w:p w14:paraId="0322BB25" w14:textId="77777777" w:rsidR="003F6D0F" w:rsidRDefault="003F6D0F" w:rsidP="003F6D0F">
      <w:pPr>
        <w:pStyle w:val="PL"/>
        <w:rPr>
          <w:lang w:val="en-US"/>
        </w:rPr>
      </w:pPr>
      <w:r>
        <w:rPr>
          <w:lang w:val="en-US"/>
        </w:rPr>
        <w:t xml:space="preserve">          - VAR_TRAFFIC_RATE</w:t>
      </w:r>
    </w:p>
    <w:p w14:paraId="66722A05" w14:textId="77777777" w:rsidR="003F6D0F" w:rsidRDefault="003F6D0F" w:rsidP="003F6D0F">
      <w:pPr>
        <w:pStyle w:val="PL"/>
        <w:rPr>
          <w:lang w:val="en-US"/>
        </w:rPr>
      </w:pPr>
      <w:r>
        <w:rPr>
          <w:lang w:val="en-US"/>
        </w:rPr>
        <w:t xml:space="preserve">          - AVG_PACKET_DELAY</w:t>
      </w:r>
    </w:p>
    <w:p w14:paraId="44C2E8C5" w14:textId="77777777" w:rsidR="003F6D0F" w:rsidRDefault="003F6D0F" w:rsidP="003F6D0F">
      <w:pPr>
        <w:pStyle w:val="PL"/>
        <w:rPr>
          <w:lang w:val="en-US"/>
        </w:rPr>
      </w:pPr>
      <w:r>
        <w:rPr>
          <w:lang w:val="en-US"/>
        </w:rPr>
        <w:t xml:space="preserve">          - MAX_PACKET_DELAY</w:t>
      </w:r>
    </w:p>
    <w:p w14:paraId="0468AE14" w14:textId="77777777" w:rsidR="003F6D0F" w:rsidRDefault="003F6D0F" w:rsidP="003F6D0F">
      <w:pPr>
        <w:pStyle w:val="PL"/>
        <w:rPr>
          <w:lang w:val="en-US"/>
        </w:rPr>
      </w:pPr>
      <w:r>
        <w:rPr>
          <w:lang w:val="en-US"/>
        </w:rPr>
        <w:t xml:space="preserve">          - VAR_PACKET_DELAY</w:t>
      </w:r>
    </w:p>
    <w:p w14:paraId="3EEAE6F2" w14:textId="77777777" w:rsidR="003F6D0F" w:rsidRDefault="003F6D0F" w:rsidP="003F6D0F">
      <w:pPr>
        <w:pStyle w:val="PL"/>
        <w:rPr>
          <w:lang w:val="en-US"/>
        </w:rPr>
      </w:pPr>
      <w:r>
        <w:rPr>
          <w:lang w:val="en-US"/>
        </w:rPr>
        <w:t xml:space="preserve">          - AVG_PACKET_LOSS_RATE</w:t>
      </w:r>
    </w:p>
    <w:p w14:paraId="54AA95CC" w14:textId="77777777" w:rsidR="003F6D0F" w:rsidRDefault="003F6D0F" w:rsidP="003F6D0F">
      <w:pPr>
        <w:pStyle w:val="PL"/>
        <w:rPr>
          <w:lang w:val="en-US"/>
        </w:rPr>
      </w:pPr>
      <w:r>
        <w:rPr>
          <w:lang w:val="en-US"/>
        </w:rPr>
        <w:t xml:space="preserve">          - MAX_PACKET_LOSS_RATE</w:t>
      </w:r>
    </w:p>
    <w:p w14:paraId="2F41A2AE" w14:textId="77777777" w:rsidR="003F6D0F" w:rsidRDefault="003F6D0F" w:rsidP="003F6D0F">
      <w:pPr>
        <w:pStyle w:val="PL"/>
        <w:rPr>
          <w:lang w:val="en-US"/>
        </w:rPr>
      </w:pPr>
      <w:r>
        <w:rPr>
          <w:lang w:val="en-US"/>
        </w:rPr>
        <w:t xml:space="preserve">          - VAR_PACKET_LOSS_RATE</w:t>
      </w:r>
    </w:p>
    <w:p w14:paraId="040AB273" w14:textId="77777777" w:rsidR="003F6D0F" w:rsidRDefault="003F6D0F" w:rsidP="003F6D0F">
      <w:pPr>
        <w:pStyle w:val="PL"/>
        <w:rPr>
          <w:lang w:eastAsia="zh-CN"/>
        </w:rPr>
      </w:pPr>
      <w:r>
        <w:rPr>
          <w:lang w:val="en-US"/>
        </w:rPr>
        <w:t xml:space="preserve">          - </w:t>
      </w:r>
      <w:r>
        <w:rPr>
          <w:lang w:eastAsia="zh-CN"/>
        </w:rPr>
        <w:t>UE_LOCATION</w:t>
      </w:r>
    </w:p>
    <w:p w14:paraId="296C92F6" w14:textId="77777777" w:rsidR="003F6D0F" w:rsidRDefault="003F6D0F" w:rsidP="003F6D0F">
      <w:pPr>
        <w:pStyle w:val="PL"/>
        <w:rPr>
          <w:lang w:val="en-US"/>
        </w:rPr>
      </w:pPr>
      <w:r>
        <w:rPr>
          <w:lang w:val="en-US"/>
        </w:rPr>
        <w:t xml:space="preserve">          - LIST_OF_HIGH_EXP_UE</w:t>
      </w:r>
    </w:p>
    <w:p w14:paraId="454EAF26" w14:textId="77777777" w:rsidR="003F6D0F" w:rsidRDefault="003F6D0F" w:rsidP="003F6D0F">
      <w:pPr>
        <w:pStyle w:val="PL"/>
        <w:rPr>
          <w:lang w:val="en-US"/>
        </w:rPr>
      </w:pPr>
      <w:r>
        <w:rPr>
          <w:lang w:val="en-US"/>
        </w:rPr>
        <w:t xml:space="preserve">          - LIST_OF_MEDIUM_EXP_UE</w:t>
      </w:r>
    </w:p>
    <w:p w14:paraId="76A21F17" w14:textId="77777777" w:rsidR="003F6D0F" w:rsidRDefault="003F6D0F" w:rsidP="003F6D0F">
      <w:pPr>
        <w:pStyle w:val="PL"/>
        <w:rPr>
          <w:lang w:val="en-US"/>
        </w:rPr>
      </w:pPr>
      <w:r>
        <w:rPr>
          <w:lang w:val="en-US"/>
        </w:rPr>
        <w:t xml:space="preserve">          - LIST_OF_LOW_EXP_UE</w:t>
      </w:r>
    </w:p>
    <w:p w14:paraId="448FB0D6" w14:textId="77777777" w:rsidR="003F6D0F" w:rsidRDefault="003F6D0F" w:rsidP="003F6D0F">
      <w:pPr>
        <w:pStyle w:val="PL"/>
        <w:rPr>
          <w:lang w:val="en-US"/>
        </w:rPr>
      </w:pPr>
      <w:r>
        <w:rPr>
          <w:lang w:val="en-US"/>
        </w:rPr>
        <w:t xml:space="preserve">          - AVG_UL_PKT_DROP_RATE</w:t>
      </w:r>
    </w:p>
    <w:p w14:paraId="577FE8C4" w14:textId="77777777" w:rsidR="003F6D0F" w:rsidRDefault="003F6D0F" w:rsidP="003F6D0F">
      <w:pPr>
        <w:pStyle w:val="PL"/>
        <w:rPr>
          <w:lang w:val="en-US"/>
        </w:rPr>
      </w:pPr>
      <w:r>
        <w:rPr>
          <w:lang w:val="en-US"/>
        </w:rPr>
        <w:t xml:space="preserve">          - VAR_UL_PKT_DROP_RATE</w:t>
      </w:r>
    </w:p>
    <w:p w14:paraId="61119E0A" w14:textId="77777777" w:rsidR="003F6D0F" w:rsidRDefault="003F6D0F" w:rsidP="003F6D0F">
      <w:pPr>
        <w:pStyle w:val="PL"/>
        <w:rPr>
          <w:lang w:val="en-US"/>
        </w:rPr>
      </w:pPr>
      <w:r>
        <w:rPr>
          <w:lang w:val="en-US"/>
        </w:rPr>
        <w:t xml:space="preserve">          - AVG_DL_PKT_DROP_RATE</w:t>
      </w:r>
    </w:p>
    <w:p w14:paraId="7BE8C29E" w14:textId="77777777" w:rsidR="003F6D0F" w:rsidRDefault="003F6D0F" w:rsidP="003F6D0F">
      <w:pPr>
        <w:pStyle w:val="PL"/>
        <w:rPr>
          <w:lang w:val="en-US"/>
        </w:rPr>
      </w:pPr>
      <w:r>
        <w:rPr>
          <w:lang w:val="en-US"/>
        </w:rPr>
        <w:t xml:space="preserve">          - VAR_DL_PKT_DROP_RATE</w:t>
      </w:r>
    </w:p>
    <w:p w14:paraId="2B7F1133" w14:textId="77777777" w:rsidR="003F6D0F" w:rsidRDefault="003F6D0F" w:rsidP="003F6D0F">
      <w:pPr>
        <w:pStyle w:val="PL"/>
        <w:rPr>
          <w:lang w:val="en-US"/>
        </w:rPr>
      </w:pPr>
      <w:r>
        <w:rPr>
          <w:lang w:val="en-US"/>
        </w:rPr>
        <w:t xml:space="preserve">          - AVG_UL_PKT_DELAY</w:t>
      </w:r>
    </w:p>
    <w:p w14:paraId="44C39749" w14:textId="77777777" w:rsidR="003F6D0F" w:rsidRDefault="003F6D0F" w:rsidP="003F6D0F">
      <w:pPr>
        <w:pStyle w:val="PL"/>
        <w:rPr>
          <w:lang w:val="en-US"/>
        </w:rPr>
      </w:pPr>
      <w:r>
        <w:rPr>
          <w:lang w:val="en-US"/>
        </w:rPr>
        <w:t xml:space="preserve">          - VAR_UL_PKT_DELAY</w:t>
      </w:r>
    </w:p>
    <w:p w14:paraId="1E8FA97B" w14:textId="77777777" w:rsidR="003F6D0F" w:rsidRDefault="003F6D0F" w:rsidP="003F6D0F">
      <w:pPr>
        <w:pStyle w:val="PL"/>
        <w:rPr>
          <w:lang w:val="en-US"/>
        </w:rPr>
      </w:pPr>
      <w:r>
        <w:rPr>
          <w:lang w:val="en-US"/>
        </w:rPr>
        <w:t xml:space="preserve">          - AVG_DL_PKT_DELAY</w:t>
      </w:r>
    </w:p>
    <w:p w14:paraId="0865A4FC" w14:textId="77777777" w:rsidR="003F6D0F" w:rsidRDefault="003F6D0F" w:rsidP="003F6D0F">
      <w:pPr>
        <w:pStyle w:val="PL"/>
        <w:rPr>
          <w:lang w:val="en-US"/>
        </w:rPr>
      </w:pPr>
      <w:r>
        <w:rPr>
          <w:lang w:val="en-US"/>
        </w:rPr>
        <w:t xml:space="preserve">          - VAR_DL_PKT_DELAY</w:t>
      </w:r>
    </w:p>
    <w:p w14:paraId="3E770E18" w14:textId="77777777" w:rsidR="003F6D0F" w:rsidRDefault="003F6D0F" w:rsidP="003F6D0F">
      <w:pPr>
        <w:pStyle w:val="PL"/>
        <w:rPr>
          <w:lang w:val="en-US"/>
        </w:rPr>
      </w:pPr>
      <w:r>
        <w:rPr>
          <w:lang w:val="en-US"/>
        </w:rPr>
        <w:t xml:space="preserve">          - TRAFFIC_MATCH_TD</w:t>
      </w:r>
    </w:p>
    <w:p w14:paraId="7864918C" w14:textId="77777777" w:rsidR="003F6D0F" w:rsidRDefault="003F6D0F" w:rsidP="003F6D0F">
      <w:pPr>
        <w:pStyle w:val="PL"/>
        <w:rPr>
          <w:lang w:val="en-US"/>
        </w:rPr>
      </w:pPr>
      <w:r>
        <w:rPr>
          <w:lang w:val="en-US"/>
        </w:rPr>
        <w:t xml:space="preserve">          - TRAFFIC_UNMATCH_TD</w:t>
      </w:r>
    </w:p>
    <w:p w14:paraId="4530981A" w14:textId="77777777" w:rsidR="003F6D0F" w:rsidRDefault="003F6D0F" w:rsidP="003F6D0F">
      <w:pPr>
        <w:pStyle w:val="PL"/>
        <w:rPr>
          <w:lang w:val="en-US"/>
        </w:rPr>
      </w:pPr>
      <w:r>
        <w:rPr>
          <w:lang w:val="en-US"/>
        </w:rPr>
        <w:t xml:space="preserve">          - NUMBER_OF</w:t>
      </w:r>
      <w:r>
        <w:rPr>
          <w:lang w:eastAsia="zh-CN"/>
        </w:rPr>
        <w:t>_</w:t>
      </w:r>
      <w:r>
        <w:rPr>
          <w:rFonts w:hint="eastAsia"/>
          <w:lang w:eastAsia="zh-CN"/>
        </w:rPr>
        <w:t>U</w:t>
      </w:r>
      <w:r>
        <w:rPr>
          <w:lang w:eastAsia="zh-CN"/>
        </w:rPr>
        <w:t>E</w:t>
      </w:r>
    </w:p>
    <w:p w14:paraId="7447FB2E" w14:textId="77777777" w:rsidR="003F6D0F" w:rsidRDefault="003F6D0F" w:rsidP="003F6D0F">
      <w:pPr>
        <w:pStyle w:val="PL"/>
        <w:rPr>
          <w:lang w:val="en-US"/>
        </w:rPr>
      </w:pPr>
      <w:r>
        <w:rPr>
          <w:lang w:val="en-US"/>
        </w:rPr>
        <w:t xml:space="preserve">          - UE_GEOG_DIST</w:t>
      </w:r>
    </w:p>
    <w:p w14:paraId="087BF678" w14:textId="77777777" w:rsidR="003F6D0F" w:rsidRPr="0076721C" w:rsidRDefault="003F6D0F" w:rsidP="003F6D0F">
      <w:pPr>
        <w:pStyle w:val="PL"/>
        <w:rPr>
          <w:lang w:val="de-DE"/>
        </w:rPr>
      </w:pPr>
      <w:r>
        <w:rPr>
          <w:lang w:val="en-US"/>
        </w:rPr>
        <w:t xml:space="preserve">          </w:t>
      </w:r>
      <w:r w:rsidRPr="0076721C">
        <w:rPr>
          <w:lang w:val="de-DE"/>
        </w:rPr>
        <w:t>- UE_DIRECTION</w:t>
      </w:r>
    </w:p>
    <w:p w14:paraId="16AB1CA8" w14:textId="77777777" w:rsidR="003F6D0F" w:rsidRPr="0076721C" w:rsidRDefault="003F6D0F" w:rsidP="003F6D0F">
      <w:pPr>
        <w:pStyle w:val="PL"/>
        <w:rPr>
          <w:lang w:val="de-DE"/>
        </w:rPr>
      </w:pPr>
      <w:r w:rsidRPr="0076721C">
        <w:rPr>
          <w:lang w:val="de-DE"/>
        </w:rPr>
        <w:t xml:space="preserve">          - AVG_E2E_UL_PKT_DELAY</w:t>
      </w:r>
    </w:p>
    <w:p w14:paraId="3D772250" w14:textId="77777777" w:rsidR="003F6D0F" w:rsidRPr="0076721C" w:rsidRDefault="003F6D0F" w:rsidP="003F6D0F">
      <w:pPr>
        <w:pStyle w:val="PL"/>
        <w:rPr>
          <w:lang w:val="de-DE"/>
        </w:rPr>
      </w:pPr>
      <w:r w:rsidRPr="0076721C">
        <w:rPr>
          <w:lang w:val="de-DE"/>
        </w:rPr>
        <w:t xml:space="preserve">          - VAR_E2E_UL_PKT_DELAY</w:t>
      </w:r>
    </w:p>
    <w:p w14:paraId="1E6C2344" w14:textId="77777777" w:rsidR="003F6D0F" w:rsidRPr="0076721C" w:rsidRDefault="003F6D0F" w:rsidP="003F6D0F">
      <w:pPr>
        <w:pStyle w:val="PL"/>
        <w:rPr>
          <w:lang w:val="de-DE"/>
        </w:rPr>
      </w:pPr>
      <w:r w:rsidRPr="0076721C">
        <w:rPr>
          <w:lang w:val="de-DE"/>
        </w:rPr>
        <w:t xml:space="preserve">          - AVG_E2E_DL_PKT_DELAY</w:t>
      </w:r>
    </w:p>
    <w:p w14:paraId="3591B721" w14:textId="77777777" w:rsidR="003F6D0F" w:rsidRPr="0076721C" w:rsidRDefault="003F6D0F" w:rsidP="003F6D0F">
      <w:pPr>
        <w:pStyle w:val="PL"/>
        <w:rPr>
          <w:lang w:val="de-DE"/>
        </w:rPr>
      </w:pPr>
      <w:r w:rsidRPr="0076721C">
        <w:rPr>
          <w:lang w:val="de-DE"/>
        </w:rPr>
        <w:t xml:space="preserve">          - VAR_E2E_DL_PKT_DELAY</w:t>
      </w:r>
    </w:p>
    <w:p w14:paraId="322B3525" w14:textId="77777777" w:rsidR="003F6D0F" w:rsidRPr="0076721C" w:rsidRDefault="003F6D0F" w:rsidP="003F6D0F">
      <w:pPr>
        <w:pStyle w:val="PL"/>
        <w:rPr>
          <w:lang w:val="de-DE"/>
        </w:rPr>
      </w:pPr>
      <w:r w:rsidRPr="0076721C">
        <w:rPr>
          <w:lang w:val="de-DE"/>
        </w:rPr>
        <w:t xml:space="preserve">          - AVG_E2E_UL_PKT_LOSS_RATE</w:t>
      </w:r>
    </w:p>
    <w:p w14:paraId="3EA2A335" w14:textId="77777777" w:rsidR="003F6D0F" w:rsidRPr="0076721C" w:rsidRDefault="003F6D0F" w:rsidP="003F6D0F">
      <w:pPr>
        <w:pStyle w:val="PL"/>
        <w:rPr>
          <w:lang w:val="de-DE"/>
        </w:rPr>
      </w:pPr>
      <w:r w:rsidRPr="0076721C">
        <w:rPr>
          <w:lang w:val="de-DE"/>
        </w:rPr>
        <w:t xml:space="preserve">          - VAR_E2E_UL_PKT_LOSS_RATE</w:t>
      </w:r>
    </w:p>
    <w:p w14:paraId="005C0F22" w14:textId="77777777" w:rsidR="003F6D0F" w:rsidRPr="0076721C" w:rsidRDefault="003F6D0F" w:rsidP="003F6D0F">
      <w:pPr>
        <w:pStyle w:val="PL"/>
        <w:rPr>
          <w:lang w:val="de-DE"/>
        </w:rPr>
      </w:pPr>
      <w:r w:rsidRPr="0076721C">
        <w:rPr>
          <w:lang w:val="de-DE"/>
        </w:rPr>
        <w:t xml:space="preserve">          - AVG_E2E_DL_PKT_LOSS_RATE</w:t>
      </w:r>
    </w:p>
    <w:p w14:paraId="66BD4DE3" w14:textId="77777777" w:rsidR="003F6D0F" w:rsidRPr="0076721C" w:rsidRDefault="003F6D0F" w:rsidP="003F6D0F">
      <w:pPr>
        <w:pStyle w:val="PL"/>
        <w:rPr>
          <w:lang w:val="de-DE"/>
        </w:rPr>
      </w:pPr>
      <w:r w:rsidRPr="0076721C">
        <w:rPr>
          <w:lang w:val="de-DE"/>
        </w:rPr>
        <w:t xml:space="preserve">          - VAR_E2E_DL_PKT_LOSS_RATE</w:t>
      </w:r>
    </w:p>
    <w:p w14:paraId="0761E2B3" w14:textId="77777777" w:rsidR="003F6D0F" w:rsidRDefault="003F6D0F" w:rsidP="003F6D0F">
      <w:pPr>
        <w:pStyle w:val="PL"/>
        <w:rPr>
          <w:lang w:val="en-US"/>
        </w:rPr>
      </w:pPr>
      <w:r w:rsidRPr="0076721C">
        <w:rPr>
          <w:lang w:val="de-DE"/>
        </w:rPr>
        <w:t xml:space="preserve">          </w:t>
      </w:r>
      <w:r>
        <w:rPr>
          <w:lang w:val="en-US"/>
        </w:rPr>
        <w:t xml:space="preserve">- </w:t>
      </w:r>
      <w:r>
        <w:rPr>
          <w:lang w:val="en-US" w:eastAsia="zh-CN"/>
        </w:rPr>
        <w:t>E2E_DATA_VOL_TRANS_TIME_FOR_UE_LIST</w:t>
      </w:r>
    </w:p>
    <w:p w14:paraId="514297B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2C3F5A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2B469F4" w14:textId="77777777" w:rsidR="003F6D0F" w:rsidRDefault="003F6D0F" w:rsidP="003F6D0F">
      <w:pPr>
        <w:pStyle w:val="PL"/>
        <w:rPr>
          <w:lang w:val="en-US"/>
        </w:rPr>
      </w:pPr>
      <w:r>
        <w:rPr>
          <w:lang w:val="en-US"/>
        </w:rPr>
        <w:t xml:space="preserve">      - type: string</w:t>
      </w:r>
    </w:p>
    <w:p w14:paraId="4E517E66" w14:textId="77777777" w:rsidR="003F6D0F" w:rsidRDefault="003F6D0F" w:rsidP="003F6D0F">
      <w:pPr>
        <w:pStyle w:val="PL"/>
        <w:rPr>
          <w:lang w:val="en-US"/>
        </w:rPr>
      </w:pPr>
      <w:r>
        <w:rPr>
          <w:lang w:val="en-US"/>
        </w:rPr>
        <w:t xml:space="preserve">        description: &gt;</w:t>
      </w:r>
    </w:p>
    <w:p w14:paraId="276AE7D9" w14:textId="77777777" w:rsidR="003F6D0F" w:rsidRDefault="003F6D0F" w:rsidP="003F6D0F">
      <w:pPr>
        <w:pStyle w:val="PL"/>
        <w:rPr>
          <w:lang w:val="en-US"/>
        </w:rPr>
      </w:pPr>
      <w:r>
        <w:rPr>
          <w:lang w:val="en-US"/>
        </w:rPr>
        <w:t xml:space="preserve">          This string provides forward-compatibility with future</w:t>
      </w:r>
    </w:p>
    <w:p w14:paraId="4B4D2CAC" w14:textId="77777777" w:rsidR="003F6D0F" w:rsidRDefault="003F6D0F" w:rsidP="003F6D0F">
      <w:pPr>
        <w:pStyle w:val="PL"/>
        <w:rPr>
          <w:lang w:val="en-US"/>
        </w:rPr>
      </w:pPr>
      <w:r>
        <w:rPr>
          <w:lang w:val="en-US"/>
        </w:rPr>
        <w:t xml:space="preserve">          extensions to the enumeration but is not used to encode</w:t>
      </w:r>
    </w:p>
    <w:p w14:paraId="6AB7AF34" w14:textId="77777777" w:rsidR="003F6D0F" w:rsidRDefault="003F6D0F" w:rsidP="003F6D0F">
      <w:pPr>
        <w:pStyle w:val="PL"/>
        <w:rPr>
          <w:lang w:val="en-US"/>
        </w:rPr>
      </w:pPr>
      <w:r>
        <w:rPr>
          <w:lang w:val="en-US"/>
        </w:rPr>
        <w:t xml:space="preserve">          content defined in the present version of this API.</w:t>
      </w:r>
    </w:p>
    <w:p w14:paraId="23C94D3C" w14:textId="77777777" w:rsidR="003F6D0F" w:rsidRDefault="003F6D0F" w:rsidP="003F6D0F">
      <w:pPr>
        <w:pStyle w:val="PL"/>
        <w:rPr>
          <w:lang w:val="en-US"/>
        </w:rPr>
      </w:pPr>
      <w:r>
        <w:rPr>
          <w:lang w:val="en-US"/>
        </w:rPr>
        <w:t xml:space="preserve">      description: |</w:t>
      </w:r>
    </w:p>
    <w:p w14:paraId="7CA4CD7C" w14:textId="77777777" w:rsidR="003F6D0F" w:rsidRDefault="003F6D0F" w:rsidP="003F6D0F">
      <w:pPr>
        <w:pStyle w:val="PL"/>
        <w:rPr>
          <w:lang w:val="en-US"/>
        </w:rPr>
      </w:pPr>
      <w:r>
        <w:rPr>
          <w:lang w:val="en-US"/>
        </w:rPr>
        <w:t xml:space="preserve">        Represents the </w:t>
      </w:r>
      <w:r>
        <w:rPr>
          <w:lang w:eastAsia="zh-CN"/>
        </w:rPr>
        <w:t xml:space="preserve">analytics subset.  </w:t>
      </w:r>
    </w:p>
    <w:p w14:paraId="596C1451" w14:textId="77777777" w:rsidR="003F6D0F" w:rsidRDefault="003F6D0F" w:rsidP="003F6D0F">
      <w:pPr>
        <w:pStyle w:val="PL"/>
        <w:rPr>
          <w:lang w:val="en-US"/>
        </w:rPr>
      </w:pPr>
      <w:r>
        <w:rPr>
          <w:lang w:val="en-US"/>
        </w:rPr>
        <w:t xml:space="preserve">        Possible values are:</w:t>
      </w:r>
    </w:p>
    <w:p w14:paraId="22545473" w14:textId="77777777" w:rsidR="003F6D0F" w:rsidRDefault="003F6D0F" w:rsidP="003F6D0F">
      <w:pPr>
        <w:pStyle w:val="PL"/>
        <w:rPr>
          <w:lang w:val="en-US"/>
        </w:rPr>
      </w:pPr>
      <w:r>
        <w:rPr>
          <w:lang w:val="en-US"/>
        </w:rPr>
        <w:t xml:space="preserve">        - NUM_OF_UE_REG: The number of UE registered. This value is only applicable to</w:t>
      </w:r>
    </w:p>
    <w:p w14:paraId="18387E45" w14:textId="77777777" w:rsidR="003F6D0F" w:rsidRDefault="003F6D0F" w:rsidP="003F6D0F">
      <w:pPr>
        <w:pStyle w:val="PL"/>
        <w:rPr>
          <w:lang w:val="en-US"/>
        </w:rPr>
      </w:pPr>
      <w:r>
        <w:rPr>
          <w:lang w:val="en-US"/>
        </w:rPr>
        <w:t xml:space="preserve">          </w:t>
      </w:r>
      <w:r>
        <w:rPr>
          <w:lang w:eastAsia="zh-CN"/>
        </w:rPr>
        <w:t>NSI_LOAD_LEVEL event</w:t>
      </w:r>
      <w:r>
        <w:rPr>
          <w:lang w:val="en-US"/>
        </w:rPr>
        <w:t>.</w:t>
      </w:r>
    </w:p>
    <w:p w14:paraId="4A50E346" w14:textId="77777777" w:rsidR="003F6D0F" w:rsidRDefault="003F6D0F" w:rsidP="003F6D0F">
      <w:pPr>
        <w:pStyle w:val="PL"/>
        <w:tabs>
          <w:tab w:val="clear" w:pos="7296"/>
        </w:tabs>
        <w:rPr>
          <w:lang w:val="en-US"/>
        </w:rPr>
      </w:pPr>
      <w:r>
        <w:rPr>
          <w:lang w:val="en-US"/>
        </w:rPr>
        <w:t xml:space="preserve">        - NUM_OF_PDU_SESS_ESTBL: The number of PDU sessions established. This value is only</w:t>
      </w:r>
    </w:p>
    <w:p w14:paraId="1C2BD5D7" w14:textId="77777777" w:rsidR="003F6D0F" w:rsidRDefault="003F6D0F" w:rsidP="003F6D0F">
      <w:pPr>
        <w:pStyle w:val="PL"/>
        <w:tabs>
          <w:tab w:val="clear" w:pos="7296"/>
        </w:tabs>
        <w:rPr>
          <w:lang w:val="en-US"/>
        </w:rPr>
      </w:pPr>
      <w:r>
        <w:rPr>
          <w:lang w:val="en-US"/>
        </w:rPr>
        <w:t xml:space="preserve">          applicable to </w:t>
      </w:r>
      <w:r>
        <w:rPr>
          <w:lang w:eastAsia="zh-CN"/>
        </w:rPr>
        <w:t>NSI_LOAD_LEVEL event</w:t>
      </w:r>
      <w:r>
        <w:rPr>
          <w:lang w:val="en-US"/>
        </w:rPr>
        <w:t>.</w:t>
      </w:r>
    </w:p>
    <w:p w14:paraId="58B751AD" w14:textId="77777777" w:rsidR="003F6D0F" w:rsidRDefault="003F6D0F" w:rsidP="003F6D0F">
      <w:pPr>
        <w:pStyle w:val="PL"/>
        <w:rPr>
          <w:lang w:val="en-US"/>
        </w:rPr>
      </w:pPr>
      <w:r>
        <w:rPr>
          <w:lang w:val="en-US"/>
        </w:rPr>
        <w:t xml:space="preserve">        - RES_USAGE: The current usage of the virtual resources assigned to the NF instances</w:t>
      </w:r>
    </w:p>
    <w:p w14:paraId="0BC53903" w14:textId="77777777" w:rsidR="003F6D0F" w:rsidRDefault="003F6D0F" w:rsidP="003F6D0F">
      <w:pPr>
        <w:pStyle w:val="PL"/>
        <w:rPr>
          <w:lang w:val="en-US"/>
        </w:rPr>
      </w:pPr>
      <w:r>
        <w:rPr>
          <w:lang w:val="en-US"/>
        </w:rPr>
        <w:t xml:space="preserve">          belonging to a particular network slice instance. This value is only applicable to</w:t>
      </w:r>
    </w:p>
    <w:p w14:paraId="2828CF6E" w14:textId="77777777" w:rsidR="003F6D0F" w:rsidRDefault="003F6D0F" w:rsidP="003F6D0F">
      <w:pPr>
        <w:pStyle w:val="PL"/>
        <w:rPr>
          <w:lang w:val="en-US"/>
        </w:rPr>
      </w:pPr>
      <w:r>
        <w:rPr>
          <w:lang w:val="en-US"/>
        </w:rPr>
        <w:t xml:space="preserve">          </w:t>
      </w:r>
      <w:r>
        <w:rPr>
          <w:lang w:eastAsia="zh-CN"/>
        </w:rPr>
        <w:t>NSI_LOAD_LEVEL event</w:t>
      </w:r>
      <w:r>
        <w:rPr>
          <w:lang w:val="en-US"/>
        </w:rPr>
        <w:t>.</w:t>
      </w:r>
    </w:p>
    <w:p w14:paraId="40AA704C" w14:textId="77777777" w:rsidR="003F6D0F" w:rsidRDefault="003F6D0F" w:rsidP="003F6D0F">
      <w:pPr>
        <w:pStyle w:val="PL"/>
        <w:rPr>
          <w:lang w:val="en-US"/>
        </w:rPr>
      </w:pPr>
      <w:r>
        <w:rPr>
          <w:lang w:val="en-US"/>
        </w:rPr>
        <w:t xml:space="preserve">        - NUM_OF_EXCEED_RES_USAGE_LOAD_LEVEL_THR: The number of times the resource usage threshold</w:t>
      </w:r>
    </w:p>
    <w:p w14:paraId="65A2FC6F" w14:textId="77777777" w:rsidR="003F6D0F" w:rsidRDefault="003F6D0F" w:rsidP="003F6D0F">
      <w:pPr>
        <w:pStyle w:val="PL"/>
        <w:rPr>
          <w:lang w:val="en-US"/>
        </w:rPr>
      </w:pPr>
      <w:r>
        <w:rPr>
          <w:lang w:val="en-US"/>
        </w:rPr>
        <w:t xml:space="preserve">          of the network slice instance is reached or exceeded if a threshold value is provided by</w:t>
      </w:r>
    </w:p>
    <w:p w14:paraId="38BB0C96" w14:textId="77777777" w:rsidR="003F6D0F" w:rsidRDefault="003F6D0F" w:rsidP="003F6D0F">
      <w:pPr>
        <w:pStyle w:val="PL"/>
        <w:rPr>
          <w:lang w:val="en-US"/>
        </w:rPr>
      </w:pPr>
      <w:r>
        <w:rPr>
          <w:lang w:val="en-US"/>
        </w:rPr>
        <w:t xml:space="preserve">          the consumer. This value is only applicable to </w:t>
      </w:r>
      <w:r>
        <w:rPr>
          <w:lang w:eastAsia="zh-CN"/>
        </w:rPr>
        <w:t>NSI_LOAD_LEVEL event</w:t>
      </w:r>
      <w:r>
        <w:rPr>
          <w:lang w:val="en-US"/>
        </w:rPr>
        <w:t>.</w:t>
      </w:r>
    </w:p>
    <w:p w14:paraId="7ADE9D4C" w14:textId="77777777" w:rsidR="003F6D0F" w:rsidRDefault="003F6D0F" w:rsidP="003F6D0F">
      <w:pPr>
        <w:pStyle w:val="PL"/>
        <w:rPr>
          <w:lang w:val="en-US"/>
        </w:rPr>
      </w:pPr>
      <w:r>
        <w:rPr>
          <w:lang w:val="en-US"/>
        </w:rPr>
        <w:t xml:space="preserve">        - PERIOD_OF_EXCEED_RES_USAGE_LOAD_LEVEL_THR: The time interval between each time the</w:t>
      </w:r>
    </w:p>
    <w:p w14:paraId="49455F66" w14:textId="77777777" w:rsidR="003F6D0F" w:rsidRDefault="003F6D0F" w:rsidP="003F6D0F">
      <w:pPr>
        <w:pStyle w:val="PL"/>
        <w:rPr>
          <w:lang w:val="en-US"/>
        </w:rPr>
      </w:pPr>
      <w:r>
        <w:rPr>
          <w:lang w:val="en-US"/>
        </w:rPr>
        <w:t xml:space="preserve">          threshold being met or exceeded on the network slice (instance). This value is only</w:t>
      </w:r>
    </w:p>
    <w:p w14:paraId="0569B063" w14:textId="77777777" w:rsidR="003F6D0F" w:rsidRDefault="003F6D0F" w:rsidP="003F6D0F">
      <w:pPr>
        <w:pStyle w:val="PL"/>
        <w:rPr>
          <w:lang w:val="en-US"/>
        </w:rPr>
      </w:pPr>
      <w:r>
        <w:rPr>
          <w:lang w:val="en-US"/>
        </w:rPr>
        <w:t xml:space="preserve">          applicable to </w:t>
      </w:r>
      <w:r>
        <w:rPr>
          <w:lang w:eastAsia="zh-CN"/>
        </w:rPr>
        <w:t>NSI_LOAD_LEVEL event</w:t>
      </w:r>
      <w:r>
        <w:rPr>
          <w:lang w:val="en-US"/>
        </w:rPr>
        <w:t>.</w:t>
      </w:r>
    </w:p>
    <w:p w14:paraId="42A081C2" w14:textId="77777777" w:rsidR="003F6D0F" w:rsidRDefault="003F6D0F" w:rsidP="003F6D0F">
      <w:pPr>
        <w:pStyle w:val="PL"/>
        <w:rPr>
          <w:lang w:val="en-US"/>
        </w:rPr>
      </w:pPr>
      <w:r>
        <w:rPr>
          <w:lang w:val="en-US"/>
        </w:rPr>
        <w:t xml:space="preserve">        - EXCEED_LOAD_LEVEL_THR_IND: Whether the Load Level Threshold is met or exceeded by the</w:t>
      </w:r>
    </w:p>
    <w:p w14:paraId="229EC75F" w14:textId="77777777" w:rsidR="003F6D0F" w:rsidRDefault="003F6D0F" w:rsidP="003F6D0F">
      <w:pPr>
        <w:pStyle w:val="PL"/>
        <w:rPr>
          <w:lang w:val="en-US"/>
        </w:rPr>
      </w:pPr>
      <w:r>
        <w:rPr>
          <w:lang w:val="en-US"/>
        </w:rPr>
        <w:t xml:space="preserve">          statistics value. This value is only applicable to </w:t>
      </w:r>
      <w:r>
        <w:rPr>
          <w:lang w:eastAsia="zh-CN"/>
        </w:rPr>
        <w:t>NSI_LOAD_LEVEL event</w:t>
      </w:r>
      <w:r>
        <w:rPr>
          <w:lang w:val="en-US"/>
        </w:rPr>
        <w:t>.</w:t>
      </w:r>
    </w:p>
    <w:p w14:paraId="40533D76" w14:textId="77777777" w:rsidR="003F6D0F" w:rsidRDefault="003F6D0F" w:rsidP="003F6D0F">
      <w:pPr>
        <w:pStyle w:val="PL"/>
        <w:tabs>
          <w:tab w:val="clear" w:pos="1920"/>
        </w:tabs>
        <w:rPr>
          <w:lang w:val="en-US"/>
        </w:rPr>
      </w:pPr>
      <w:r>
        <w:rPr>
          <w:lang w:val="en-US"/>
        </w:rPr>
        <w:t xml:space="preserve">        - LIST_OF_TOP_APP_UL: The list of applications that contribute the most to the traffic in</w:t>
      </w:r>
    </w:p>
    <w:p w14:paraId="5469A950" w14:textId="77777777" w:rsidR="003F6D0F" w:rsidRDefault="003F6D0F" w:rsidP="003F6D0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4914CE8" w14:textId="77777777" w:rsidR="003F6D0F" w:rsidRDefault="003F6D0F" w:rsidP="003F6D0F">
      <w:pPr>
        <w:pStyle w:val="PL"/>
        <w:tabs>
          <w:tab w:val="clear" w:pos="1920"/>
        </w:tabs>
        <w:rPr>
          <w:lang w:val="en-US"/>
        </w:rPr>
      </w:pPr>
      <w:r>
        <w:rPr>
          <w:lang w:val="en-US"/>
        </w:rPr>
        <w:t xml:space="preserve">        - LIST_OF_TOP_APP_DL: The list of applications that contribute the most to the traffic in</w:t>
      </w:r>
    </w:p>
    <w:p w14:paraId="0540613D" w14:textId="77777777" w:rsidR="003F6D0F" w:rsidRDefault="003F6D0F" w:rsidP="003F6D0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1DF0581" w14:textId="77777777" w:rsidR="003F6D0F" w:rsidRDefault="003F6D0F" w:rsidP="003F6D0F">
      <w:pPr>
        <w:pStyle w:val="PL"/>
        <w:rPr>
          <w:lang w:val="en-US"/>
        </w:rPr>
      </w:pPr>
      <w:r>
        <w:rPr>
          <w:lang w:val="en-US"/>
        </w:rPr>
        <w:t xml:space="preserve">        - NF_STATUS: The availability status of the NF on the Analytics target period, expressed</w:t>
      </w:r>
    </w:p>
    <w:p w14:paraId="33E2DD03" w14:textId="77777777" w:rsidR="003F6D0F" w:rsidRDefault="003F6D0F" w:rsidP="003F6D0F">
      <w:pPr>
        <w:pStyle w:val="PL"/>
        <w:rPr>
          <w:lang w:val="en-US"/>
        </w:rPr>
      </w:pPr>
      <w:r>
        <w:rPr>
          <w:lang w:val="en-US"/>
        </w:rPr>
        <w:t xml:space="preserve">          as a percentage of time per status value (registered, suspended, undiscoverable). This</w:t>
      </w:r>
    </w:p>
    <w:p w14:paraId="214589F1" w14:textId="77777777" w:rsidR="003F6D0F" w:rsidRDefault="003F6D0F" w:rsidP="003F6D0F">
      <w:pPr>
        <w:pStyle w:val="PL"/>
        <w:rPr>
          <w:lang w:val="en-US"/>
        </w:rPr>
      </w:pPr>
      <w:r>
        <w:rPr>
          <w:lang w:val="en-US"/>
        </w:rPr>
        <w:t xml:space="preserve">          value is only applicable to NF_LOAD event.</w:t>
      </w:r>
    </w:p>
    <w:p w14:paraId="03C9B1D4" w14:textId="77777777" w:rsidR="003F6D0F" w:rsidRDefault="003F6D0F" w:rsidP="003F6D0F">
      <w:pPr>
        <w:pStyle w:val="PL"/>
        <w:rPr>
          <w:lang w:val="en-US"/>
        </w:rPr>
      </w:pPr>
      <w:r>
        <w:rPr>
          <w:lang w:val="en-US"/>
        </w:rPr>
        <w:t xml:space="preserve">        - NF_RESOURCE_USAGE: The average usage of assigned resources (CPU, memory, storage). This</w:t>
      </w:r>
    </w:p>
    <w:p w14:paraId="6BB7CC3C" w14:textId="77777777" w:rsidR="003F6D0F" w:rsidRDefault="003F6D0F" w:rsidP="003F6D0F">
      <w:pPr>
        <w:pStyle w:val="PL"/>
        <w:rPr>
          <w:lang w:val="en-US"/>
        </w:rPr>
      </w:pPr>
      <w:r>
        <w:rPr>
          <w:lang w:val="en-US"/>
        </w:rPr>
        <w:t xml:space="preserve">          value is only applicable to NF_LOAD event.</w:t>
      </w:r>
    </w:p>
    <w:p w14:paraId="0522F8CF" w14:textId="77777777" w:rsidR="003F6D0F" w:rsidRDefault="003F6D0F" w:rsidP="003F6D0F">
      <w:pPr>
        <w:pStyle w:val="PL"/>
        <w:rPr>
          <w:lang w:val="en-US"/>
        </w:rPr>
      </w:pPr>
      <w:r>
        <w:rPr>
          <w:lang w:val="en-US"/>
        </w:rPr>
        <w:t xml:space="preserve">        - NF_LOAD: The average load of the NF instance over the Analytics target period. This value</w:t>
      </w:r>
    </w:p>
    <w:p w14:paraId="29AFDCF7" w14:textId="77777777" w:rsidR="003F6D0F" w:rsidRDefault="003F6D0F" w:rsidP="003F6D0F">
      <w:pPr>
        <w:pStyle w:val="PL"/>
        <w:rPr>
          <w:lang w:val="en-US"/>
        </w:rPr>
      </w:pPr>
      <w:r>
        <w:rPr>
          <w:lang w:val="en-US"/>
        </w:rPr>
        <w:t xml:space="preserve">          is only applicable to NF_LOAD event.</w:t>
      </w:r>
    </w:p>
    <w:p w14:paraId="5ABCB94F" w14:textId="77777777" w:rsidR="003F6D0F" w:rsidRDefault="003F6D0F" w:rsidP="003F6D0F">
      <w:pPr>
        <w:pStyle w:val="PL"/>
        <w:tabs>
          <w:tab w:val="clear" w:pos="1920"/>
        </w:tabs>
        <w:rPr>
          <w:lang w:val="en-US"/>
        </w:rPr>
      </w:pPr>
      <w:r>
        <w:rPr>
          <w:lang w:val="en-US"/>
        </w:rPr>
        <w:t xml:space="preserve">        - NF_PEAK_LOAD: The maximum load of the NF instance over the Analytics target period. This</w:t>
      </w:r>
    </w:p>
    <w:p w14:paraId="151DF3C7" w14:textId="77777777" w:rsidR="003F6D0F" w:rsidRDefault="003F6D0F" w:rsidP="003F6D0F">
      <w:pPr>
        <w:pStyle w:val="PL"/>
        <w:tabs>
          <w:tab w:val="clear" w:pos="1920"/>
        </w:tabs>
        <w:rPr>
          <w:lang w:val="en-US"/>
        </w:rPr>
      </w:pPr>
      <w:r>
        <w:rPr>
          <w:lang w:val="en-US"/>
        </w:rPr>
        <w:t xml:space="preserve">          value is only applicable to NF_LOAD event.</w:t>
      </w:r>
    </w:p>
    <w:p w14:paraId="391DD83C" w14:textId="77777777" w:rsidR="003F6D0F" w:rsidRDefault="003F6D0F" w:rsidP="003F6D0F">
      <w:pPr>
        <w:pStyle w:val="PL"/>
        <w:rPr>
          <w:lang w:val="en-US"/>
        </w:rPr>
      </w:pPr>
      <w:r>
        <w:rPr>
          <w:lang w:val="en-US"/>
        </w:rPr>
        <w:t xml:space="preserve">        - NF_LOAD_AVG_IN_AOI: The average load of the NF instances over the area of interest. This</w:t>
      </w:r>
    </w:p>
    <w:p w14:paraId="48FD3F73" w14:textId="77777777" w:rsidR="003F6D0F" w:rsidRDefault="003F6D0F" w:rsidP="003F6D0F">
      <w:pPr>
        <w:pStyle w:val="PL"/>
        <w:rPr>
          <w:lang w:val="en-US"/>
        </w:rPr>
      </w:pPr>
      <w:r>
        <w:rPr>
          <w:lang w:val="en-US"/>
        </w:rPr>
        <w:lastRenderedPageBreak/>
        <w:t xml:space="preserve">          value is only applicable to NF_LOAD event.</w:t>
      </w:r>
    </w:p>
    <w:p w14:paraId="36780DD2" w14:textId="77777777" w:rsidR="003F6D0F" w:rsidRDefault="003F6D0F" w:rsidP="003F6D0F">
      <w:pPr>
        <w:pStyle w:val="PL"/>
        <w:rPr>
          <w:lang w:val="en-US"/>
        </w:rPr>
      </w:pPr>
      <w:r>
        <w:rPr>
          <w:lang w:val="en-US"/>
        </w:rPr>
        <w:t xml:space="preserve">        - DISPER_AMOUNT: Indicates the dispersion amount of the reported data volume or transaction</w:t>
      </w:r>
    </w:p>
    <w:p w14:paraId="36B71279" w14:textId="77777777" w:rsidR="003F6D0F" w:rsidRDefault="003F6D0F" w:rsidP="003F6D0F">
      <w:pPr>
        <w:pStyle w:val="PL"/>
        <w:rPr>
          <w:lang w:val="en-US"/>
        </w:rPr>
      </w:pPr>
      <w:r>
        <w:rPr>
          <w:lang w:val="en-US"/>
        </w:rPr>
        <w:t xml:space="preserve">          dispersion type. This value is only applicable to DISPERSION event.</w:t>
      </w:r>
    </w:p>
    <w:p w14:paraId="284C75FD" w14:textId="77777777" w:rsidR="003F6D0F" w:rsidRDefault="003F6D0F" w:rsidP="003F6D0F">
      <w:pPr>
        <w:pStyle w:val="PL"/>
        <w:rPr>
          <w:lang w:val="en-US"/>
        </w:rPr>
      </w:pPr>
      <w:r>
        <w:rPr>
          <w:lang w:val="en-US"/>
        </w:rPr>
        <w:t xml:space="preserve">        - DISPER_CLASS: Indicates the dispersion mobility class: fixed, camper, traveller upon set</w:t>
      </w:r>
    </w:p>
    <w:p w14:paraId="18573012" w14:textId="77777777" w:rsidR="003F6D0F" w:rsidRDefault="003F6D0F" w:rsidP="003F6D0F">
      <w:pPr>
        <w:pStyle w:val="PL"/>
        <w:rPr>
          <w:lang w:val="en-US"/>
        </w:rPr>
      </w:pPr>
      <w:r>
        <w:rPr>
          <w:lang w:val="en-US"/>
        </w:rPr>
        <w:t xml:space="preserve">          its usage threshold, and/or the top-heavy class upon set its percentile rating threshold.</w:t>
      </w:r>
    </w:p>
    <w:p w14:paraId="63DBEF1D" w14:textId="77777777" w:rsidR="003F6D0F" w:rsidRDefault="003F6D0F" w:rsidP="003F6D0F">
      <w:pPr>
        <w:pStyle w:val="PL"/>
        <w:rPr>
          <w:lang w:val="en-US"/>
        </w:rPr>
      </w:pPr>
      <w:r>
        <w:rPr>
          <w:lang w:val="en-US"/>
        </w:rPr>
        <w:t xml:space="preserve">          This value is only applicable to DISPERSION event.</w:t>
      </w:r>
    </w:p>
    <w:p w14:paraId="07711DCE" w14:textId="77777777" w:rsidR="003F6D0F" w:rsidRDefault="003F6D0F" w:rsidP="003F6D0F">
      <w:pPr>
        <w:pStyle w:val="PL"/>
        <w:rPr>
          <w:lang w:val="en-US"/>
        </w:rPr>
      </w:pPr>
      <w:r>
        <w:rPr>
          <w:lang w:val="en-US"/>
        </w:rPr>
        <w:t xml:space="preserve">        - RANKING: Data/transaction usage ranking high (i.e.value 1), medium (2) or low (3). This</w:t>
      </w:r>
    </w:p>
    <w:p w14:paraId="19911B64" w14:textId="77777777" w:rsidR="003F6D0F" w:rsidRDefault="003F6D0F" w:rsidP="003F6D0F">
      <w:pPr>
        <w:pStyle w:val="PL"/>
        <w:rPr>
          <w:lang w:val="en-US"/>
        </w:rPr>
      </w:pPr>
      <w:r>
        <w:rPr>
          <w:lang w:val="en-US"/>
        </w:rPr>
        <w:t xml:space="preserve">          value is only applicable to DISPERSION event.</w:t>
      </w:r>
    </w:p>
    <w:p w14:paraId="6ED47D9A" w14:textId="77777777" w:rsidR="003F6D0F" w:rsidRDefault="003F6D0F" w:rsidP="003F6D0F">
      <w:pPr>
        <w:pStyle w:val="PL"/>
        <w:rPr>
          <w:lang w:val="en-US"/>
        </w:rPr>
      </w:pPr>
      <w:r>
        <w:rPr>
          <w:lang w:val="en-US"/>
        </w:rPr>
        <w:t xml:space="preserve">        - PERCENTILE_RANKING: Percentile ranking of the target UE in the Cumulative Distribution</w:t>
      </w:r>
    </w:p>
    <w:p w14:paraId="68E37893" w14:textId="77777777" w:rsidR="003F6D0F" w:rsidRDefault="003F6D0F" w:rsidP="003F6D0F">
      <w:pPr>
        <w:pStyle w:val="PL"/>
        <w:rPr>
          <w:lang w:val="en-US"/>
        </w:rPr>
      </w:pPr>
      <w:r>
        <w:rPr>
          <w:lang w:val="en-US"/>
        </w:rPr>
        <w:t xml:space="preserve">          Function of data usage for the population of all UEs. This value is only applicable to</w:t>
      </w:r>
    </w:p>
    <w:p w14:paraId="79959483" w14:textId="77777777" w:rsidR="003F6D0F" w:rsidRDefault="003F6D0F" w:rsidP="003F6D0F">
      <w:pPr>
        <w:pStyle w:val="PL"/>
        <w:rPr>
          <w:lang w:val="en-US"/>
        </w:rPr>
      </w:pPr>
      <w:r>
        <w:rPr>
          <w:lang w:val="en-US"/>
        </w:rPr>
        <w:t xml:space="preserve">          DISPERSION event.</w:t>
      </w:r>
    </w:p>
    <w:p w14:paraId="7A6F621E" w14:textId="77777777" w:rsidR="003F6D0F" w:rsidRDefault="003F6D0F" w:rsidP="003F6D0F">
      <w:pPr>
        <w:pStyle w:val="PL"/>
        <w:rPr>
          <w:lang w:val="en-US"/>
        </w:rPr>
      </w:pPr>
      <w:r>
        <w:rPr>
          <w:lang w:val="en-US"/>
        </w:rPr>
        <w:t xml:space="preserve">        - RSSI: Indicated the RSSI in the unit of dBm. This value is only applicable to</w:t>
      </w:r>
    </w:p>
    <w:p w14:paraId="1E1414E8" w14:textId="77777777" w:rsidR="003F6D0F" w:rsidRDefault="003F6D0F" w:rsidP="003F6D0F">
      <w:pPr>
        <w:pStyle w:val="PL"/>
        <w:rPr>
          <w:lang w:val="en-US"/>
        </w:rPr>
      </w:pPr>
      <w:r>
        <w:rPr>
          <w:lang w:val="en-US"/>
        </w:rPr>
        <w:t xml:space="preserve">          WLAN_PERFORMANCE event.</w:t>
      </w:r>
    </w:p>
    <w:p w14:paraId="0372D370" w14:textId="77777777" w:rsidR="003F6D0F" w:rsidRDefault="003F6D0F" w:rsidP="003F6D0F">
      <w:pPr>
        <w:pStyle w:val="PL"/>
        <w:rPr>
          <w:lang w:val="en-US"/>
        </w:rPr>
      </w:pPr>
      <w:r>
        <w:rPr>
          <w:lang w:val="en-US"/>
        </w:rPr>
        <w:t xml:space="preserve">        - RTT: Indicates the RTT in the unit of millisecond. This value is only applicable to</w:t>
      </w:r>
    </w:p>
    <w:p w14:paraId="67262A48" w14:textId="77777777" w:rsidR="003F6D0F" w:rsidRDefault="003F6D0F" w:rsidP="003F6D0F">
      <w:pPr>
        <w:pStyle w:val="PL"/>
        <w:rPr>
          <w:lang w:val="en-US"/>
        </w:rPr>
      </w:pPr>
      <w:r>
        <w:rPr>
          <w:lang w:val="en-US"/>
        </w:rPr>
        <w:t xml:space="preserve">          WLAN_PERFORMANCE event.</w:t>
      </w:r>
    </w:p>
    <w:p w14:paraId="3E30E7A5" w14:textId="77777777" w:rsidR="003F6D0F" w:rsidRDefault="003F6D0F" w:rsidP="003F6D0F">
      <w:pPr>
        <w:pStyle w:val="PL"/>
        <w:rPr>
          <w:lang w:val="en-US"/>
        </w:rPr>
      </w:pPr>
      <w:r>
        <w:rPr>
          <w:lang w:val="en-US"/>
        </w:rPr>
        <w:t xml:space="preserve">        - TRAFFIC_INFO: Traffic information including UL/DL data rate and/or Traffic volume. This</w:t>
      </w:r>
    </w:p>
    <w:p w14:paraId="75337676" w14:textId="77777777" w:rsidR="003F6D0F" w:rsidRDefault="003F6D0F" w:rsidP="003F6D0F">
      <w:pPr>
        <w:pStyle w:val="PL"/>
        <w:rPr>
          <w:lang w:val="en-US"/>
        </w:rPr>
      </w:pPr>
      <w:r>
        <w:rPr>
          <w:lang w:val="en-US"/>
        </w:rPr>
        <w:t xml:space="preserve">          value is only applicable to WLAN_PERFORMANCE event.</w:t>
      </w:r>
    </w:p>
    <w:p w14:paraId="52547EAF" w14:textId="77777777" w:rsidR="003F6D0F" w:rsidRDefault="003F6D0F" w:rsidP="003F6D0F">
      <w:pPr>
        <w:pStyle w:val="PL"/>
        <w:rPr>
          <w:lang w:val="en-US"/>
        </w:rPr>
      </w:pPr>
      <w:r>
        <w:rPr>
          <w:lang w:val="en-US"/>
        </w:rPr>
        <w:t xml:space="preserve">        - NUMBER_OF_UES: Number of UEs observed for the SSID. This value is only applicable to</w:t>
      </w:r>
    </w:p>
    <w:p w14:paraId="0E8CD61F" w14:textId="77777777" w:rsidR="003F6D0F" w:rsidRDefault="003F6D0F" w:rsidP="003F6D0F">
      <w:pPr>
        <w:pStyle w:val="PL"/>
        <w:rPr>
          <w:lang w:val="en-US"/>
        </w:rPr>
      </w:pPr>
      <w:r>
        <w:rPr>
          <w:lang w:val="en-US"/>
        </w:rPr>
        <w:t xml:space="preserve">          WLAN_PERFORMANCE event.</w:t>
      </w:r>
    </w:p>
    <w:p w14:paraId="4BFF0EDF" w14:textId="77777777" w:rsidR="003F6D0F" w:rsidRDefault="003F6D0F" w:rsidP="003F6D0F">
      <w:pPr>
        <w:pStyle w:val="PL"/>
        <w:tabs>
          <w:tab w:val="clear" w:pos="1920"/>
        </w:tabs>
        <w:rPr>
          <w:lang w:val="en-US"/>
        </w:rPr>
      </w:pPr>
      <w:r>
        <w:rPr>
          <w:lang w:val="en-US"/>
        </w:rPr>
        <w:t xml:space="preserve">        - APP_LIST_FOR_UE_COMM: The analytics of the application list used by UE. This value is only</w:t>
      </w:r>
    </w:p>
    <w:p w14:paraId="12EA4FEA" w14:textId="77777777" w:rsidR="003F6D0F" w:rsidRDefault="003F6D0F" w:rsidP="003F6D0F">
      <w:pPr>
        <w:pStyle w:val="PL"/>
        <w:tabs>
          <w:tab w:val="clear" w:pos="1920"/>
        </w:tabs>
        <w:rPr>
          <w:lang w:val="en-US"/>
        </w:rPr>
      </w:pPr>
      <w:r>
        <w:rPr>
          <w:lang w:val="en-US"/>
        </w:rPr>
        <w:t xml:space="preserve">          applicable to UE_COMM event.</w:t>
      </w:r>
    </w:p>
    <w:p w14:paraId="420881C0" w14:textId="77777777" w:rsidR="003F6D0F" w:rsidRDefault="003F6D0F" w:rsidP="003F6D0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B667000" w14:textId="77777777" w:rsidR="003F6D0F" w:rsidRDefault="003F6D0F" w:rsidP="003F6D0F">
      <w:pPr>
        <w:pStyle w:val="PL"/>
        <w:tabs>
          <w:tab w:val="clear" w:pos="1920"/>
        </w:tabs>
        <w:rPr>
          <w:lang w:eastAsia="zh-CN"/>
        </w:rPr>
      </w:pPr>
      <w:r>
        <w:rPr>
          <w:lang w:eastAsia="zh-CN"/>
        </w:rPr>
        <w:t xml:space="preserve">          applicable to </w:t>
      </w:r>
      <w:r>
        <w:t>UE_COMM event</w:t>
      </w:r>
      <w:r>
        <w:rPr>
          <w:lang w:eastAsia="zh-CN"/>
        </w:rPr>
        <w:t>.</w:t>
      </w:r>
    </w:p>
    <w:p w14:paraId="03E39442" w14:textId="77777777" w:rsidR="003F6D0F" w:rsidRDefault="003F6D0F" w:rsidP="003F6D0F">
      <w:pPr>
        <w:pStyle w:val="PL"/>
        <w:tabs>
          <w:tab w:val="clear" w:pos="1920"/>
        </w:tabs>
        <w:rPr>
          <w:lang w:val="en-US"/>
        </w:rPr>
      </w:pPr>
      <w:r>
        <w:rPr>
          <w:lang w:val="en-US"/>
        </w:rPr>
        <w:t xml:space="preserve">        - AVG_TRAFFIC_RATE: Indicates average traffic rate. This value is only applicable to</w:t>
      </w:r>
    </w:p>
    <w:p w14:paraId="4CBB5CCD" w14:textId="77777777" w:rsidR="003F6D0F" w:rsidRDefault="003F6D0F" w:rsidP="003F6D0F">
      <w:pPr>
        <w:pStyle w:val="PL"/>
        <w:tabs>
          <w:tab w:val="clear" w:pos="1920"/>
        </w:tabs>
        <w:rPr>
          <w:lang w:val="en-US"/>
        </w:rPr>
      </w:pPr>
      <w:r>
        <w:rPr>
          <w:lang w:val="en-US"/>
        </w:rPr>
        <w:t xml:space="preserve">          DN_PERFORMANCE event.</w:t>
      </w:r>
    </w:p>
    <w:p w14:paraId="4AE4007C" w14:textId="77777777" w:rsidR="003F6D0F" w:rsidRDefault="003F6D0F" w:rsidP="003F6D0F">
      <w:pPr>
        <w:pStyle w:val="PL"/>
        <w:tabs>
          <w:tab w:val="clear" w:pos="1920"/>
        </w:tabs>
        <w:rPr>
          <w:lang w:val="en-US"/>
        </w:rPr>
      </w:pPr>
      <w:r>
        <w:rPr>
          <w:lang w:val="en-US"/>
        </w:rPr>
        <w:t xml:space="preserve">        - MAX_TRAFFIC_RATE: Indicates maximum traffic rate. This value is only applicable to</w:t>
      </w:r>
    </w:p>
    <w:p w14:paraId="27F370FC" w14:textId="77777777" w:rsidR="003F6D0F" w:rsidRDefault="003F6D0F" w:rsidP="003F6D0F">
      <w:pPr>
        <w:pStyle w:val="PL"/>
        <w:tabs>
          <w:tab w:val="clear" w:pos="1920"/>
        </w:tabs>
        <w:rPr>
          <w:lang w:val="en-US"/>
        </w:rPr>
      </w:pPr>
      <w:r>
        <w:rPr>
          <w:lang w:val="en-US"/>
        </w:rPr>
        <w:t xml:space="preserve">          DN_PERFORMANCE event.</w:t>
      </w:r>
    </w:p>
    <w:p w14:paraId="41424884" w14:textId="77777777" w:rsidR="003F6D0F" w:rsidRDefault="003F6D0F" w:rsidP="003F6D0F">
      <w:pPr>
        <w:pStyle w:val="PL"/>
        <w:tabs>
          <w:tab w:val="clear" w:pos="1920"/>
        </w:tabs>
        <w:rPr>
          <w:lang w:val="en-US"/>
        </w:rPr>
      </w:pPr>
      <w:r>
        <w:rPr>
          <w:lang w:val="en-US"/>
        </w:rPr>
        <w:t xml:space="preserve">        - AGG_TRAFFIC_RATE: Indicates aggregated traffic rate. This value is only applicable to</w:t>
      </w:r>
    </w:p>
    <w:p w14:paraId="26E4C90B" w14:textId="77777777" w:rsidR="003F6D0F" w:rsidRDefault="003F6D0F" w:rsidP="003F6D0F">
      <w:pPr>
        <w:pStyle w:val="PL"/>
        <w:tabs>
          <w:tab w:val="clear" w:pos="1920"/>
        </w:tabs>
        <w:rPr>
          <w:lang w:val="en-US"/>
        </w:rPr>
      </w:pPr>
      <w:r>
        <w:rPr>
          <w:lang w:val="en-US"/>
        </w:rPr>
        <w:t xml:space="preserve">          DN_PERFORMANCE event.</w:t>
      </w:r>
    </w:p>
    <w:p w14:paraId="320183B6" w14:textId="77777777" w:rsidR="003F6D0F" w:rsidRDefault="003F6D0F" w:rsidP="003F6D0F">
      <w:pPr>
        <w:pStyle w:val="PL"/>
        <w:tabs>
          <w:tab w:val="clear" w:pos="1920"/>
        </w:tabs>
        <w:rPr>
          <w:lang w:val="en-US"/>
        </w:rPr>
      </w:pPr>
      <w:r>
        <w:rPr>
          <w:lang w:val="en-US"/>
        </w:rPr>
        <w:t xml:space="preserve">        - VAR_TRAFFIC_RATE: Indicates variance traffic rate. This value is only applicable to</w:t>
      </w:r>
    </w:p>
    <w:p w14:paraId="7F26B95A" w14:textId="77777777" w:rsidR="003F6D0F" w:rsidRDefault="003F6D0F" w:rsidP="003F6D0F">
      <w:pPr>
        <w:pStyle w:val="PL"/>
        <w:tabs>
          <w:tab w:val="clear" w:pos="1920"/>
        </w:tabs>
        <w:rPr>
          <w:lang w:val="en-US"/>
        </w:rPr>
      </w:pPr>
      <w:r>
        <w:rPr>
          <w:lang w:val="en-US"/>
        </w:rPr>
        <w:t xml:space="preserve">          DN_PERFORMANCE event.</w:t>
      </w:r>
    </w:p>
    <w:p w14:paraId="0BA1A28A" w14:textId="77777777" w:rsidR="003F6D0F" w:rsidRDefault="003F6D0F" w:rsidP="003F6D0F">
      <w:pPr>
        <w:pStyle w:val="PL"/>
        <w:tabs>
          <w:tab w:val="clear" w:pos="1920"/>
        </w:tabs>
        <w:rPr>
          <w:lang w:val="en-US"/>
        </w:rPr>
      </w:pPr>
      <w:r>
        <w:rPr>
          <w:lang w:val="en-US"/>
        </w:rPr>
        <w:t xml:space="preserve">        - AVG_PACKET_DELAY: Indicates average Packet Delay. This value is only applicable to</w:t>
      </w:r>
    </w:p>
    <w:p w14:paraId="52E550E3" w14:textId="77777777" w:rsidR="003F6D0F" w:rsidRDefault="003F6D0F" w:rsidP="003F6D0F">
      <w:pPr>
        <w:pStyle w:val="PL"/>
        <w:tabs>
          <w:tab w:val="clear" w:pos="1920"/>
        </w:tabs>
        <w:rPr>
          <w:lang w:val="en-US"/>
        </w:rPr>
      </w:pPr>
      <w:r>
        <w:rPr>
          <w:lang w:val="en-US"/>
        </w:rPr>
        <w:t xml:space="preserve">          DN_PERFORMANCE event.</w:t>
      </w:r>
    </w:p>
    <w:p w14:paraId="425CFC9E" w14:textId="77777777" w:rsidR="003F6D0F" w:rsidRDefault="003F6D0F" w:rsidP="003F6D0F">
      <w:pPr>
        <w:pStyle w:val="PL"/>
        <w:tabs>
          <w:tab w:val="clear" w:pos="1920"/>
        </w:tabs>
        <w:rPr>
          <w:lang w:val="en-US"/>
        </w:rPr>
      </w:pPr>
      <w:r>
        <w:rPr>
          <w:lang w:val="en-US"/>
        </w:rPr>
        <w:t xml:space="preserve">        - MAX_PACKET_DELAY: Indicates maximum Packet Delay. This value is only applicable to</w:t>
      </w:r>
    </w:p>
    <w:p w14:paraId="0453FF4F" w14:textId="77777777" w:rsidR="003F6D0F" w:rsidRDefault="003F6D0F" w:rsidP="003F6D0F">
      <w:pPr>
        <w:pStyle w:val="PL"/>
        <w:tabs>
          <w:tab w:val="clear" w:pos="1920"/>
        </w:tabs>
        <w:rPr>
          <w:lang w:val="en-US"/>
        </w:rPr>
      </w:pPr>
      <w:r>
        <w:rPr>
          <w:lang w:val="en-US"/>
        </w:rPr>
        <w:t xml:space="preserve">          DN_PERFORMANCE event.</w:t>
      </w:r>
    </w:p>
    <w:p w14:paraId="25763F3C" w14:textId="77777777" w:rsidR="003F6D0F" w:rsidRDefault="003F6D0F" w:rsidP="003F6D0F">
      <w:pPr>
        <w:pStyle w:val="PL"/>
        <w:rPr>
          <w:lang w:val="en-US"/>
        </w:rPr>
      </w:pPr>
      <w:r>
        <w:rPr>
          <w:lang w:val="en-US"/>
        </w:rPr>
        <w:t xml:space="preserve">        - VAR_PACKET_DELAY: Indicates variance Packet Delay. This value is only applicable to</w:t>
      </w:r>
    </w:p>
    <w:p w14:paraId="4464A9DA" w14:textId="77777777" w:rsidR="003F6D0F" w:rsidRDefault="003F6D0F" w:rsidP="003F6D0F">
      <w:pPr>
        <w:pStyle w:val="PL"/>
        <w:rPr>
          <w:lang w:val="en-US"/>
        </w:rPr>
      </w:pPr>
      <w:r>
        <w:rPr>
          <w:lang w:val="en-US"/>
        </w:rPr>
        <w:t xml:space="preserve">          DN_PERFORMANCE event.</w:t>
      </w:r>
    </w:p>
    <w:p w14:paraId="64D4EDDB" w14:textId="77777777" w:rsidR="003F6D0F" w:rsidRDefault="003F6D0F" w:rsidP="003F6D0F">
      <w:pPr>
        <w:pStyle w:val="PL"/>
        <w:tabs>
          <w:tab w:val="clear" w:pos="1920"/>
        </w:tabs>
        <w:rPr>
          <w:lang w:val="en-US"/>
        </w:rPr>
      </w:pPr>
      <w:r>
        <w:rPr>
          <w:lang w:val="en-US"/>
        </w:rPr>
        <w:t xml:space="preserve">        - AVG_PACKET_LOSS_RATE: Indicates average Loss Rate. This value is only applicable to</w:t>
      </w:r>
    </w:p>
    <w:p w14:paraId="57B5C658" w14:textId="77777777" w:rsidR="003F6D0F" w:rsidRDefault="003F6D0F" w:rsidP="003F6D0F">
      <w:pPr>
        <w:pStyle w:val="PL"/>
        <w:tabs>
          <w:tab w:val="clear" w:pos="1920"/>
        </w:tabs>
        <w:rPr>
          <w:lang w:val="en-US"/>
        </w:rPr>
      </w:pPr>
      <w:r>
        <w:rPr>
          <w:lang w:val="en-US"/>
        </w:rPr>
        <w:t xml:space="preserve">          DN_PERFORMANCE event.</w:t>
      </w:r>
    </w:p>
    <w:p w14:paraId="73870B5C" w14:textId="77777777" w:rsidR="003F6D0F" w:rsidRDefault="003F6D0F" w:rsidP="003F6D0F">
      <w:pPr>
        <w:pStyle w:val="PL"/>
        <w:tabs>
          <w:tab w:val="clear" w:pos="1920"/>
        </w:tabs>
        <w:rPr>
          <w:lang w:val="en-US"/>
        </w:rPr>
      </w:pPr>
      <w:r>
        <w:rPr>
          <w:lang w:val="en-US"/>
        </w:rPr>
        <w:t xml:space="preserve">        - MAX_PACKET_LOSS_RATE: Indicates maximum Packet Loss Rate. This value is only applicable to</w:t>
      </w:r>
    </w:p>
    <w:p w14:paraId="1ECBD01F" w14:textId="77777777" w:rsidR="003F6D0F" w:rsidRDefault="003F6D0F" w:rsidP="003F6D0F">
      <w:pPr>
        <w:pStyle w:val="PL"/>
        <w:tabs>
          <w:tab w:val="clear" w:pos="1920"/>
        </w:tabs>
        <w:rPr>
          <w:lang w:val="en-US"/>
        </w:rPr>
      </w:pPr>
      <w:r>
        <w:rPr>
          <w:lang w:val="en-US"/>
        </w:rPr>
        <w:t xml:space="preserve">          DN_PERFORMANCE event.</w:t>
      </w:r>
    </w:p>
    <w:p w14:paraId="0BFBE6F1" w14:textId="77777777" w:rsidR="003F6D0F" w:rsidRDefault="003F6D0F" w:rsidP="003F6D0F">
      <w:pPr>
        <w:pStyle w:val="PL"/>
        <w:tabs>
          <w:tab w:val="clear" w:pos="1920"/>
        </w:tabs>
        <w:rPr>
          <w:lang w:val="en-US"/>
        </w:rPr>
      </w:pPr>
      <w:r>
        <w:rPr>
          <w:lang w:val="en-US"/>
        </w:rPr>
        <w:t xml:space="preserve">        - VAR_PACKET_LOSS_RATE: Indicates variance Packet Loss Rate. This value is only applicable</w:t>
      </w:r>
    </w:p>
    <w:p w14:paraId="59D76F6F" w14:textId="77777777" w:rsidR="003F6D0F" w:rsidRDefault="003F6D0F" w:rsidP="003F6D0F">
      <w:pPr>
        <w:pStyle w:val="PL"/>
        <w:tabs>
          <w:tab w:val="clear" w:pos="1920"/>
        </w:tabs>
        <w:rPr>
          <w:lang w:val="en-US"/>
        </w:rPr>
      </w:pPr>
      <w:r>
        <w:rPr>
          <w:lang w:val="en-US"/>
        </w:rPr>
        <w:t xml:space="preserve">          to DN_PERFORMANCE event.</w:t>
      </w:r>
    </w:p>
    <w:p w14:paraId="38DAE4E5" w14:textId="77777777" w:rsidR="003F6D0F" w:rsidRDefault="003F6D0F" w:rsidP="003F6D0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08BEA6D" w14:textId="77777777" w:rsidR="003F6D0F" w:rsidRDefault="003F6D0F" w:rsidP="003F6D0F">
      <w:pPr>
        <w:pStyle w:val="PL"/>
        <w:tabs>
          <w:tab w:val="clear" w:pos="1920"/>
        </w:tabs>
        <w:rPr>
          <w:lang w:val="en-US"/>
        </w:rPr>
      </w:pPr>
      <w:r>
        <w:t xml:space="preserve">          SERVICE_EXPERIENCE event</w:t>
      </w:r>
      <w:r>
        <w:rPr>
          <w:lang w:val="en-US"/>
        </w:rPr>
        <w:t>.</w:t>
      </w:r>
    </w:p>
    <w:p w14:paraId="52AD2B24" w14:textId="77777777" w:rsidR="003F6D0F" w:rsidRDefault="003F6D0F" w:rsidP="003F6D0F">
      <w:pPr>
        <w:pStyle w:val="PL"/>
        <w:rPr>
          <w:lang w:val="en-US"/>
        </w:rPr>
      </w:pPr>
      <w:r>
        <w:rPr>
          <w:lang w:val="en-US"/>
        </w:rPr>
        <w:t xml:space="preserve">        - LIST_OF_HIGH_EXP_UE: Indicates list of high experienced UE. This value is only applicable</w:t>
      </w:r>
    </w:p>
    <w:p w14:paraId="585CF239" w14:textId="77777777" w:rsidR="003F6D0F" w:rsidRDefault="003F6D0F" w:rsidP="003F6D0F">
      <w:pPr>
        <w:pStyle w:val="PL"/>
        <w:rPr>
          <w:lang w:val="en-US"/>
        </w:rPr>
      </w:pPr>
      <w:r>
        <w:rPr>
          <w:lang w:val="en-US"/>
        </w:rPr>
        <w:t xml:space="preserve">          to SM_CONGESTION event.</w:t>
      </w:r>
    </w:p>
    <w:p w14:paraId="00C54F00" w14:textId="77777777" w:rsidR="003F6D0F" w:rsidRDefault="003F6D0F" w:rsidP="003F6D0F">
      <w:pPr>
        <w:pStyle w:val="PL"/>
        <w:rPr>
          <w:lang w:val="en-US"/>
        </w:rPr>
      </w:pPr>
      <w:r>
        <w:rPr>
          <w:lang w:val="en-US"/>
        </w:rPr>
        <w:t xml:space="preserve">        - LIST_OF_MEDIUM_EXP_UE: Indicates list of medium experienced UE. This value is only</w:t>
      </w:r>
    </w:p>
    <w:p w14:paraId="2C7461C2" w14:textId="77777777" w:rsidR="003F6D0F" w:rsidRDefault="003F6D0F" w:rsidP="003F6D0F">
      <w:pPr>
        <w:pStyle w:val="PL"/>
        <w:rPr>
          <w:lang w:val="en-US"/>
        </w:rPr>
      </w:pPr>
      <w:r>
        <w:rPr>
          <w:lang w:val="en-US"/>
        </w:rPr>
        <w:t xml:space="preserve">          applicable to SM_CONGESTION event.</w:t>
      </w:r>
    </w:p>
    <w:p w14:paraId="07D71025" w14:textId="77777777" w:rsidR="003F6D0F" w:rsidRDefault="003F6D0F" w:rsidP="003F6D0F">
      <w:pPr>
        <w:pStyle w:val="PL"/>
        <w:rPr>
          <w:lang w:val="en-US"/>
        </w:rPr>
      </w:pPr>
      <w:r>
        <w:rPr>
          <w:lang w:val="en-US"/>
        </w:rPr>
        <w:t xml:space="preserve">        - LIST_OF_LOW_EXP_UE: Indicates list of low experienced UE. This value is only applicable to</w:t>
      </w:r>
    </w:p>
    <w:p w14:paraId="6093110D" w14:textId="77777777" w:rsidR="003F6D0F" w:rsidRDefault="003F6D0F" w:rsidP="003F6D0F">
      <w:pPr>
        <w:pStyle w:val="PL"/>
        <w:rPr>
          <w:lang w:val="en-US"/>
        </w:rPr>
      </w:pPr>
      <w:r>
        <w:rPr>
          <w:lang w:val="en-US"/>
        </w:rPr>
        <w:t xml:space="preserve">          SM_CONGESTION event.</w:t>
      </w:r>
    </w:p>
    <w:p w14:paraId="05020B5C" w14:textId="77777777" w:rsidR="003F6D0F" w:rsidRDefault="003F6D0F" w:rsidP="003F6D0F">
      <w:pPr>
        <w:pStyle w:val="PL"/>
      </w:pPr>
      <w:r>
        <w:rPr>
          <w:lang w:val="en-US"/>
        </w:rPr>
        <w:t xml:space="preserve">        - AVG_UL_PKT_DROP_RATE: Indicates average uplink packet drop rate on GTP-U path on N3. </w:t>
      </w:r>
      <w:r>
        <w:t>This</w:t>
      </w:r>
    </w:p>
    <w:p w14:paraId="3A7A8C4F" w14:textId="77777777" w:rsidR="003F6D0F" w:rsidRDefault="003F6D0F" w:rsidP="003F6D0F">
      <w:pPr>
        <w:pStyle w:val="PL"/>
        <w:rPr>
          <w:lang w:val="en-US"/>
        </w:rPr>
      </w:pPr>
      <w:r>
        <w:t xml:space="preserve">          value is only applicable to </w:t>
      </w:r>
      <w:r>
        <w:rPr>
          <w:lang w:eastAsia="zh-CN"/>
        </w:rPr>
        <w:t>RED_TRANS_EXP</w:t>
      </w:r>
      <w:r>
        <w:t xml:space="preserve"> event.</w:t>
      </w:r>
    </w:p>
    <w:p w14:paraId="0A657BE8" w14:textId="77777777" w:rsidR="003F6D0F" w:rsidRDefault="003F6D0F" w:rsidP="003F6D0F">
      <w:pPr>
        <w:pStyle w:val="PL"/>
        <w:rPr>
          <w:lang w:val="en-US"/>
        </w:rPr>
      </w:pPr>
      <w:r>
        <w:rPr>
          <w:lang w:val="en-US"/>
        </w:rPr>
        <w:t xml:space="preserve">        - VAR_UL_PKT_DROP_RATE: Indicates variance of uplink packet drop rate on GTP-U path on N3.</w:t>
      </w:r>
    </w:p>
    <w:p w14:paraId="724F3883"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6437F37F" w14:textId="77777777" w:rsidR="003F6D0F" w:rsidRDefault="003F6D0F" w:rsidP="003F6D0F">
      <w:pPr>
        <w:pStyle w:val="PL"/>
        <w:rPr>
          <w:lang w:val="en-US"/>
        </w:rPr>
      </w:pPr>
      <w:r>
        <w:rPr>
          <w:lang w:val="en-US"/>
        </w:rPr>
        <w:t xml:space="preserve">        - AVG_DL_PKT_DROP_RATE: Indicates average downlink packet drop rate on GTP-U path on N3.</w:t>
      </w:r>
    </w:p>
    <w:p w14:paraId="51853D5B"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7F8FAD50" w14:textId="77777777" w:rsidR="003F6D0F" w:rsidRDefault="003F6D0F" w:rsidP="003F6D0F">
      <w:pPr>
        <w:pStyle w:val="PL"/>
        <w:rPr>
          <w:lang w:val="en-US"/>
        </w:rPr>
      </w:pPr>
      <w:r>
        <w:rPr>
          <w:lang w:val="en-US"/>
        </w:rPr>
        <w:t xml:space="preserve">        - VAR_DL_PKT_DROP_RATE: Indicates variance of downlink packet drop rate on GTP-U path on N3.</w:t>
      </w:r>
    </w:p>
    <w:p w14:paraId="45F8CD6C"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74ED8FB5" w14:textId="77777777" w:rsidR="003F6D0F" w:rsidRDefault="003F6D0F" w:rsidP="003F6D0F">
      <w:pPr>
        <w:pStyle w:val="PL"/>
        <w:rPr>
          <w:lang w:val="en-US"/>
        </w:rPr>
      </w:pPr>
      <w:r>
        <w:rPr>
          <w:lang w:val="en-US"/>
        </w:rPr>
        <w:t xml:space="preserve">        - AVG_UL_PKT_DELAY: Indicates average uplink packet delay round trip on GTP-U path on N3.</w:t>
      </w:r>
    </w:p>
    <w:p w14:paraId="58AF0D09"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4E93FCE4" w14:textId="77777777" w:rsidR="003F6D0F" w:rsidRDefault="003F6D0F" w:rsidP="003F6D0F">
      <w:pPr>
        <w:pStyle w:val="PL"/>
        <w:rPr>
          <w:lang w:val="en-US"/>
        </w:rPr>
      </w:pPr>
      <w:r>
        <w:rPr>
          <w:lang w:val="en-US"/>
        </w:rPr>
        <w:t xml:space="preserve">        - VAR_UL_PKT_DELAY: Indicates variance uplink packet delay round trip on GTP-U path on N3.</w:t>
      </w:r>
    </w:p>
    <w:p w14:paraId="1E59A2E1"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6FCA425D" w14:textId="77777777" w:rsidR="003F6D0F" w:rsidRDefault="003F6D0F" w:rsidP="003F6D0F">
      <w:pPr>
        <w:pStyle w:val="PL"/>
        <w:rPr>
          <w:lang w:val="en-US"/>
        </w:rPr>
      </w:pPr>
      <w:r>
        <w:rPr>
          <w:lang w:val="en-US"/>
        </w:rPr>
        <w:t xml:space="preserve">        - AVG_DL_PKT_DELAY: Indicates average downlink packet delay round trip on GTP-U path on N3.</w:t>
      </w:r>
    </w:p>
    <w:p w14:paraId="3D60E591"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4953C836" w14:textId="77777777" w:rsidR="003F6D0F" w:rsidRDefault="003F6D0F" w:rsidP="003F6D0F">
      <w:pPr>
        <w:pStyle w:val="PL"/>
        <w:rPr>
          <w:lang w:val="en-US"/>
        </w:rPr>
      </w:pPr>
      <w:r>
        <w:rPr>
          <w:lang w:val="en-US"/>
        </w:rPr>
        <w:t xml:space="preserve">        - VAR_DL_PKT_DELAY: Indicates variance downlink packet delay round trip on GTP-U path on N3.</w:t>
      </w:r>
    </w:p>
    <w:p w14:paraId="2E34A5F8"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34CFF994" w14:textId="77777777" w:rsidR="003F6D0F" w:rsidRDefault="003F6D0F" w:rsidP="003F6D0F">
      <w:pPr>
        <w:pStyle w:val="PL"/>
      </w:pPr>
      <w:r>
        <w:rPr>
          <w:lang w:val="en-US"/>
        </w:rPr>
        <w:t xml:space="preserve">        - TRAFFIC_MATCH_TD: </w:t>
      </w:r>
      <w:r>
        <w:t>Identifies traffic that matches Traffic Descriptor provided by</w:t>
      </w:r>
    </w:p>
    <w:p w14:paraId="29A67E7B" w14:textId="77777777" w:rsidR="003F6D0F" w:rsidRDefault="003F6D0F" w:rsidP="003F6D0F">
      <w:pPr>
        <w:pStyle w:val="PL"/>
        <w:rPr>
          <w:lang w:val="en-US"/>
        </w:rPr>
      </w:pPr>
      <w:r>
        <w:rPr>
          <w:lang w:val="en-US"/>
        </w:rPr>
        <w:t xml:space="preserve">         </w:t>
      </w:r>
      <w:r>
        <w:t xml:space="preserve"> the consumer.</w:t>
      </w:r>
    </w:p>
    <w:p w14:paraId="734EF4BF" w14:textId="77777777" w:rsidR="003F6D0F" w:rsidRDefault="003F6D0F" w:rsidP="003F6D0F">
      <w:pPr>
        <w:pStyle w:val="PL"/>
      </w:pPr>
      <w:r>
        <w:rPr>
          <w:lang w:val="en-US"/>
        </w:rPr>
        <w:t xml:space="preserve">        - TRAFFIC_UNMATCH_TD: </w:t>
      </w:r>
      <w:r>
        <w:t>Identifies traffic that does not match Traffic Descriptor</w:t>
      </w:r>
    </w:p>
    <w:p w14:paraId="371028D7" w14:textId="77777777" w:rsidR="003F6D0F" w:rsidRDefault="003F6D0F" w:rsidP="003F6D0F">
      <w:pPr>
        <w:pStyle w:val="PL"/>
      </w:pPr>
      <w:r>
        <w:rPr>
          <w:lang w:val="en-US"/>
        </w:rPr>
        <w:t xml:space="preserve">         </w:t>
      </w:r>
      <w:r>
        <w:t xml:space="preserve"> provided by the consumer.</w:t>
      </w:r>
    </w:p>
    <w:p w14:paraId="01FB97DA" w14:textId="77777777" w:rsidR="003F6D0F" w:rsidRDefault="003F6D0F" w:rsidP="003F6D0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BFD2E35" w14:textId="77777777" w:rsidR="003F6D0F" w:rsidRDefault="003F6D0F" w:rsidP="003F6D0F">
      <w:pPr>
        <w:pStyle w:val="PL"/>
        <w:rPr>
          <w:lang w:val="en-US"/>
        </w:rPr>
      </w:pPr>
      <w:r>
        <w:rPr>
          <w:lang w:val="en-US"/>
        </w:rPr>
        <w:t xml:space="preserve">         </w:t>
      </w:r>
      <w:r>
        <w:t xml:space="preserve"> DN_PERFORMANCE event.</w:t>
      </w:r>
    </w:p>
    <w:p w14:paraId="2AE280F2" w14:textId="77777777" w:rsidR="003F6D0F" w:rsidRDefault="003F6D0F" w:rsidP="003F6D0F">
      <w:pPr>
        <w:pStyle w:val="PL"/>
        <w:rPr>
          <w:lang w:val="en-US"/>
        </w:rPr>
      </w:pPr>
      <w:r>
        <w:rPr>
          <w:lang w:val="en-US"/>
        </w:rPr>
        <w:t xml:space="preserve">        - UE_GEOG_DIST: Indicates the geographical distribution of the UEs that can be selected by</w:t>
      </w:r>
    </w:p>
    <w:p w14:paraId="4E799EA7" w14:textId="77777777" w:rsidR="003F6D0F" w:rsidRDefault="003F6D0F" w:rsidP="003F6D0F">
      <w:pPr>
        <w:pStyle w:val="PL"/>
        <w:rPr>
          <w:lang w:val="en-US"/>
        </w:rPr>
      </w:pPr>
      <w:r>
        <w:rPr>
          <w:lang w:val="en-US"/>
        </w:rPr>
        <w:t xml:space="preserve">          the AF for application service. This value is only applicable to UE_MOBILITY event</w:t>
      </w:r>
      <w:r>
        <w:t>.</w:t>
      </w:r>
    </w:p>
    <w:p w14:paraId="2AC8453C" w14:textId="77777777" w:rsidR="003F6D0F" w:rsidRDefault="003F6D0F" w:rsidP="003F6D0F">
      <w:pPr>
        <w:pStyle w:val="PL"/>
        <w:rPr>
          <w:lang w:val="en-US"/>
        </w:rPr>
      </w:pPr>
      <w:r>
        <w:rPr>
          <w:lang w:val="en-US"/>
        </w:rPr>
        <w:t xml:space="preserve">        - UE_DIRECTION: Indicates the direction of the UEs. This value is only applicable to</w:t>
      </w:r>
    </w:p>
    <w:p w14:paraId="6014DD18" w14:textId="77777777" w:rsidR="003F6D0F" w:rsidRDefault="003F6D0F" w:rsidP="003F6D0F">
      <w:pPr>
        <w:pStyle w:val="PL"/>
        <w:rPr>
          <w:lang w:val="en-US"/>
        </w:rPr>
      </w:pPr>
      <w:r>
        <w:rPr>
          <w:lang w:val="en-US"/>
        </w:rPr>
        <w:t xml:space="preserve">          UE_MOBILITY event</w:t>
      </w:r>
      <w:r>
        <w:t>.</w:t>
      </w:r>
    </w:p>
    <w:p w14:paraId="1B72DACE" w14:textId="77777777" w:rsidR="003F6D0F" w:rsidRDefault="003F6D0F" w:rsidP="003F6D0F">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40D8B2" w14:textId="77777777" w:rsidR="003F6D0F" w:rsidRDefault="003F6D0F" w:rsidP="003F6D0F">
      <w:pPr>
        <w:pStyle w:val="PL"/>
        <w:rPr>
          <w:lang w:val="en-US"/>
        </w:rPr>
      </w:pPr>
      <w:r>
        <w:rPr>
          <w:lang w:val="en-US"/>
        </w:rPr>
        <w:lastRenderedPageBreak/>
        <w:t xml:space="preserve">          delay. This value is only applicable to RED_TRANS_EXP event</w:t>
      </w:r>
      <w:r>
        <w:t>.</w:t>
      </w:r>
    </w:p>
    <w:p w14:paraId="72C5DF8E" w14:textId="77777777" w:rsidR="003F6D0F" w:rsidRDefault="003F6D0F" w:rsidP="003F6D0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C1E41F3" w14:textId="77777777" w:rsidR="003F6D0F" w:rsidRDefault="003F6D0F" w:rsidP="003F6D0F">
      <w:pPr>
        <w:pStyle w:val="PL"/>
        <w:rPr>
          <w:lang w:val="en-US"/>
        </w:rPr>
      </w:pPr>
      <w:r>
        <w:rPr>
          <w:lang w:val="en-US"/>
        </w:rPr>
        <w:t xml:space="preserve">          packet delay. This value is only applicable to RED_TRANS_EXP event</w:t>
      </w:r>
      <w:r>
        <w:t>.</w:t>
      </w:r>
    </w:p>
    <w:p w14:paraId="1FD4C864" w14:textId="77777777" w:rsidR="003F6D0F" w:rsidRDefault="003F6D0F" w:rsidP="003F6D0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1187840" w14:textId="77777777" w:rsidR="003F6D0F" w:rsidRDefault="003F6D0F" w:rsidP="003F6D0F">
      <w:pPr>
        <w:pStyle w:val="PL"/>
        <w:rPr>
          <w:lang w:val="en-US"/>
        </w:rPr>
      </w:pPr>
      <w:r>
        <w:rPr>
          <w:lang w:val="en-US"/>
        </w:rPr>
        <w:t xml:space="preserve">          delay. This value is only applicable to RED_TRANS_EXP event.</w:t>
      </w:r>
    </w:p>
    <w:p w14:paraId="62C9F382" w14:textId="77777777" w:rsidR="003F6D0F" w:rsidRDefault="003F6D0F" w:rsidP="003F6D0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88FAE45" w14:textId="77777777" w:rsidR="003F6D0F" w:rsidRDefault="003F6D0F" w:rsidP="003F6D0F">
      <w:pPr>
        <w:pStyle w:val="PL"/>
        <w:rPr>
          <w:lang w:val="en-US"/>
        </w:rPr>
      </w:pPr>
      <w:r>
        <w:rPr>
          <w:lang w:val="en-US"/>
        </w:rPr>
        <w:t xml:space="preserve">          packet delay. This value is only applicable to RED_TRANS_EXP event</w:t>
      </w:r>
      <w:r>
        <w:t>.</w:t>
      </w:r>
    </w:p>
    <w:p w14:paraId="3B1D8A6C" w14:textId="77777777" w:rsidR="003F6D0F" w:rsidRDefault="003F6D0F" w:rsidP="003F6D0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75426B9" w14:textId="77777777" w:rsidR="003F6D0F" w:rsidRDefault="003F6D0F" w:rsidP="003F6D0F">
      <w:pPr>
        <w:pStyle w:val="PL"/>
        <w:rPr>
          <w:lang w:val="en-US"/>
        </w:rPr>
      </w:pPr>
      <w:r>
        <w:rPr>
          <w:lang w:val="en-US"/>
        </w:rPr>
        <w:t xml:space="preserve">          loss rate. This value is only applicable to RED_TRANS_EXP event</w:t>
      </w:r>
      <w:r>
        <w:t>.</w:t>
      </w:r>
    </w:p>
    <w:p w14:paraId="725E9113" w14:textId="77777777" w:rsidR="003F6D0F" w:rsidRDefault="003F6D0F" w:rsidP="003F6D0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0F06822" w14:textId="77777777" w:rsidR="003F6D0F" w:rsidRDefault="003F6D0F" w:rsidP="003F6D0F">
      <w:pPr>
        <w:pStyle w:val="PL"/>
        <w:rPr>
          <w:lang w:val="en-US"/>
        </w:rPr>
      </w:pPr>
      <w:r>
        <w:rPr>
          <w:lang w:val="en-US"/>
        </w:rPr>
        <w:t xml:space="preserve">          packet loss rate. This value is only applicable to RED_TRANS_EXP event.</w:t>
      </w:r>
    </w:p>
    <w:p w14:paraId="11D7BF4A" w14:textId="77777777" w:rsidR="003F6D0F" w:rsidRDefault="003F6D0F" w:rsidP="003F6D0F">
      <w:pPr>
        <w:pStyle w:val="PL"/>
        <w:rPr>
          <w:lang w:val="en-US"/>
        </w:rPr>
      </w:pPr>
      <w:r>
        <w:rPr>
          <w:lang w:val="en-US"/>
        </w:rPr>
        <w:t xml:space="preserve">        - </w:t>
      </w:r>
      <w:r>
        <w:rPr>
          <w:lang w:eastAsia="zh-CN"/>
        </w:rPr>
        <w:t>AVG_E2E_DL_PKT_LOSS_RATE</w:t>
      </w:r>
      <w:r>
        <w:rPr>
          <w:lang w:val="en-US"/>
        </w:rPr>
        <w:t>: Indicates average End-to-End (between UE and UPF) downlink</w:t>
      </w:r>
    </w:p>
    <w:p w14:paraId="1CD232AE" w14:textId="77777777" w:rsidR="003F6D0F" w:rsidRDefault="003F6D0F" w:rsidP="003F6D0F">
      <w:pPr>
        <w:pStyle w:val="PL"/>
        <w:rPr>
          <w:lang w:val="en-US"/>
        </w:rPr>
      </w:pPr>
      <w:r>
        <w:rPr>
          <w:lang w:val="en-US"/>
        </w:rPr>
        <w:t xml:space="preserve">          packet loss rate. This value is only applicable to RED_TRANS_EXP event.</w:t>
      </w:r>
    </w:p>
    <w:p w14:paraId="46EF0AE9" w14:textId="77777777" w:rsidR="003F6D0F" w:rsidRDefault="003F6D0F" w:rsidP="003F6D0F">
      <w:pPr>
        <w:pStyle w:val="PL"/>
        <w:rPr>
          <w:lang w:val="en-US"/>
        </w:rPr>
      </w:pPr>
      <w:r>
        <w:rPr>
          <w:lang w:val="en-US"/>
        </w:rPr>
        <w:t xml:space="preserve">        - </w:t>
      </w:r>
      <w:r>
        <w:rPr>
          <w:lang w:eastAsia="zh-CN"/>
        </w:rPr>
        <w:t>VAR_E2E_DL_PKT_LOSS_RATE</w:t>
      </w:r>
      <w:r>
        <w:rPr>
          <w:lang w:val="en-US"/>
        </w:rPr>
        <w:t>: Indicates the variance of End-to-End (between UE and UPF)</w:t>
      </w:r>
    </w:p>
    <w:p w14:paraId="5B827458" w14:textId="77777777" w:rsidR="003F6D0F" w:rsidRDefault="003F6D0F" w:rsidP="003F6D0F">
      <w:pPr>
        <w:pStyle w:val="PL"/>
        <w:rPr>
          <w:lang w:val="en-US"/>
        </w:rPr>
      </w:pPr>
      <w:r>
        <w:rPr>
          <w:lang w:val="en-US"/>
        </w:rPr>
        <w:t xml:space="preserve">          downlink packet loss rate. This value is only applicable to RED_TRANS_EXP event.</w:t>
      </w:r>
    </w:p>
    <w:p w14:paraId="36B63CCB" w14:textId="77777777" w:rsidR="003F6D0F" w:rsidRDefault="003F6D0F" w:rsidP="003F6D0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8471602" w14:textId="77777777" w:rsidR="003F6D0F" w:rsidRDefault="003F6D0F" w:rsidP="003F6D0F">
      <w:pPr>
        <w:pStyle w:val="PL"/>
      </w:pPr>
      <w:r>
        <w:rPr>
          <w:lang w:val="en-US"/>
        </w:rPr>
        <w:t xml:space="preserve">         </w:t>
      </w:r>
      <w:r>
        <w:t xml:space="preserve"> time statistics or predictions for multiple UEs with respect to one or more reporting</w:t>
      </w:r>
    </w:p>
    <w:p w14:paraId="2A241189" w14:textId="77777777" w:rsidR="003F6D0F" w:rsidRDefault="003F6D0F" w:rsidP="003F6D0F">
      <w:pPr>
        <w:pStyle w:val="PL"/>
        <w:rPr>
          <w:lang w:val="en-US" w:eastAsia="zh-CN"/>
        </w:rPr>
      </w:pPr>
      <w:r>
        <w:rPr>
          <w:lang w:val="en-US"/>
        </w:rPr>
        <w:t xml:space="preserve">        </w:t>
      </w:r>
      <w:r>
        <w:t xml:space="preserve">  thresholds.</w:t>
      </w:r>
    </w:p>
    <w:p w14:paraId="44C18132" w14:textId="77777777" w:rsidR="003F6D0F" w:rsidRDefault="003F6D0F" w:rsidP="003F6D0F">
      <w:pPr>
        <w:pStyle w:val="PL"/>
        <w:rPr>
          <w:lang w:val="en-US"/>
        </w:rPr>
      </w:pPr>
      <w:r>
        <w:rPr>
          <w:lang w:val="en-US"/>
        </w:rPr>
        <w:t xml:space="preserve">        - NUM_OF_UE: Indicates the total number of users in the area of interest. This</w:t>
      </w:r>
    </w:p>
    <w:p w14:paraId="4E863F7E" w14:textId="77777777" w:rsidR="003F6D0F" w:rsidRDefault="003F6D0F" w:rsidP="003F6D0F">
      <w:pPr>
        <w:pStyle w:val="PL"/>
        <w:rPr>
          <w:lang w:val="en-US"/>
        </w:rPr>
      </w:pPr>
      <w:r>
        <w:rPr>
          <w:lang w:val="en-US"/>
        </w:rPr>
        <w:t xml:space="preserve">          value is only applicable to MOVEMENT_BEHAVIOUR event.</w:t>
      </w:r>
    </w:p>
    <w:p w14:paraId="0F3EA6EF" w14:textId="77777777" w:rsidR="003F6D0F" w:rsidRDefault="003F6D0F" w:rsidP="003F6D0F">
      <w:pPr>
        <w:pStyle w:val="PL"/>
        <w:rPr>
          <w:lang w:val="en-US"/>
        </w:rPr>
      </w:pPr>
      <w:r>
        <w:rPr>
          <w:lang w:val="en-US"/>
        </w:rPr>
        <w:t xml:space="preserve">        - MOV_UE_RATIO: Indicates the Ratio of moving UEs in the area of interest. This value</w:t>
      </w:r>
    </w:p>
    <w:p w14:paraId="7196D059" w14:textId="77777777" w:rsidR="003F6D0F" w:rsidRDefault="003F6D0F" w:rsidP="003F6D0F">
      <w:pPr>
        <w:pStyle w:val="PL"/>
        <w:rPr>
          <w:lang w:val="en-US"/>
        </w:rPr>
      </w:pPr>
      <w:r>
        <w:rPr>
          <w:lang w:val="en-US"/>
        </w:rPr>
        <w:t xml:space="preserve">          is only applicable to MOVEMENT_BEHAVIOUR event.</w:t>
      </w:r>
    </w:p>
    <w:p w14:paraId="41C3E902" w14:textId="77777777" w:rsidR="003F6D0F" w:rsidRDefault="003F6D0F" w:rsidP="003F6D0F">
      <w:pPr>
        <w:pStyle w:val="PL"/>
        <w:rPr>
          <w:lang w:val="en-US"/>
        </w:rPr>
      </w:pPr>
      <w:r>
        <w:rPr>
          <w:lang w:val="en-US"/>
        </w:rPr>
        <w:t xml:space="preserve">        - AVR_SPEED: Indicates the average speed of all UEs in the area of interest. This value</w:t>
      </w:r>
    </w:p>
    <w:p w14:paraId="13CEC32D" w14:textId="77777777" w:rsidR="003F6D0F" w:rsidRDefault="003F6D0F" w:rsidP="003F6D0F">
      <w:pPr>
        <w:pStyle w:val="PL"/>
        <w:rPr>
          <w:lang w:val="en-US"/>
        </w:rPr>
      </w:pPr>
      <w:r>
        <w:rPr>
          <w:lang w:val="en-US"/>
        </w:rPr>
        <w:t xml:space="preserve">          is only applicable to MOVEMENT_BEHAVIOUR event.</w:t>
      </w:r>
    </w:p>
    <w:p w14:paraId="7E2259D4" w14:textId="77777777" w:rsidR="003F6D0F" w:rsidRDefault="003F6D0F" w:rsidP="003F6D0F">
      <w:pPr>
        <w:pStyle w:val="PL"/>
        <w:rPr>
          <w:lang w:val="en-US"/>
        </w:rPr>
      </w:pPr>
      <w:r>
        <w:rPr>
          <w:lang w:val="en-US"/>
        </w:rPr>
        <w:t xml:space="preserve">        - SPEED_THRESHOLD: Indicates the information on UEs in the area of interest whose speed</w:t>
      </w:r>
    </w:p>
    <w:p w14:paraId="06DD1AF9" w14:textId="77777777" w:rsidR="003F6D0F" w:rsidRDefault="003F6D0F" w:rsidP="003F6D0F">
      <w:pPr>
        <w:pStyle w:val="PL"/>
        <w:rPr>
          <w:lang w:val="en-US"/>
        </w:rPr>
      </w:pPr>
      <w:r>
        <w:rPr>
          <w:lang w:val="en-US"/>
        </w:rPr>
        <w:t xml:space="preserve">          is faster than the speed threshold. This value is only applicable to MOVEMENT_BEHAVIOUR</w:t>
      </w:r>
    </w:p>
    <w:p w14:paraId="6B6066CC" w14:textId="77777777" w:rsidR="003F6D0F" w:rsidRDefault="003F6D0F" w:rsidP="003F6D0F">
      <w:pPr>
        <w:pStyle w:val="PL"/>
        <w:rPr>
          <w:lang w:val="en-US"/>
        </w:rPr>
      </w:pPr>
      <w:r>
        <w:rPr>
          <w:lang w:val="en-US"/>
        </w:rPr>
        <w:t xml:space="preserve">          event.</w:t>
      </w:r>
    </w:p>
    <w:p w14:paraId="6C547D9E" w14:textId="77777777" w:rsidR="003F6D0F" w:rsidRDefault="003F6D0F" w:rsidP="003F6D0F">
      <w:pPr>
        <w:pStyle w:val="PL"/>
        <w:rPr>
          <w:lang w:val="en-US"/>
        </w:rPr>
      </w:pPr>
      <w:r>
        <w:rPr>
          <w:lang w:val="en-US"/>
        </w:rPr>
        <w:t xml:space="preserve">        - MOV_UE_DIRECTION: Indicates the heading directions of the UE flow in the target area.</w:t>
      </w:r>
    </w:p>
    <w:p w14:paraId="00640A9E" w14:textId="77777777" w:rsidR="003F6D0F" w:rsidRDefault="003F6D0F" w:rsidP="003F6D0F">
      <w:pPr>
        <w:pStyle w:val="PL"/>
        <w:rPr>
          <w:lang w:val="en-US"/>
        </w:rPr>
      </w:pPr>
      <w:r>
        <w:rPr>
          <w:lang w:val="en-US"/>
        </w:rPr>
        <w:t xml:space="preserve">          This value is only applicable to MOVEMENT_BEHAVIOUR event.</w:t>
      </w:r>
    </w:p>
    <w:p w14:paraId="18F7F86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C00AF2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14C546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84F9CC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13F886B" w14:textId="77777777" w:rsidR="003F6D0F" w:rsidRDefault="003F6D0F" w:rsidP="003F6D0F">
      <w:pPr>
        <w:pStyle w:val="PL"/>
        <w:rPr>
          <w:lang w:val="en-US" w:eastAsia="zh-CN"/>
        </w:rPr>
      </w:pPr>
    </w:p>
    <w:p w14:paraId="4D6134D5" w14:textId="77777777" w:rsidR="003F6D0F" w:rsidRDefault="003F6D0F" w:rsidP="003F6D0F">
      <w:pPr>
        <w:pStyle w:val="PL"/>
        <w:rPr>
          <w:lang w:val="en-US"/>
        </w:rPr>
      </w:pPr>
      <w:r>
        <w:rPr>
          <w:lang w:val="en-US"/>
        </w:rPr>
        <w:t xml:space="preserve">    DispersionType:</w:t>
      </w:r>
    </w:p>
    <w:p w14:paraId="25349F8E" w14:textId="77777777" w:rsidR="003F6D0F" w:rsidRDefault="003F6D0F" w:rsidP="003F6D0F">
      <w:pPr>
        <w:pStyle w:val="PL"/>
        <w:rPr>
          <w:lang w:val="en-US"/>
        </w:rPr>
      </w:pPr>
      <w:r>
        <w:rPr>
          <w:lang w:val="en-US"/>
        </w:rPr>
        <w:t xml:space="preserve">      oneOf:</w:t>
      </w:r>
    </w:p>
    <w:p w14:paraId="6ED9CBB2" w14:textId="77777777" w:rsidR="003F6D0F" w:rsidRDefault="003F6D0F" w:rsidP="003F6D0F">
      <w:pPr>
        <w:pStyle w:val="PL"/>
        <w:rPr>
          <w:lang w:val="en-US"/>
        </w:rPr>
      </w:pPr>
      <w:r>
        <w:rPr>
          <w:lang w:val="en-US"/>
        </w:rPr>
        <w:t xml:space="preserve">      - type: string</w:t>
      </w:r>
    </w:p>
    <w:p w14:paraId="346865F3" w14:textId="77777777" w:rsidR="003F6D0F" w:rsidRDefault="003F6D0F" w:rsidP="003F6D0F">
      <w:pPr>
        <w:pStyle w:val="PL"/>
        <w:rPr>
          <w:lang w:val="en-US"/>
        </w:rPr>
      </w:pPr>
      <w:r>
        <w:rPr>
          <w:lang w:val="en-US"/>
        </w:rPr>
        <w:t xml:space="preserve">        enum:</w:t>
      </w:r>
    </w:p>
    <w:p w14:paraId="241BDF8A" w14:textId="77777777" w:rsidR="003F6D0F" w:rsidRDefault="003F6D0F" w:rsidP="003F6D0F">
      <w:pPr>
        <w:pStyle w:val="PL"/>
        <w:rPr>
          <w:lang w:val="en-US"/>
        </w:rPr>
      </w:pPr>
      <w:r>
        <w:rPr>
          <w:lang w:val="en-US"/>
        </w:rPr>
        <w:t xml:space="preserve">          - DVDA</w:t>
      </w:r>
    </w:p>
    <w:p w14:paraId="5C5B76D1" w14:textId="77777777" w:rsidR="003F6D0F" w:rsidRDefault="003F6D0F" w:rsidP="003F6D0F">
      <w:pPr>
        <w:pStyle w:val="PL"/>
        <w:rPr>
          <w:lang w:val="en-US"/>
        </w:rPr>
      </w:pPr>
      <w:r>
        <w:rPr>
          <w:lang w:val="en-US"/>
        </w:rPr>
        <w:t xml:space="preserve">          - TDA</w:t>
      </w:r>
    </w:p>
    <w:p w14:paraId="3BEA06EB" w14:textId="77777777" w:rsidR="003F6D0F" w:rsidRDefault="003F6D0F" w:rsidP="003F6D0F">
      <w:pPr>
        <w:pStyle w:val="PL"/>
        <w:rPr>
          <w:lang w:val="en-US"/>
        </w:rPr>
      </w:pPr>
      <w:r>
        <w:rPr>
          <w:lang w:val="en-US"/>
        </w:rPr>
        <w:t xml:space="preserve">          - DVDA_AND_TDA</w:t>
      </w:r>
    </w:p>
    <w:p w14:paraId="1C183ACB" w14:textId="77777777" w:rsidR="003F6D0F" w:rsidRDefault="003F6D0F" w:rsidP="003F6D0F">
      <w:pPr>
        <w:pStyle w:val="PL"/>
        <w:rPr>
          <w:lang w:val="en-US"/>
        </w:rPr>
      </w:pPr>
      <w:r>
        <w:rPr>
          <w:lang w:val="en-US"/>
        </w:rPr>
        <w:t xml:space="preserve">      - type: string</w:t>
      </w:r>
    </w:p>
    <w:p w14:paraId="689433EB" w14:textId="77777777" w:rsidR="003F6D0F" w:rsidRDefault="003F6D0F" w:rsidP="003F6D0F">
      <w:pPr>
        <w:pStyle w:val="PL"/>
        <w:rPr>
          <w:lang w:val="en-US"/>
        </w:rPr>
      </w:pPr>
      <w:r>
        <w:rPr>
          <w:lang w:val="en-US"/>
        </w:rPr>
        <w:t xml:space="preserve">        description: &gt;</w:t>
      </w:r>
    </w:p>
    <w:p w14:paraId="1898A4BA" w14:textId="77777777" w:rsidR="003F6D0F" w:rsidRDefault="003F6D0F" w:rsidP="003F6D0F">
      <w:pPr>
        <w:pStyle w:val="PL"/>
        <w:rPr>
          <w:lang w:val="en-US"/>
        </w:rPr>
      </w:pPr>
      <w:r>
        <w:rPr>
          <w:lang w:val="en-US"/>
        </w:rPr>
        <w:t xml:space="preserve">          This string provides forward-compatibility with future</w:t>
      </w:r>
    </w:p>
    <w:p w14:paraId="32F42BB1" w14:textId="77777777" w:rsidR="003F6D0F" w:rsidRDefault="003F6D0F" w:rsidP="003F6D0F">
      <w:pPr>
        <w:pStyle w:val="PL"/>
        <w:rPr>
          <w:lang w:val="en-US"/>
        </w:rPr>
      </w:pPr>
      <w:r>
        <w:rPr>
          <w:lang w:val="en-US"/>
        </w:rPr>
        <w:t xml:space="preserve">          extensions to the enumeration but is not used to encode</w:t>
      </w:r>
    </w:p>
    <w:p w14:paraId="5C3D0103" w14:textId="77777777" w:rsidR="003F6D0F" w:rsidRDefault="003F6D0F" w:rsidP="003F6D0F">
      <w:pPr>
        <w:pStyle w:val="PL"/>
        <w:rPr>
          <w:lang w:val="en-US"/>
        </w:rPr>
      </w:pPr>
      <w:r>
        <w:rPr>
          <w:lang w:val="en-US"/>
        </w:rPr>
        <w:t xml:space="preserve">          content defined in the present version of this API.</w:t>
      </w:r>
    </w:p>
    <w:p w14:paraId="2B5CB685" w14:textId="77777777" w:rsidR="003F6D0F" w:rsidRDefault="003F6D0F" w:rsidP="003F6D0F">
      <w:pPr>
        <w:pStyle w:val="PL"/>
        <w:rPr>
          <w:lang w:val="en-US"/>
        </w:rPr>
      </w:pPr>
      <w:r>
        <w:rPr>
          <w:lang w:val="en-US"/>
        </w:rPr>
        <w:t xml:space="preserve">      description: |</w:t>
      </w:r>
    </w:p>
    <w:p w14:paraId="1ED2CB69" w14:textId="77777777" w:rsidR="003F6D0F" w:rsidRDefault="003F6D0F" w:rsidP="003F6D0F">
      <w:pPr>
        <w:pStyle w:val="PL"/>
        <w:rPr>
          <w:lang w:val="en-US"/>
        </w:rPr>
      </w:pPr>
      <w:r>
        <w:rPr>
          <w:lang w:val="en-US"/>
        </w:rPr>
        <w:t xml:space="preserve">        Represents the </w:t>
      </w:r>
      <w:r>
        <w:rPr>
          <w:lang w:eastAsia="ko-KR"/>
        </w:rPr>
        <w:t xml:space="preserve">dispersion type.  </w:t>
      </w:r>
    </w:p>
    <w:p w14:paraId="17D22C60" w14:textId="77777777" w:rsidR="003F6D0F" w:rsidRDefault="003F6D0F" w:rsidP="003F6D0F">
      <w:pPr>
        <w:pStyle w:val="PL"/>
        <w:rPr>
          <w:lang w:val="en-US"/>
        </w:rPr>
      </w:pPr>
      <w:r>
        <w:rPr>
          <w:lang w:val="en-US"/>
        </w:rPr>
        <w:t xml:space="preserve">        Possible values are:</w:t>
      </w:r>
    </w:p>
    <w:p w14:paraId="74FD1F4F" w14:textId="77777777" w:rsidR="003F6D0F" w:rsidRDefault="003F6D0F" w:rsidP="003F6D0F">
      <w:pPr>
        <w:pStyle w:val="PL"/>
        <w:rPr>
          <w:lang w:val="en-US"/>
        </w:rPr>
      </w:pPr>
      <w:r>
        <w:rPr>
          <w:lang w:val="en-US"/>
        </w:rPr>
        <w:t xml:space="preserve">          - DVDA: Data Volume Dispersion Analytics.</w:t>
      </w:r>
    </w:p>
    <w:p w14:paraId="2DA721FF" w14:textId="77777777" w:rsidR="003F6D0F" w:rsidRDefault="003F6D0F" w:rsidP="003F6D0F">
      <w:pPr>
        <w:pStyle w:val="PL"/>
        <w:rPr>
          <w:lang w:val="en-US"/>
        </w:rPr>
      </w:pPr>
      <w:r>
        <w:rPr>
          <w:lang w:val="en-US"/>
        </w:rPr>
        <w:t xml:space="preserve">          - TDA: Transactions Dispersion Analytics.</w:t>
      </w:r>
    </w:p>
    <w:p w14:paraId="7FCFF6B2" w14:textId="77777777" w:rsidR="003F6D0F" w:rsidRDefault="003F6D0F" w:rsidP="003F6D0F">
      <w:pPr>
        <w:pStyle w:val="PL"/>
        <w:rPr>
          <w:lang w:val="en-US"/>
        </w:rPr>
      </w:pPr>
      <w:r>
        <w:rPr>
          <w:lang w:val="en-US"/>
        </w:rPr>
        <w:t xml:space="preserve">          - DVDA_AND_TDA: Data Volume Dispersion Analytics and Transactions Dispersion Analytics.</w:t>
      </w:r>
    </w:p>
    <w:p w14:paraId="6837FA4E" w14:textId="77777777" w:rsidR="003F6D0F" w:rsidRDefault="003F6D0F" w:rsidP="003F6D0F">
      <w:pPr>
        <w:pStyle w:val="PL"/>
        <w:rPr>
          <w:lang w:val="en-US"/>
        </w:rPr>
      </w:pPr>
    </w:p>
    <w:p w14:paraId="468A750D" w14:textId="77777777" w:rsidR="003F6D0F" w:rsidRDefault="003F6D0F" w:rsidP="003F6D0F">
      <w:pPr>
        <w:pStyle w:val="PL"/>
        <w:rPr>
          <w:lang w:val="en-US"/>
        </w:rPr>
      </w:pPr>
      <w:r>
        <w:rPr>
          <w:lang w:val="en-US"/>
        </w:rPr>
        <w:t xml:space="preserve">    DispersionClass:</w:t>
      </w:r>
    </w:p>
    <w:p w14:paraId="48B95115" w14:textId="77777777" w:rsidR="003F6D0F" w:rsidRDefault="003F6D0F" w:rsidP="003F6D0F">
      <w:pPr>
        <w:pStyle w:val="PL"/>
        <w:rPr>
          <w:lang w:val="en-US"/>
        </w:rPr>
      </w:pPr>
      <w:r>
        <w:rPr>
          <w:lang w:val="en-US"/>
        </w:rPr>
        <w:t xml:space="preserve">      oneOf:</w:t>
      </w:r>
    </w:p>
    <w:p w14:paraId="086878E9" w14:textId="77777777" w:rsidR="003F6D0F" w:rsidRDefault="003F6D0F" w:rsidP="003F6D0F">
      <w:pPr>
        <w:pStyle w:val="PL"/>
        <w:rPr>
          <w:lang w:val="en-US"/>
        </w:rPr>
      </w:pPr>
      <w:r>
        <w:rPr>
          <w:lang w:val="en-US"/>
        </w:rPr>
        <w:t xml:space="preserve">      - type: string</w:t>
      </w:r>
    </w:p>
    <w:p w14:paraId="2AF333CD" w14:textId="77777777" w:rsidR="003F6D0F" w:rsidRDefault="003F6D0F" w:rsidP="003F6D0F">
      <w:pPr>
        <w:pStyle w:val="PL"/>
        <w:rPr>
          <w:lang w:val="en-US"/>
        </w:rPr>
      </w:pPr>
      <w:r>
        <w:rPr>
          <w:lang w:val="en-US"/>
        </w:rPr>
        <w:t xml:space="preserve">        enum:</w:t>
      </w:r>
    </w:p>
    <w:p w14:paraId="4F16F8F1" w14:textId="77777777" w:rsidR="003F6D0F" w:rsidRDefault="003F6D0F" w:rsidP="003F6D0F">
      <w:pPr>
        <w:pStyle w:val="PL"/>
        <w:rPr>
          <w:lang w:val="en-US"/>
        </w:rPr>
      </w:pPr>
      <w:r>
        <w:rPr>
          <w:lang w:val="en-US"/>
        </w:rPr>
        <w:t xml:space="preserve">          - FIXED</w:t>
      </w:r>
    </w:p>
    <w:p w14:paraId="3F591B9A" w14:textId="77777777" w:rsidR="003F6D0F" w:rsidRDefault="003F6D0F" w:rsidP="003F6D0F">
      <w:pPr>
        <w:pStyle w:val="PL"/>
        <w:rPr>
          <w:lang w:val="en-US"/>
        </w:rPr>
      </w:pPr>
      <w:r>
        <w:rPr>
          <w:lang w:val="en-US"/>
        </w:rPr>
        <w:t xml:space="preserve">          - CAMPER</w:t>
      </w:r>
    </w:p>
    <w:p w14:paraId="5884CBEB" w14:textId="77777777" w:rsidR="003F6D0F" w:rsidRDefault="003F6D0F" w:rsidP="003F6D0F">
      <w:pPr>
        <w:pStyle w:val="PL"/>
        <w:rPr>
          <w:lang w:val="en-US"/>
        </w:rPr>
      </w:pPr>
      <w:r>
        <w:rPr>
          <w:lang w:val="en-US"/>
        </w:rPr>
        <w:t xml:space="preserve">          - TRAVELLER</w:t>
      </w:r>
    </w:p>
    <w:p w14:paraId="798FE290" w14:textId="77777777" w:rsidR="003F6D0F" w:rsidRDefault="003F6D0F" w:rsidP="003F6D0F">
      <w:pPr>
        <w:pStyle w:val="PL"/>
        <w:rPr>
          <w:lang w:val="en-US"/>
        </w:rPr>
      </w:pPr>
      <w:r>
        <w:rPr>
          <w:lang w:val="en-US"/>
        </w:rPr>
        <w:t xml:space="preserve">          - TOP_HEAVY</w:t>
      </w:r>
    </w:p>
    <w:p w14:paraId="1FF3B99B" w14:textId="77777777" w:rsidR="003F6D0F" w:rsidRDefault="003F6D0F" w:rsidP="003F6D0F">
      <w:pPr>
        <w:pStyle w:val="PL"/>
        <w:rPr>
          <w:lang w:val="en-US"/>
        </w:rPr>
      </w:pPr>
      <w:r>
        <w:rPr>
          <w:lang w:val="en-US"/>
        </w:rPr>
        <w:t xml:space="preserve">      - type: string</w:t>
      </w:r>
    </w:p>
    <w:p w14:paraId="64243C8F" w14:textId="77777777" w:rsidR="003F6D0F" w:rsidRDefault="003F6D0F" w:rsidP="003F6D0F">
      <w:pPr>
        <w:pStyle w:val="PL"/>
        <w:rPr>
          <w:lang w:val="en-US"/>
        </w:rPr>
      </w:pPr>
      <w:r>
        <w:rPr>
          <w:lang w:val="en-US"/>
        </w:rPr>
        <w:t xml:space="preserve">        description: &gt;</w:t>
      </w:r>
    </w:p>
    <w:p w14:paraId="5D341E34" w14:textId="77777777" w:rsidR="003F6D0F" w:rsidRDefault="003F6D0F" w:rsidP="003F6D0F">
      <w:pPr>
        <w:pStyle w:val="PL"/>
        <w:rPr>
          <w:lang w:val="en-US"/>
        </w:rPr>
      </w:pPr>
      <w:r>
        <w:rPr>
          <w:lang w:val="en-US"/>
        </w:rPr>
        <w:t xml:space="preserve">          This string provides forward-compatibility with future</w:t>
      </w:r>
    </w:p>
    <w:p w14:paraId="33778C14" w14:textId="77777777" w:rsidR="003F6D0F" w:rsidRDefault="003F6D0F" w:rsidP="003F6D0F">
      <w:pPr>
        <w:pStyle w:val="PL"/>
        <w:rPr>
          <w:lang w:val="en-US"/>
        </w:rPr>
      </w:pPr>
      <w:r>
        <w:rPr>
          <w:lang w:val="en-US"/>
        </w:rPr>
        <w:t xml:space="preserve">          extensions to the enumeration but is not used to encode</w:t>
      </w:r>
    </w:p>
    <w:p w14:paraId="0C45B748" w14:textId="77777777" w:rsidR="003F6D0F" w:rsidRDefault="003F6D0F" w:rsidP="003F6D0F">
      <w:pPr>
        <w:pStyle w:val="PL"/>
        <w:rPr>
          <w:lang w:val="en-US"/>
        </w:rPr>
      </w:pPr>
      <w:r>
        <w:rPr>
          <w:lang w:val="en-US"/>
        </w:rPr>
        <w:t xml:space="preserve">          content defined in the present version of this API.</w:t>
      </w:r>
    </w:p>
    <w:p w14:paraId="6994FABA" w14:textId="77777777" w:rsidR="003F6D0F" w:rsidRDefault="003F6D0F" w:rsidP="003F6D0F">
      <w:pPr>
        <w:pStyle w:val="PL"/>
        <w:rPr>
          <w:lang w:val="en-US"/>
        </w:rPr>
      </w:pPr>
      <w:r>
        <w:rPr>
          <w:lang w:val="en-US"/>
        </w:rPr>
        <w:t xml:space="preserve">      description: |</w:t>
      </w:r>
    </w:p>
    <w:p w14:paraId="1363ACE8" w14:textId="77777777" w:rsidR="003F6D0F" w:rsidRDefault="003F6D0F" w:rsidP="003F6D0F">
      <w:pPr>
        <w:pStyle w:val="PL"/>
        <w:rPr>
          <w:lang w:val="en-US"/>
        </w:rPr>
      </w:pPr>
      <w:r>
        <w:rPr>
          <w:lang w:val="en-US"/>
        </w:rPr>
        <w:t xml:space="preserve">        Represents the </w:t>
      </w:r>
      <w:r>
        <w:rPr>
          <w:lang w:eastAsia="ko-KR"/>
        </w:rPr>
        <w:t xml:space="preserve">dispersion class.  </w:t>
      </w:r>
    </w:p>
    <w:p w14:paraId="71ECF301" w14:textId="77777777" w:rsidR="003F6D0F" w:rsidRDefault="003F6D0F" w:rsidP="003F6D0F">
      <w:pPr>
        <w:pStyle w:val="PL"/>
        <w:rPr>
          <w:lang w:val="en-US"/>
        </w:rPr>
      </w:pPr>
      <w:r>
        <w:rPr>
          <w:lang w:val="en-US"/>
        </w:rPr>
        <w:t xml:space="preserve">        Possible values are:</w:t>
      </w:r>
    </w:p>
    <w:p w14:paraId="2A336C71" w14:textId="77777777" w:rsidR="003F6D0F" w:rsidRDefault="003F6D0F" w:rsidP="003F6D0F">
      <w:pPr>
        <w:pStyle w:val="PL"/>
        <w:rPr>
          <w:lang w:val="en-US"/>
        </w:rPr>
      </w:pPr>
      <w:r>
        <w:rPr>
          <w:lang w:val="en-US"/>
        </w:rPr>
        <w:t xml:space="preserve">        - FIXED: Dispersion class as fixed UE its data or transaction usage at a location or</w:t>
      </w:r>
    </w:p>
    <w:p w14:paraId="11D4074A" w14:textId="77777777" w:rsidR="003F6D0F" w:rsidRDefault="003F6D0F" w:rsidP="003F6D0F">
      <w:pPr>
        <w:pStyle w:val="PL"/>
        <w:rPr>
          <w:lang w:val="en-US"/>
        </w:rPr>
      </w:pPr>
      <w:r>
        <w:rPr>
          <w:lang w:val="en-US"/>
        </w:rPr>
        <w:t xml:space="preserve">          a slice, is higher than its class threshold set for its all data or transaction usage.</w:t>
      </w:r>
    </w:p>
    <w:p w14:paraId="0E286C5D" w14:textId="77777777" w:rsidR="003F6D0F" w:rsidRDefault="003F6D0F" w:rsidP="003F6D0F">
      <w:pPr>
        <w:pStyle w:val="PL"/>
        <w:rPr>
          <w:lang w:val="en-US"/>
        </w:rPr>
      </w:pPr>
      <w:r>
        <w:rPr>
          <w:lang w:val="en-US"/>
        </w:rPr>
        <w:t xml:space="preserve">        - CAMPER: Dispersion class as camper UE, its data or transaction usage at a location or</w:t>
      </w:r>
    </w:p>
    <w:p w14:paraId="3FD1F464" w14:textId="77777777" w:rsidR="003F6D0F" w:rsidRDefault="003F6D0F" w:rsidP="003F6D0F">
      <w:pPr>
        <w:pStyle w:val="PL"/>
        <w:rPr>
          <w:lang w:val="en-US"/>
        </w:rPr>
      </w:pPr>
      <w:r>
        <w:rPr>
          <w:lang w:val="en-US"/>
        </w:rPr>
        <w:t xml:space="preserve">          a slice, is higher than its class threshold and lower than the fixed class threshold set</w:t>
      </w:r>
    </w:p>
    <w:p w14:paraId="74997A8A" w14:textId="77777777" w:rsidR="003F6D0F" w:rsidRDefault="003F6D0F" w:rsidP="003F6D0F">
      <w:pPr>
        <w:pStyle w:val="PL"/>
        <w:rPr>
          <w:lang w:val="en-US"/>
        </w:rPr>
      </w:pPr>
      <w:r>
        <w:rPr>
          <w:lang w:val="en-US"/>
        </w:rPr>
        <w:t xml:space="preserve">          for its all data or transaction usage.</w:t>
      </w:r>
    </w:p>
    <w:p w14:paraId="3EFEF4A6" w14:textId="77777777" w:rsidR="003F6D0F" w:rsidRDefault="003F6D0F" w:rsidP="003F6D0F">
      <w:pPr>
        <w:pStyle w:val="PL"/>
        <w:rPr>
          <w:lang w:val="en-US"/>
        </w:rPr>
      </w:pPr>
      <w:r>
        <w:rPr>
          <w:lang w:val="en-US"/>
        </w:rPr>
        <w:t xml:space="preserve">        - TRAVELLER: Dispersion class as traveller UE, its data or transaction usage at a location</w:t>
      </w:r>
    </w:p>
    <w:p w14:paraId="55FC492A" w14:textId="77777777" w:rsidR="003F6D0F" w:rsidRDefault="003F6D0F" w:rsidP="003F6D0F">
      <w:pPr>
        <w:pStyle w:val="PL"/>
        <w:rPr>
          <w:lang w:val="en-US"/>
        </w:rPr>
      </w:pPr>
      <w:r>
        <w:rPr>
          <w:lang w:val="en-US"/>
        </w:rPr>
        <w:t xml:space="preserve">          or a slice, is lower than the camper class threshold set for its all data or transaction</w:t>
      </w:r>
    </w:p>
    <w:p w14:paraId="4A8FA753" w14:textId="77777777" w:rsidR="003F6D0F" w:rsidRDefault="003F6D0F" w:rsidP="003F6D0F">
      <w:pPr>
        <w:pStyle w:val="PL"/>
        <w:rPr>
          <w:lang w:val="en-US"/>
        </w:rPr>
      </w:pPr>
      <w:r>
        <w:rPr>
          <w:lang w:val="en-US"/>
        </w:rPr>
        <w:t xml:space="preserve">          usage.</w:t>
      </w:r>
    </w:p>
    <w:p w14:paraId="0412F78B" w14:textId="77777777" w:rsidR="003F6D0F" w:rsidRDefault="003F6D0F" w:rsidP="003F6D0F">
      <w:pPr>
        <w:pStyle w:val="PL"/>
        <w:rPr>
          <w:lang w:val="en-US"/>
        </w:rPr>
      </w:pPr>
      <w:r>
        <w:rPr>
          <w:lang w:val="en-US"/>
        </w:rPr>
        <w:t xml:space="preserve">        - TOP_HEAVY: Dispersion class as Top_Heavy UE, who's dispersion percentile rating at a</w:t>
      </w:r>
    </w:p>
    <w:p w14:paraId="66AF418C" w14:textId="77777777" w:rsidR="003F6D0F" w:rsidRDefault="003F6D0F" w:rsidP="003F6D0F">
      <w:pPr>
        <w:pStyle w:val="PL"/>
        <w:rPr>
          <w:lang w:val="en-US"/>
        </w:rPr>
      </w:pPr>
      <w:r>
        <w:rPr>
          <w:lang w:val="en-US"/>
        </w:rPr>
        <w:lastRenderedPageBreak/>
        <w:t xml:space="preserve">          location or a slice, is higher than its class threshold.</w:t>
      </w:r>
    </w:p>
    <w:p w14:paraId="6C727E95" w14:textId="77777777" w:rsidR="003F6D0F" w:rsidRDefault="003F6D0F" w:rsidP="003F6D0F">
      <w:pPr>
        <w:pStyle w:val="PL"/>
        <w:rPr>
          <w:lang w:val="en-US"/>
        </w:rPr>
      </w:pPr>
    </w:p>
    <w:p w14:paraId="7F6F1B74" w14:textId="77777777" w:rsidR="003F6D0F" w:rsidRDefault="003F6D0F" w:rsidP="003F6D0F">
      <w:pPr>
        <w:pStyle w:val="PL"/>
        <w:rPr>
          <w:lang w:val="en-US"/>
        </w:rPr>
      </w:pPr>
    </w:p>
    <w:p w14:paraId="647D1EC2" w14:textId="77777777" w:rsidR="003F6D0F" w:rsidRDefault="003F6D0F" w:rsidP="003F6D0F">
      <w:pPr>
        <w:pStyle w:val="PL"/>
        <w:rPr>
          <w:lang w:val="en-US"/>
        </w:rPr>
      </w:pPr>
      <w:r>
        <w:rPr>
          <w:lang w:val="en-US"/>
        </w:rPr>
        <w:t xml:space="preserve">    DispersionOrderingCriterion:</w:t>
      </w:r>
    </w:p>
    <w:p w14:paraId="2F11EECA" w14:textId="77777777" w:rsidR="003F6D0F" w:rsidRDefault="003F6D0F" w:rsidP="003F6D0F">
      <w:pPr>
        <w:pStyle w:val="PL"/>
        <w:rPr>
          <w:lang w:val="en-US"/>
        </w:rPr>
      </w:pPr>
      <w:r>
        <w:rPr>
          <w:lang w:val="en-US"/>
        </w:rPr>
        <w:t xml:space="preserve">      anyOf:</w:t>
      </w:r>
    </w:p>
    <w:p w14:paraId="5E028DF4" w14:textId="77777777" w:rsidR="003F6D0F" w:rsidRDefault="003F6D0F" w:rsidP="003F6D0F">
      <w:pPr>
        <w:pStyle w:val="PL"/>
        <w:rPr>
          <w:lang w:val="en-US"/>
        </w:rPr>
      </w:pPr>
      <w:r>
        <w:rPr>
          <w:lang w:val="en-US"/>
        </w:rPr>
        <w:t xml:space="preserve">      - type: string</w:t>
      </w:r>
    </w:p>
    <w:p w14:paraId="230CA9ED" w14:textId="77777777" w:rsidR="003F6D0F" w:rsidRDefault="003F6D0F" w:rsidP="003F6D0F">
      <w:pPr>
        <w:pStyle w:val="PL"/>
        <w:rPr>
          <w:lang w:val="en-US"/>
        </w:rPr>
      </w:pPr>
      <w:r>
        <w:rPr>
          <w:lang w:val="en-US"/>
        </w:rPr>
        <w:t xml:space="preserve">        enum:</w:t>
      </w:r>
    </w:p>
    <w:p w14:paraId="37DFAC3C" w14:textId="77777777" w:rsidR="003F6D0F" w:rsidRDefault="003F6D0F" w:rsidP="003F6D0F">
      <w:pPr>
        <w:pStyle w:val="PL"/>
        <w:rPr>
          <w:lang w:val="en-US"/>
        </w:rPr>
      </w:pPr>
      <w:r>
        <w:rPr>
          <w:lang w:val="en-US"/>
        </w:rPr>
        <w:t xml:space="preserve">          - TIME_SLOT_START</w:t>
      </w:r>
    </w:p>
    <w:p w14:paraId="1ADF4A0C" w14:textId="77777777" w:rsidR="003F6D0F" w:rsidRDefault="003F6D0F" w:rsidP="003F6D0F">
      <w:pPr>
        <w:pStyle w:val="PL"/>
        <w:rPr>
          <w:lang w:val="en-US"/>
        </w:rPr>
      </w:pPr>
      <w:r>
        <w:rPr>
          <w:lang w:val="en-US"/>
        </w:rPr>
        <w:t xml:space="preserve">          - DISPERSION</w:t>
      </w:r>
    </w:p>
    <w:p w14:paraId="03287672" w14:textId="77777777" w:rsidR="003F6D0F" w:rsidRDefault="003F6D0F" w:rsidP="003F6D0F">
      <w:pPr>
        <w:pStyle w:val="PL"/>
        <w:rPr>
          <w:lang w:val="en-US"/>
        </w:rPr>
      </w:pPr>
      <w:r>
        <w:rPr>
          <w:lang w:val="en-US"/>
        </w:rPr>
        <w:t xml:space="preserve">          - CLASSIFICATION</w:t>
      </w:r>
    </w:p>
    <w:p w14:paraId="42549CD9" w14:textId="77777777" w:rsidR="003F6D0F" w:rsidRDefault="003F6D0F" w:rsidP="003F6D0F">
      <w:pPr>
        <w:pStyle w:val="PL"/>
        <w:rPr>
          <w:lang w:val="en-US"/>
        </w:rPr>
      </w:pPr>
      <w:r>
        <w:rPr>
          <w:lang w:val="en-US"/>
        </w:rPr>
        <w:t xml:space="preserve">          - RANKING</w:t>
      </w:r>
    </w:p>
    <w:p w14:paraId="43121BD5" w14:textId="77777777" w:rsidR="003F6D0F" w:rsidRDefault="003F6D0F" w:rsidP="003F6D0F">
      <w:pPr>
        <w:pStyle w:val="PL"/>
        <w:rPr>
          <w:lang w:val="en-US"/>
        </w:rPr>
      </w:pPr>
      <w:r>
        <w:rPr>
          <w:lang w:val="en-US"/>
        </w:rPr>
        <w:t xml:space="preserve">          - PERCENTILE_RANKING</w:t>
      </w:r>
    </w:p>
    <w:p w14:paraId="28C2938C" w14:textId="77777777" w:rsidR="003F6D0F" w:rsidRDefault="003F6D0F" w:rsidP="003F6D0F">
      <w:pPr>
        <w:pStyle w:val="PL"/>
        <w:rPr>
          <w:lang w:val="en-US"/>
        </w:rPr>
      </w:pPr>
      <w:r>
        <w:rPr>
          <w:lang w:val="en-US"/>
        </w:rPr>
        <w:t xml:space="preserve">      - type: string</w:t>
      </w:r>
    </w:p>
    <w:p w14:paraId="4BA31B2E" w14:textId="77777777" w:rsidR="003F6D0F" w:rsidRDefault="003F6D0F" w:rsidP="003F6D0F">
      <w:pPr>
        <w:pStyle w:val="PL"/>
        <w:rPr>
          <w:lang w:val="en-US"/>
        </w:rPr>
      </w:pPr>
      <w:r>
        <w:rPr>
          <w:lang w:val="en-US"/>
        </w:rPr>
        <w:t xml:space="preserve">        description: &gt;</w:t>
      </w:r>
    </w:p>
    <w:p w14:paraId="4B568BD4" w14:textId="77777777" w:rsidR="003F6D0F" w:rsidRDefault="003F6D0F" w:rsidP="003F6D0F">
      <w:pPr>
        <w:pStyle w:val="PL"/>
        <w:rPr>
          <w:lang w:val="en-US"/>
        </w:rPr>
      </w:pPr>
      <w:r>
        <w:rPr>
          <w:lang w:val="en-US"/>
        </w:rPr>
        <w:t xml:space="preserve">          This string provides forward-compatibility with future</w:t>
      </w:r>
    </w:p>
    <w:p w14:paraId="523F0EDE" w14:textId="77777777" w:rsidR="003F6D0F" w:rsidRDefault="003F6D0F" w:rsidP="003F6D0F">
      <w:pPr>
        <w:pStyle w:val="PL"/>
        <w:rPr>
          <w:lang w:val="en-US"/>
        </w:rPr>
      </w:pPr>
      <w:r>
        <w:rPr>
          <w:lang w:val="en-US"/>
        </w:rPr>
        <w:t xml:space="preserve">          extensions to the enumeration but is not used to encode</w:t>
      </w:r>
    </w:p>
    <w:p w14:paraId="582A4618" w14:textId="77777777" w:rsidR="003F6D0F" w:rsidRDefault="003F6D0F" w:rsidP="003F6D0F">
      <w:pPr>
        <w:pStyle w:val="PL"/>
        <w:rPr>
          <w:lang w:val="en-US"/>
        </w:rPr>
      </w:pPr>
      <w:r>
        <w:rPr>
          <w:lang w:val="en-US"/>
        </w:rPr>
        <w:t xml:space="preserve">          content defined in the present version of this API.</w:t>
      </w:r>
    </w:p>
    <w:p w14:paraId="68CFF2B0" w14:textId="77777777" w:rsidR="003F6D0F" w:rsidRDefault="003F6D0F" w:rsidP="003F6D0F">
      <w:pPr>
        <w:pStyle w:val="PL"/>
        <w:rPr>
          <w:lang w:val="en-US"/>
        </w:rPr>
      </w:pPr>
      <w:r>
        <w:rPr>
          <w:lang w:val="en-US"/>
        </w:rPr>
        <w:t xml:space="preserve">      description: |</w:t>
      </w:r>
    </w:p>
    <w:p w14:paraId="0C9E4054" w14:textId="77777777" w:rsidR="003F6D0F" w:rsidRDefault="003F6D0F" w:rsidP="003F6D0F">
      <w:pPr>
        <w:pStyle w:val="PL"/>
        <w:rPr>
          <w:lang w:val="en-US"/>
        </w:rPr>
      </w:pPr>
      <w:r>
        <w:rPr>
          <w:lang w:val="en-US"/>
        </w:rPr>
        <w:t xml:space="preserve">        Represents the </w:t>
      </w:r>
      <w:r>
        <w:rPr>
          <w:lang w:eastAsia="ko-KR"/>
        </w:rPr>
        <w:t xml:space="preserve">order criterion for the list of dispersion.  </w:t>
      </w:r>
    </w:p>
    <w:p w14:paraId="2E1689B1" w14:textId="77777777" w:rsidR="003F6D0F" w:rsidRDefault="003F6D0F" w:rsidP="003F6D0F">
      <w:pPr>
        <w:pStyle w:val="PL"/>
        <w:rPr>
          <w:lang w:val="en-US"/>
        </w:rPr>
      </w:pPr>
      <w:r>
        <w:rPr>
          <w:lang w:val="en-US"/>
        </w:rPr>
        <w:t xml:space="preserve">        Possible values are:</w:t>
      </w:r>
    </w:p>
    <w:p w14:paraId="31AD2777" w14:textId="77777777" w:rsidR="003F6D0F" w:rsidRDefault="003F6D0F" w:rsidP="003F6D0F">
      <w:pPr>
        <w:pStyle w:val="PL"/>
        <w:rPr>
          <w:lang w:val="en-US"/>
        </w:rPr>
      </w:pPr>
      <w:r>
        <w:rPr>
          <w:lang w:val="en-US"/>
        </w:rPr>
        <w:t xml:space="preserve">        - TIME_SLOT_START: Indicates the order of time slot start.</w:t>
      </w:r>
    </w:p>
    <w:p w14:paraId="5ACFC3BD" w14:textId="77777777" w:rsidR="003F6D0F" w:rsidRDefault="003F6D0F" w:rsidP="003F6D0F">
      <w:pPr>
        <w:pStyle w:val="PL"/>
        <w:rPr>
          <w:lang w:val="en-US"/>
        </w:rPr>
      </w:pPr>
      <w:r>
        <w:rPr>
          <w:lang w:val="en-US"/>
        </w:rPr>
        <w:t xml:space="preserve">        - DISPERSION: Indicates the order of data/transaction dispersion.</w:t>
      </w:r>
    </w:p>
    <w:p w14:paraId="6F951CBF" w14:textId="77777777" w:rsidR="003F6D0F" w:rsidRDefault="003F6D0F" w:rsidP="003F6D0F">
      <w:pPr>
        <w:pStyle w:val="PL"/>
        <w:rPr>
          <w:lang w:val="en-US"/>
        </w:rPr>
      </w:pPr>
      <w:r>
        <w:rPr>
          <w:lang w:val="en-US"/>
        </w:rPr>
        <w:t xml:space="preserve">        - CLASSIFICATION: Indicates the order of data/transaction classification.</w:t>
      </w:r>
    </w:p>
    <w:p w14:paraId="467CCB97" w14:textId="77777777" w:rsidR="003F6D0F" w:rsidRDefault="003F6D0F" w:rsidP="003F6D0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C9B319A" w14:textId="77777777" w:rsidR="003F6D0F" w:rsidRDefault="003F6D0F" w:rsidP="003F6D0F">
      <w:pPr>
        <w:pStyle w:val="PL"/>
        <w:rPr>
          <w:lang w:val="en-US"/>
        </w:rPr>
      </w:pPr>
      <w:r>
        <w:rPr>
          <w:lang w:val="en-US"/>
        </w:rPr>
        <w:t xml:space="preserve">        - PERCENTILE_RANKING: Indicates the order of data/transaction percentile ranking.</w:t>
      </w:r>
    </w:p>
    <w:p w14:paraId="28CAC14E" w14:textId="77777777" w:rsidR="003F6D0F" w:rsidRDefault="003F6D0F" w:rsidP="003F6D0F">
      <w:pPr>
        <w:pStyle w:val="PL"/>
        <w:rPr>
          <w:lang w:val="en-US"/>
        </w:rPr>
      </w:pPr>
    </w:p>
    <w:p w14:paraId="05669772" w14:textId="77777777" w:rsidR="003F6D0F" w:rsidRDefault="003F6D0F" w:rsidP="003F6D0F">
      <w:pPr>
        <w:pStyle w:val="PL"/>
        <w:rPr>
          <w:lang w:val="en-US"/>
        </w:rPr>
      </w:pPr>
      <w:r>
        <w:rPr>
          <w:lang w:val="en-US"/>
        </w:rPr>
        <w:t xml:space="preserve">    </w:t>
      </w:r>
      <w:r>
        <w:rPr>
          <w:rFonts w:hint="eastAsia"/>
          <w:lang w:eastAsia="zh-CN"/>
        </w:rPr>
        <w:t>D</w:t>
      </w:r>
      <w:r>
        <w:rPr>
          <w:lang w:eastAsia="zh-CN"/>
        </w:rPr>
        <w:t>eviceType</w:t>
      </w:r>
      <w:r>
        <w:rPr>
          <w:lang w:val="en-US"/>
        </w:rPr>
        <w:t>:</w:t>
      </w:r>
    </w:p>
    <w:p w14:paraId="4BCC962D" w14:textId="77777777" w:rsidR="003F6D0F" w:rsidRDefault="003F6D0F" w:rsidP="003F6D0F">
      <w:pPr>
        <w:pStyle w:val="PL"/>
        <w:rPr>
          <w:lang w:val="en-US"/>
        </w:rPr>
      </w:pPr>
      <w:r>
        <w:rPr>
          <w:lang w:val="en-US"/>
        </w:rPr>
        <w:t xml:space="preserve">      anyOf:</w:t>
      </w:r>
    </w:p>
    <w:p w14:paraId="02AA2B2C" w14:textId="77777777" w:rsidR="003F6D0F" w:rsidRDefault="003F6D0F" w:rsidP="003F6D0F">
      <w:pPr>
        <w:pStyle w:val="PL"/>
        <w:rPr>
          <w:lang w:val="en-US"/>
        </w:rPr>
      </w:pPr>
      <w:r>
        <w:rPr>
          <w:lang w:val="en-US"/>
        </w:rPr>
        <w:t xml:space="preserve">      - type: string</w:t>
      </w:r>
    </w:p>
    <w:p w14:paraId="5546DCE6" w14:textId="77777777" w:rsidR="003F6D0F" w:rsidRDefault="003F6D0F" w:rsidP="003F6D0F">
      <w:pPr>
        <w:pStyle w:val="PL"/>
        <w:rPr>
          <w:lang w:val="en-US"/>
        </w:rPr>
      </w:pPr>
      <w:r>
        <w:rPr>
          <w:lang w:val="en-US"/>
        </w:rPr>
        <w:t xml:space="preserve">        enum:</w:t>
      </w:r>
    </w:p>
    <w:p w14:paraId="1A9539F4" w14:textId="77777777" w:rsidR="003F6D0F" w:rsidRDefault="003F6D0F" w:rsidP="003F6D0F">
      <w:pPr>
        <w:pStyle w:val="PL"/>
        <w:rPr>
          <w:lang w:val="en-US"/>
        </w:rPr>
      </w:pPr>
      <w:r>
        <w:rPr>
          <w:lang w:val="en-US"/>
        </w:rPr>
        <w:t xml:space="preserve">          - </w:t>
      </w:r>
      <w:r>
        <w:t>MOBILE_PHONE</w:t>
      </w:r>
    </w:p>
    <w:p w14:paraId="69DCFA50" w14:textId="77777777" w:rsidR="003F6D0F" w:rsidRDefault="003F6D0F" w:rsidP="003F6D0F">
      <w:pPr>
        <w:pStyle w:val="PL"/>
      </w:pPr>
      <w:r>
        <w:rPr>
          <w:lang w:val="en-US"/>
        </w:rPr>
        <w:t xml:space="preserve">          - </w:t>
      </w:r>
      <w:r>
        <w:t>SMART_PHONE</w:t>
      </w:r>
    </w:p>
    <w:p w14:paraId="5D7BC380" w14:textId="77777777" w:rsidR="003F6D0F" w:rsidRDefault="003F6D0F" w:rsidP="003F6D0F">
      <w:pPr>
        <w:pStyle w:val="PL"/>
        <w:rPr>
          <w:lang w:val="en-US"/>
        </w:rPr>
      </w:pPr>
      <w:r>
        <w:rPr>
          <w:lang w:val="en-US"/>
        </w:rPr>
        <w:t xml:space="preserve">          - </w:t>
      </w:r>
      <w:r>
        <w:t>TABLET</w:t>
      </w:r>
    </w:p>
    <w:p w14:paraId="7007E9AD" w14:textId="77777777" w:rsidR="003F6D0F" w:rsidRDefault="003F6D0F" w:rsidP="003F6D0F">
      <w:pPr>
        <w:pStyle w:val="PL"/>
        <w:rPr>
          <w:lang w:val="en-US"/>
        </w:rPr>
      </w:pPr>
      <w:r>
        <w:rPr>
          <w:lang w:val="en-US"/>
        </w:rPr>
        <w:t xml:space="preserve">          - </w:t>
      </w:r>
      <w:r>
        <w:t>DONGLE</w:t>
      </w:r>
    </w:p>
    <w:p w14:paraId="7A9C8C6D" w14:textId="77777777" w:rsidR="003F6D0F" w:rsidRDefault="003F6D0F" w:rsidP="003F6D0F">
      <w:pPr>
        <w:pStyle w:val="PL"/>
        <w:rPr>
          <w:lang w:val="en-US"/>
        </w:rPr>
      </w:pPr>
      <w:r>
        <w:rPr>
          <w:lang w:val="en-US"/>
        </w:rPr>
        <w:t xml:space="preserve">          - </w:t>
      </w:r>
      <w:r>
        <w:t>MODEM</w:t>
      </w:r>
    </w:p>
    <w:p w14:paraId="62C43818" w14:textId="77777777" w:rsidR="003F6D0F" w:rsidRDefault="003F6D0F" w:rsidP="003F6D0F">
      <w:pPr>
        <w:pStyle w:val="PL"/>
        <w:rPr>
          <w:lang w:val="en-US"/>
        </w:rPr>
      </w:pPr>
      <w:r>
        <w:rPr>
          <w:lang w:val="en-US"/>
        </w:rPr>
        <w:t xml:space="preserve">          - </w:t>
      </w:r>
      <w:r>
        <w:t>WLAN_ROUTER</w:t>
      </w:r>
    </w:p>
    <w:p w14:paraId="1CA8CC5C" w14:textId="77777777" w:rsidR="003F6D0F" w:rsidRDefault="003F6D0F" w:rsidP="003F6D0F">
      <w:pPr>
        <w:pStyle w:val="PL"/>
        <w:rPr>
          <w:lang w:val="en-US"/>
        </w:rPr>
      </w:pPr>
      <w:r>
        <w:rPr>
          <w:lang w:val="en-US"/>
        </w:rPr>
        <w:t xml:space="preserve">          - </w:t>
      </w:r>
      <w:r>
        <w:t>IOT_DEVICE</w:t>
      </w:r>
    </w:p>
    <w:p w14:paraId="12B49E85" w14:textId="77777777" w:rsidR="003F6D0F" w:rsidRDefault="003F6D0F" w:rsidP="003F6D0F">
      <w:pPr>
        <w:pStyle w:val="PL"/>
        <w:rPr>
          <w:lang w:val="en-US"/>
        </w:rPr>
      </w:pPr>
      <w:r>
        <w:rPr>
          <w:lang w:val="en-US"/>
        </w:rPr>
        <w:t xml:space="preserve">          - </w:t>
      </w:r>
      <w:r>
        <w:t>WEARABLE</w:t>
      </w:r>
    </w:p>
    <w:p w14:paraId="36321787" w14:textId="77777777" w:rsidR="003F6D0F" w:rsidRDefault="003F6D0F" w:rsidP="003F6D0F">
      <w:pPr>
        <w:pStyle w:val="PL"/>
        <w:rPr>
          <w:lang w:val="en-US"/>
        </w:rPr>
      </w:pPr>
      <w:r>
        <w:rPr>
          <w:lang w:val="en-US"/>
        </w:rPr>
        <w:t xml:space="preserve">          - </w:t>
      </w:r>
      <w:r>
        <w:t>MOBILE_TEST_PLATFORM</w:t>
      </w:r>
    </w:p>
    <w:p w14:paraId="3ABD6D43" w14:textId="77777777" w:rsidR="003F6D0F" w:rsidRDefault="003F6D0F" w:rsidP="003F6D0F">
      <w:pPr>
        <w:pStyle w:val="PL"/>
        <w:rPr>
          <w:lang w:val="en-US"/>
        </w:rPr>
      </w:pPr>
      <w:r>
        <w:rPr>
          <w:lang w:val="en-US"/>
        </w:rPr>
        <w:t xml:space="preserve">          - </w:t>
      </w:r>
      <w:r>
        <w:t>UNDEFINED</w:t>
      </w:r>
    </w:p>
    <w:p w14:paraId="1015674E" w14:textId="77777777" w:rsidR="003F6D0F" w:rsidRDefault="003F6D0F" w:rsidP="003F6D0F">
      <w:pPr>
        <w:pStyle w:val="PL"/>
        <w:rPr>
          <w:lang w:val="en-US"/>
        </w:rPr>
      </w:pPr>
      <w:r>
        <w:rPr>
          <w:lang w:val="en-US"/>
        </w:rPr>
        <w:t xml:space="preserve">      - type: string</w:t>
      </w:r>
    </w:p>
    <w:p w14:paraId="2028C526" w14:textId="77777777" w:rsidR="003F6D0F" w:rsidRDefault="003F6D0F" w:rsidP="003F6D0F">
      <w:pPr>
        <w:pStyle w:val="PL"/>
        <w:rPr>
          <w:lang w:val="en-US"/>
        </w:rPr>
      </w:pPr>
      <w:r>
        <w:rPr>
          <w:lang w:val="en-US"/>
        </w:rPr>
        <w:t xml:space="preserve">        description: &gt;</w:t>
      </w:r>
    </w:p>
    <w:p w14:paraId="572003EB" w14:textId="77777777" w:rsidR="003F6D0F" w:rsidRDefault="003F6D0F" w:rsidP="003F6D0F">
      <w:pPr>
        <w:pStyle w:val="PL"/>
        <w:rPr>
          <w:lang w:val="en-US"/>
        </w:rPr>
      </w:pPr>
      <w:r>
        <w:rPr>
          <w:lang w:val="en-US"/>
        </w:rPr>
        <w:t xml:space="preserve">          This string provides forward-compatibility with future extensions to the enumeration but</w:t>
      </w:r>
    </w:p>
    <w:p w14:paraId="0243224B" w14:textId="77777777" w:rsidR="003F6D0F" w:rsidRDefault="003F6D0F" w:rsidP="003F6D0F">
      <w:pPr>
        <w:pStyle w:val="PL"/>
        <w:rPr>
          <w:lang w:val="en-US"/>
        </w:rPr>
      </w:pPr>
      <w:r>
        <w:rPr>
          <w:lang w:val="en-US"/>
        </w:rPr>
        <w:t xml:space="preserve">          is not used to encode content defined in the present version of this API.</w:t>
      </w:r>
    </w:p>
    <w:p w14:paraId="64875B81" w14:textId="77777777" w:rsidR="003F6D0F" w:rsidRDefault="003F6D0F" w:rsidP="003F6D0F">
      <w:pPr>
        <w:pStyle w:val="PL"/>
        <w:rPr>
          <w:lang w:val="en-US"/>
        </w:rPr>
      </w:pPr>
      <w:r>
        <w:rPr>
          <w:lang w:val="en-US"/>
        </w:rPr>
        <w:t xml:space="preserve">      description: |</w:t>
      </w:r>
    </w:p>
    <w:p w14:paraId="37CE4FEA" w14:textId="77777777" w:rsidR="003F6D0F" w:rsidRDefault="003F6D0F" w:rsidP="003F6D0F">
      <w:pPr>
        <w:pStyle w:val="PL"/>
        <w:rPr>
          <w:lang w:val="en-US"/>
        </w:rPr>
      </w:pPr>
      <w:r>
        <w:rPr>
          <w:lang w:val="en-US"/>
        </w:rPr>
        <w:t xml:space="preserve">        Represents the </w:t>
      </w:r>
      <w:r>
        <w:rPr>
          <w:lang w:eastAsia="zh-CN"/>
        </w:rPr>
        <w:t>device type</w:t>
      </w:r>
      <w:r>
        <w:rPr>
          <w:lang w:eastAsia="ko-KR"/>
        </w:rPr>
        <w:t xml:space="preserve">.  </w:t>
      </w:r>
    </w:p>
    <w:p w14:paraId="00DC8BA5" w14:textId="77777777" w:rsidR="003F6D0F" w:rsidRDefault="003F6D0F" w:rsidP="003F6D0F">
      <w:pPr>
        <w:pStyle w:val="PL"/>
        <w:rPr>
          <w:lang w:val="en-US"/>
        </w:rPr>
      </w:pPr>
      <w:r>
        <w:rPr>
          <w:lang w:val="en-US"/>
        </w:rPr>
        <w:t xml:space="preserve">        Possible values are:  </w:t>
      </w:r>
    </w:p>
    <w:p w14:paraId="27E5DEEF" w14:textId="77777777" w:rsidR="003F6D0F" w:rsidRDefault="003F6D0F" w:rsidP="003F6D0F">
      <w:pPr>
        <w:pStyle w:val="PL"/>
        <w:rPr>
          <w:lang w:val="en-US"/>
        </w:rPr>
      </w:pPr>
      <w:r>
        <w:rPr>
          <w:lang w:val="en-US"/>
        </w:rPr>
        <w:t xml:space="preserve">          - </w:t>
      </w:r>
      <w:r>
        <w:t>MOBILE_PHONE: Mobile Phone.</w:t>
      </w:r>
    </w:p>
    <w:p w14:paraId="38A62DD3" w14:textId="77777777" w:rsidR="003F6D0F" w:rsidRDefault="003F6D0F" w:rsidP="003F6D0F">
      <w:pPr>
        <w:pStyle w:val="PL"/>
      </w:pPr>
      <w:r>
        <w:rPr>
          <w:lang w:val="en-US"/>
        </w:rPr>
        <w:t xml:space="preserve">          - </w:t>
      </w:r>
      <w:r>
        <w:t>SMART_PHONE: Smartphone.</w:t>
      </w:r>
    </w:p>
    <w:p w14:paraId="5A38C311" w14:textId="77777777" w:rsidR="003F6D0F" w:rsidRDefault="003F6D0F" w:rsidP="003F6D0F">
      <w:pPr>
        <w:pStyle w:val="PL"/>
        <w:rPr>
          <w:lang w:val="en-US"/>
        </w:rPr>
      </w:pPr>
      <w:r>
        <w:rPr>
          <w:lang w:val="en-US"/>
        </w:rPr>
        <w:t xml:space="preserve">          - </w:t>
      </w:r>
      <w:r>
        <w:t>TABLET: Tablet</w:t>
      </w:r>
      <w:r>
        <w:rPr>
          <w:lang w:eastAsia="zh-CN"/>
        </w:rPr>
        <w:t>.</w:t>
      </w:r>
    </w:p>
    <w:p w14:paraId="4EA04961" w14:textId="77777777" w:rsidR="003F6D0F" w:rsidRDefault="003F6D0F" w:rsidP="003F6D0F">
      <w:pPr>
        <w:pStyle w:val="PL"/>
        <w:rPr>
          <w:lang w:val="en-US"/>
        </w:rPr>
      </w:pPr>
      <w:r>
        <w:rPr>
          <w:lang w:val="en-US"/>
        </w:rPr>
        <w:t xml:space="preserve">          - </w:t>
      </w:r>
      <w:r>
        <w:t>DONGLE: Dongle</w:t>
      </w:r>
      <w:r>
        <w:rPr>
          <w:lang w:eastAsia="zh-CN"/>
        </w:rPr>
        <w:t>.</w:t>
      </w:r>
    </w:p>
    <w:p w14:paraId="762BDEC9" w14:textId="77777777" w:rsidR="003F6D0F" w:rsidRDefault="003F6D0F" w:rsidP="003F6D0F">
      <w:pPr>
        <w:pStyle w:val="PL"/>
        <w:rPr>
          <w:lang w:val="en-US"/>
        </w:rPr>
      </w:pPr>
      <w:r>
        <w:rPr>
          <w:lang w:val="en-US"/>
        </w:rPr>
        <w:t xml:space="preserve">          - </w:t>
      </w:r>
      <w:r>
        <w:t>MODEM: Modem</w:t>
      </w:r>
      <w:r>
        <w:rPr>
          <w:lang w:eastAsia="zh-CN"/>
        </w:rPr>
        <w:t>.</w:t>
      </w:r>
    </w:p>
    <w:p w14:paraId="0C0EA8FA" w14:textId="77777777" w:rsidR="003F6D0F" w:rsidRDefault="003F6D0F" w:rsidP="003F6D0F">
      <w:pPr>
        <w:pStyle w:val="PL"/>
        <w:rPr>
          <w:lang w:val="en-US"/>
        </w:rPr>
      </w:pPr>
      <w:r>
        <w:rPr>
          <w:lang w:val="en-US"/>
        </w:rPr>
        <w:t xml:space="preserve">          - </w:t>
      </w:r>
      <w:r>
        <w:t>WLAN_ROUTER: WLAN Router</w:t>
      </w:r>
      <w:r>
        <w:rPr>
          <w:lang w:eastAsia="zh-CN"/>
        </w:rPr>
        <w:t>.</w:t>
      </w:r>
    </w:p>
    <w:p w14:paraId="29753E49" w14:textId="77777777" w:rsidR="003F6D0F" w:rsidRDefault="003F6D0F" w:rsidP="003F6D0F">
      <w:pPr>
        <w:pStyle w:val="PL"/>
        <w:rPr>
          <w:lang w:val="en-US"/>
        </w:rPr>
      </w:pPr>
      <w:r>
        <w:rPr>
          <w:lang w:val="en-US"/>
        </w:rPr>
        <w:t xml:space="preserve">          - </w:t>
      </w:r>
      <w:r>
        <w:t>IOT_DEVICE: IoT Device</w:t>
      </w:r>
      <w:r>
        <w:rPr>
          <w:lang w:eastAsia="zh-CN"/>
        </w:rPr>
        <w:t>.</w:t>
      </w:r>
    </w:p>
    <w:p w14:paraId="11E34A98" w14:textId="77777777" w:rsidR="003F6D0F" w:rsidRDefault="003F6D0F" w:rsidP="003F6D0F">
      <w:pPr>
        <w:pStyle w:val="PL"/>
        <w:rPr>
          <w:lang w:val="en-US"/>
        </w:rPr>
      </w:pPr>
      <w:r>
        <w:rPr>
          <w:lang w:val="en-US"/>
        </w:rPr>
        <w:t xml:space="preserve">          - </w:t>
      </w:r>
      <w:r>
        <w:t>WEARABLE: Wearable</w:t>
      </w:r>
      <w:r>
        <w:rPr>
          <w:lang w:eastAsia="zh-CN"/>
        </w:rPr>
        <w:t>.</w:t>
      </w:r>
    </w:p>
    <w:p w14:paraId="57B1550D" w14:textId="77777777" w:rsidR="003F6D0F" w:rsidRDefault="003F6D0F" w:rsidP="003F6D0F">
      <w:pPr>
        <w:pStyle w:val="PL"/>
        <w:rPr>
          <w:lang w:val="en-US"/>
        </w:rPr>
      </w:pPr>
      <w:r>
        <w:rPr>
          <w:lang w:val="en-US"/>
        </w:rPr>
        <w:t xml:space="preserve">          - </w:t>
      </w:r>
      <w:r>
        <w:t>MOBILE_TEST_PLATFORM: Mobile Test Platform</w:t>
      </w:r>
      <w:r>
        <w:rPr>
          <w:lang w:eastAsia="zh-CN"/>
        </w:rPr>
        <w:t>.</w:t>
      </w:r>
    </w:p>
    <w:p w14:paraId="4918B787" w14:textId="77777777" w:rsidR="003F6D0F" w:rsidRDefault="003F6D0F" w:rsidP="003F6D0F">
      <w:pPr>
        <w:pStyle w:val="PL"/>
        <w:rPr>
          <w:lang w:val="en-US"/>
        </w:rPr>
      </w:pPr>
      <w:r>
        <w:rPr>
          <w:lang w:val="en-US"/>
        </w:rPr>
        <w:t xml:space="preserve">          - </w:t>
      </w:r>
      <w:r>
        <w:t>UNDEFINED: Undefined</w:t>
      </w:r>
      <w:r>
        <w:rPr>
          <w:lang w:eastAsia="zh-CN"/>
        </w:rPr>
        <w:t>.</w:t>
      </w:r>
    </w:p>
    <w:p w14:paraId="54458DC8" w14:textId="77777777" w:rsidR="003F6D0F" w:rsidRDefault="003F6D0F" w:rsidP="003F6D0F">
      <w:pPr>
        <w:pStyle w:val="PL"/>
        <w:rPr>
          <w:lang w:val="en-US"/>
        </w:rPr>
      </w:pPr>
    </w:p>
    <w:p w14:paraId="0B5D2666" w14:textId="77777777" w:rsidR="003F6D0F" w:rsidRDefault="003F6D0F" w:rsidP="003F6D0F">
      <w:pPr>
        <w:pStyle w:val="PL"/>
        <w:rPr>
          <w:lang w:val="en-US"/>
        </w:rPr>
      </w:pPr>
      <w:r>
        <w:rPr>
          <w:lang w:val="en-US"/>
        </w:rPr>
        <w:t xml:space="preserve">    RedTransExpOrderingCriterion:</w:t>
      </w:r>
    </w:p>
    <w:p w14:paraId="0F96CA62" w14:textId="77777777" w:rsidR="003F6D0F" w:rsidRDefault="003F6D0F" w:rsidP="003F6D0F">
      <w:pPr>
        <w:pStyle w:val="PL"/>
        <w:rPr>
          <w:lang w:val="en-US"/>
        </w:rPr>
      </w:pPr>
      <w:r>
        <w:rPr>
          <w:lang w:val="en-US"/>
        </w:rPr>
        <w:t xml:space="preserve">      anyOf:</w:t>
      </w:r>
    </w:p>
    <w:p w14:paraId="26DED557" w14:textId="77777777" w:rsidR="003F6D0F" w:rsidRDefault="003F6D0F" w:rsidP="003F6D0F">
      <w:pPr>
        <w:pStyle w:val="PL"/>
        <w:rPr>
          <w:lang w:val="en-US"/>
        </w:rPr>
      </w:pPr>
      <w:r>
        <w:rPr>
          <w:lang w:val="en-US"/>
        </w:rPr>
        <w:t xml:space="preserve">      - type: string</w:t>
      </w:r>
    </w:p>
    <w:p w14:paraId="4DAB25E0" w14:textId="77777777" w:rsidR="003F6D0F" w:rsidRDefault="003F6D0F" w:rsidP="003F6D0F">
      <w:pPr>
        <w:pStyle w:val="PL"/>
        <w:rPr>
          <w:lang w:val="en-US"/>
        </w:rPr>
      </w:pPr>
      <w:r>
        <w:rPr>
          <w:lang w:val="en-US"/>
        </w:rPr>
        <w:t xml:space="preserve">        enum:</w:t>
      </w:r>
    </w:p>
    <w:p w14:paraId="39D8CFDA" w14:textId="77777777" w:rsidR="003F6D0F" w:rsidRDefault="003F6D0F" w:rsidP="003F6D0F">
      <w:pPr>
        <w:pStyle w:val="PL"/>
        <w:rPr>
          <w:lang w:val="en-US"/>
        </w:rPr>
      </w:pPr>
      <w:r>
        <w:rPr>
          <w:lang w:val="en-US"/>
        </w:rPr>
        <w:t xml:space="preserve">          - TIME_SLOT_START</w:t>
      </w:r>
    </w:p>
    <w:p w14:paraId="4DAAB0FE" w14:textId="77777777" w:rsidR="003F6D0F" w:rsidRDefault="003F6D0F" w:rsidP="003F6D0F">
      <w:pPr>
        <w:pStyle w:val="PL"/>
        <w:rPr>
          <w:lang w:val="en-US"/>
        </w:rPr>
      </w:pPr>
      <w:r>
        <w:rPr>
          <w:lang w:val="en-US"/>
        </w:rPr>
        <w:t xml:space="preserve">          - RED_TRANS_EXP</w:t>
      </w:r>
    </w:p>
    <w:p w14:paraId="2854CF1A" w14:textId="77777777" w:rsidR="003F6D0F" w:rsidRDefault="003F6D0F" w:rsidP="003F6D0F">
      <w:pPr>
        <w:pStyle w:val="PL"/>
        <w:rPr>
          <w:lang w:val="en-US"/>
        </w:rPr>
      </w:pPr>
      <w:r>
        <w:rPr>
          <w:lang w:val="en-US"/>
        </w:rPr>
        <w:t xml:space="preserve">      - type: string</w:t>
      </w:r>
    </w:p>
    <w:p w14:paraId="5899CF37" w14:textId="77777777" w:rsidR="003F6D0F" w:rsidRDefault="003F6D0F" w:rsidP="003F6D0F">
      <w:pPr>
        <w:pStyle w:val="PL"/>
        <w:rPr>
          <w:lang w:val="en-US"/>
        </w:rPr>
      </w:pPr>
      <w:r>
        <w:rPr>
          <w:lang w:val="en-US"/>
        </w:rPr>
        <w:t xml:space="preserve">        description: &gt;</w:t>
      </w:r>
    </w:p>
    <w:p w14:paraId="1FAF68B8" w14:textId="77777777" w:rsidR="003F6D0F" w:rsidRDefault="003F6D0F" w:rsidP="003F6D0F">
      <w:pPr>
        <w:pStyle w:val="PL"/>
        <w:rPr>
          <w:lang w:val="en-US"/>
        </w:rPr>
      </w:pPr>
      <w:r>
        <w:rPr>
          <w:lang w:val="en-US"/>
        </w:rPr>
        <w:t xml:space="preserve">          This string provides forward-compatibility with future</w:t>
      </w:r>
    </w:p>
    <w:p w14:paraId="2751185D" w14:textId="77777777" w:rsidR="003F6D0F" w:rsidRDefault="003F6D0F" w:rsidP="003F6D0F">
      <w:pPr>
        <w:pStyle w:val="PL"/>
        <w:rPr>
          <w:lang w:val="en-US"/>
        </w:rPr>
      </w:pPr>
      <w:r>
        <w:rPr>
          <w:lang w:val="en-US"/>
        </w:rPr>
        <w:t xml:space="preserve">          extensions to the enumeration but is not used to encode</w:t>
      </w:r>
    </w:p>
    <w:p w14:paraId="6D206021" w14:textId="77777777" w:rsidR="003F6D0F" w:rsidRDefault="003F6D0F" w:rsidP="003F6D0F">
      <w:pPr>
        <w:pStyle w:val="PL"/>
        <w:rPr>
          <w:lang w:val="en-US"/>
        </w:rPr>
      </w:pPr>
      <w:r>
        <w:rPr>
          <w:lang w:val="en-US"/>
        </w:rPr>
        <w:t xml:space="preserve">          content defined in the present version of this API.</w:t>
      </w:r>
    </w:p>
    <w:p w14:paraId="0E14C29C" w14:textId="77777777" w:rsidR="003F6D0F" w:rsidRDefault="003F6D0F" w:rsidP="003F6D0F">
      <w:pPr>
        <w:pStyle w:val="PL"/>
        <w:rPr>
          <w:lang w:val="en-US"/>
        </w:rPr>
      </w:pPr>
      <w:r>
        <w:rPr>
          <w:lang w:val="en-US"/>
        </w:rPr>
        <w:t xml:space="preserve">      description: |</w:t>
      </w:r>
    </w:p>
    <w:p w14:paraId="4D7A8E72" w14:textId="77777777" w:rsidR="003F6D0F" w:rsidRDefault="003F6D0F" w:rsidP="003F6D0F">
      <w:pPr>
        <w:pStyle w:val="PL"/>
        <w:rPr>
          <w:lang w:eastAsia="ko-KR"/>
        </w:rPr>
      </w:pPr>
      <w:r>
        <w:rPr>
          <w:lang w:val="en-US"/>
        </w:rPr>
        <w:t xml:space="preserve">        Represents the </w:t>
      </w:r>
      <w:r>
        <w:rPr>
          <w:lang w:eastAsia="ko-KR"/>
        </w:rPr>
        <w:t xml:space="preserve">order criterion for the list of Redundant Transmission Experience.  </w:t>
      </w:r>
    </w:p>
    <w:p w14:paraId="71B798F5" w14:textId="77777777" w:rsidR="003F6D0F" w:rsidRDefault="003F6D0F" w:rsidP="003F6D0F">
      <w:pPr>
        <w:pStyle w:val="PL"/>
        <w:rPr>
          <w:lang w:val="en-US"/>
        </w:rPr>
      </w:pPr>
      <w:r>
        <w:rPr>
          <w:lang w:val="en-US"/>
        </w:rPr>
        <w:t xml:space="preserve">        Possible values are:</w:t>
      </w:r>
    </w:p>
    <w:p w14:paraId="2B73DE46" w14:textId="77777777" w:rsidR="003F6D0F" w:rsidRDefault="003F6D0F" w:rsidP="003F6D0F">
      <w:pPr>
        <w:pStyle w:val="PL"/>
        <w:rPr>
          <w:lang w:val="en-US"/>
        </w:rPr>
      </w:pPr>
      <w:r>
        <w:rPr>
          <w:lang w:val="en-US"/>
        </w:rPr>
        <w:t xml:space="preserve">        - TIME_SLOT_START: Indicates the order of time slot start.</w:t>
      </w:r>
    </w:p>
    <w:p w14:paraId="1722F33B" w14:textId="77777777" w:rsidR="003F6D0F" w:rsidRDefault="003F6D0F" w:rsidP="003F6D0F">
      <w:pPr>
        <w:pStyle w:val="PL"/>
        <w:rPr>
          <w:lang w:val="en-US"/>
        </w:rPr>
      </w:pPr>
      <w:r>
        <w:rPr>
          <w:lang w:val="en-US"/>
        </w:rPr>
        <w:t xml:space="preserve">        - RED_TRANS_EXP: Indicates the order of Redundant Transmission Experience.</w:t>
      </w:r>
    </w:p>
    <w:p w14:paraId="32D9E312" w14:textId="77777777" w:rsidR="003F6D0F" w:rsidRDefault="003F6D0F" w:rsidP="003F6D0F">
      <w:pPr>
        <w:pStyle w:val="PL"/>
        <w:rPr>
          <w:lang w:val="en-US"/>
        </w:rPr>
      </w:pPr>
    </w:p>
    <w:p w14:paraId="6BE8EBB3" w14:textId="77777777" w:rsidR="003F6D0F" w:rsidRDefault="003F6D0F" w:rsidP="003F6D0F">
      <w:pPr>
        <w:pStyle w:val="PL"/>
        <w:rPr>
          <w:lang w:val="en-US"/>
        </w:rPr>
      </w:pPr>
      <w:r>
        <w:rPr>
          <w:lang w:val="en-US"/>
        </w:rPr>
        <w:t xml:space="preserve">    WlanOrderingCriterion:</w:t>
      </w:r>
    </w:p>
    <w:p w14:paraId="61A71AC6" w14:textId="77777777" w:rsidR="003F6D0F" w:rsidRDefault="003F6D0F" w:rsidP="003F6D0F">
      <w:pPr>
        <w:pStyle w:val="PL"/>
        <w:rPr>
          <w:lang w:val="en-US"/>
        </w:rPr>
      </w:pPr>
      <w:r>
        <w:rPr>
          <w:lang w:val="en-US"/>
        </w:rPr>
        <w:t xml:space="preserve">      anyOf:</w:t>
      </w:r>
    </w:p>
    <w:p w14:paraId="62BB1BBC" w14:textId="77777777" w:rsidR="003F6D0F" w:rsidRDefault="003F6D0F" w:rsidP="003F6D0F">
      <w:pPr>
        <w:pStyle w:val="PL"/>
        <w:rPr>
          <w:lang w:val="en-US"/>
        </w:rPr>
      </w:pPr>
      <w:r>
        <w:rPr>
          <w:lang w:val="en-US"/>
        </w:rPr>
        <w:t xml:space="preserve">      - type: string</w:t>
      </w:r>
    </w:p>
    <w:p w14:paraId="3F23D42A" w14:textId="77777777" w:rsidR="003F6D0F" w:rsidRDefault="003F6D0F" w:rsidP="003F6D0F">
      <w:pPr>
        <w:pStyle w:val="PL"/>
        <w:rPr>
          <w:lang w:val="en-US"/>
        </w:rPr>
      </w:pPr>
      <w:r>
        <w:rPr>
          <w:lang w:val="en-US"/>
        </w:rPr>
        <w:lastRenderedPageBreak/>
        <w:t xml:space="preserve">        enum:</w:t>
      </w:r>
    </w:p>
    <w:p w14:paraId="5C8F1311" w14:textId="77777777" w:rsidR="003F6D0F" w:rsidRDefault="003F6D0F" w:rsidP="003F6D0F">
      <w:pPr>
        <w:pStyle w:val="PL"/>
        <w:rPr>
          <w:lang w:val="en-US"/>
        </w:rPr>
      </w:pPr>
      <w:r>
        <w:rPr>
          <w:lang w:val="en-US"/>
        </w:rPr>
        <w:t xml:space="preserve">          - TIME_SLOT_START</w:t>
      </w:r>
    </w:p>
    <w:p w14:paraId="77DB5BC6" w14:textId="77777777" w:rsidR="003F6D0F" w:rsidRDefault="003F6D0F" w:rsidP="003F6D0F">
      <w:pPr>
        <w:pStyle w:val="PL"/>
        <w:rPr>
          <w:lang w:val="en-US"/>
        </w:rPr>
      </w:pPr>
      <w:r>
        <w:rPr>
          <w:lang w:val="en-US"/>
        </w:rPr>
        <w:t xml:space="preserve">          - NUMBER_OF_UES</w:t>
      </w:r>
    </w:p>
    <w:p w14:paraId="355CAAA6" w14:textId="77777777" w:rsidR="003F6D0F" w:rsidRDefault="003F6D0F" w:rsidP="003F6D0F">
      <w:pPr>
        <w:pStyle w:val="PL"/>
        <w:rPr>
          <w:lang w:val="en-US"/>
        </w:rPr>
      </w:pPr>
      <w:r>
        <w:rPr>
          <w:lang w:val="en-US"/>
        </w:rPr>
        <w:t xml:space="preserve">          - RSSI</w:t>
      </w:r>
    </w:p>
    <w:p w14:paraId="3F0B758D" w14:textId="77777777" w:rsidR="003F6D0F" w:rsidRDefault="003F6D0F" w:rsidP="003F6D0F">
      <w:pPr>
        <w:pStyle w:val="PL"/>
        <w:rPr>
          <w:lang w:val="en-US"/>
        </w:rPr>
      </w:pPr>
      <w:r>
        <w:rPr>
          <w:lang w:val="en-US"/>
        </w:rPr>
        <w:t xml:space="preserve">          - RTT</w:t>
      </w:r>
    </w:p>
    <w:p w14:paraId="35A9747F" w14:textId="77777777" w:rsidR="003F6D0F" w:rsidRDefault="003F6D0F" w:rsidP="003F6D0F">
      <w:pPr>
        <w:pStyle w:val="PL"/>
        <w:rPr>
          <w:lang w:val="en-US"/>
        </w:rPr>
      </w:pPr>
      <w:r>
        <w:rPr>
          <w:lang w:val="en-US"/>
        </w:rPr>
        <w:t xml:space="preserve">          - TRAFFIC_INFO</w:t>
      </w:r>
    </w:p>
    <w:p w14:paraId="40E6F08C" w14:textId="77777777" w:rsidR="003F6D0F" w:rsidRDefault="003F6D0F" w:rsidP="003F6D0F">
      <w:pPr>
        <w:pStyle w:val="PL"/>
        <w:rPr>
          <w:lang w:val="en-US"/>
        </w:rPr>
      </w:pPr>
      <w:r>
        <w:rPr>
          <w:lang w:val="en-US"/>
        </w:rPr>
        <w:t xml:space="preserve">      - type: string</w:t>
      </w:r>
    </w:p>
    <w:p w14:paraId="76A6FE7A" w14:textId="77777777" w:rsidR="003F6D0F" w:rsidRDefault="003F6D0F" w:rsidP="003F6D0F">
      <w:pPr>
        <w:pStyle w:val="PL"/>
        <w:rPr>
          <w:lang w:val="en-US"/>
        </w:rPr>
      </w:pPr>
      <w:r>
        <w:rPr>
          <w:lang w:val="en-US"/>
        </w:rPr>
        <w:t xml:space="preserve">        description: &gt;</w:t>
      </w:r>
    </w:p>
    <w:p w14:paraId="7F7D836E" w14:textId="77777777" w:rsidR="003F6D0F" w:rsidRDefault="003F6D0F" w:rsidP="003F6D0F">
      <w:pPr>
        <w:pStyle w:val="PL"/>
        <w:rPr>
          <w:lang w:val="en-US"/>
        </w:rPr>
      </w:pPr>
      <w:r>
        <w:rPr>
          <w:lang w:val="en-US"/>
        </w:rPr>
        <w:t xml:space="preserve">          This string provides forward-compatibility with future</w:t>
      </w:r>
    </w:p>
    <w:p w14:paraId="0D280F92" w14:textId="77777777" w:rsidR="003F6D0F" w:rsidRDefault="003F6D0F" w:rsidP="003F6D0F">
      <w:pPr>
        <w:pStyle w:val="PL"/>
        <w:rPr>
          <w:lang w:val="en-US"/>
        </w:rPr>
      </w:pPr>
      <w:r>
        <w:rPr>
          <w:lang w:val="en-US"/>
        </w:rPr>
        <w:t xml:space="preserve">          extensions to the enumeration but is not used to encode</w:t>
      </w:r>
    </w:p>
    <w:p w14:paraId="54EA0A36" w14:textId="77777777" w:rsidR="003F6D0F" w:rsidRDefault="003F6D0F" w:rsidP="003F6D0F">
      <w:pPr>
        <w:pStyle w:val="PL"/>
        <w:rPr>
          <w:lang w:val="en-US"/>
        </w:rPr>
      </w:pPr>
      <w:r>
        <w:rPr>
          <w:lang w:val="en-US"/>
        </w:rPr>
        <w:t xml:space="preserve">          content defined in the present version of this API.</w:t>
      </w:r>
    </w:p>
    <w:p w14:paraId="31969FF8" w14:textId="77777777" w:rsidR="003F6D0F" w:rsidRDefault="003F6D0F" w:rsidP="003F6D0F">
      <w:pPr>
        <w:pStyle w:val="PL"/>
        <w:rPr>
          <w:lang w:val="en-US"/>
        </w:rPr>
      </w:pPr>
      <w:r>
        <w:rPr>
          <w:lang w:val="en-US"/>
        </w:rPr>
        <w:t xml:space="preserve">      description: |</w:t>
      </w:r>
    </w:p>
    <w:p w14:paraId="7A83CB93" w14:textId="77777777" w:rsidR="003F6D0F" w:rsidRDefault="003F6D0F" w:rsidP="003F6D0F">
      <w:pPr>
        <w:pStyle w:val="PL"/>
        <w:rPr>
          <w:lang w:eastAsia="ko-KR"/>
        </w:rPr>
      </w:pPr>
      <w:r>
        <w:rPr>
          <w:lang w:val="en-US"/>
        </w:rPr>
        <w:t xml:space="preserve">        Represents the </w:t>
      </w:r>
      <w:r>
        <w:rPr>
          <w:lang w:eastAsia="ko-KR"/>
        </w:rPr>
        <w:t xml:space="preserve">order criterion for the list of WLAN performance information.  </w:t>
      </w:r>
    </w:p>
    <w:p w14:paraId="2D25C87B" w14:textId="77777777" w:rsidR="003F6D0F" w:rsidRDefault="003F6D0F" w:rsidP="003F6D0F">
      <w:pPr>
        <w:pStyle w:val="PL"/>
        <w:rPr>
          <w:lang w:val="en-US"/>
        </w:rPr>
      </w:pPr>
      <w:r>
        <w:rPr>
          <w:lang w:val="en-US"/>
        </w:rPr>
        <w:t xml:space="preserve">        Possible values are:</w:t>
      </w:r>
    </w:p>
    <w:p w14:paraId="1D88D6C0" w14:textId="77777777" w:rsidR="003F6D0F" w:rsidRDefault="003F6D0F" w:rsidP="003F6D0F">
      <w:pPr>
        <w:pStyle w:val="PL"/>
        <w:rPr>
          <w:lang w:val="en-US"/>
        </w:rPr>
      </w:pPr>
      <w:r>
        <w:rPr>
          <w:lang w:val="en-US"/>
        </w:rPr>
        <w:t xml:space="preserve">        - TIME_SLOT_START: Indicates the order of time slot start.</w:t>
      </w:r>
    </w:p>
    <w:p w14:paraId="25A342D7" w14:textId="77777777" w:rsidR="003F6D0F" w:rsidRDefault="003F6D0F" w:rsidP="003F6D0F">
      <w:pPr>
        <w:pStyle w:val="PL"/>
        <w:rPr>
          <w:lang w:val="en-US"/>
        </w:rPr>
      </w:pPr>
      <w:r>
        <w:rPr>
          <w:lang w:val="en-US"/>
        </w:rPr>
        <w:t xml:space="preserve">        - NUMBER_OF_UES: Indicates the order of number of UEs.</w:t>
      </w:r>
    </w:p>
    <w:p w14:paraId="034809B3" w14:textId="77777777" w:rsidR="003F6D0F" w:rsidRDefault="003F6D0F" w:rsidP="003F6D0F">
      <w:pPr>
        <w:pStyle w:val="PL"/>
        <w:rPr>
          <w:lang w:val="en-US"/>
        </w:rPr>
      </w:pPr>
      <w:r>
        <w:rPr>
          <w:lang w:val="en-US"/>
        </w:rPr>
        <w:t xml:space="preserve">        - RSSI: Indicates the order of RSSI.</w:t>
      </w:r>
    </w:p>
    <w:p w14:paraId="7DA8D876" w14:textId="77777777" w:rsidR="003F6D0F" w:rsidRDefault="003F6D0F" w:rsidP="003F6D0F">
      <w:pPr>
        <w:pStyle w:val="PL"/>
        <w:rPr>
          <w:lang w:val="en-US"/>
        </w:rPr>
      </w:pPr>
      <w:r>
        <w:rPr>
          <w:lang w:val="en-US"/>
        </w:rPr>
        <w:t xml:space="preserve">        - RTT: Indicates the order of RTT.</w:t>
      </w:r>
    </w:p>
    <w:p w14:paraId="51852F2A" w14:textId="77777777" w:rsidR="003F6D0F" w:rsidRDefault="003F6D0F" w:rsidP="003F6D0F">
      <w:pPr>
        <w:pStyle w:val="PL"/>
        <w:rPr>
          <w:lang w:val="en-US"/>
        </w:rPr>
      </w:pPr>
      <w:r>
        <w:rPr>
          <w:lang w:val="en-US"/>
        </w:rPr>
        <w:t xml:space="preserve">        - TRAFFIC_INFO: Indicates the order of Traffic information.</w:t>
      </w:r>
    </w:p>
    <w:p w14:paraId="7D6F383E" w14:textId="77777777" w:rsidR="003F6D0F" w:rsidRDefault="003F6D0F" w:rsidP="003F6D0F">
      <w:pPr>
        <w:pStyle w:val="PL"/>
        <w:rPr>
          <w:lang w:val="en-US"/>
        </w:rPr>
      </w:pPr>
    </w:p>
    <w:p w14:paraId="2ECDA87F" w14:textId="77777777" w:rsidR="003F6D0F" w:rsidRDefault="003F6D0F" w:rsidP="003F6D0F">
      <w:pPr>
        <w:pStyle w:val="PL"/>
        <w:rPr>
          <w:lang w:val="en-US"/>
        </w:rPr>
      </w:pPr>
      <w:r>
        <w:rPr>
          <w:lang w:val="en-US"/>
        </w:rPr>
        <w:t xml:space="preserve">    </w:t>
      </w:r>
      <w:r>
        <w:rPr>
          <w:lang w:eastAsia="zh-CN"/>
        </w:rPr>
        <w:t>ServiceExperienceType</w:t>
      </w:r>
      <w:r>
        <w:rPr>
          <w:lang w:val="en-US"/>
        </w:rPr>
        <w:t>:</w:t>
      </w:r>
    </w:p>
    <w:p w14:paraId="22C5E149" w14:textId="77777777" w:rsidR="003F6D0F" w:rsidRDefault="003F6D0F" w:rsidP="003F6D0F">
      <w:pPr>
        <w:pStyle w:val="PL"/>
        <w:rPr>
          <w:lang w:val="en-US"/>
        </w:rPr>
      </w:pPr>
      <w:r>
        <w:rPr>
          <w:lang w:val="en-US"/>
        </w:rPr>
        <w:t xml:space="preserve">      anyOf:</w:t>
      </w:r>
    </w:p>
    <w:p w14:paraId="1C607C7F" w14:textId="77777777" w:rsidR="003F6D0F" w:rsidRDefault="003F6D0F" w:rsidP="003F6D0F">
      <w:pPr>
        <w:pStyle w:val="PL"/>
        <w:rPr>
          <w:lang w:val="en-US"/>
        </w:rPr>
      </w:pPr>
      <w:r>
        <w:rPr>
          <w:lang w:val="en-US"/>
        </w:rPr>
        <w:t xml:space="preserve">      - type: string</w:t>
      </w:r>
    </w:p>
    <w:p w14:paraId="3C94D8D9" w14:textId="77777777" w:rsidR="003F6D0F" w:rsidRDefault="003F6D0F" w:rsidP="003F6D0F">
      <w:pPr>
        <w:pStyle w:val="PL"/>
        <w:rPr>
          <w:lang w:val="en-US"/>
        </w:rPr>
      </w:pPr>
      <w:r>
        <w:rPr>
          <w:lang w:val="en-US"/>
        </w:rPr>
        <w:t xml:space="preserve">        enum:</w:t>
      </w:r>
    </w:p>
    <w:p w14:paraId="354FC5F7" w14:textId="77777777" w:rsidR="003F6D0F" w:rsidRDefault="003F6D0F" w:rsidP="003F6D0F">
      <w:pPr>
        <w:pStyle w:val="PL"/>
        <w:rPr>
          <w:lang w:val="en-US"/>
        </w:rPr>
      </w:pPr>
      <w:r>
        <w:rPr>
          <w:lang w:val="en-US"/>
        </w:rPr>
        <w:t xml:space="preserve">          - </w:t>
      </w:r>
      <w:r>
        <w:rPr>
          <w:lang w:eastAsia="zh-CN"/>
        </w:rPr>
        <w:t>VOICE</w:t>
      </w:r>
    </w:p>
    <w:p w14:paraId="506A52FF" w14:textId="77777777" w:rsidR="003F6D0F" w:rsidRDefault="003F6D0F" w:rsidP="003F6D0F">
      <w:pPr>
        <w:pStyle w:val="PL"/>
        <w:rPr>
          <w:lang w:eastAsia="zh-CN"/>
        </w:rPr>
      </w:pPr>
      <w:r>
        <w:rPr>
          <w:lang w:val="en-US"/>
        </w:rPr>
        <w:t xml:space="preserve">          - </w:t>
      </w:r>
      <w:r>
        <w:rPr>
          <w:lang w:eastAsia="zh-CN"/>
        </w:rPr>
        <w:t>VIDEO</w:t>
      </w:r>
    </w:p>
    <w:p w14:paraId="19FED84E" w14:textId="77777777" w:rsidR="003F6D0F" w:rsidRDefault="003F6D0F" w:rsidP="003F6D0F">
      <w:pPr>
        <w:pStyle w:val="PL"/>
        <w:rPr>
          <w:lang w:val="en-US"/>
        </w:rPr>
      </w:pPr>
      <w:r>
        <w:rPr>
          <w:lang w:val="en-US"/>
        </w:rPr>
        <w:t xml:space="preserve">          - OTHER</w:t>
      </w:r>
    </w:p>
    <w:p w14:paraId="60BCEFBE" w14:textId="77777777" w:rsidR="003F6D0F" w:rsidRDefault="003F6D0F" w:rsidP="003F6D0F">
      <w:pPr>
        <w:pStyle w:val="PL"/>
        <w:rPr>
          <w:lang w:val="en-US"/>
        </w:rPr>
      </w:pPr>
      <w:r>
        <w:rPr>
          <w:lang w:val="en-US"/>
        </w:rPr>
        <w:t xml:space="preserve">      - type: string</w:t>
      </w:r>
    </w:p>
    <w:p w14:paraId="4B4629D5" w14:textId="77777777" w:rsidR="003F6D0F" w:rsidRDefault="003F6D0F" w:rsidP="003F6D0F">
      <w:pPr>
        <w:pStyle w:val="PL"/>
        <w:rPr>
          <w:lang w:val="en-US"/>
        </w:rPr>
      </w:pPr>
      <w:r>
        <w:rPr>
          <w:lang w:val="en-US"/>
        </w:rPr>
        <w:t xml:space="preserve">        description: &gt;</w:t>
      </w:r>
    </w:p>
    <w:p w14:paraId="5DBFBA1A" w14:textId="77777777" w:rsidR="003F6D0F" w:rsidRDefault="003F6D0F" w:rsidP="003F6D0F">
      <w:pPr>
        <w:pStyle w:val="PL"/>
        <w:rPr>
          <w:lang w:val="en-US"/>
        </w:rPr>
      </w:pPr>
      <w:r>
        <w:rPr>
          <w:lang w:val="en-US"/>
        </w:rPr>
        <w:t xml:space="preserve">          This string provides forward-compatibility with future extensions to the enumeration</w:t>
      </w:r>
    </w:p>
    <w:p w14:paraId="1F535C9A" w14:textId="77777777" w:rsidR="003F6D0F" w:rsidRDefault="003F6D0F" w:rsidP="003F6D0F">
      <w:pPr>
        <w:pStyle w:val="PL"/>
        <w:rPr>
          <w:lang w:val="en-US"/>
        </w:rPr>
      </w:pPr>
      <w:r>
        <w:rPr>
          <w:lang w:val="en-US"/>
        </w:rPr>
        <w:t xml:space="preserve">          but is not used to encode content defined in the present version of this API.</w:t>
      </w:r>
    </w:p>
    <w:p w14:paraId="5C143BA9" w14:textId="77777777" w:rsidR="003F6D0F" w:rsidRDefault="003F6D0F" w:rsidP="003F6D0F">
      <w:pPr>
        <w:pStyle w:val="PL"/>
        <w:rPr>
          <w:lang w:val="en-US"/>
        </w:rPr>
      </w:pPr>
      <w:r>
        <w:rPr>
          <w:lang w:val="en-US"/>
        </w:rPr>
        <w:t xml:space="preserve">      description: |</w:t>
      </w:r>
    </w:p>
    <w:p w14:paraId="0F41B9AF" w14:textId="77777777" w:rsidR="003F6D0F" w:rsidRDefault="003F6D0F" w:rsidP="003F6D0F">
      <w:pPr>
        <w:pStyle w:val="PL"/>
        <w:rPr>
          <w:lang w:val="en-US"/>
        </w:rPr>
      </w:pPr>
      <w:r>
        <w:rPr>
          <w:lang w:val="en-US"/>
        </w:rPr>
        <w:t xml:space="preserve">        </w:t>
      </w:r>
      <w:r>
        <w:t xml:space="preserve">Represents the type of the service experience analytics.  </w:t>
      </w:r>
    </w:p>
    <w:p w14:paraId="677D28A4" w14:textId="77777777" w:rsidR="003F6D0F" w:rsidRDefault="003F6D0F" w:rsidP="003F6D0F">
      <w:pPr>
        <w:pStyle w:val="PL"/>
        <w:rPr>
          <w:lang w:val="en-US"/>
        </w:rPr>
      </w:pPr>
      <w:r>
        <w:rPr>
          <w:lang w:val="en-US"/>
        </w:rPr>
        <w:t xml:space="preserve">        Possible values are:  </w:t>
      </w:r>
    </w:p>
    <w:p w14:paraId="478D1304" w14:textId="77777777" w:rsidR="003F6D0F" w:rsidRDefault="003F6D0F" w:rsidP="003F6D0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A1F4876" w14:textId="77777777" w:rsidR="003F6D0F" w:rsidRDefault="003F6D0F" w:rsidP="003F6D0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D2B9FB2" w14:textId="77777777" w:rsidR="003F6D0F" w:rsidRDefault="003F6D0F" w:rsidP="003F6D0F">
      <w:pPr>
        <w:pStyle w:val="PL"/>
        <w:rPr>
          <w:lang w:val="en-US"/>
        </w:rPr>
      </w:pPr>
      <w:r>
        <w:rPr>
          <w:lang w:val="en-US"/>
        </w:rPr>
        <w:t xml:space="preserve">        - OTHER: Indicates that the service experience analytics is for other service.</w:t>
      </w:r>
    </w:p>
    <w:p w14:paraId="3D9A5EC8" w14:textId="77777777" w:rsidR="003F6D0F" w:rsidRDefault="003F6D0F" w:rsidP="003F6D0F">
      <w:pPr>
        <w:pStyle w:val="PL"/>
        <w:rPr>
          <w:lang w:val="en-US"/>
        </w:rPr>
      </w:pPr>
    </w:p>
    <w:p w14:paraId="663306E1" w14:textId="77777777" w:rsidR="003F6D0F" w:rsidRDefault="003F6D0F" w:rsidP="003F6D0F">
      <w:pPr>
        <w:pStyle w:val="PL"/>
        <w:rPr>
          <w:lang w:val="en-US"/>
        </w:rPr>
      </w:pPr>
      <w:r>
        <w:rPr>
          <w:lang w:val="en-US"/>
        </w:rPr>
        <w:t xml:space="preserve">    </w:t>
      </w:r>
      <w:r>
        <w:rPr>
          <w:lang w:eastAsia="zh-CN"/>
        </w:rPr>
        <w:t>DnPerfOrderingCriterion</w:t>
      </w:r>
      <w:r>
        <w:rPr>
          <w:lang w:val="en-US"/>
        </w:rPr>
        <w:t>:</w:t>
      </w:r>
    </w:p>
    <w:p w14:paraId="4E9BD8FA" w14:textId="77777777" w:rsidR="003F6D0F" w:rsidRDefault="003F6D0F" w:rsidP="003F6D0F">
      <w:pPr>
        <w:pStyle w:val="PL"/>
        <w:rPr>
          <w:lang w:val="en-US"/>
        </w:rPr>
      </w:pPr>
      <w:r>
        <w:rPr>
          <w:lang w:val="en-US"/>
        </w:rPr>
        <w:t xml:space="preserve">      anyOf:</w:t>
      </w:r>
    </w:p>
    <w:p w14:paraId="4BDFD698" w14:textId="77777777" w:rsidR="003F6D0F" w:rsidRDefault="003F6D0F" w:rsidP="003F6D0F">
      <w:pPr>
        <w:pStyle w:val="PL"/>
        <w:rPr>
          <w:lang w:val="en-US"/>
        </w:rPr>
      </w:pPr>
      <w:r>
        <w:rPr>
          <w:lang w:val="en-US"/>
        </w:rPr>
        <w:t xml:space="preserve">      - type: string</w:t>
      </w:r>
    </w:p>
    <w:p w14:paraId="65387503" w14:textId="77777777" w:rsidR="003F6D0F" w:rsidRDefault="003F6D0F" w:rsidP="003F6D0F">
      <w:pPr>
        <w:pStyle w:val="PL"/>
        <w:rPr>
          <w:lang w:val="en-US"/>
        </w:rPr>
      </w:pPr>
      <w:r>
        <w:rPr>
          <w:lang w:val="en-US"/>
        </w:rPr>
        <w:t xml:space="preserve">        enum:</w:t>
      </w:r>
    </w:p>
    <w:p w14:paraId="41EDCE3B" w14:textId="77777777" w:rsidR="003F6D0F" w:rsidRDefault="003F6D0F" w:rsidP="003F6D0F">
      <w:pPr>
        <w:pStyle w:val="PL"/>
        <w:rPr>
          <w:lang w:val="en-US"/>
        </w:rPr>
      </w:pPr>
      <w:r>
        <w:rPr>
          <w:lang w:val="en-US"/>
        </w:rPr>
        <w:t xml:space="preserve">          - </w:t>
      </w:r>
      <w:r>
        <w:t>AVERAGE_TRAFFIC_RATE</w:t>
      </w:r>
    </w:p>
    <w:p w14:paraId="5B0D749D" w14:textId="77777777" w:rsidR="003F6D0F" w:rsidRDefault="003F6D0F" w:rsidP="003F6D0F">
      <w:pPr>
        <w:pStyle w:val="PL"/>
      </w:pPr>
      <w:r>
        <w:rPr>
          <w:lang w:val="en-US"/>
        </w:rPr>
        <w:t xml:space="preserve">          - </w:t>
      </w:r>
      <w:r>
        <w:t>MAXIMUM_TRAFFIC_RATE</w:t>
      </w:r>
    </w:p>
    <w:p w14:paraId="2E3F9A4E" w14:textId="77777777" w:rsidR="003F6D0F" w:rsidRDefault="003F6D0F" w:rsidP="003F6D0F">
      <w:pPr>
        <w:pStyle w:val="PL"/>
        <w:rPr>
          <w:lang w:val="en-US"/>
        </w:rPr>
      </w:pPr>
      <w:r>
        <w:rPr>
          <w:lang w:val="en-US"/>
        </w:rPr>
        <w:t xml:space="preserve">          - </w:t>
      </w:r>
      <w:r>
        <w:t>AVERAGE_PACKET_DELAY</w:t>
      </w:r>
    </w:p>
    <w:p w14:paraId="590F720F" w14:textId="77777777" w:rsidR="003F6D0F" w:rsidRDefault="003F6D0F" w:rsidP="003F6D0F">
      <w:pPr>
        <w:pStyle w:val="PL"/>
        <w:rPr>
          <w:lang w:val="en-US"/>
        </w:rPr>
      </w:pPr>
      <w:r>
        <w:rPr>
          <w:lang w:val="en-US"/>
        </w:rPr>
        <w:t xml:space="preserve">          - </w:t>
      </w:r>
      <w:r>
        <w:t>MAXIMUM_PACKET_DELAY</w:t>
      </w:r>
    </w:p>
    <w:p w14:paraId="40978D7B" w14:textId="77777777" w:rsidR="003F6D0F" w:rsidRDefault="003F6D0F" w:rsidP="003F6D0F">
      <w:pPr>
        <w:pStyle w:val="PL"/>
        <w:rPr>
          <w:lang w:val="en-US"/>
        </w:rPr>
      </w:pPr>
      <w:r>
        <w:rPr>
          <w:lang w:val="en-US"/>
        </w:rPr>
        <w:t xml:space="preserve">          - </w:t>
      </w:r>
      <w:r>
        <w:t>AVERAGE_PACKET_LOSS_RATE</w:t>
      </w:r>
    </w:p>
    <w:p w14:paraId="111B6DF8" w14:textId="77777777" w:rsidR="003F6D0F" w:rsidRDefault="003F6D0F" w:rsidP="003F6D0F">
      <w:pPr>
        <w:pStyle w:val="PL"/>
        <w:rPr>
          <w:lang w:val="en-US"/>
        </w:rPr>
      </w:pPr>
      <w:r>
        <w:rPr>
          <w:lang w:val="en-US"/>
        </w:rPr>
        <w:t xml:space="preserve">      - type: string</w:t>
      </w:r>
    </w:p>
    <w:p w14:paraId="6456851B" w14:textId="77777777" w:rsidR="003F6D0F" w:rsidRDefault="003F6D0F" w:rsidP="003F6D0F">
      <w:pPr>
        <w:pStyle w:val="PL"/>
        <w:rPr>
          <w:lang w:val="en-US"/>
        </w:rPr>
      </w:pPr>
      <w:r>
        <w:rPr>
          <w:lang w:val="en-US"/>
        </w:rPr>
        <w:t xml:space="preserve">        description: &gt;</w:t>
      </w:r>
    </w:p>
    <w:p w14:paraId="663D379F" w14:textId="77777777" w:rsidR="003F6D0F" w:rsidRDefault="003F6D0F" w:rsidP="003F6D0F">
      <w:pPr>
        <w:pStyle w:val="PL"/>
        <w:rPr>
          <w:lang w:val="en-US"/>
        </w:rPr>
      </w:pPr>
      <w:r>
        <w:rPr>
          <w:lang w:val="en-US"/>
        </w:rPr>
        <w:t xml:space="preserve">          This string provides forward-compatibility with future extensions to the enumeration but</w:t>
      </w:r>
    </w:p>
    <w:p w14:paraId="558BAE4B" w14:textId="77777777" w:rsidR="003F6D0F" w:rsidRDefault="003F6D0F" w:rsidP="003F6D0F">
      <w:pPr>
        <w:pStyle w:val="PL"/>
        <w:rPr>
          <w:lang w:val="en-US"/>
        </w:rPr>
      </w:pPr>
      <w:r>
        <w:rPr>
          <w:lang w:val="en-US"/>
        </w:rPr>
        <w:t xml:space="preserve">          is not used to encode content defined in the present version of this API.</w:t>
      </w:r>
    </w:p>
    <w:p w14:paraId="6AAA63C9" w14:textId="77777777" w:rsidR="003F6D0F" w:rsidRDefault="003F6D0F" w:rsidP="003F6D0F">
      <w:pPr>
        <w:pStyle w:val="PL"/>
        <w:rPr>
          <w:lang w:val="en-US"/>
        </w:rPr>
      </w:pPr>
      <w:r>
        <w:rPr>
          <w:lang w:val="en-US"/>
        </w:rPr>
        <w:t xml:space="preserve">      description: |</w:t>
      </w:r>
    </w:p>
    <w:p w14:paraId="25C30F7B" w14:textId="77777777" w:rsidR="003F6D0F" w:rsidRDefault="003F6D0F" w:rsidP="003F6D0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735A605" w14:textId="77777777" w:rsidR="003F6D0F" w:rsidRDefault="003F6D0F" w:rsidP="003F6D0F">
      <w:pPr>
        <w:pStyle w:val="PL"/>
        <w:rPr>
          <w:lang w:val="en-US"/>
        </w:rPr>
      </w:pPr>
      <w:r>
        <w:rPr>
          <w:lang w:val="en-US"/>
        </w:rPr>
        <w:t xml:space="preserve">        Possible values are:  </w:t>
      </w:r>
    </w:p>
    <w:p w14:paraId="702EDA77" w14:textId="77777777" w:rsidR="003F6D0F" w:rsidRDefault="003F6D0F" w:rsidP="003F6D0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0800077" w14:textId="77777777" w:rsidR="003F6D0F" w:rsidRDefault="003F6D0F" w:rsidP="003F6D0F">
      <w:pPr>
        <w:pStyle w:val="PL"/>
      </w:pPr>
      <w:r>
        <w:rPr>
          <w:lang w:val="en-US"/>
        </w:rPr>
        <w:t xml:space="preserve">        - </w:t>
      </w:r>
      <w:r>
        <w:t>MAXIMUM_TRAFFIC_RATE</w:t>
      </w:r>
      <w:r>
        <w:rPr>
          <w:lang w:val="en-US"/>
        </w:rPr>
        <w:t>:</w:t>
      </w:r>
      <w:r>
        <w:t xml:space="preserve"> Indicates the maximum traffic rate.  </w:t>
      </w:r>
    </w:p>
    <w:p w14:paraId="599EAB2C" w14:textId="77777777" w:rsidR="003F6D0F" w:rsidRDefault="003F6D0F" w:rsidP="003F6D0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7199DF0" w14:textId="77777777" w:rsidR="003F6D0F" w:rsidRDefault="003F6D0F" w:rsidP="003F6D0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CCCC9B1" w14:textId="77777777" w:rsidR="003F6D0F" w:rsidRDefault="003F6D0F" w:rsidP="003F6D0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7626C69" w14:textId="77777777" w:rsidR="003F6D0F" w:rsidRDefault="003F6D0F" w:rsidP="003F6D0F">
      <w:pPr>
        <w:pStyle w:val="PL"/>
        <w:rPr>
          <w:lang w:eastAsia="zh-CN"/>
        </w:rPr>
      </w:pPr>
    </w:p>
    <w:p w14:paraId="65E5BB34" w14:textId="77777777" w:rsidR="003F6D0F" w:rsidRDefault="003F6D0F" w:rsidP="003F6D0F">
      <w:pPr>
        <w:pStyle w:val="PL"/>
        <w:rPr>
          <w:lang w:val="en-US"/>
        </w:rPr>
      </w:pPr>
      <w:r>
        <w:rPr>
          <w:lang w:val="en-US"/>
        </w:rPr>
        <w:t xml:space="preserve">    </w:t>
      </w:r>
      <w:r>
        <w:rPr>
          <w:lang w:eastAsia="zh-CN"/>
        </w:rPr>
        <w:t>TermCause</w:t>
      </w:r>
      <w:r>
        <w:rPr>
          <w:lang w:val="en-US"/>
        </w:rPr>
        <w:t>:</w:t>
      </w:r>
    </w:p>
    <w:p w14:paraId="394BA989" w14:textId="77777777" w:rsidR="003F6D0F" w:rsidRDefault="003F6D0F" w:rsidP="003F6D0F">
      <w:pPr>
        <w:pStyle w:val="PL"/>
        <w:rPr>
          <w:lang w:val="en-US"/>
        </w:rPr>
      </w:pPr>
      <w:r>
        <w:rPr>
          <w:lang w:val="en-US"/>
        </w:rPr>
        <w:t xml:space="preserve">      anyOf:</w:t>
      </w:r>
    </w:p>
    <w:p w14:paraId="26B3B8F9" w14:textId="77777777" w:rsidR="003F6D0F" w:rsidRDefault="003F6D0F" w:rsidP="003F6D0F">
      <w:pPr>
        <w:pStyle w:val="PL"/>
        <w:rPr>
          <w:lang w:val="en-US"/>
        </w:rPr>
      </w:pPr>
      <w:r>
        <w:rPr>
          <w:lang w:val="en-US"/>
        </w:rPr>
        <w:t xml:space="preserve">      - type: string</w:t>
      </w:r>
    </w:p>
    <w:p w14:paraId="57CBF7E1" w14:textId="77777777" w:rsidR="003F6D0F" w:rsidRDefault="003F6D0F" w:rsidP="003F6D0F">
      <w:pPr>
        <w:pStyle w:val="PL"/>
        <w:rPr>
          <w:lang w:val="en-US"/>
        </w:rPr>
      </w:pPr>
      <w:r>
        <w:rPr>
          <w:lang w:val="en-US"/>
        </w:rPr>
        <w:t xml:space="preserve">        enum:</w:t>
      </w:r>
    </w:p>
    <w:p w14:paraId="46F16142" w14:textId="77777777" w:rsidR="003F6D0F" w:rsidRDefault="003F6D0F" w:rsidP="003F6D0F">
      <w:pPr>
        <w:pStyle w:val="PL"/>
        <w:rPr>
          <w:lang w:val="en-US"/>
        </w:rPr>
      </w:pPr>
      <w:r>
        <w:rPr>
          <w:lang w:val="en-US"/>
        </w:rPr>
        <w:t xml:space="preserve">          - </w:t>
      </w:r>
      <w:r>
        <w:t>USER_CONSENT_REVOKED</w:t>
      </w:r>
    </w:p>
    <w:p w14:paraId="352CF7BF" w14:textId="77777777" w:rsidR="003F6D0F" w:rsidRDefault="003F6D0F" w:rsidP="003F6D0F">
      <w:pPr>
        <w:pStyle w:val="PL"/>
      </w:pPr>
      <w:r>
        <w:rPr>
          <w:lang w:val="en-US"/>
        </w:rPr>
        <w:t xml:space="preserve">          - </w:t>
      </w:r>
      <w:r>
        <w:t>NWDAF_OVERLOAD</w:t>
      </w:r>
    </w:p>
    <w:p w14:paraId="19291AE7" w14:textId="77777777" w:rsidR="003F6D0F" w:rsidRDefault="003F6D0F" w:rsidP="003F6D0F">
      <w:pPr>
        <w:pStyle w:val="PL"/>
        <w:rPr>
          <w:lang w:val="en-US"/>
        </w:rPr>
      </w:pPr>
      <w:r>
        <w:rPr>
          <w:lang w:val="en-US"/>
        </w:rPr>
        <w:t xml:space="preserve">          - </w:t>
      </w:r>
      <w:r>
        <w:t>UE_LEFT_AREA</w:t>
      </w:r>
    </w:p>
    <w:p w14:paraId="58F9D274" w14:textId="77777777" w:rsidR="003F6D0F" w:rsidRDefault="003F6D0F" w:rsidP="003F6D0F">
      <w:pPr>
        <w:pStyle w:val="PL"/>
        <w:rPr>
          <w:lang w:val="en-US"/>
        </w:rPr>
      </w:pPr>
      <w:r>
        <w:rPr>
          <w:lang w:val="en-US"/>
        </w:rPr>
        <w:t xml:space="preserve">      - type: string</w:t>
      </w:r>
    </w:p>
    <w:p w14:paraId="030B915F" w14:textId="77777777" w:rsidR="003F6D0F" w:rsidRDefault="003F6D0F" w:rsidP="003F6D0F">
      <w:pPr>
        <w:pStyle w:val="PL"/>
        <w:rPr>
          <w:lang w:val="en-US"/>
        </w:rPr>
      </w:pPr>
      <w:r>
        <w:rPr>
          <w:lang w:val="en-US"/>
        </w:rPr>
        <w:t xml:space="preserve">        description: &gt;</w:t>
      </w:r>
    </w:p>
    <w:p w14:paraId="6DD4AC32" w14:textId="77777777" w:rsidR="003F6D0F" w:rsidRDefault="003F6D0F" w:rsidP="003F6D0F">
      <w:pPr>
        <w:pStyle w:val="PL"/>
        <w:rPr>
          <w:lang w:val="en-US"/>
        </w:rPr>
      </w:pPr>
      <w:r>
        <w:rPr>
          <w:lang w:val="en-US"/>
        </w:rPr>
        <w:t xml:space="preserve">          This string provides forward-compatibility with future extensions to the enumeration but</w:t>
      </w:r>
    </w:p>
    <w:p w14:paraId="12DEED56" w14:textId="77777777" w:rsidR="003F6D0F" w:rsidRDefault="003F6D0F" w:rsidP="003F6D0F">
      <w:pPr>
        <w:pStyle w:val="PL"/>
        <w:rPr>
          <w:lang w:val="en-US"/>
        </w:rPr>
      </w:pPr>
      <w:r>
        <w:rPr>
          <w:lang w:val="en-US"/>
        </w:rPr>
        <w:t xml:space="preserve">          is not used to encode content defined in the present version of this API.</w:t>
      </w:r>
    </w:p>
    <w:p w14:paraId="0D43A754" w14:textId="77777777" w:rsidR="003F6D0F" w:rsidRDefault="003F6D0F" w:rsidP="003F6D0F">
      <w:pPr>
        <w:pStyle w:val="PL"/>
        <w:rPr>
          <w:lang w:val="en-US"/>
        </w:rPr>
      </w:pPr>
      <w:r>
        <w:rPr>
          <w:lang w:val="en-US"/>
        </w:rPr>
        <w:t xml:space="preserve">      description: |</w:t>
      </w:r>
    </w:p>
    <w:p w14:paraId="777705FF" w14:textId="77777777" w:rsidR="003F6D0F" w:rsidRDefault="003F6D0F" w:rsidP="003F6D0F">
      <w:pPr>
        <w:pStyle w:val="PL"/>
        <w:rPr>
          <w:lang w:val="en-US"/>
        </w:rPr>
      </w:pPr>
      <w:r>
        <w:rPr>
          <w:lang w:val="en-US"/>
        </w:rPr>
        <w:t xml:space="preserve">        </w:t>
      </w:r>
      <w:r>
        <w:rPr>
          <w:rFonts w:cs="Arial"/>
          <w:szCs w:val="18"/>
        </w:rPr>
        <w:t xml:space="preserve">Represents the cause for the analytics subscription termination request.  </w:t>
      </w:r>
    </w:p>
    <w:p w14:paraId="2C2E0897" w14:textId="77777777" w:rsidR="003F6D0F" w:rsidRDefault="003F6D0F" w:rsidP="003F6D0F">
      <w:pPr>
        <w:pStyle w:val="PL"/>
        <w:rPr>
          <w:lang w:val="en-US"/>
        </w:rPr>
      </w:pPr>
      <w:r>
        <w:rPr>
          <w:lang w:val="en-US"/>
        </w:rPr>
        <w:t xml:space="preserve">        Possible values are:  </w:t>
      </w:r>
    </w:p>
    <w:p w14:paraId="7D0C538E" w14:textId="77777777" w:rsidR="003F6D0F" w:rsidRDefault="003F6D0F" w:rsidP="003F6D0F">
      <w:pPr>
        <w:pStyle w:val="PL"/>
        <w:rPr>
          <w:lang w:val="en-US"/>
        </w:rPr>
      </w:pPr>
      <w:r>
        <w:rPr>
          <w:lang w:val="en-US"/>
        </w:rPr>
        <w:t xml:space="preserve">          - </w:t>
      </w:r>
      <w:r>
        <w:t>USER_CONSENT_REVOKED: The user consent has been revoked.</w:t>
      </w:r>
    </w:p>
    <w:p w14:paraId="5CEE7275" w14:textId="77777777" w:rsidR="003F6D0F" w:rsidRDefault="003F6D0F" w:rsidP="003F6D0F">
      <w:pPr>
        <w:pStyle w:val="PL"/>
      </w:pPr>
      <w:r>
        <w:rPr>
          <w:lang w:val="en-US"/>
        </w:rPr>
        <w:t xml:space="preserve">          - </w:t>
      </w:r>
      <w:r>
        <w:t>NWDAF_OVERLOAD: The NWDAF is overloaded.</w:t>
      </w:r>
    </w:p>
    <w:p w14:paraId="42A9E6B8" w14:textId="77777777" w:rsidR="003F6D0F" w:rsidRDefault="003F6D0F" w:rsidP="003F6D0F">
      <w:pPr>
        <w:pStyle w:val="PL"/>
        <w:rPr>
          <w:lang w:eastAsia="zh-CN"/>
        </w:rPr>
      </w:pPr>
      <w:r>
        <w:rPr>
          <w:lang w:val="en-US"/>
        </w:rPr>
        <w:t xml:space="preserve">          - </w:t>
      </w:r>
      <w:r>
        <w:t>UE_LEFT_AREA: The UE has mo</w:t>
      </w:r>
      <w:r>
        <w:rPr>
          <w:lang w:eastAsia="zh-CN"/>
        </w:rPr>
        <w:t>ved out of the NWDAF serving area.</w:t>
      </w:r>
    </w:p>
    <w:p w14:paraId="0B04F01F" w14:textId="77777777" w:rsidR="003F6D0F" w:rsidRDefault="003F6D0F" w:rsidP="003F6D0F">
      <w:pPr>
        <w:pStyle w:val="PL"/>
        <w:rPr>
          <w:lang w:val="en-US"/>
        </w:rPr>
      </w:pPr>
      <w:r>
        <w:rPr>
          <w:lang w:val="en-US"/>
        </w:rPr>
        <w:t xml:space="preserve">    </w:t>
      </w:r>
      <w:r>
        <w:t>UserDataConOrderCrit</w:t>
      </w:r>
      <w:r>
        <w:rPr>
          <w:lang w:val="en-US"/>
        </w:rPr>
        <w:t>:</w:t>
      </w:r>
    </w:p>
    <w:p w14:paraId="577C8F7B" w14:textId="77777777" w:rsidR="003F6D0F" w:rsidRDefault="003F6D0F" w:rsidP="003F6D0F">
      <w:pPr>
        <w:pStyle w:val="PL"/>
        <w:rPr>
          <w:lang w:val="en-US"/>
        </w:rPr>
      </w:pPr>
      <w:r>
        <w:rPr>
          <w:lang w:val="en-US"/>
        </w:rPr>
        <w:lastRenderedPageBreak/>
        <w:t xml:space="preserve">      anyOf:</w:t>
      </w:r>
    </w:p>
    <w:p w14:paraId="609940B1" w14:textId="77777777" w:rsidR="003F6D0F" w:rsidRDefault="003F6D0F" w:rsidP="003F6D0F">
      <w:pPr>
        <w:pStyle w:val="PL"/>
        <w:rPr>
          <w:lang w:val="en-US"/>
        </w:rPr>
      </w:pPr>
      <w:r>
        <w:rPr>
          <w:lang w:val="en-US"/>
        </w:rPr>
        <w:t xml:space="preserve">      - type: string</w:t>
      </w:r>
    </w:p>
    <w:p w14:paraId="7253AC6D" w14:textId="77777777" w:rsidR="003F6D0F" w:rsidRDefault="003F6D0F" w:rsidP="003F6D0F">
      <w:pPr>
        <w:pStyle w:val="PL"/>
        <w:rPr>
          <w:lang w:val="en-US"/>
        </w:rPr>
      </w:pPr>
      <w:r>
        <w:rPr>
          <w:lang w:val="en-US"/>
        </w:rPr>
        <w:t xml:space="preserve">        enum:</w:t>
      </w:r>
    </w:p>
    <w:p w14:paraId="0F0AC18B" w14:textId="77777777" w:rsidR="003F6D0F" w:rsidRDefault="003F6D0F" w:rsidP="003F6D0F">
      <w:pPr>
        <w:pStyle w:val="PL"/>
        <w:rPr>
          <w:lang w:val="en-US"/>
        </w:rPr>
      </w:pPr>
      <w:r>
        <w:rPr>
          <w:lang w:val="en-US"/>
        </w:rPr>
        <w:t xml:space="preserve">          - </w:t>
      </w:r>
      <w:r>
        <w:t>APPLICABLE_TIME_WINDOW</w:t>
      </w:r>
    </w:p>
    <w:p w14:paraId="2AAFB35C" w14:textId="77777777" w:rsidR="003F6D0F" w:rsidRDefault="003F6D0F" w:rsidP="003F6D0F">
      <w:pPr>
        <w:pStyle w:val="PL"/>
      </w:pPr>
      <w:r>
        <w:rPr>
          <w:lang w:val="en-US"/>
        </w:rPr>
        <w:t xml:space="preserve">          - </w:t>
      </w:r>
      <w:r>
        <w:rPr>
          <w:lang w:eastAsia="zh-CN"/>
        </w:rPr>
        <w:t>NETWORK_STATUS_INDICATION</w:t>
      </w:r>
    </w:p>
    <w:p w14:paraId="31809D4D" w14:textId="77777777" w:rsidR="003F6D0F" w:rsidRDefault="003F6D0F" w:rsidP="003F6D0F">
      <w:pPr>
        <w:pStyle w:val="PL"/>
        <w:rPr>
          <w:lang w:val="en-US"/>
        </w:rPr>
      </w:pPr>
      <w:r>
        <w:rPr>
          <w:lang w:val="en-US"/>
        </w:rPr>
        <w:t xml:space="preserve">      - type: string</w:t>
      </w:r>
    </w:p>
    <w:p w14:paraId="2E1F5463" w14:textId="77777777" w:rsidR="003F6D0F" w:rsidRDefault="003F6D0F" w:rsidP="003F6D0F">
      <w:pPr>
        <w:pStyle w:val="PL"/>
        <w:rPr>
          <w:lang w:val="en-US"/>
        </w:rPr>
      </w:pPr>
      <w:r>
        <w:rPr>
          <w:lang w:val="en-US"/>
        </w:rPr>
        <w:t xml:space="preserve">        description: &gt;</w:t>
      </w:r>
    </w:p>
    <w:p w14:paraId="02F52366" w14:textId="77777777" w:rsidR="003F6D0F" w:rsidRDefault="003F6D0F" w:rsidP="003F6D0F">
      <w:pPr>
        <w:pStyle w:val="PL"/>
        <w:rPr>
          <w:lang w:val="en-US"/>
        </w:rPr>
      </w:pPr>
      <w:r>
        <w:rPr>
          <w:lang w:val="en-US"/>
        </w:rPr>
        <w:t xml:space="preserve">          This string provides forward-compatibility with future extensions to the enumeration but</w:t>
      </w:r>
    </w:p>
    <w:p w14:paraId="115BB3D5" w14:textId="77777777" w:rsidR="003F6D0F" w:rsidRDefault="003F6D0F" w:rsidP="003F6D0F">
      <w:pPr>
        <w:pStyle w:val="PL"/>
        <w:rPr>
          <w:lang w:val="en-US"/>
        </w:rPr>
      </w:pPr>
      <w:r>
        <w:rPr>
          <w:lang w:val="en-US"/>
        </w:rPr>
        <w:t xml:space="preserve">          is not used to encode content defined in the present version of this API.</w:t>
      </w:r>
    </w:p>
    <w:p w14:paraId="060EB991" w14:textId="77777777" w:rsidR="003F6D0F" w:rsidRDefault="003F6D0F" w:rsidP="003F6D0F">
      <w:pPr>
        <w:pStyle w:val="PL"/>
        <w:rPr>
          <w:lang w:val="en-US"/>
        </w:rPr>
      </w:pPr>
      <w:r>
        <w:rPr>
          <w:lang w:val="en-US"/>
        </w:rPr>
        <w:t xml:space="preserve">      description: |</w:t>
      </w:r>
    </w:p>
    <w:p w14:paraId="7DF1A938" w14:textId="77777777" w:rsidR="003F6D0F" w:rsidRDefault="003F6D0F" w:rsidP="003F6D0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AF5B65D" w14:textId="77777777" w:rsidR="003F6D0F" w:rsidRDefault="003F6D0F" w:rsidP="003F6D0F">
      <w:pPr>
        <w:pStyle w:val="PL"/>
        <w:rPr>
          <w:lang w:val="en-US"/>
        </w:rPr>
      </w:pPr>
      <w:r>
        <w:rPr>
          <w:lang w:val="en-US"/>
        </w:rPr>
        <w:t xml:space="preserve">        Possible values are:  </w:t>
      </w:r>
    </w:p>
    <w:p w14:paraId="7F61F2B6" w14:textId="77777777" w:rsidR="003F6D0F" w:rsidRDefault="003F6D0F" w:rsidP="003F6D0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BA923A7" w14:textId="77777777" w:rsidR="003F6D0F" w:rsidRDefault="003F6D0F" w:rsidP="003F6D0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2C9C177" w14:textId="77777777" w:rsidR="003F6D0F" w:rsidRDefault="003F6D0F" w:rsidP="003F6D0F">
      <w:pPr>
        <w:pStyle w:val="PL"/>
        <w:rPr>
          <w:lang w:val="en-US"/>
        </w:rPr>
      </w:pPr>
    </w:p>
    <w:p w14:paraId="210FDF8E" w14:textId="77777777" w:rsidR="003F6D0F" w:rsidRDefault="003F6D0F" w:rsidP="003F6D0F">
      <w:pPr>
        <w:pStyle w:val="PL"/>
        <w:rPr>
          <w:lang w:val="en-US"/>
        </w:rPr>
      </w:pPr>
      <w:r>
        <w:rPr>
          <w:lang w:val="en-US"/>
        </w:rPr>
        <w:t xml:space="preserve">    </w:t>
      </w:r>
      <w:r>
        <w:t>UeMobilityOrderCriterion</w:t>
      </w:r>
      <w:r>
        <w:rPr>
          <w:lang w:val="en-US"/>
        </w:rPr>
        <w:t>:</w:t>
      </w:r>
    </w:p>
    <w:p w14:paraId="78FFFE95" w14:textId="77777777" w:rsidR="003F6D0F" w:rsidRDefault="003F6D0F" w:rsidP="003F6D0F">
      <w:pPr>
        <w:pStyle w:val="PL"/>
        <w:rPr>
          <w:lang w:val="en-US"/>
        </w:rPr>
      </w:pPr>
      <w:r>
        <w:rPr>
          <w:lang w:val="en-US"/>
        </w:rPr>
        <w:t xml:space="preserve">      anyOf:</w:t>
      </w:r>
    </w:p>
    <w:p w14:paraId="0FD69C95" w14:textId="77777777" w:rsidR="003F6D0F" w:rsidRDefault="003F6D0F" w:rsidP="003F6D0F">
      <w:pPr>
        <w:pStyle w:val="PL"/>
        <w:rPr>
          <w:lang w:val="en-US"/>
        </w:rPr>
      </w:pPr>
      <w:r>
        <w:rPr>
          <w:lang w:val="en-US"/>
        </w:rPr>
        <w:t xml:space="preserve">      - type: string</w:t>
      </w:r>
    </w:p>
    <w:p w14:paraId="3741BCBF" w14:textId="77777777" w:rsidR="003F6D0F" w:rsidRDefault="003F6D0F" w:rsidP="003F6D0F">
      <w:pPr>
        <w:pStyle w:val="PL"/>
        <w:rPr>
          <w:lang w:val="en-US"/>
        </w:rPr>
      </w:pPr>
      <w:r>
        <w:rPr>
          <w:lang w:val="en-US"/>
        </w:rPr>
        <w:t xml:space="preserve">        enum:</w:t>
      </w:r>
    </w:p>
    <w:p w14:paraId="6FF2C333" w14:textId="77777777" w:rsidR="003F6D0F" w:rsidRDefault="003F6D0F" w:rsidP="003F6D0F">
      <w:pPr>
        <w:pStyle w:val="PL"/>
        <w:rPr>
          <w:lang w:val="en-US"/>
        </w:rPr>
      </w:pPr>
      <w:r>
        <w:rPr>
          <w:lang w:val="en-US"/>
        </w:rPr>
        <w:t xml:space="preserve">          - </w:t>
      </w:r>
      <w:r>
        <w:t>TIME</w:t>
      </w:r>
      <w:r>
        <w:rPr>
          <w:rFonts w:hint="eastAsia"/>
          <w:lang w:eastAsia="zh-CN"/>
        </w:rPr>
        <w:t>_</w:t>
      </w:r>
      <w:r>
        <w:rPr>
          <w:lang w:eastAsia="zh-CN"/>
        </w:rPr>
        <w:t>SLOT</w:t>
      </w:r>
    </w:p>
    <w:p w14:paraId="4F37773C" w14:textId="77777777" w:rsidR="003F6D0F" w:rsidRDefault="003F6D0F" w:rsidP="003F6D0F">
      <w:pPr>
        <w:pStyle w:val="PL"/>
        <w:rPr>
          <w:lang w:val="en-US"/>
        </w:rPr>
      </w:pPr>
      <w:r>
        <w:rPr>
          <w:lang w:val="en-US"/>
        </w:rPr>
        <w:t xml:space="preserve">      - type: string</w:t>
      </w:r>
    </w:p>
    <w:p w14:paraId="1DE60E71" w14:textId="77777777" w:rsidR="003F6D0F" w:rsidRDefault="003F6D0F" w:rsidP="003F6D0F">
      <w:pPr>
        <w:pStyle w:val="PL"/>
        <w:rPr>
          <w:lang w:val="en-US"/>
        </w:rPr>
      </w:pPr>
      <w:r>
        <w:rPr>
          <w:lang w:val="en-US"/>
        </w:rPr>
        <w:t xml:space="preserve">        description: &gt;</w:t>
      </w:r>
    </w:p>
    <w:p w14:paraId="1DC4D022" w14:textId="77777777" w:rsidR="003F6D0F" w:rsidRDefault="003F6D0F" w:rsidP="003F6D0F">
      <w:pPr>
        <w:pStyle w:val="PL"/>
        <w:rPr>
          <w:lang w:val="en-US"/>
        </w:rPr>
      </w:pPr>
      <w:r>
        <w:rPr>
          <w:lang w:val="en-US"/>
        </w:rPr>
        <w:t xml:space="preserve">          This string provides forward-compatibility with future extensions to the enumeration but</w:t>
      </w:r>
    </w:p>
    <w:p w14:paraId="22715BFB" w14:textId="77777777" w:rsidR="003F6D0F" w:rsidRDefault="003F6D0F" w:rsidP="003F6D0F">
      <w:pPr>
        <w:pStyle w:val="PL"/>
        <w:rPr>
          <w:lang w:val="en-US"/>
        </w:rPr>
      </w:pPr>
      <w:r>
        <w:rPr>
          <w:lang w:val="en-US"/>
        </w:rPr>
        <w:t xml:space="preserve">          is not used to encode content defined in the present version of this API.</w:t>
      </w:r>
    </w:p>
    <w:p w14:paraId="71E2656D" w14:textId="77777777" w:rsidR="003F6D0F" w:rsidRDefault="003F6D0F" w:rsidP="003F6D0F">
      <w:pPr>
        <w:pStyle w:val="PL"/>
        <w:rPr>
          <w:lang w:val="en-US"/>
        </w:rPr>
      </w:pPr>
      <w:r>
        <w:rPr>
          <w:lang w:val="en-US"/>
        </w:rPr>
        <w:t xml:space="preserve">      description: |</w:t>
      </w:r>
    </w:p>
    <w:p w14:paraId="1559FE1C"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8764739" w14:textId="77777777" w:rsidR="003F6D0F" w:rsidRDefault="003F6D0F" w:rsidP="003F6D0F">
      <w:pPr>
        <w:pStyle w:val="PL"/>
        <w:rPr>
          <w:lang w:val="en-US"/>
        </w:rPr>
      </w:pPr>
      <w:r>
        <w:rPr>
          <w:lang w:val="en-US"/>
        </w:rPr>
        <w:t xml:space="preserve">        Possible values are:  </w:t>
      </w:r>
    </w:p>
    <w:p w14:paraId="2C972163" w14:textId="77777777" w:rsidR="003F6D0F" w:rsidRDefault="003F6D0F" w:rsidP="003F6D0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CE897F9" w14:textId="77777777" w:rsidR="003F6D0F" w:rsidRDefault="003F6D0F" w:rsidP="003F6D0F">
      <w:pPr>
        <w:pStyle w:val="PL"/>
        <w:rPr>
          <w:lang w:val="en-US"/>
        </w:rPr>
      </w:pPr>
    </w:p>
    <w:p w14:paraId="421B1076" w14:textId="77777777" w:rsidR="003F6D0F" w:rsidRDefault="003F6D0F" w:rsidP="003F6D0F">
      <w:pPr>
        <w:pStyle w:val="PL"/>
        <w:rPr>
          <w:lang w:val="en-US"/>
        </w:rPr>
      </w:pPr>
      <w:r>
        <w:rPr>
          <w:lang w:val="en-US"/>
        </w:rPr>
        <w:t xml:space="preserve">    </w:t>
      </w:r>
      <w:r>
        <w:t>UeCommOrderCriterion</w:t>
      </w:r>
      <w:r>
        <w:rPr>
          <w:lang w:val="en-US"/>
        </w:rPr>
        <w:t>:</w:t>
      </w:r>
    </w:p>
    <w:p w14:paraId="23535304" w14:textId="77777777" w:rsidR="003F6D0F" w:rsidRDefault="003F6D0F" w:rsidP="003F6D0F">
      <w:pPr>
        <w:pStyle w:val="PL"/>
        <w:rPr>
          <w:lang w:val="en-US"/>
        </w:rPr>
      </w:pPr>
      <w:r>
        <w:rPr>
          <w:lang w:val="en-US"/>
        </w:rPr>
        <w:t xml:space="preserve">      anyOf:</w:t>
      </w:r>
    </w:p>
    <w:p w14:paraId="4EA47341" w14:textId="77777777" w:rsidR="003F6D0F" w:rsidRDefault="003F6D0F" w:rsidP="003F6D0F">
      <w:pPr>
        <w:pStyle w:val="PL"/>
        <w:rPr>
          <w:lang w:val="en-US"/>
        </w:rPr>
      </w:pPr>
      <w:r>
        <w:rPr>
          <w:lang w:val="en-US"/>
        </w:rPr>
        <w:t xml:space="preserve">      - type: string</w:t>
      </w:r>
    </w:p>
    <w:p w14:paraId="15E6644D" w14:textId="77777777" w:rsidR="003F6D0F" w:rsidRDefault="003F6D0F" w:rsidP="003F6D0F">
      <w:pPr>
        <w:pStyle w:val="PL"/>
        <w:rPr>
          <w:lang w:val="en-US"/>
        </w:rPr>
      </w:pPr>
      <w:r>
        <w:rPr>
          <w:lang w:val="en-US"/>
        </w:rPr>
        <w:t xml:space="preserve">        enum:</w:t>
      </w:r>
    </w:p>
    <w:p w14:paraId="42A28FBA" w14:textId="77777777" w:rsidR="003F6D0F" w:rsidRDefault="003F6D0F" w:rsidP="003F6D0F">
      <w:pPr>
        <w:pStyle w:val="PL"/>
        <w:rPr>
          <w:lang w:val="en-US"/>
        </w:rPr>
      </w:pPr>
      <w:r>
        <w:rPr>
          <w:lang w:val="en-US"/>
        </w:rPr>
        <w:t xml:space="preserve">          - </w:t>
      </w:r>
      <w:r>
        <w:t>START_TIME</w:t>
      </w:r>
    </w:p>
    <w:p w14:paraId="71709D6C" w14:textId="77777777" w:rsidR="003F6D0F" w:rsidRDefault="003F6D0F" w:rsidP="003F6D0F">
      <w:pPr>
        <w:pStyle w:val="PL"/>
      </w:pPr>
      <w:r>
        <w:rPr>
          <w:lang w:val="en-US"/>
        </w:rPr>
        <w:t xml:space="preserve">          - </w:t>
      </w:r>
      <w:r>
        <w:rPr>
          <w:lang w:eastAsia="zh-CN"/>
        </w:rPr>
        <w:t>DURATION</w:t>
      </w:r>
    </w:p>
    <w:p w14:paraId="085423AF" w14:textId="77777777" w:rsidR="003F6D0F" w:rsidRDefault="003F6D0F" w:rsidP="003F6D0F">
      <w:pPr>
        <w:pStyle w:val="PL"/>
        <w:rPr>
          <w:lang w:val="en-US"/>
        </w:rPr>
      </w:pPr>
      <w:r>
        <w:rPr>
          <w:lang w:val="en-US"/>
        </w:rPr>
        <w:t xml:space="preserve">      - type: string</w:t>
      </w:r>
    </w:p>
    <w:p w14:paraId="1EE9B656" w14:textId="77777777" w:rsidR="003F6D0F" w:rsidRDefault="003F6D0F" w:rsidP="003F6D0F">
      <w:pPr>
        <w:pStyle w:val="PL"/>
        <w:rPr>
          <w:lang w:val="en-US"/>
        </w:rPr>
      </w:pPr>
      <w:r>
        <w:rPr>
          <w:lang w:val="en-US"/>
        </w:rPr>
        <w:t xml:space="preserve">        description: &gt;</w:t>
      </w:r>
    </w:p>
    <w:p w14:paraId="0704B8D8" w14:textId="77777777" w:rsidR="003F6D0F" w:rsidRDefault="003F6D0F" w:rsidP="003F6D0F">
      <w:pPr>
        <w:pStyle w:val="PL"/>
        <w:rPr>
          <w:lang w:val="en-US"/>
        </w:rPr>
      </w:pPr>
      <w:r>
        <w:rPr>
          <w:lang w:val="en-US"/>
        </w:rPr>
        <w:t xml:space="preserve">          This string provides forward-compatibility with future extensions to the enumeration but</w:t>
      </w:r>
    </w:p>
    <w:p w14:paraId="5B33E167" w14:textId="77777777" w:rsidR="003F6D0F" w:rsidRDefault="003F6D0F" w:rsidP="003F6D0F">
      <w:pPr>
        <w:pStyle w:val="PL"/>
        <w:rPr>
          <w:lang w:val="en-US"/>
        </w:rPr>
      </w:pPr>
      <w:r>
        <w:rPr>
          <w:lang w:val="en-US"/>
        </w:rPr>
        <w:t xml:space="preserve">          is not used to encode content defined in the present version of this API.</w:t>
      </w:r>
    </w:p>
    <w:p w14:paraId="705B0954" w14:textId="77777777" w:rsidR="003F6D0F" w:rsidRDefault="003F6D0F" w:rsidP="003F6D0F">
      <w:pPr>
        <w:pStyle w:val="PL"/>
        <w:rPr>
          <w:lang w:val="en-US"/>
        </w:rPr>
      </w:pPr>
      <w:r>
        <w:rPr>
          <w:lang w:val="en-US"/>
        </w:rPr>
        <w:t xml:space="preserve">      description: |</w:t>
      </w:r>
    </w:p>
    <w:p w14:paraId="6F81BE58"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F702649" w14:textId="77777777" w:rsidR="003F6D0F" w:rsidRDefault="003F6D0F" w:rsidP="003F6D0F">
      <w:pPr>
        <w:pStyle w:val="PL"/>
        <w:rPr>
          <w:lang w:val="en-US"/>
        </w:rPr>
      </w:pPr>
      <w:r>
        <w:rPr>
          <w:lang w:val="en-US"/>
        </w:rPr>
        <w:t xml:space="preserve">        Possible values are:  </w:t>
      </w:r>
    </w:p>
    <w:p w14:paraId="6C79A325" w14:textId="77777777" w:rsidR="003F6D0F" w:rsidRDefault="003F6D0F" w:rsidP="003F6D0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174C079" w14:textId="77777777" w:rsidR="003F6D0F" w:rsidRDefault="003F6D0F" w:rsidP="003F6D0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708A983" w14:textId="77777777" w:rsidR="003F6D0F" w:rsidRDefault="003F6D0F" w:rsidP="003F6D0F">
      <w:pPr>
        <w:pStyle w:val="PL"/>
        <w:rPr>
          <w:lang w:val="en-US"/>
        </w:rPr>
      </w:pPr>
    </w:p>
    <w:p w14:paraId="325BF256" w14:textId="77777777" w:rsidR="003F6D0F" w:rsidRDefault="003F6D0F" w:rsidP="003F6D0F">
      <w:pPr>
        <w:pStyle w:val="PL"/>
        <w:rPr>
          <w:lang w:val="en-US"/>
        </w:rPr>
      </w:pPr>
      <w:r>
        <w:rPr>
          <w:lang w:val="en-US"/>
        </w:rPr>
        <w:t xml:space="preserve">    </w:t>
      </w:r>
      <w:r>
        <w:t>NetworkPerfOrderCriterion</w:t>
      </w:r>
      <w:r>
        <w:rPr>
          <w:lang w:val="en-US"/>
        </w:rPr>
        <w:t>:</w:t>
      </w:r>
    </w:p>
    <w:p w14:paraId="0C6CAEBA" w14:textId="77777777" w:rsidR="003F6D0F" w:rsidRDefault="003F6D0F" w:rsidP="003F6D0F">
      <w:pPr>
        <w:pStyle w:val="PL"/>
        <w:rPr>
          <w:lang w:val="en-US"/>
        </w:rPr>
      </w:pPr>
      <w:r>
        <w:rPr>
          <w:lang w:val="en-US"/>
        </w:rPr>
        <w:t xml:space="preserve">      anyOf:</w:t>
      </w:r>
    </w:p>
    <w:p w14:paraId="4077D51C" w14:textId="77777777" w:rsidR="003F6D0F" w:rsidRDefault="003F6D0F" w:rsidP="003F6D0F">
      <w:pPr>
        <w:pStyle w:val="PL"/>
        <w:rPr>
          <w:lang w:val="en-US"/>
        </w:rPr>
      </w:pPr>
      <w:r>
        <w:rPr>
          <w:lang w:val="en-US"/>
        </w:rPr>
        <w:t xml:space="preserve">      - type: string</w:t>
      </w:r>
    </w:p>
    <w:p w14:paraId="50376E36" w14:textId="77777777" w:rsidR="003F6D0F" w:rsidRDefault="003F6D0F" w:rsidP="003F6D0F">
      <w:pPr>
        <w:pStyle w:val="PL"/>
        <w:rPr>
          <w:lang w:val="en-US"/>
        </w:rPr>
      </w:pPr>
      <w:r>
        <w:rPr>
          <w:lang w:val="en-US"/>
        </w:rPr>
        <w:t xml:space="preserve">        enum:</w:t>
      </w:r>
    </w:p>
    <w:p w14:paraId="798BDBB0" w14:textId="77777777" w:rsidR="003F6D0F" w:rsidRDefault="003F6D0F" w:rsidP="003F6D0F">
      <w:pPr>
        <w:pStyle w:val="PL"/>
        <w:rPr>
          <w:lang w:val="en-US"/>
        </w:rPr>
      </w:pPr>
      <w:r>
        <w:rPr>
          <w:lang w:val="en-US"/>
        </w:rPr>
        <w:t xml:space="preserve">          - </w:t>
      </w:r>
      <w:r>
        <w:t>NUMBER_OF_UES</w:t>
      </w:r>
    </w:p>
    <w:p w14:paraId="0577F97C" w14:textId="77777777" w:rsidR="003F6D0F" w:rsidRDefault="003F6D0F" w:rsidP="003F6D0F">
      <w:pPr>
        <w:pStyle w:val="PL"/>
      </w:pPr>
      <w:r>
        <w:rPr>
          <w:lang w:val="en-US"/>
        </w:rPr>
        <w:t xml:space="preserve">          - </w:t>
      </w:r>
      <w:r>
        <w:rPr>
          <w:lang w:eastAsia="zh-CN"/>
        </w:rPr>
        <w:t>COMMUNICATION_PERF</w:t>
      </w:r>
    </w:p>
    <w:p w14:paraId="66AAB7FA" w14:textId="77777777" w:rsidR="003F6D0F" w:rsidRDefault="003F6D0F" w:rsidP="003F6D0F">
      <w:pPr>
        <w:pStyle w:val="PL"/>
        <w:rPr>
          <w:lang w:val="en-US"/>
        </w:rPr>
      </w:pPr>
      <w:r>
        <w:rPr>
          <w:lang w:val="en-US"/>
        </w:rPr>
        <w:t xml:space="preserve">          - </w:t>
      </w:r>
      <w:r>
        <w:rPr>
          <w:lang w:eastAsia="zh-CN"/>
        </w:rPr>
        <w:t>MOBILITY_PERF</w:t>
      </w:r>
    </w:p>
    <w:p w14:paraId="3E60D8EC" w14:textId="77777777" w:rsidR="003F6D0F" w:rsidRDefault="003F6D0F" w:rsidP="003F6D0F">
      <w:pPr>
        <w:pStyle w:val="PL"/>
        <w:rPr>
          <w:lang w:val="en-US"/>
        </w:rPr>
      </w:pPr>
      <w:r>
        <w:rPr>
          <w:lang w:val="en-US"/>
        </w:rPr>
        <w:t xml:space="preserve">      - type: string</w:t>
      </w:r>
    </w:p>
    <w:p w14:paraId="246EAD2D" w14:textId="77777777" w:rsidR="003F6D0F" w:rsidRDefault="003F6D0F" w:rsidP="003F6D0F">
      <w:pPr>
        <w:pStyle w:val="PL"/>
        <w:rPr>
          <w:lang w:val="en-US"/>
        </w:rPr>
      </w:pPr>
      <w:r>
        <w:rPr>
          <w:lang w:val="en-US"/>
        </w:rPr>
        <w:t xml:space="preserve">        description: &gt;</w:t>
      </w:r>
    </w:p>
    <w:p w14:paraId="44F67036" w14:textId="77777777" w:rsidR="003F6D0F" w:rsidRDefault="003F6D0F" w:rsidP="003F6D0F">
      <w:pPr>
        <w:pStyle w:val="PL"/>
        <w:rPr>
          <w:lang w:val="en-US"/>
        </w:rPr>
      </w:pPr>
      <w:r>
        <w:rPr>
          <w:lang w:val="en-US"/>
        </w:rPr>
        <w:t xml:space="preserve">          This string provides forward-compatibility with future extensions to the enumeration but</w:t>
      </w:r>
    </w:p>
    <w:p w14:paraId="3D3BB1CB" w14:textId="77777777" w:rsidR="003F6D0F" w:rsidRDefault="003F6D0F" w:rsidP="003F6D0F">
      <w:pPr>
        <w:pStyle w:val="PL"/>
        <w:rPr>
          <w:lang w:val="en-US"/>
        </w:rPr>
      </w:pPr>
      <w:r>
        <w:rPr>
          <w:lang w:val="en-US"/>
        </w:rPr>
        <w:t xml:space="preserve">          is not used to encode content defined in the present version of this API.</w:t>
      </w:r>
    </w:p>
    <w:p w14:paraId="36207AFC" w14:textId="77777777" w:rsidR="003F6D0F" w:rsidRDefault="003F6D0F" w:rsidP="003F6D0F">
      <w:pPr>
        <w:pStyle w:val="PL"/>
        <w:rPr>
          <w:lang w:val="en-US"/>
        </w:rPr>
      </w:pPr>
      <w:r>
        <w:rPr>
          <w:lang w:val="en-US"/>
        </w:rPr>
        <w:t xml:space="preserve">      description: |</w:t>
      </w:r>
    </w:p>
    <w:p w14:paraId="171ADEE8"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CE61716" w14:textId="77777777" w:rsidR="003F6D0F" w:rsidRDefault="003F6D0F" w:rsidP="003F6D0F">
      <w:pPr>
        <w:pStyle w:val="PL"/>
        <w:rPr>
          <w:lang w:val="en-US"/>
        </w:rPr>
      </w:pPr>
      <w:r>
        <w:rPr>
          <w:lang w:val="en-US"/>
        </w:rPr>
        <w:t xml:space="preserve">        Possible values are:  </w:t>
      </w:r>
    </w:p>
    <w:p w14:paraId="221098A9" w14:textId="77777777" w:rsidR="003F6D0F" w:rsidRDefault="003F6D0F" w:rsidP="003F6D0F">
      <w:pPr>
        <w:pStyle w:val="PL"/>
        <w:rPr>
          <w:lang w:val="en-US"/>
        </w:rPr>
      </w:pPr>
      <w:r>
        <w:rPr>
          <w:lang w:val="en-US"/>
        </w:rPr>
        <w:t xml:space="preserve">          - </w:t>
      </w:r>
      <w:r>
        <w:t>NUMBER_OF_UES: T</w:t>
      </w:r>
      <w:r>
        <w:rPr>
          <w:lang w:eastAsia="zh-CN"/>
        </w:rPr>
        <w:t>he ordering criterion</w:t>
      </w:r>
      <w:r>
        <w:t xml:space="preserve"> of the analytics is the number of UEs.</w:t>
      </w:r>
    </w:p>
    <w:p w14:paraId="71BD53FF" w14:textId="77777777" w:rsidR="003F6D0F" w:rsidRDefault="003F6D0F" w:rsidP="003F6D0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74C5E38" w14:textId="77777777" w:rsidR="003F6D0F" w:rsidRDefault="003F6D0F" w:rsidP="003F6D0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7C73222" w14:textId="77777777" w:rsidR="003F6D0F" w:rsidRDefault="003F6D0F" w:rsidP="003F6D0F">
      <w:pPr>
        <w:pStyle w:val="PL"/>
      </w:pPr>
    </w:p>
    <w:p w14:paraId="4FDB0723" w14:textId="77777777" w:rsidR="003F6D0F" w:rsidRDefault="003F6D0F" w:rsidP="003F6D0F">
      <w:pPr>
        <w:pStyle w:val="PL"/>
        <w:rPr>
          <w:lang w:val="en-US"/>
        </w:rPr>
      </w:pPr>
      <w:r>
        <w:rPr>
          <w:lang w:val="en-US"/>
        </w:rPr>
        <w:t xml:space="preserve">    </w:t>
      </w:r>
      <w:r>
        <w:rPr>
          <w:lang w:eastAsia="zh-CN"/>
        </w:rPr>
        <w:t>LocInfoGranularity</w:t>
      </w:r>
      <w:r>
        <w:rPr>
          <w:lang w:val="en-US"/>
        </w:rPr>
        <w:t>:</w:t>
      </w:r>
    </w:p>
    <w:p w14:paraId="20AD99D1" w14:textId="77777777" w:rsidR="003F6D0F" w:rsidRDefault="003F6D0F" w:rsidP="003F6D0F">
      <w:pPr>
        <w:pStyle w:val="PL"/>
        <w:rPr>
          <w:lang w:val="en-US"/>
        </w:rPr>
      </w:pPr>
      <w:r>
        <w:rPr>
          <w:lang w:val="en-US"/>
        </w:rPr>
        <w:t xml:space="preserve">      anyOf:</w:t>
      </w:r>
    </w:p>
    <w:p w14:paraId="3EF2A112" w14:textId="77777777" w:rsidR="003F6D0F" w:rsidRDefault="003F6D0F" w:rsidP="003F6D0F">
      <w:pPr>
        <w:pStyle w:val="PL"/>
        <w:rPr>
          <w:lang w:val="en-US"/>
        </w:rPr>
      </w:pPr>
      <w:r>
        <w:rPr>
          <w:lang w:val="en-US"/>
        </w:rPr>
        <w:t xml:space="preserve">      - type: string</w:t>
      </w:r>
    </w:p>
    <w:p w14:paraId="7D1A0794" w14:textId="77777777" w:rsidR="003F6D0F" w:rsidRDefault="003F6D0F" w:rsidP="003F6D0F">
      <w:pPr>
        <w:pStyle w:val="PL"/>
        <w:rPr>
          <w:lang w:val="en-US"/>
        </w:rPr>
      </w:pPr>
      <w:r>
        <w:rPr>
          <w:lang w:val="en-US"/>
        </w:rPr>
        <w:t xml:space="preserve">        enum:</w:t>
      </w:r>
    </w:p>
    <w:p w14:paraId="6AA1A303" w14:textId="77777777" w:rsidR="003F6D0F" w:rsidRDefault="003F6D0F" w:rsidP="003F6D0F">
      <w:pPr>
        <w:pStyle w:val="PL"/>
        <w:rPr>
          <w:lang w:val="en-US"/>
        </w:rPr>
      </w:pPr>
      <w:r>
        <w:rPr>
          <w:lang w:val="en-US"/>
        </w:rPr>
        <w:t xml:space="preserve">          - </w:t>
      </w:r>
      <w:r>
        <w:rPr>
          <w:rFonts w:hint="eastAsia"/>
          <w:lang w:eastAsia="zh-CN"/>
        </w:rPr>
        <w:t>T</w:t>
      </w:r>
      <w:r>
        <w:rPr>
          <w:lang w:eastAsia="zh-CN"/>
        </w:rPr>
        <w:t>A_LEVEL</w:t>
      </w:r>
    </w:p>
    <w:p w14:paraId="55F799CF" w14:textId="77777777" w:rsidR="003F6D0F" w:rsidRDefault="003F6D0F" w:rsidP="003F6D0F">
      <w:pPr>
        <w:pStyle w:val="PL"/>
        <w:rPr>
          <w:lang w:eastAsia="zh-CN"/>
        </w:rPr>
      </w:pPr>
      <w:r>
        <w:rPr>
          <w:lang w:val="en-US"/>
        </w:rPr>
        <w:t xml:space="preserve">          - </w:t>
      </w:r>
      <w:r>
        <w:rPr>
          <w:lang w:eastAsia="zh-CN"/>
        </w:rPr>
        <w:t>CELL_LEVEL</w:t>
      </w:r>
    </w:p>
    <w:p w14:paraId="16D46D5F" w14:textId="77777777" w:rsidR="003F6D0F" w:rsidRDefault="003F6D0F" w:rsidP="003F6D0F">
      <w:pPr>
        <w:pStyle w:val="PL"/>
        <w:rPr>
          <w:lang w:val="en-US"/>
        </w:rPr>
      </w:pPr>
      <w:r>
        <w:t xml:space="preserve">          - LON_AND_LAT_LEVEL</w:t>
      </w:r>
    </w:p>
    <w:p w14:paraId="6E74A0D0" w14:textId="77777777" w:rsidR="003F6D0F" w:rsidRDefault="003F6D0F" w:rsidP="003F6D0F">
      <w:pPr>
        <w:pStyle w:val="PL"/>
        <w:rPr>
          <w:lang w:val="en-US"/>
        </w:rPr>
      </w:pPr>
      <w:r>
        <w:rPr>
          <w:lang w:val="en-US"/>
        </w:rPr>
        <w:t xml:space="preserve">      - type: string</w:t>
      </w:r>
    </w:p>
    <w:p w14:paraId="0B4A3A76" w14:textId="77777777" w:rsidR="003F6D0F" w:rsidRDefault="003F6D0F" w:rsidP="003F6D0F">
      <w:pPr>
        <w:pStyle w:val="PL"/>
        <w:rPr>
          <w:lang w:val="en-US"/>
        </w:rPr>
      </w:pPr>
      <w:r>
        <w:rPr>
          <w:lang w:val="en-US"/>
        </w:rPr>
        <w:t xml:space="preserve">        description: &gt;</w:t>
      </w:r>
    </w:p>
    <w:p w14:paraId="39B16DC0" w14:textId="77777777" w:rsidR="003F6D0F" w:rsidRDefault="003F6D0F" w:rsidP="003F6D0F">
      <w:pPr>
        <w:pStyle w:val="PL"/>
        <w:rPr>
          <w:lang w:val="en-US"/>
        </w:rPr>
      </w:pPr>
      <w:r>
        <w:rPr>
          <w:lang w:val="en-US"/>
        </w:rPr>
        <w:t xml:space="preserve">          This string provides forward-compatibility with future extensions to the enumeration but</w:t>
      </w:r>
    </w:p>
    <w:p w14:paraId="66CC3105" w14:textId="77777777" w:rsidR="003F6D0F" w:rsidRDefault="003F6D0F" w:rsidP="003F6D0F">
      <w:pPr>
        <w:pStyle w:val="PL"/>
        <w:rPr>
          <w:lang w:val="en-US"/>
        </w:rPr>
      </w:pPr>
      <w:r>
        <w:rPr>
          <w:lang w:val="en-US"/>
        </w:rPr>
        <w:t xml:space="preserve">          is not used to encode content defined in the present version of this API.</w:t>
      </w:r>
    </w:p>
    <w:p w14:paraId="42817797" w14:textId="77777777" w:rsidR="003F6D0F" w:rsidRDefault="003F6D0F" w:rsidP="003F6D0F">
      <w:pPr>
        <w:pStyle w:val="PL"/>
        <w:rPr>
          <w:lang w:val="en-US"/>
        </w:rPr>
      </w:pPr>
      <w:r>
        <w:rPr>
          <w:lang w:val="en-US"/>
        </w:rPr>
        <w:t xml:space="preserve">      description: |</w:t>
      </w:r>
    </w:p>
    <w:p w14:paraId="7BD5AF79" w14:textId="77777777" w:rsidR="003F6D0F" w:rsidRDefault="003F6D0F" w:rsidP="003F6D0F">
      <w:pPr>
        <w:pStyle w:val="PL"/>
        <w:rPr>
          <w:lang w:val="en-US"/>
        </w:rPr>
      </w:pPr>
      <w:r>
        <w:rPr>
          <w:lang w:val="en-US"/>
        </w:rPr>
        <w:t xml:space="preserve">        Represents the </w:t>
      </w:r>
      <w:r>
        <w:t>preferred granularity of location information</w:t>
      </w:r>
      <w:r>
        <w:rPr>
          <w:lang w:eastAsia="ko-KR"/>
        </w:rPr>
        <w:t xml:space="preserve">.  </w:t>
      </w:r>
    </w:p>
    <w:p w14:paraId="4FB9AA12" w14:textId="77777777" w:rsidR="003F6D0F" w:rsidRDefault="003F6D0F" w:rsidP="003F6D0F">
      <w:pPr>
        <w:pStyle w:val="PL"/>
        <w:rPr>
          <w:lang w:val="en-US"/>
        </w:rPr>
      </w:pPr>
      <w:r>
        <w:rPr>
          <w:lang w:val="en-US"/>
        </w:rPr>
        <w:t xml:space="preserve">        Possible values are:  </w:t>
      </w:r>
    </w:p>
    <w:p w14:paraId="20BE4AC9" w14:textId="77777777" w:rsidR="003F6D0F" w:rsidRDefault="003F6D0F" w:rsidP="003F6D0F">
      <w:pPr>
        <w:pStyle w:val="PL"/>
        <w:rPr>
          <w:lang w:val="en-US"/>
        </w:rPr>
      </w:pPr>
      <w:r>
        <w:rPr>
          <w:lang w:val="en-US"/>
        </w:rPr>
        <w:lastRenderedPageBreak/>
        <w:t xml:space="preserve">          - </w:t>
      </w:r>
      <w:r>
        <w:rPr>
          <w:rFonts w:hint="eastAsia"/>
          <w:lang w:eastAsia="zh-CN"/>
        </w:rPr>
        <w:t>T</w:t>
      </w:r>
      <w:r>
        <w:rPr>
          <w:lang w:eastAsia="zh-CN"/>
        </w:rPr>
        <w:t>A_LEVEL</w:t>
      </w:r>
      <w:r>
        <w:t>: Indicates location granularity of TA level.</w:t>
      </w:r>
    </w:p>
    <w:p w14:paraId="3F47B71E" w14:textId="77777777" w:rsidR="003F6D0F" w:rsidRDefault="003F6D0F" w:rsidP="003F6D0F">
      <w:pPr>
        <w:pStyle w:val="PL"/>
      </w:pPr>
      <w:r>
        <w:rPr>
          <w:lang w:val="en-US"/>
        </w:rPr>
        <w:t xml:space="preserve">          - </w:t>
      </w:r>
      <w:r>
        <w:rPr>
          <w:lang w:eastAsia="zh-CN"/>
        </w:rPr>
        <w:t>CELL_LEVEL</w:t>
      </w:r>
      <w:r>
        <w:t>: Indicates location granularity of Cell level.</w:t>
      </w:r>
    </w:p>
    <w:p w14:paraId="3D48D948" w14:textId="77777777" w:rsidR="003F6D0F" w:rsidRDefault="003F6D0F" w:rsidP="003F6D0F">
      <w:pPr>
        <w:pStyle w:val="PL"/>
      </w:pPr>
      <w:r>
        <w:rPr>
          <w:lang w:val="en-US"/>
        </w:rPr>
        <w:t xml:space="preserve">          - </w:t>
      </w:r>
      <w:r>
        <w:t>LON_AND_LAT_LEVEL: Indicates location granularity of longitude and latitude level.</w:t>
      </w:r>
    </w:p>
    <w:p w14:paraId="2EC481C3" w14:textId="77777777" w:rsidR="003F6D0F" w:rsidRDefault="003F6D0F" w:rsidP="003F6D0F">
      <w:pPr>
        <w:pStyle w:val="PL"/>
      </w:pPr>
    </w:p>
    <w:p w14:paraId="43B2F12D" w14:textId="77777777" w:rsidR="003F6D0F" w:rsidRDefault="003F6D0F" w:rsidP="003F6D0F">
      <w:pPr>
        <w:pStyle w:val="PL"/>
        <w:rPr>
          <w:lang w:val="en-US"/>
        </w:rPr>
      </w:pPr>
      <w:r>
        <w:rPr>
          <w:lang w:val="en-US"/>
        </w:rPr>
        <w:t xml:space="preserve">    </w:t>
      </w:r>
      <w:r>
        <w:t>TrafficDirection</w:t>
      </w:r>
      <w:r>
        <w:rPr>
          <w:lang w:val="en-US"/>
        </w:rPr>
        <w:t>:</w:t>
      </w:r>
    </w:p>
    <w:p w14:paraId="42DB354C" w14:textId="77777777" w:rsidR="003F6D0F" w:rsidRDefault="003F6D0F" w:rsidP="003F6D0F">
      <w:pPr>
        <w:pStyle w:val="PL"/>
        <w:rPr>
          <w:lang w:val="en-US"/>
        </w:rPr>
      </w:pPr>
      <w:r>
        <w:rPr>
          <w:lang w:val="en-US"/>
        </w:rPr>
        <w:t xml:space="preserve">      anyOf:</w:t>
      </w:r>
    </w:p>
    <w:p w14:paraId="6E98784D" w14:textId="77777777" w:rsidR="003F6D0F" w:rsidRDefault="003F6D0F" w:rsidP="003F6D0F">
      <w:pPr>
        <w:pStyle w:val="PL"/>
        <w:rPr>
          <w:lang w:val="en-US"/>
        </w:rPr>
      </w:pPr>
      <w:r>
        <w:rPr>
          <w:lang w:val="en-US"/>
        </w:rPr>
        <w:t xml:space="preserve">      - type: string</w:t>
      </w:r>
    </w:p>
    <w:p w14:paraId="6A4C1E0D" w14:textId="77777777" w:rsidR="003F6D0F" w:rsidRDefault="003F6D0F" w:rsidP="003F6D0F">
      <w:pPr>
        <w:pStyle w:val="PL"/>
        <w:rPr>
          <w:lang w:val="en-US"/>
        </w:rPr>
      </w:pPr>
      <w:r>
        <w:rPr>
          <w:lang w:val="en-US"/>
        </w:rPr>
        <w:t xml:space="preserve">        enum:</w:t>
      </w:r>
    </w:p>
    <w:p w14:paraId="0529D123" w14:textId="77777777" w:rsidR="003F6D0F" w:rsidRDefault="003F6D0F" w:rsidP="003F6D0F">
      <w:pPr>
        <w:pStyle w:val="PL"/>
        <w:rPr>
          <w:lang w:val="en-US"/>
        </w:rPr>
      </w:pPr>
      <w:r>
        <w:rPr>
          <w:lang w:val="en-US"/>
        </w:rPr>
        <w:t xml:space="preserve">          - </w:t>
      </w:r>
      <w:r>
        <w:t>UL_AND_DL</w:t>
      </w:r>
    </w:p>
    <w:p w14:paraId="3048DB38" w14:textId="77777777" w:rsidR="003F6D0F" w:rsidRDefault="003F6D0F" w:rsidP="003F6D0F">
      <w:pPr>
        <w:pStyle w:val="PL"/>
      </w:pPr>
      <w:r>
        <w:rPr>
          <w:lang w:val="en-US"/>
        </w:rPr>
        <w:t xml:space="preserve">          - </w:t>
      </w:r>
      <w:r>
        <w:rPr>
          <w:lang w:eastAsia="zh-CN"/>
        </w:rPr>
        <w:t>UL</w:t>
      </w:r>
    </w:p>
    <w:p w14:paraId="760ED353" w14:textId="77777777" w:rsidR="003F6D0F" w:rsidRDefault="003F6D0F" w:rsidP="003F6D0F">
      <w:pPr>
        <w:pStyle w:val="PL"/>
        <w:rPr>
          <w:lang w:val="en-US"/>
        </w:rPr>
      </w:pPr>
      <w:r>
        <w:rPr>
          <w:lang w:val="en-US"/>
        </w:rPr>
        <w:t xml:space="preserve">          - </w:t>
      </w:r>
      <w:r>
        <w:rPr>
          <w:lang w:eastAsia="zh-CN"/>
        </w:rPr>
        <w:t>DL</w:t>
      </w:r>
    </w:p>
    <w:p w14:paraId="31CE0B24" w14:textId="77777777" w:rsidR="003F6D0F" w:rsidRDefault="003F6D0F" w:rsidP="003F6D0F">
      <w:pPr>
        <w:pStyle w:val="PL"/>
        <w:rPr>
          <w:lang w:val="en-US"/>
        </w:rPr>
      </w:pPr>
      <w:r>
        <w:rPr>
          <w:lang w:val="en-US"/>
        </w:rPr>
        <w:t xml:space="preserve">      - type: string</w:t>
      </w:r>
    </w:p>
    <w:p w14:paraId="488E44CF" w14:textId="77777777" w:rsidR="003F6D0F" w:rsidRDefault="003F6D0F" w:rsidP="003F6D0F">
      <w:pPr>
        <w:pStyle w:val="PL"/>
        <w:rPr>
          <w:lang w:val="en-US"/>
        </w:rPr>
      </w:pPr>
      <w:r>
        <w:rPr>
          <w:lang w:val="en-US"/>
        </w:rPr>
        <w:t xml:space="preserve">        description: &gt;</w:t>
      </w:r>
    </w:p>
    <w:p w14:paraId="14F2A626" w14:textId="77777777" w:rsidR="003F6D0F" w:rsidRDefault="003F6D0F" w:rsidP="003F6D0F">
      <w:pPr>
        <w:pStyle w:val="PL"/>
        <w:rPr>
          <w:lang w:val="en-US"/>
        </w:rPr>
      </w:pPr>
      <w:r>
        <w:rPr>
          <w:lang w:val="en-US"/>
        </w:rPr>
        <w:t xml:space="preserve">          This string provides forward-compatibility with future extensions to the enumeration but</w:t>
      </w:r>
    </w:p>
    <w:p w14:paraId="3BDCB754" w14:textId="77777777" w:rsidR="003F6D0F" w:rsidRDefault="003F6D0F" w:rsidP="003F6D0F">
      <w:pPr>
        <w:pStyle w:val="PL"/>
        <w:rPr>
          <w:lang w:val="en-US"/>
        </w:rPr>
      </w:pPr>
      <w:r>
        <w:rPr>
          <w:lang w:val="en-US"/>
        </w:rPr>
        <w:t xml:space="preserve">          is not used to encode content defined in the present version of this API.</w:t>
      </w:r>
    </w:p>
    <w:p w14:paraId="1D71DBD9" w14:textId="77777777" w:rsidR="003F6D0F" w:rsidRDefault="003F6D0F" w:rsidP="003F6D0F">
      <w:pPr>
        <w:pStyle w:val="PL"/>
        <w:rPr>
          <w:lang w:val="en-US"/>
        </w:rPr>
      </w:pPr>
      <w:r>
        <w:rPr>
          <w:lang w:val="en-US"/>
        </w:rPr>
        <w:t xml:space="preserve">      description: |</w:t>
      </w:r>
    </w:p>
    <w:p w14:paraId="340BCE80" w14:textId="77777777" w:rsidR="003F6D0F" w:rsidRDefault="003F6D0F" w:rsidP="003F6D0F">
      <w:pPr>
        <w:pStyle w:val="PL"/>
        <w:rPr>
          <w:lang w:val="en-US"/>
        </w:rPr>
      </w:pPr>
      <w:r>
        <w:rPr>
          <w:lang w:val="en-US"/>
        </w:rPr>
        <w:t xml:space="preserve">        Represents the </w:t>
      </w:r>
      <w:r>
        <w:rPr>
          <w:lang w:eastAsia="ko-KR"/>
        </w:rPr>
        <w:t xml:space="preserve">traffic direction for the resource usage information.  </w:t>
      </w:r>
    </w:p>
    <w:p w14:paraId="43FDE6F5" w14:textId="77777777" w:rsidR="003F6D0F" w:rsidRDefault="003F6D0F" w:rsidP="003F6D0F">
      <w:pPr>
        <w:pStyle w:val="PL"/>
        <w:rPr>
          <w:lang w:val="en-US"/>
        </w:rPr>
      </w:pPr>
      <w:r>
        <w:rPr>
          <w:lang w:val="en-US"/>
        </w:rPr>
        <w:t xml:space="preserve">        Possible values are:  </w:t>
      </w:r>
    </w:p>
    <w:p w14:paraId="7E921267" w14:textId="77777777" w:rsidR="003F6D0F" w:rsidRDefault="003F6D0F" w:rsidP="003F6D0F">
      <w:pPr>
        <w:pStyle w:val="PL"/>
        <w:rPr>
          <w:lang w:val="en-US"/>
        </w:rPr>
      </w:pPr>
      <w:r>
        <w:rPr>
          <w:lang w:val="en-US"/>
        </w:rPr>
        <w:t xml:space="preserve">          - </w:t>
      </w:r>
      <w:r>
        <w:t>UL_AND_DL: Uplink and downlink traffic.</w:t>
      </w:r>
    </w:p>
    <w:p w14:paraId="44D8EB9C" w14:textId="77777777" w:rsidR="003F6D0F" w:rsidRDefault="003F6D0F" w:rsidP="003F6D0F">
      <w:pPr>
        <w:pStyle w:val="PL"/>
      </w:pPr>
      <w:r>
        <w:rPr>
          <w:lang w:val="en-US"/>
        </w:rPr>
        <w:t xml:space="preserve">          - </w:t>
      </w:r>
      <w:r>
        <w:rPr>
          <w:lang w:eastAsia="zh-CN"/>
        </w:rPr>
        <w:t>UL</w:t>
      </w:r>
      <w:r>
        <w:t>: Uplink traffic.</w:t>
      </w:r>
    </w:p>
    <w:p w14:paraId="50D3929E" w14:textId="77777777" w:rsidR="003F6D0F" w:rsidRDefault="003F6D0F" w:rsidP="003F6D0F">
      <w:pPr>
        <w:pStyle w:val="PL"/>
        <w:rPr>
          <w:lang w:val="en-US"/>
        </w:rPr>
      </w:pPr>
      <w:r>
        <w:rPr>
          <w:lang w:val="en-US"/>
        </w:rPr>
        <w:t xml:space="preserve">          - </w:t>
      </w:r>
      <w:r>
        <w:rPr>
          <w:lang w:eastAsia="zh-CN"/>
        </w:rPr>
        <w:t>DL</w:t>
      </w:r>
      <w:r>
        <w:t>: Downlink traffic.</w:t>
      </w:r>
    </w:p>
    <w:p w14:paraId="5FAC9428" w14:textId="77777777" w:rsidR="003F6D0F" w:rsidRDefault="003F6D0F" w:rsidP="003F6D0F">
      <w:pPr>
        <w:pStyle w:val="PL"/>
        <w:rPr>
          <w:lang w:val="en-US"/>
        </w:rPr>
      </w:pPr>
    </w:p>
    <w:p w14:paraId="7ABCBDC9" w14:textId="77777777" w:rsidR="003F6D0F" w:rsidRDefault="003F6D0F" w:rsidP="003F6D0F">
      <w:pPr>
        <w:pStyle w:val="PL"/>
        <w:rPr>
          <w:lang w:val="en-US"/>
        </w:rPr>
      </w:pPr>
      <w:r>
        <w:rPr>
          <w:lang w:val="en-US"/>
        </w:rPr>
        <w:t xml:space="preserve">    </w:t>
      </w:r>
      <w:r>
        <w:t>ValueExpression</w:t>
      </w:r>
      <w:r>
        <w:rPr>
          <w:lang w:val="en-US"/>
        </w:rPr>
        <w:t>:</w:t>
      </w:r>
    </w:p>
    <w:p w14:paraId="35C9C081" w14:textId="77777777" w:rsidR="003F6D0F" w:rsidRDefault="003F6D0F" w:rsidP="003F6D0F">
      <w:pPr>
        <w:pStyle w:val="PL"/>
        <w:rPr>
          <w:lang w:val="en-US"/>
        </w:rPr>
      </w:pPr>
      <w:r>
        <w:rPr>
          <w:lang w:val="en-US"/>
        </w:rPr>
        <w:t xml:space="preserve">      anyOf:</w:t>
      </w:r>
    </w:p>
    <w:p w14:paraId="17EAF1B4" w14:textId="77777777" w:rsidR="003F6D0F" w:rsidRDefault="003F6D0F" w:rsidP="003F6D0F">
      <w:pPr>
        <w:pStyle w:val="PL"/>
        <w:rPr>
          <w:lang w:val="en-US"/>
        </w:rPr>
      </w:pPr>
      <w:r>
        <w:rPr>
          <w:lang w:val="en-US"/>
        </w:rPr>
        <w:t xml:space="preserve">      - type: string</w:t>
      </w:r>
    </w:p>
    <w:p w14:paraId="2B473BE4" w14:textId="77777777" w:rsidR="003F6D0F" w:rsidRDefault="003F6D0F" w:rsidP="003F6D0F">
      <w:pPr>
        <w:pStyle w:val="PL"/>
        <w:rPr>
          <w:lang w:val="en-US"/>
        </w:rPr>
      </w:pPr>
      <w:r>
        <w:rPr>
          <w:lang w:val="en-US"/>
        </w:rPr>
        <w:t xml:space="preserve">        enum:</w:t>
      </w:r>
    </w:p>
    <w:p w14:paraId="66D167D4" w14:textId="77777777" w:rsidR="003F6D0F" w:rsidRDefault="003F6D0F" w:rsidP="003F6D0F">
      <w:pPr>
        <w:pStyle w:val="PL"/>
        <w:rPr>
          <w:lang w:val="en-US"/>
        </w:rPr>
      </w:pPr>
      <w:r>
        <w:rPr>
          <w:lang w:val="en-US"/>
        </w:rPr>
        <w:t xml:space="preserve">          - </w:t>
      </w:r>
      <w:r>
        <w:t>AVERAGE</w:t>
      </w:r>
    </w:p>
    <w:p w14:paraId="0A890D3B" w14:textId="77777777" w:rsidR="003F6D0F" w:rsidRDefault="003F6D0F" w:rsidP="003F6D0F">
      <w:pPr>
        <w:pStyle w:val="PL"/>
        <w:rPr>
          <w:lang w:val="en-US"/>
        </w:rPr>
      </w:pPr>
      <w:r>
        <w:rPr>
          <w:lang w:val="en-US"/>
        </w:rPr>
        <w:t xml:space="preserve">          - </w:t>
      </w:r>
      <w:r>
        <w:rPr>
          <w:lang w:eastAsia="zh-CN"/>
        </w:rPr>
        <w:t>PEAK</w:t>
      </w:r>
    </w:p>
    <w:p w14:paraId="46CD4269" w14:textId="77777777" w:rsidR="003F6D0F" w:rsidRDefault="003F6D0F" w:rsidP="003F6D0F">
      <w:pPr>
        <w:pStyle w:val="PL"/>
        <w:rPr>
          <w:lang w:val="en-US"/>
        </w:rPr>
      </w:pPr>
      <w:r>
        <w:rPr>
          <w:lang w:val="en-US"/>
        </w:rPr>
        <w:t xml:space="preserve">      - type: string</w:t>
      </w:r>
    </w:p>
    <w:p w14:paraId="4B7995E7" w14:textId="77777777" w:rsidR="003F6D0F" w:rsidRDefault="003F6D0F" w:rsidP="003F6D0F">
      <w:pPr>
        <w:pStyle w:val="PL"/>
        <w:rPr>
          <w:lang w:val="en-US"/>
        </w:rPr>
      </w:pPr>
      <w:r>
        <w:rPr>
          <w:lang w:val="en-US"/>
        </w:rPr>
        <w:t xml:space="preserve">        description: &gt;</w:t>
      </w:r>
    </w:p>
    <w:p w14:paraId="12789E01" w14:textId="77777777" w:rsidR="003F6D0F" w:rsidRDefault="003F6D0F" w:rsidP="003F6D0F">
      <w:pPr>
        <w:pStyle w:val="PL"/>
        <w:rPr>
          <w:lang w:val="en-US"/>
        </w:rPr>
      </w:pPr>
      <w:r>
        <w:rPr>
          <w:lang w:val="en-US"/>
        </w:rPr>
        <w:t xml:space="preserve">          This string provides forward-compatibility with future extensions to the enumeration but</w:t>
      </w:r>
    </w:p>
    <w:p w14:paraId="38525319" w14:textId="77777777" w:rsidR="003F6D0F" w:rsidRDefault="003F6D0F" w:rsidP="003F6D0F">
      <w:pPr>
        <w:pStyle w:val="PL"/>
        <w:rPr>
          <w:lang w:val="en-US"/>
        </w:rPr>
      </w:pPr>
      <w:r>
        <w:rPr>
          <w:lang w:val="en-US"/>
        </w:rPr>
        <w:t xml:space="preserve">          is not used to encode content defined in the present version of this API.</w:t>
      </w:r>
    </w:p>
    <w:p w14:paraId="494AAB8A" w14:textId="77777777" w:rsidR="003F6D0F" w:rsidRDefault="003F6D0F" w:rsidP="003F6D0F">
      <w:pPr>
        <w:pStyle w:val="PL"/>
        <w:rPr>
          <w:lang w:val="en-US"/>
        </w:rPr>
      </w:pPr>
      <w:r>
        <w:rPr>
          <w:lang w:val="en-US"/>
        </w:rPr>
        <w:t xml:space="preserve">      description: |</w:t>
      </w:r>
    </w:p>
    <w:p w14:paraId="50A3B595" w14:textId="77777777" w:rsidR="003F6D0F" w:rsidRDefault="003F6D0F" w:rsidP="003F6D0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379F6E9" w14:textId="77777777" w:rsidR="003F6D0F" w:rsidRDefault="003F6D0F" w:rsidP="003F6D0F">
      <w:pPr>
        <w:pStyle w:val="PL"/>
        <w:rPr>
          <w:lang w:val="en-US"/>
        </w:rPr>
      </w:pPr>
      <w:r>
        <w:rPr>
          <w:lang w:val="en-US"/>
        </w:rPr>
        <w:t xml:space="preserve">        Possible values are:  </w:t>
      </w:r>
    </w:p>
    <w:p w14:paraId="6902240E" w14:textId="77777777" w:rsidR="003F6D0F" w:rsidRDefault="003F6D0F" w:rsidP="003F6D0F">
      <w:pPr>
        <w:pStyle w:val="PL"/>
      </w:pPr>
      <w:r>
        <w:rPr>
          <w:lang w:val="en-US"/>
        </w:rPr>
        <w:t xml:space="preserve">          - </w:t>
      </w:r>
      <w:r>
        <w:t>AVERAGE: Resource usage information in average value.</w:t>
      </w:r>
    </w:p>
    <w:p w14:paraId="122E1E02" w14:textId="77777777" w:rsidR="003F6D0F" w:rsidRDefault="003F6D0F" w:rsidP="003F6D0F">
      <w:pPr>
        <w:pStyle w:val="PL"/>
        <w:rPr>
          <w:lang w:val="en-US"/>
        </w:rPr>
      </w:pPr>
      <w:r>
        <w:rPr>
          <w:lang w:val="en-US"/>
        </w:rPr>
        <w:t xml:space="preserve">          - </w:t>
      </w:r>
      <w:r>
        <w:rPr>
          <w:lang w:eastAsia="zh-CN"/>
        </w:rPr>
        <w:t>PEAK</w:t>
      </w:r>
      <w:r>
        <w:t>: Resource usage information in peak value.</w:t>
      </w:r>
    </w:p>
    <w:p w14:paraId="0E41DBF1" w14:textId="77777777" w:rsidR="003F6D0F" w:rsidRDefault="003F6D0F" w:rsidP="003F6D0F">
      <w:pPr>
        <w:pStyle w:val="PL"/>
        <w:rPr>
          <w:lang w:val="en-US"/>
        </w:rPr>
      </w:pPr>
    </w:p>
    <w:p w14:paraId="0F9F5C49" w14:textId="77777777" w:rsidR="003F6D0F" w:rsidRDefault="003F6D0F" w:rsidP="003F6D0F">
      <w:pPr>
        <w:pStyle w:val="PL"/>
        <w:rPr>
          <w:lang w:val="en-US"/>
        </w:rPr>
      </w:pPr>
      <w:r>
        <w:rPr>
          <w:lang w:val="en-US"/>
        </w:rPr>
        <w:t xml:space="preserve">    </w:t>
      </w:r>
      <w:r>
        <w:rPr>
          <w:lang w:eastAsia="zh-CN"/>
        </w:rPr>
        <w:t>E2eDataVolTransTimeCriterion</w:t>
      </w:r>
      <w:r>
        <w:rPr>
          <w:lang w:val="en-US"/>
        </w:rPr>
        <w:t>:</w:t>
      </w:r>
    </w:p>
    <w:p w14:paraId="6FA404AE" w14:textId="77777777" w:rsidR="003F6D0F" w:rsidRDefault="003F6D0F" w:rsidP="003F6D0F">
      <w:pPr>
        <w:pStyle w:val="PL"/>
        <w:rPr>
          <w:lang w:val="en-US"/>
        </w:rPr>
      </w:pPr>
      <w:r>
        <w:rPr>
          <w:lang w:val="en-US"/>
        </w:rPr>
        <w:t xml:space="preserve">      anyOf:</w:t>
      </w:r>
    </w:p>
    <w:p w14:paraId="02546ED7" w14:textId="77777777" w:rsidR="003F6D0F" w:rsidRDefault="003F6D0F" w:rsidP="003F6D0F">
      <w:pPr>
        <w:pStyle w:val="PL"/>
        <w:rPr>
          <w:lang w:val="en-US"/>
        </w:rPr>
      </w:pPr>
      <w:r>
        <w:rPr>
          <w:lang w:val="en-US"/>
        </w:rPr>
        <w:t xml:space="preserve">      - type: string</w:t>
      </w:r>
    </w:p>
    <w:p w14:paraId="7C2CE9AC" w14:textId="77777777" w:rsidR="003F6D0F" w:rsidRDefault="003F6D0F" w:rsidP="003F6D0F">
      <w:pPr>
        <w:pStyle w:val="PL"/>
        <w:rPr>
          <w:lang w:val="en-US"/>
        </w:rPr>
      </w:pPr>
      <w:r>
        <w:rPr>
          <w:lang w:val="en-US"/>
        </w:rPr>
        <w:t xml:space="preserve">        enum:</w:t>
      </w:r>
    </w:p>
    <w:p w14:paraId="620D54D6" w14:textId="77777777" w:rsidR="003F6D0F" w:rsidRDefault="003F6D0F" w:rsidP="003F6D0F">
      <w:pPr>
        <w:pStyle w:val="PL"/>
        <w:rPr>
          <w:lang w:val="en-US"/>
        </w:rPr>
      </w:pPr>
      <w:r>
        <w:rPr>
          <w:lang w:val="en-US"/>
        </w:rPr>
        <w:t xml:space="preserve">          - TIME_SLOT_START</w:t>
      </w:r>
    </w:p>
    <w:p w14:paraId="347C6F22" w14:textId="77777777" w:rsidR="003F6D0F" w:rsidRDefault="003F6D0F" w:rsidP="003F6D0F">
      <w:pPr>
        <w:pStyle w:val="PL"/>
        <w:rPr>
          <w:lang w:val="en-US"/>
        </w:rPr>
      </w:pPr>
      <w:r>
        <w:rPr>
          <w:lang w:val="en-US"/>
        </w:rPr>
        <w:t xml:space="preserve">          - </w:t>
      </w:r>
      <w:r>
        <w:rPr>
          <w:lang w:eastAsia="zh-CN"/>
        </w:rPr>
        <w:t>E2E_DATA_VOL_TRANS_TIME</w:t>
      </w:r>
    </w:p>
    <w:p w14:paraId="24C03994" w14:textId="77777777" w:rsidR="003F6D0F" w:rsidRDefault="003F6D0F" w:rsidP="003F6D0F">
      <w:pPr>
        <w:pStyle w:val="PL"/>
        <w:rPr>
          <w:lang w:val="en-US"/>
        </w:rPr>
      </w:pPr>
      <w:r>
        <w:rPr>
          <w:lang w:val="en-US"/>
        </w:rPr>
        <w:t xml:space="preserve">      - type: string</w:t>
      </w:r>
    </w:p>
    <w:p w14:paraId="7D6DAE84" w14:textId="77777777" w:rsidR="003F6D0F" w:rsidRDefault="003F6D0F" w:rsidP="003F6D0F">
      <w:pPr>
        <w:pStyle w:val="PL"/>
        <w:rPr>
          <w:lang w:val="en-US"/>
        </w:rPr>
      </w:pPr>
      <w:r>
        <w:rPr>
          <w:lang w:val="en-US"/>
        </w:rPr>
        <w:t xml:space="preserve">        description: &gt;</w:t>
      </w:r>
    </w:p>
    <w:p w14:paraId="73CCF04A" w14:textId="77777777" w:rsidR="003F6D0F" w:rsidRDefault="003F6D0F" w:rsidP="003F6D0F">
      <w:pPr>
        <w:pStyle w:val="PL"/>
        <w:rPr>
          <w:lang w:val="en-US"/>
        </w:rPr>
      </w:pPr>
      <w:r>
        <w:rPr>
          <w:lang w:val="en-US"/>
        </w:rPr>
        <w:t xml:space="preserve">          This string provides forward-compatibility with future extensions to the enumeration but</w:t>
      </w:r>
    </w:p>
    <w:p w14:paraId="182B4E48" w14:textId="77777777" w:rsidR="003F6D0F" w:rsidRDefault="003F6D0F" w:rsidP="003F6D0F">
      <w:pPr>
        <w:pStyle w:val="PL"/>
        <w:rPr>
          <w:lang w:val="en-US"/>
        </w:rPr>
      </w:pPr>
      <w:r>
        <w:rPr>
          <w:lang w:val="en-US"/>
        </w:rPr>
        <w:t xml:space="preserve">          is not used to encode content defined in the present version of this API.</w:t>
      </w:r>
    </w:p>
    <w:p w14:paraId="5066DC53" w14:textId="77777777" w:rsidR="003F6D0F" w:rsidRDefault="003F6D0F" w:rsidP="003F6D0F">
      <w:pPr>
        <w:pStyle w:val="PL"/>
        <w:rPr>
          <w:lang w:val="en-US"/>
        </w:rPr>
      </w:pPr>
      <w:r>
        <w:rPr>
          <w:lang w:val="en-US"/>
        </w:rPr>
        <w:t xml:space="preserve">      description: |</w:t>
      </w:r>
    </w:p>
    <w:p w14:paraId="151F3086"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8954C62" w14:textId="77777777" w:rsidR="003F6D0F" w:rsidRDefault="003F6D0F" w:rsidP="003F6D0F">
      <w:pPr>
        <w:pStyle w:val="PL"/>
        <w:rPr>
          <w:lang w:val="en-US"/>
        </w:rPr>
      </w:pPr>
      <w:r>
        <w:rPr>
          <w:lang w:val="en-US"/>
        </w:rPr>
        <w:t xml:space="preserve">        Possible values are:  </w:t>
      </w:r>
    </w:p>
    <w:p w14:paraId="42A04549" w14:textId="77777777" w:rsidR="003F6D0F" w:rsidRDefault="003F6D0F" w:rsidP="003F6D0F">
      <w:pPr>
        <w:pStyle w:val="PL"/>
        <w:rPr>
          <w:lang w:val="en-US"/>
        </w:rPr>
      </w:pPr>
      <w:r>
        <w:rPr>
          <w:lang w:val="en-US"/>
        </w:rPr>
        <w:t xml:space="preserve">          - TIME_SLOT_START: Indicates the order of time slot start.</w:t>
      </w:r>
    </w:p>
    <w:p w14:paraId="198EDAC3" w14:textId="77777777" w:rsidR="003F6D0F" w:rsidRDefault="003F6D0F" w:rsidP="003F6D0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6B2B22" w14:textId="77777777" w:rsidR="003F6D0F" w:rsidRDefault="003F6D0F" w:rsidP="003F6D0F">
      <w:pPr>
        <w:pStyle w:val="PL"/>
        <w:rPr>
          <w:lang w:val="en-US"/>
        </w:rPr>
      </w:pPr>
    </w:p>
    <w:p w14:paraId="626264FB" w14:textId="77777777" w:rsidR="003F6D0F" w:rsidRDefault="003F6D0F" w:rsidP="003F6D0F">
      <w:pPr>
        <w:pStyle w:val="PL"/>
        <w:rPr>
          <w:lang w:val="en-US"/>
        </w:rPr>
      </w:pPr>
    </w:p>
    <w:p w14:paraId="73C8E2C6" w14:textId="77777777" w:rsidR="003F6D0F" w:rsidRDefault="003F6D0F" w:rsidP="003F6D0F">
      <w:pPr>
        <w:pStyle w:val="PL"/>
        <w:rPr>
          <w:lang w:val="en-US"/>
        </w:rPr>
      </w:pPr>
    </w:p>
    <w:p w14:paraId="7CB0ADDA" w14:textId="77777777" w:rsidR="003F6D0F" w:rsidRDefault="003F6D0F" w:rsidP="003F6D0F">
      <w:pPr>
        <w:pStyle w:val="PL"/>
      </w:pPr>
      <w:r>
        <w:t xml:space="preserve">    AnalyticsAccuracyIndication:</w:t>
      </w:r>
    </w:p>
    <w:p w14:paraId="210A8201" w14:textId="77777777" w:rsidR="003F6D0F" w:rsidRDefault="003F6D0F" w:rsidP="003F6D0F">
      <w:pPr>
        <w:pStyle w:val="PL"/>
      </w:pPr>
      <w:r>
        <w:t xml:space="preserve">      anyOf:</w:t>
      </w:r>
    </w:p>
    <w:p w14:paraId="2B2A12F1" w14:textId="77777777" w:rsidR="003F6D0F" w:rsidRDefault="003F6D0F" w:rsidP="003F6D0F">
      <w:pPr>
        <w:pStyle w:val="PL"/>
      </w:pPr>
      <w:r>
        <w:t xml:space="preserve">      - type: string</w:t>
      </w:r>
    </w:p>
    <w:p w14:paraId="08257255" w14:textId="77777777" w:rsidR="003F6D0F" w:rsidRDefault="003F6D0F" w:rsidP="003F6D0F">
      <w:pPr>
        <w:pStyle w:val="PL"/>
      </w:pPr>
      <w:r>
        <w:t xml:space="preserve">        enum:</w:t>
      </w:r>
    </w:p>
    <w:p w14:paraId="1F9FE4FF" w14:textId="77777777" w:rsidR="003F6D0F" w:rsidRDefault="003F6D0F" w:rsidP="003F6D0F">
      <w:pPr>
        <w:pStyle w:val="PL"/>
      </w:pPr>
      <w:r>
        <w:t xml:space="preserve">          - MEET</w:t>
      </w:r>
    </w:p>
    <w:p w14:paraId="5420D45E" w14:textId="77777777" w:rsidR="003F6D0F" w:rsidRDefault="003F6D0F" w:rsidP="003F6D0F">
      <w:pPr>
        <w:pStyle w:val="PL"/>
      </w:pPr>
      <w:r>
        <w:t xml:space="preserve">          - NOT_MEET</w:t>
      </w:r>
    </w:p>
    <w:p w14:paraId="0A7FE9CD" w14:textId="77777777" w:rsidR="003F6D0F" w:rsidRDefault="003F6D0F" w:rsidP="003F6D0F">
      <w:pPr>
        <w:pStyle w:val="PL"/>
      </w:pPr>
      <w:r>
        <w:t xml:space="preserve">      - type: string</w:t>
      </w:r>
    </w:p>
    <w:p w14:paraId="6839142B" w14:textId="77777777" w:rsidR="003F6D0F" w:rsidRDefault="003F6D0F" w:rsidP="003F6D0F">
      <w:pPr>
        <w:pStyle w:val="PL"/>
      </w:pPr>
      <w:r>
        <w:t xml:space="preserve">        description: &gt;</w:t>
      </w:r>
    </w:p>
    <w:p w14:paraId="70C7A663" w14:textId="77777777" w:rsidR="003F6D0F" w:rsidRDefault="003F6D0F" w:rsidP="003F6D0F">
      <w:pPr>
        <w:pStyle w:val="PL"/>
      </w:pPr>
      <w:r>
        <w:t xml:space="preserve">          This string provides forward-compatibility with future</w:t>
      </w:r>
    </w:p>
    <w:p w14:paraId="36470BF7" w14:textId="77777777" w:rsidR="003F6D0F" w:rsidRDefault="003F6D0F" w:rsidP="003F6D0F">
      <w:pPr>
        <w:pStyle w:val="PL"/>
      </w:pPr>
      <w:r>
        <w:t xml:space="preserve">          extensions to the enumeration but is not used to encode</w:t>
      </w:r>
    </w:p>
    <w:p w14:paraId="5EA2E110" w14:textId="77777777" w:rsidR="003F6D0F" w:rsidRDefault="003F6D0F" w:rsidP="003F6D0F">
      <w:pPr>
        <w:pStyle w:val="PL"/>
      </w:pPr>
      <w:r>
        <w:t xml:space="preserve">          content defined in the present version of this API.</w:t>
      </w:r>
    </w:p>
    <w:p w14:paraId="29A116F4" w14:textId="77777777" w:rsidR="003F6D0F" w:rsidRDefault="003F6D0F" w:rsidP="003F6D0F">
      <w:pPr>
        <w:pStyle w:val="PL"/>
      </w:pPr>
      <w:r>
        <w:t xml:space="preserve">      description: |</w:t>
      </w:r>
    </w:p>
    <w:p w14:paraId="23FA56F3" w14:textId="77777777" w:rsidR="003F6D0F" w:rsidRDefault="003F6D0F" w:rsidP="003F6D0F">
      <w:pPr>
        <w:pStyle w:val="PL"/>
      </w:pPr>
      <w:r>
        <w:t xml:space="preserve">        </w:t>
      </w:r>
      <w:r>
        <w:rPr>
          <w:lang w:eastAsia="zh-CN"/>
        </w:rPr>
        <w:t xml:space="preserve">Represents the notification methods for the subscribed events.  </w:t>
      </w:r>
    </w:p>
    <w:p w14:paraId="55E6669E" w14:textId="77777777" w:rsidR="003F6D0F" w:rsidRDefault="003F6D0F" w:rsidP="003F6D0F">
      <w:pPr>
        <w:pStyle w:val="PL"/>
      </w:pPr>
      <w:r>
        <w:t xml:space="preserve">        Possible values are:</w:t>
      </w:r>
    </w:p>
    <w:p w14:paraId="02FB9A09" w14:textId="77777777" w:rsidR="003F6D0F" w:rsidRDefault="003F6D0F" w:rsidP="003F6D0F">
      <w:pPr>
        <w:pStyle w:val="PL"/>
      </w:pPr>
      <w:r>
        <w:t xml:space="preserve">        - MEET: Indicates meet the analytics accuracy requirement.</w:t>
      </w:r>
    </w:p>
    <w:p w14:paraId="09510E8F" w14:textId="77777777" w:rsidR="003F6D0F" w:rsidRDefault="003F6D0F" w:rsidP="003F6D0F">
      <w:pPr>
        <w:pStyle w:val="PL"/>
      </w:pPr>
      <w:r>
        <w:t xml:space="preserve">        - NOT_MEET: Indicates not meet the analytics accuracy requirement.</w:t>
      </w:r>
    </w:p>
    <w:p w14:paraId="05A83BC7" w14:textId="77777777" w:rsidR="003F6D0F" w:rsidRDefault="003F6D0F" w:rsidP="003F6D0F">
      <w:pPr>
        <w:pStyle w:val="PL"/>
      </w:pPr>
    </w:p>
    <w:p w14:paraId="2209F1C4" w14:textId="77777777" w:rsidR="003F6D0F" w:rsidRDefault="003F6D0F" w:rsidP="003F6D0F">
      <w:pPr>
        <w:pStyle w:val="PL"/>
        <w:rPr>
          <w:lang w:val="en-US"/>
        </w:rPr>
      </w:pPr>
      <w:r>
        <w:rPr>
          <w:lang w:val="en-US"/>
        </w:rPr>
        <w:t xml:space="preserve">    </w:t>
      </w:r>
      <w:r>
        <w:t>LocationOrientation</w:t>
      </w:r>
      <w:r>
        <w:rPr>
          <w:lang w:val="en-US"/>
        </w:rPr>
        <w:t>:</w:t>
      </w:r>
    </w:p>
    <w:p w14:paraId="728CA46D" w14:textId="77777777" w:rsidR="003F6D0F" w:rsidRDefault="003F6D0F" w:rsidP="003F6D0F">
      <w:pPr>
        <w:pStyle w:val="PL"/>
        <w:rPr>
          <w:lang w:val="en-US"/>
        </w:rPr>
      </w:pPr>
      <w:r>
        <w:rPr>
          <w:lang w:val="en-US"/>
        </w:rPr>
        <w:t xml:space="preserve">      anyOf:</w:t>
      </w:r>
    </w:p>
    <w:p w14:paraId="188CD3B3" w14:textId="77777777" w:rsidR="003F6D0F" w:rsidRDefault="003F6D0F" w:rsidP="003F6D0F">
      <w:pPr>
        <w:pStyle w:val="PL"/>
        <w:rPr>
          <w:lang w:val="en-US"/>
        </w:rPr>
      </w:pPr>
      <w:r>
        <w:rPr>
          <w:lang w:val="en-US"/>
        </w:rPr>
        <w:t xml:space="preserve">      - type: string</w:t>
      </w:r>
    </w:p>
    <w:p w14:paraId="6DA2354B" w14:textId="77777777" w:rsidR="003F6D0F" w:rsidRDefault="003F6D0F" w:rsidP="003F6D0F">
      <w:pPr>
        <w:pStyle w:val="PL"/>
        <w:rPr>
          <w:lang w:val="en-US"/>
        </w:rPr>
      </w:pPr>
      <w:r>
        <w:rPr>
          <w:lang w:val="en-US"/>
        </w:rPr>
        <w:t xml:space="preserve">        enum:</w:t>
      </w:r>
    </w:p>
    <w:p w14:paraId="02E37217" w14:textId="77777777" w:rsidR="003F6D0F" w:rsidRDefault="003F6D0F" w:rsidP="003F6D0F">
      <w:pPr>
        <w:pStyle w:val="PL"/>
        <w:rPr>
          <w:lang w:val="en-US"/>
        </w:rPr>
      </w:pPr>
      <w:r>
        <w:rPr>
          <w:lang w:val="en-US"/>
        </w:rPr>
        <w:t xml:space="preserve">          - HORIZONTAL</w:t>
      </w:r>
    </w:p>
    <w:p w14:paraId="6A9C88EF" w14:textId="77777777" w:rsidR="003F6D0F" w:rsidRDefault="003F6D0F" w:rsidP="003F6D0F">
      <w:pPr>
        <w:pStyle w:val="PL"/>
        <w:rPr>
          <w:lang w:val="en-US"/>
        </w:rPr>
      </w:pPr>
      <w:r>
        <w:rPr>
          <w:lang w:val="en-US"/>
        </w:rPr>
        <w:lastRenderedPageBreak/>
        <w:t xml:space="preserve">          - VERTICAL</w:t>
      </w:r>
    </w:p>
    <w:p w14:paraId="123E3BF4" w14:textId="77777777" w:rsidR="003F6D0F" w:rsidRDefault="003F6D0F" w:rsidP="003F6D0F">
      <w:pPr>
        <w:pStyle w:val="PL"/>
        <w:rPr>
          <w:lang w:val="en-US"/>
        </w:rPr>
      </w:pPr>
      <w:r>
        <w:rPr>
          <w:lang w:val="en-US"/>
        </w:rPr>
        <w:t xml:space="preserve">          - HOR_AND_VER</w:t>
      </w:r>
    </w:p>
    <w:p w14:paraId="788EC52C" w14:textId="77777777" w:rsidR="003F6D0F" w:rsidRDefault="003F6D0F" w:rsidP="003F6D0F">
      <w:pPr>
        <w:pStyle w:val="PL"/>
        <w:rPr>
          <w:lang w:val="en-US"/>
        </w:rPr>
      </w:pPr>
      <w:r>
        <w:rPr>
          <w:lang w:val="en-US"/>
        </w:rPr>
        <w:t xml:space="preserve">      - type: string</w:t>
      </w:r>
    </w:p>
    <w:p w14:paraId="182F1868" w14:textId="77777777" w:rsidR="003F6D0F" w:rsidRDefault="003F6D0F" w:rsidP="003F6D0F">
      <w:pPr>
        <w:pStyle w:val="PL"/>
        <w:rPr>
          <w:lang w:val="en-US"/>
        </w:rPr>
      </w:pPr>
      <w:r>
        <w:rPr>
          <w:lang w:val="en-US"/>
        </w:rPr>
        <w:t xml:space="preserve">        description: &gt;</w:t>
      </w:r>
    </w:p>
    <w:p w14:paraId="61C80527" w14:textId="77777777" w:rsidR="003F6D0F" w:rsidRDefault="003F6D0F" w:rsidP="003F6D0F">
      <w:pPr>
        <w:pStyle w:val="PL"/>
        <w:rPr>
          <w:lang w:val="en-US"/>
        </w:rPr>
      </w:pPr>
      <w:r>
        <w:rPr>
          <w:lang w:val="en-US"/>
        </w:rPr>
        <w:t xml:space="preserve">          This string provides forward-compatibility with future extensions to the enumeration but</w:t>
      </w:r>
    </w:p>
    <w:p w14:paraId="517A8BEC" w14:textId="77777777" w:rsidR="003F6D0F" w:rsidRDefault="003F6D0F" w:rsidP="003F6D0F">
      <w:pPr>
        <w:pStyle w:val="PL"/>
        <w:rPr>
          <w:lang w:val="en-US"/>
        </w:rPr>
      </w:pPr>
      <w:r>
        <w:rPr>
          <w:lang w:val="en-US"/>
        </w:rPr>
        <w:t xml:space="preserve">          is not used to encode content defined in the present version of this API.</w:t>
      </w:r>
    </w:p>
    <w:p w14:paraId="6556C602" w14:textId="77777777" w:rsidR="003F6D0F" w:rsidRDefault="003F6D0F" w:rsidP="003F6D0F">
      <w:pPr>
        <w:pStyle w:val="PL"/>
        <w:rPr>
          <w:lang w:val="en-US"/>
        </w:rPr>
      </w:pPr>
      <w:r>
        <w:rPr>
          <w:lang w:val="en-US"/>
        </w:rPr>
        <w:t xml:space="preserve">      description: |</w:t>
      </w:r>
    </w:p>
    <w:p w14:paraId="4CF71C6F" w14:textId="77777777" w:rsidR="003F6D0F" w:rsidRDefault="003F6D0F" w:rsidP="003F6D0F">
      <w:pPr>
        <w:pStyle w:val="PL"/>
        <w:rPr>
          <w:lang w:val="en-US"/>
        </w:rPr>
      </w:pPr>
      <w:r>
        <w:rPr>
          <w:lang w:val="en-US"/>
        </w:rPr>
        <w:t xml:space="preserve">        Possible values are:  </w:t>
      </w:r>
    </w:p>
    <w:p w14:paraId="3F0AA2C5" w14:textId="77777777" w:rsidR="003F6D0F" w:rsidRDefault="003F6D0F" w:rsidP="003F6D0F">
      <w:pPr>
        <w:pStyle w:val="PL"/>
      </w:pPr>
      <w:r>
        <w:rPr>
          <w:lang w:val="en-US"/>
        </w:rPr>
        <w:t xml:space="preserve">          - HORIZONTAL</w:t>
      </w:r>
      <w:r>
        <w:t>: Indicates horizontal orientation.</w:t>
      </w:r>
    </w:p>
    <w:p w14:paraId="16132E3E" w14:textId="77777777" w:rsidR="003F6D0F" w:rsidRDefault="003F6D0F" w:rsidP="003F6D0F">
      <w:pPr>
        <w:pStyle w:val="PL"/>
      </w:pPr>
      <w:r>
        <w:t xml:space="preserve">          - </w:t>
      </w:r>
      <w:r>
        <w:rPr>
          <w:lang w:val="en-US"/>
        </w:rPr>
        <w:t>VERTICAL</w:t>
      </w:r>
      <w:r>
        <w:t>: Indicates vertical orientation.</w:t>
      </w:r>
    </w:p>
    <w:p w14:paraId="78E1CFB8" w14:textId="77777777" w:rsidR="003F6D0F" w:rsidRDefault="003F6D0F" w:rsidP="003F6D0F">
      <w:pPr>
        <w:pStyle w:val="PL"/>
      </w:pPr>
      <w:r>
        <w:t xml:space="preserve">          - </w:t>
      </w:r>
      <w:r>
        <w:rPr>
          <w:lang w:val="en-US"/>
        </w:rPr>
        <w:t>HOR_AND_VER</w:t>
      </w:r>
      <w:r>
        <w:t>: Indicates both horizontal and vertical orientation.</w:t>
      </w:r>
    </w:p>
    <w:p w14:paraId="09EAC5D3" w14:textId="77777777" w:rsidR="003F6D0F" w:rsidRDefault="003F6D0F" w:rsidP="003F6D0F">
      <w:pPr>
        <w:pStyle w:val="PL"/>
      </w:pPr>
    </w:p>
    <w:p w14:paraId="0EB3EC6C" w14:textId="77777777" w:rsidR="003F6D0F" w:rsidRDefault="003F6D0F" w:rsidP="003F6D0F">
      <w:pPr>
        <w:pStyle w:val="PL"/>
        <w:rPr>
          <w:lang w:val="en-US"/>
        </w:rPr>
      </w:pPr>
      <w:r>
        <w:rPr>
          <w:lang w:val="en-US"/>
        </w:rPr>
        <w:t xml:space="preserve">    </w:t>
      </w:r>
      <w:r>
        <w:t>Direction</w:t>
      </w:r>
      <w:r>
        <w:rPr>
          <w:lang w:val="en-US"/>
        </w:rPr>
        <w:t>:</w:t>
      </w:r>
    </w:p>
    <w:p w14:paraId="2781AAA0" w14:textId="77777777" w:rsidR="003F6D0F" w:rsidRDefault="003F6D0F" w:rsidP="003F6D0F">
      <w:pPr>
        <w:pStyle w:val="PL"/>
        <w:rPr>
          <w:lang w:val="en-US"/>
        </w:rPr>
      </w:pPr>
      <w:r>
        <w:rPr>
          <w:lang w:val="en-US"/>
        </w:rPr>
        <w:t xml:space="preserve">      anyOf:</w:t>
      </w:r>
    </w:p>
    <w:p w14:paraId="347B893A" w14:textId="77777777" w:rsidR="003F6D0F" w:rsidRDefault="003F6D0F" w:rsidP="003F6D0F">
      <w:pPr>
        <w:pStyle w:val="PL"/>
        <w:rPr>
          <w:lang w:val="en-US"/>
        </w:rPr>
      </w:pPr>
      <w:r>
        <w:rPr>
          <w:lang w:val="en-US"/>
        </w:rPr>
        <w:t xml:space="preserve">      - type: string</w:t>
      </w:r>
    </w:p>
    <w:p w14:paraId="024C4C64" w14:textId="77777777" w:rsidR="003F6D0F" w:rsidRDefault="003F6D0F" w:rsidP="003F6D0F">
      <w:pPr>
        <w:pStyle w:val="PL"/>
        <w:rPr>
          <w:lang w:val="en-US"/>
        </w:rPr>
      </w:pPr>
      <w:r>
        <w:rPr>
          <w:lang w:val="en-US"/>
        </w:rPr>
        <w:t xml:space="preserve">        enum:</w:t>
      </w:r>
    </w:p>
    <w:p w14:paraId="441B5565" w14:textId="77777777" w:rsidR="003F6D0F" w:rsidRDefault="003F6D0F" w:rsidP="003F6D0F">
      <w:pPr>
        <w:pStyle w:val="PL"/>
        <w:rPr>
          <w:lang w:val="en-US"/>
        </w:rPr>
      </w:pPr>
      <w:r>
        <w:rPr>
          <w:lang w:val="en-US"/>
        </w:rPr>
        <w:t xml:space="preserve">          - NORTH</w:t>
      </w:r>
    </w:p>
    <w:p w14:paraId="67A7DEF4" w14:textId="77777777" w:rsidR="003F6D0F" w:rsidRDefault="003F6D0F" w:rsidP="003F6D0F">
      <w:pPr>
        <w:pStyle w:val="PL"/>
        <w:rPr>
          <w:lang w:val="en-US"/>
        </w:rPr>
      </w:pPr>
      <w:r>
        <w:rPr>
          <w:lang w:val="en-US"/>
        </w:rPr>
        <w:t xml:space="preserve">          - SOUTH</w:t>
      </w:r>
    </w:p>
    <w:p w14:paraId="2E2130A0" w14:textId="77777777" w:rsidR="003F6D0F" w:rsidRDefault="003F6D0F" w:rsidP="003F6D0F">
      <w:pPr>
        <w:pStyle w:val="PL"/>
        <w:rPr>
          <w:lang w:val="en-US"/>
        </w:rPr>
      </w:pPr>
      <w:r>
        <w:rPr>
          <w:lang w:val="en-US"/>
        </w:rPr>
        <w:t xml:space="preserve">          - EAST</w:t>
      </w:r>
    </w:p>
    <w:p w14:paraId="4A5338E0" w14:textId="77777777" w:rsidR="003F6D0F" w:rsidRDefault="003F6D0F" w:rsidP="003F6D0F">
      <w:pPr>
        <w:pStyle w:val="PL"/>
        <w:rPr>
          <w:lang w:val="en-US"/>
        </w:rPr>
      </w:pPr>
      <w:r>
        <w:rPr>
          <w:lang w:val="en-US"/>
        </w:rPr>
        <w:t xml:space="preserve">          - WEST</w:t>
      </w:r>
    </w:p>
    <w:p w14:paraId="75B9BF8A" w14:textId="77777777" w:rsidR="003F6D0F" w:rsidRDefault="003F6D0F" w:rsidP="003F6D0F">
      <w:pPr>
        <w:pStyle w:val="PL"/>
      </w:pPr>
      <w:r>
        <w:rPr>
          <w:lang w:val="en-US"/>
        </w:rPr>
        <w:t xml:space="preserve">          - NORTHWEST</w:t>
      </w:r>
    </w:p>
    <w:p w14:paraId="71F60CFD" w14:textId="77777777" w:rsidR="003F6D0F" w:rsidRDefault="003F6D0F" w:rsidP="003F6D0F">
      <w:pPr>
        <w:pStyle w:val="PL"/>
      </w:pPr>
      <w:r>
        <w:rPr>
          <w:lang w:val="en-US"/>
        </w:rPr>
        <w:t xml:space="preserve">          - NORTHEAST</w:t>
      </w:r>
    </w:p>
    <w:p w14:paraId="075D297E" w14:textId="77777777" w:rsidR="003F6D0F" w:rsidRDefault="003F6D0F" w:rsidP="003F6D0F">
      <w:pPr>
        <w:pStyle w:val="PL"/>
      </w:pPr>
      <w:r>
        <w:rPr>
          <w:lang w:val="en-US"/>
        </w:rPr>
        <w:t xml:space="preserve">          - SOUTHWEST</w:t>
      </w:r>
    </w:p>
    <w:p w14:paraId="1C0D89B0" w14:textId="77777777" w:rsidR="003F6D0F" w:rsidRPr="0076721C" w:rsidRDefault="003F6D0F" w:rsidP="003F6D0F">
      <w:pPr>
        <w:pStyle w:val="PL"/>
      </w:pPr>
      <w:r>
        <w:rPr>
          <w:lang w:val="en-US"/>
        </w:rPr>
        <w:t xml:space="preserve">          - SOUTHEAST</w:t>
      </w:r>
    </w:p>
    <w:p w14:paraId="4E67E048" w14:textId="77777777" w:rsidR="003F6D0F" w:rsidRDefault="003F6D0F" w:rsidP="003F6D0F">
      <w:pPr>
        <w:pStyle w:val="PL"/>
        <w:rPr>
          <w:lang w:val="en-US"/>
        </w:rPr>
      </w:pPr>
      <w:r>
        <w:rPr>
          <w:lang w:val="en-US"/>
        </w:rPr>
        <w:t xml:space="preserve">      - type: string</w:t>
      </w:r>
    </w:p>
    <w:p w14:paraId="0213FE9B" w14:textId="77777777" w:rsidR="003F6D0F" w:rsidRDefault="003F6D0F" w:rsidP="003F6D0F">
      <w:pPr>
        <w:pStyle w:val="PL"/>
        <w:rPr>
          <w:lang w:val="en-US"/>
        </w:rPr>
      </w:pPr>
      <w:r>
        <w:rPr>
          <w:lang w:val="en-US"/>
        </w:rPr>
        <w:t xml:space="preserve">        description: &gt;</w:t>
      </w:r>
    </w:p>
    <w:p w14:paraId="541B289E" w14:textId="77777777" w:rsidR="003F6D0F" w:rsidRDefault="003F6D0F" w:rsidP="003F6D0F">
      <w:pPr>
        <w:pStyle w:val="PL"/>
        <w:rPr>
          <w:lang w:val="en-US"/>
        </w:rPr>
      </w:pPr>
      <w:r>
        <w:rPr>
          <w:lang w:val="en-US"/>
        </w:rPr>
        <w:t xml:space="preserve">          This string provides forward-compatibility with future extensions to the enumeration but</w:t>
      </w:r>
    </w:p>
    <w:p w14:paraId="30F22AF7" w14:textId="77777777" w:rsidR="003F6D0F" w:rsidRDefault="003F6D0F" w:rsidP="003F6D0F">
      <w:pPr>
        <w:pStyle w:val="PL"/>
        <w:rPr>
          <w:lang w:val="en-US"/>
        </w:rPr>
      </w:pPr>
      <w:r>
        <w:rPr>
          <w:lang w:val="en-US"/>
        </w:rPr>
        <w:t xml:space="preserve">          is not used to encode content defined in the present version of this API.</w:t>
      </w:r>
    </w:p>
    <w:p w14:paraId="55670FFC" w14:textId="77777777" w:rsidR="003F6D0F" w:rsidRDefault="003F6D0F" w:rsidP="003F6D0F">
      <w:pPr>
        <w:pStyle w:val="PL"/>
        <w:rPr>
          <w:lang w:val="en-US"/>
        </w:rPr>
      </w:pPr>
      <w:r>
        <w:rPr>
          <w:lang w:val="en-US"/>
        </w:rPr>
        <w:t xml:space="preserve">      description: |</w:t>
      </w:r>
    </w:p>
    <w:p w14:paraId="6DDD109C" w14:textId="77777777" w:rsidR="003F6D0F" w:rsidRDefault="003F6D0F" w:rsidP="003F6D0F">
      <w:pPr>
        <w:pStyle w:val="PL"/>
        <w:rPr>
          <w:lang w:val="en-US"/>
        </w:rPr>
      </w:pPr>
      <w:r>
        <w:rPr>
          <w:lang w:val="en-US"/>
        </w:rPr>
        <w:t xml:space="preserve">        Possible values are:  </w:t>
      </w:r>
    </w:p>
    <w:p w14:paraId="54D3173F" w14:textId="77777777" w:rsidR="003F6D0F" w:rsidRDefault="003F6D0F" w:rsidP="003F6D0F">
      <w:pPr>
        <w:pStyle w:val="PL"/>
      </w:pPr>
      <w:r>
        <w:rPr>
          <w:lang w:val="en-US"/>
        </w:rPr>
        <w:t xml:space="preserve">          - NORTH</w:t>
      </w:r>
      <w:r>
        <w:t>: North direction.</w:t>
      </w:r>
    </w:p>
    <w:p w14:paraId="412FBF5A" w14:textId="77777777" w:rsidR="003F6D0F" w:rsidRDefault="003F6D0F" w:rsidP="003F6D0F">
      <w:pPr>
        <w:pStyle w:val="PL"/>
      </w:pPr>
      <w:r>
        <w:t xml:space="preserve">          - SOUTH: South direction.</w:t>
      </w:r>
    </w:p>
    <w:p w14:paraId="5FCCB603" w14:textId="77777777" w:rsidR="003F6D0F" w:rsidRDefault="003F6D0F" w:rsidP="003F6D0F">
      <w:pPr>
        <w:pStyle w:val="PL"/>
      </w:pPr>
      <w:r>
        <w:t xml:space="preserve">          - EAST: EAST direction.</w:t>
      </w:r>
    </w:p>
    <w:p w14:paraId="4B6F7485" w14:textId="77777777" w:rsidR="003F6D0F" w:rsidRDefault="003F6D0F" w:rsidP="003F6D0F">
      <w:pPr>
        <w:pStyle w:val="PL"/>
      </w:pPr>
      <w:r>
        <w:t xml:space="preserve">          - WEST: WEST direction.</w:t>
      </w:r>
    </w:p>
    <w:p w14:paraId="0DD5ED95" w14:textId="77777777" w:rsidR="003F6D0F" w:rsidRDefault="003F6D0F" w:rsidP="003F6D0F">
      <w:pPr>
        <w:pStyle w:val="PL"/>
      </w:pPr>
      <w:r>
        <w:rPr>
          <w:lang w:val="en-US"/>
        </w:rPr>
        <w:t xml:space="preserve">          - NORTHWEST</w:t>
      </w:r>
      <w:r>
        <w:t>: Northwest direction.</w:t>
      </w:r>
    </w:p>
    <w:p w14:paraId="630829BE" w14:textId="77777777" w:rsidR="003F6D0F" w:rsidRDefault="003F6D0F" w:rsidP="003F6D0F">
      <w:pPr>
        <w:pStyle w:val="PL"/>
      </w:pPr>
      <w:r>
        <w:rPr>
          <w:lang w:val="en-US"/>
        </w:rPr>
        <w:t xml:space="preserve">          - NORTHEAST</w:t>
      </w:r>
      <w:r>
        <w:t>: Northeast direction.</w:t>
      </w:r>
    </w:p>
    <w:p w14:paraId="4B365C34" w14:textId="77777777" w:rsidR="003F6D0F" w:rsidRDefault="003F6D0F" w:rsidP="003F6D0F">
      <w:pPr>
        <w:pStyle w:val="PL"/>
      </w:pPr>
      <w:r>
        <w:rPr>
          <w:lang w:val="en-US"/>
        </w:rPr>
        <w:t xml:space="preserve">          - SOUTHWEST</w:t>
      </w:r>
      <w:r>
        <w:t>: Southwest direction.</w:t>
      </w:r>
    </w:p>
    <w:p w14:paraId="7F7C0C3B" w14:textId="77777777" w:rsidR="003F6D0F" w:rsidRDefault="003F6D0F" w:rsidP="003F6D0F">
      <w:pPr>
        <w:pStyle w:val="PL"/>
      </w:pPr>
      <w:r>
        <w:rPr>
          <w:lang w:val="en-US"/>
        </w:rPr>
        <w:t xml:space="preserve">          - SOUTHEAST</w:t>
      </w:r>
      <w:r>
        <w:t>: Southeast direction.</w:t>
      </w:r>
    </w:p>
    <w:p w14:paraId="54EE2F5D" w14:textId="77777777" w:rsidR="003F6D0F" w:rsidRDefault="003F6D0F" w:rsidP="003F6D0F">
      <w:pPr>
        <w:pStyle w:val="PL"/>
      </w:pPr>
    </w:p>
    <w:p w14:paraId="509BED68" w14:textId="77777777" w:rsidR="003F6D0F" w:rsidRDefault="003F6D0F" w:rsidP="003F6D0F">
      <w:pPr>
        <w:pStyle w:val="PL"/>
        <w:rPr>
          <w:lang w:val="en-US"/>
        </w:rPr>
      </w:pPr>
      <w:r>
        <w:rPr>
          <w:lang w:val="en-US"/>
        </w:rPr>
        <w:t xml:space="preserve">    </w:t>
      </w:r>
      <w:r>
        <w:t>ProximityCriterion</w:t>
      </w:r>
      <w:r>
        <w:rPr>
          <w:lang w:val="en-US"/>
        </w:rPr>
        <w:t>:</w:t>
      </w:r>
    </w:p>
    <w:p w14:paraId="08EF9AD5" w14:textId="77777777" w:rsidR="003F6D0F" w:rsidRDefault="003F6D0F" w:rsidP="003F6D0F">
      <w:pPr>
        <w:pStyle w:val="PL"/>
        <w:rPr>
          <w:lang w:val="en-US"/>
        </w:rPr>
      </w:pPr>
      <w:r>
        <w:rPr>
          <w:lang w:val="en-US"/>
        </w:rPr>
        <w:t xml:space="preserve">      anyOf:</w:t>
      </w:r>
    </w:p>
    <w:p w14:paraId="6B138E01" w14:textId="77777777" w:rsidR="003F6D0F" w:rsidRDefault="003F6D0F" w:rsidP="003F6D0F">
      <w:pPr>
        <w:pStyle w:val="PL"/>
        <w:rPr>
          <w:lang w:val="en-US"/>
        </w:rPr>
      </w:pPr>
      <w:r>
        <w:rPr>
          <w:lang w:val="en-US"/>
        </w:rPr>
        <w:t xml:space="preserve">      - type: string</w:t>
      </w:r>
    </w:p>
    <w:p w14:paraId="683BB825" w14:textId="77777777" w:rsidR="003F6D0F" w:rsidRDefault="003F6D0F" w:rsidP="003F6D0F">
      <w:pPr>
        <w:pStyle w:val="PL"/>
        <w:rPr>
          <w:lang w:val="en-US"/>
        </w:rPr>
      </w:pPr>
      <w:r>
        <w:rPr>
          <w:lang w:val="en-US"/>
        </w:rPr>
        <w:t xml:space="preserve">        enum:</w:t>
      </w:r>
    </w:p>
    <w:p w14:paraId="56143FFA" w14:textId="77777777" w:rsidR="003F6D0F" w:rsidRDefault="003F6D0F" w:rsidP="003F6D0F">
      <w:pPr>
        <w:pStyle w:val="PL"/>
        <w:rPr>
          <w:lang w:val="en-US"/>
        </w:rPr>
      </w:pPr>
      <w:r>
        <w:rPr>
          <w:lang w:val="en-US"/>
        </w:rPr>
        <w:t xml:space="preserve">          - VELOCITY</w:t>
      </w:r>
    </w:p>
    <w:p w14:paraId="61E7402C" w14:textId="77777777" w:rsidR="003F6D0F" w:rsidRDefault="003F6D0F" w:rsidP="003F6D0F">
      <w:pPr>
        <w:pStyle w:val="PL"/>
        <w:rPr>
          <w:lang w:val="en-US"/>
        </w:rPr>
      </w:pPr>
      <w:r>
        <w:rPr>
          <w:lang w:val="en-US"/>
        </w:rPr>
        <w:t xml:space="preserve">          - AVG_SPD</w:t>
      </w:r>
    </w:p>
    <w:p w14:paraId="7F95B677" w14:textId="77777777" w:rsidR="003F6D0F" w:rsidRDefault="003F6D0F" w:rsidP="003F6D0F">
      <w:pPr>
        <w:pStyle w:val="PL"/>
        <w:rPr>
          <w:lang w:val="en-US"/>
        </w:rPr>
      </w:pPr>
      <w:r>
        <w:rPr>
          <w:lang w:val="en-US"/>
        </w:rPr>
        <w:t xml:space="preserve">          - ORIENTATION</w:t>
      </w:r>
    </w:p>
    <w:p w14:paraId="2D85F54F" w14:textId="77777777" w:rsidR="003F6D0F" w:rsidRDefault="003F6D0F" w:rsidP="003F6D0F">
      <w:pPr>
        <w:pStyle w:val="PL"/>
        <w:rPr>
          <w:lang w:val="en-US"/>
        </w:rPr>
      </w:pPr>
      <w:r>
        <w:rPr>
          <w:lang w:val="en-US"/>
        </w:rPr>
        <w:t xml:space="preserve">          - TRAJECTORY</w:t>
      </w:r>
    </w:p>
    <w:p w14:paraId="072097C4" w14:textId="77777777" w:rsidR="003F6D0F" w:rsidRDefault="003F6D0F" w:rsidP="003F6D0F">
      <w:pPr>
        <w:pStyle w:val="PL"/>
        <w:rPr>
          <w:lang w:val="en-US"/>
        </w:rPr>
      </w:pPr>
      <w:r>
        <w:rPr>
          <w:lang w:val="en-US"/>
        </w:rPr>
        <w:t xml:space="preserve">      - type: string</w:t>
      </w:r>
    </w:p>
    <w:p w14:paraId="086AF94C" w14:textId="77777777" w:rsidR="003F6D0F" w:rsidRDefault="003F6D0F" w:rsidP="003F6D0F">
      <w:pPr>
        <w:pStyle w:val="PL"/>
        <w:rPr>
          <w:lang w:val="en-US"/>
        </w:rPr>
      </w:pPr>
      <w:r>
        <w:rPr>
          <w:lang w:val="en-US"/>
        </w:rPr>
        <w:t xml:space="preserve">        description: &gt;</w:t>
      </w:r>
    </w:p>
    <w:p w14:paraId="0AEA89D7" w14:textId="77777777" w:rsidR="003F6D0F" w:rsidRDefault="003F6D0F" w:rsidP="003F6D0F">
      <w:pPr>
        <w:pStyle w:val="PL"/>
        <w:rPr>
          <w:lang w:val="en-US"/>
        </w:rPr>
      </w:pPr>
      <w:r>
        <w:rPr>
          <w:lang w:val="en-US"/>
        </w:rPr>
        <w:t xml:space="preserve">          This string provides forward-compatibility with future extensions to the enumeration but</w:t>
      </w:r>
    </w:p>
    <w:p w14:paraId="62B6BD8B" w14:textId="77777777" w:rsidR="003F6D0F" w:rsidRDefault="003F6D0F" w:rsidP="003F6D0F">
      <w:pPr>
        <w:pStyle w:val="PL"/>
        <w:rPr>
          <w:lang w:val="en-US"/>
        </w:rPr>
      </w:pPr>
      <w:r>
        <w:rPr>
          <w:lang w:val="en-US"/>
        </w:rPr>
        <w:t xml:space="preserve">          is not used to encode content defined in the present version of this API.</w:t>
      </w:r>
    </w:p>
    <w:p w14:paraId="17925F6E" w14:textId="77777777" w:rsidR="003F6D0F" w:rsidRDefault="003F6D0F" w:rsidP="003F6D0F">
      <w:pPr>
        <w:pStyle w:val="PL"/>
        <w:rPr>
          <w:lang w:val="en-US"/>
        </w:rPr>
      </w:pPr>
      <w:r>
        <w:rPr>
          <w:lang w:val="en-US"/>
        </w:rPr>
        <w:t xml:space="preserve">      description: |</w:t>
      </w:r>
    </w:p>
    <w:p w14:paraId="6563C1F2" w14:textId="77777777" w:rsidR="003F6D0F" w:rsidRDefault="003F6D0F" w:rsidP="003F6D0F">
      <w:pPr>
        <w:pStyle w:val="PL"/>
        <w:rPr>
          <w:lang w:val="en-US"/>
        </w:rPr>
      </w:pPr>
      <w:r>
        <w:rPr>
          <w:lang w:val="en-US"/>
        </w:rPr>
        <w:t xml:space="preserve">        Possible values are:  </w:t>
      </w:r>
    </w:p>
    <w:p w14:paraId="3F144997" w14:textId="77777777" w:rsidR="003F6D0F" w:rsidRDefault="003F6D0F" w:rsidP="003F6D0F">
      <w:pPr>
        <w:pStyle w:val="PL"/>
      </w:pPr>
      <w:r>
        <w:rPr>
          <w:lang w:val="en-US"/>
        </w:rPr>
        <w:t xml:space="preserve">          - VELOCITY</w:t>
      </w:r>
      <w:r>
        <w:t>: Velocity.</w:t>
      </w:r>
    </w:p>
    <w:p w14:paraId="0857F62F" w14:textId="77777777" w:rsidR="003F6D0F" w:rsidRDefault="003F6D0F" w:rsidP="003F6D0F">
      <w:pPr>
        <w:pStyle w:val="PL"/>
      </w:pPr>
      <w:r>
        <w:t xml:space="preserve">          - AVG_SPD: Average speed.</w:t>
      </w:r>
    </w:p>
    <w:p w14:paraId="318C11C3" w14:textId="77777777" w:rsidR="003F6D0F" w:rsidRDefault="003F6D0F" w:rsidP="003F6D0F">
      <w:pPr>
        <w:pStyle w:val="PL"/>
      </w:pPr>
      <w:r>
        <w:t xml:space="preserve">          - ORIENTATION: Orientation.</w:t>
      </w:r>
    </w:p>
    <w:p w14:paraId="65923184" w14:textId="77777777" w:rsidR="003F6D0F" w:rsidRDefault="003F6D0F" w:rsidP="003F6D0F">
      <w:pPr>
        <w:pStyle w:val="PL"/>
      </w:pPr>
      <w:r>
        <w:t xml:space="preserve">          - TRAJECTORY: Mobility trajectory.</w:t>
      </w:r>
    </w:p>
    <w:p w14:paraId="34828054" w14:textId="77777777" w:rsidR="003F6D0F" w:rsidRDefault="003F6D0F" w:rsidP="003F6D0F">
      <w:pPr>
        <w:pStyle w:val="PL"/>
      </w:pPr>
    </w:p>
    <w:bookmarkEnd w:id="52"/>
    <w:p w14:paraId="52E4607D" w14:textId="77777777" w:rsidR="00F44482" w:rsidRPr="009E2F14" w:rsidRDefault="00F44482" w:rsidP="00F444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44482" w:rsidRPr="009E2F14" w:rsidSect="005D1A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9419" w14:textId="77777777" w:rsidR="005D1A1B" w:rsidRDefault="005D1A1B">
      <w:r>
        <w:separator/>
      </w:r>
    </w:p>
  </w:endnote>
  <w:endnote w:type="continuationSeparator" w:id="0">
    <w:p w14:paraId="65605702" w14:textId="77777777" w:rsidR="005D1A1B" w:rsidRDefault="005D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679C1" w14:textId="77777777" w:rsidR="005D1A1B" w:rsidRDefault="005D1A1B">
      <w:r>
        <w:separator/>
      </w:r>
    </w:p>
  </w:footnote>
  <w:footnote w:type="continuationSeparator" w:id="0">
    <w:p w14:paraId="3D10663C" w14:textId="77777777" w:rsidR="005D1A1B" w:rsidRDefault="005D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67E0255"/>
    <w:multiLevelType w:val="hybridMultilevel"/>
    <w:tmpl w:val="A7A02DF8"/>
    <w:lvl w:ilvl="0" w:tplc="CCDA6FA0">
      <w:start w:val="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17113129">
    <w:abstractNumId w:val="9"/>
  </w:num>
  <w:num w:numId="2" w16cid:durableId="2012829844">
    <w:abstractNumId w:val="3"/>
  </w:num>
  <w:num w:numId="3" w16cid:durableId="1835493498">
    <w:abstractNumId w:val="5"/>
  </w:num>
  <w:num w:numId="4" w16cid:durableId="1691301443">
    <w:abstractNumId w:val="8"/>
  </w:num>
  <w:num w:numId="5" w16cid:durableId="1521704250">
    <w:abstractNumId w:val="6"/>
  </w:num>
  <w:num w:numId="6" w16cid:durableId="1382442918">
    <w:abstractNumId w:val="2"/>
  </w:num>
  <w:num w:numId="7" w16cid:durableId="107359076">
    <w:abstractNumId w:val="7"/>
  </w:num>
  <w:num w:numId="8" w16cid:durableId="1160467832">
    <w:abstractNumId w:val="4"/>
  </w:num>
  <w:num w:numId="9" w16cid:durableId="814950377">
    <w:abstractNumId w:val="1"/>
  </w:num>
  <w:num w:numId="10" w16cid:durableId="1294286534">
    <w:abstractNumId w:val="0"/>
  </w:num>
  <w:num w:numId="11" w16cid:durableId="2116172993">
    <w:abstractNumId w:val="11"/>
  </w:num>
  <w:num w:numId="12" w16cid:durableId="18029233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4D"/>
    <w:rsid w:val="000652D1"/>
    <w:rsid w:val="000A6394"/>
    <w:rsid w:val="000B7FED"/>
    <w:rsid w:val="000C038A"/>
    <w:rsid w:val="000C31CA"/>
    <w:rsid w:val="000C6598"/>
    <w:rsid w:val="000C676E"/>
    <w:rsid w:val="000D44B3"/>
    <w:rsid w:val="00145D43"/>
    <w:rsid w:val="00192C46"/>
    <w:rsid w:val="001A08B3"/>
    <w:rsid w:val="001A7B60"/>
    <w:rsid w:val="001B52F0"/>
    <w:rsid w:val="001B7A65"/>
    <w:rsid w:val="001E41F3"/>
    <w:rsid w:val="00203088"/>
    <w:rsid w:val="002148C2"/>
    <w:rsid w:val="0026004D"/>
    <w:rsid w:val="002640DD"/>
    <w:rsid w:val="00275D12"/>
    <w:rsid w:val="00284FEB"/>
    <w:rsid w:val="002860C4"/>
    <w:rsid w:val="002868EA"/>
    <w:rsid w:val="002B5741"/>
    <w:rsid w:val="002E472E"/>
    <w:rsid w:val="002E6081"/>
    <w:rsid w:val="00305409"/>
    <w:rsid w:val="00315D8E"/>
    <w:rsid w:val="003609EF"/>
    <w:rsid w:val="0036231A"/>
    <w:rsid w:val="00364587"/>
    <w:rsid w:val="00374DD4"/>
    <w:rsid w:val="003E1A36"/>
    <w:rsid w:val="003F6D0F"/>
    <w:rsid w:val="00410371"/>
    <w:rsid w:val="004242F1"/>
    <w:rsid w:val="00483B0E"/>
    <w:rsid w:val="00497AB4"/>
    <w:rsid w:val="004B75B7"/>
    <w:rsid w:val="005141D9"/>
    <w:rsid w:val="0051580D"/>
    <w:rsid w:val="00547111"/>
    <w:rsid w:val="00592D74"/>
    <w:rsid w:val="005A1280"/>
    <w:rsid w:val="005D1A1B"/>
    <w:rsid w:val="005D20F0"/>
    <w:rsid w:val="005E2C44"/>
    <w:rsid w:val="005E74CE"/>
    <w:rsid w:val="00621188"/>
    <w:rsid w:val="006257ED"/>
    <w:rsid w:val="00653DE4"/>
    <w:rsid w:val="00665C47"/>
    <w:rsid w:val="0066708F"/>
    <w:rsid w:val="00671A17"/>
    <w:rsid w:val="00687069"/>
    <w:rsid w:val="00695808"/>
    <w:rsid w:val="006B46FB"/>
    <w:rsid w:val="006E21FB"/>
    <w:rsid w:val="00741703"/>
    <w:rsid w:val="0074773F"/>
    <w:rsid w:val="007605CF"/>
    <w:rsid w:val="0076311B"/>
    <w:rsid w:val="00792342"/>
    <w:rsid w:val="007977A8"/>
    <w:rsid w:val="007B512A"/>
    <w:rsid w:val="007C2097"/>
    <w:rsid w:val="007D6A07"/>
    <w:rsid w:val="007E6B27"/>
    <w:rsid w:val="007F7259"/>
    <w:rsid w:val="008040A8"/>
    <w:rsid w:val="008279FA"/>
    <w:rsid w:val="008626E7"/>
    <w:rsid w:val="00870EE7"/>
    <w:rsid w:val="00876DA9"/>
    <w:rsid w:val="008863B9"/>
    <w:rsid w:val="00895AAC"/>
    <w:rsid w:val="008A45A6"/>
    <w:rsid w:val="008D3CCC"/>
    <w:rsid w:val="008F09BE"/>
    <w:rsid w:val="008F3789"/>
    <w:rsid w:val="008F686C"/>
    <w:rsid w:val="00912ED1"/>
    <w:rsid w:val="009148DE"/>
    <w:rsid w:val="009270E8"/>
    <w:rsid w:val="00941E30"/>
    <w:rsid w:val="009777D9"/>
    <w:rsid w:val="00991B88"/>
    <w:rsid w:val="009A5753"/>
    <w:rsid w:val="009A579D"/>
    <w:rsid w:val="009D7C6C"/>
    <w:rsid w:val="009E3297"/>
    <w:rsid w:val="009F734F"/>
    <w:rsid w:val="00A04A08"/>
    <w:rsid w:val="00A246B6"/>
    <w:rsid w:val="00A47E70"/>
    <w:rsid w:val="00A50CF0"/>
    <w:rsid w:val="00A6256B"/>
    <w:rsid w:val="00A7671C"/>
    <w:rsid w:val="00AA2CBC"/>
    <w:rsid w:val="00AC5820"/>
    <w:rsid w:val="00AD1CD8"/>
    <w:rsid w:val="00B05653"/>
    <w:rsid w:val="00B0570E"/>
    <w:rsid w:val="00B258BB"/>
    <w:rsid w:val="00B67B97"/>
    <w:rsid w:val="00B8042B"/>
    <w:rsid w:val="00B968C8"/>
    <w:rsid w:val="00BA3EC5"/>
    <w:rsid w:val="00BA51D9"/>
    <w:rsid w:val="00BB5DFC"/>
    <w:rsid w:val="00BC61B3"/>
    <w:rsid w:val="00BD279D"/>
    <w:rsid w:val="00BD6BB8"/>
    <w:rsid w:val="00BE70D8"/>
    <w:rsid w:val="00C66BA2"/>
    <w:rsid w:val="00C870F6"/>
    <w:rsid w:val="00C95985"/>
    <w:rsid w:val="00CB67EE"/>
    <w:rsid w:val="00CC5026"/>
    <w:rsid w:val="00CC68D0"/>
    <w:rsid w:val="00D03F9A"/>
    <w:rsid w:val="00D06D51"/>
    <w:rsid w:val="00D24991"/>
    <w:rsid w:val="00D50255"/>
    <w:rsid w:val="00D66520"/>
    <w:rsid w:val="00D84AE9"/>
    <w:rsid w:val="00D87C99"/>
    <w:rsid w:val="00DA131A"/>
    <w:rsid w:val="00DA28CA"/>
    <w:rsid w:val="00DE34CF"/>
    <w:rsid w:val="00E13F3D"/>
    <w:rsid w:val="00E2322D"/>
    <w:rsid w:val="00E34898"/>
    <w:rsid w:val="00E91DD7"/>
    <w:rsid w:val="00EB09B7"/>
    <w:rsid w:val="00EC45BD"/>
    <w:rsid w:val="00ED4449"/>
    <w:rsid w:val="00EE7D7C"/>
    <w:rsid w:val="00F25D98"/>
    <w:rsid w:val="00F300FB"/>
    <w:rsid w:val="00F44482"/>
    <w:rsid w:val="00FA76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44482"/>
    <w:rPr>
      <w:rFonts w:ascii="Arial" w:hAnsi="Arial"/>
      <w:sz w:val="18"/>
      <w:lang w:val="en-GB" w:eastAsia="en-US"/>
    </w:rPr>
  </w:style>
  <w:style w:type="character" w:customStyle="1" w:styleId="TAHChar">
    <w:name w:val="TAH Char"/>
    <w:link w:val="TAH"/>
    <w:qFormat/>
    <w:rsid w:val="00F44482"/>
    <w:rPr>
      <w:rFonts w:ascii="Arial" w:hAnsi="Arial"/>
      <w:b/>
      <w:sz w:val="18"/>
      <w:lang w:val="en-GB" w:eastAsia="en-US"/>
    </w:rPr>
  </w:style>
  <w:style w:type="character" w:customStyle="1" w:styleId="THChar">
    <w:name w:val="TH Char"/>
    <w:link w:val="TH"/>
    <w:qFormat/>
    <w:rsid w:val="00F44482"/>
    <w:rPr>
      <w:rFonts w:ascii="Arial" w:hAnsi="Arial"/>
      <w:b/>
      <w:lang w:val="en-GB" w:eastAsia="en-US"/>
    </w:rPr>
  </w:style>
  <w:style w:type="character" w:customStyle="1" w:styleId="TANChar">
    <w:name w:val="TAN Char"/>
    <w:link w:val="TAN"/>
    <w:qFormat/>
    <w:rsid w:val="00F44482"/>
    <w:rPr>
      <w:rFonts w:ascii="Arial" w:hAnsi="Arial"/>
      <w:sz w:val="18"/>
      <w:lang w:val="en-GB" w:eastAsia="en-US"/>
    </w:rPr>
  </w:style>
  <w:style w:type="paragraph" w:styleId="af8">
    <w:name w:val="Revision"/>
    <w:hidden/>
    <w:uiPriority w:val="99"/>
    <w:semiHidden/>
    <w:rsid w:val="00F44482"/>
    <w:rPr>
      <w:rFonts w:ascii="Times New Roman" w:hAnsi="Times New Roman"/>
      <w:lang w:val="en-GB" w:eastAsia="en-US"/>
    </w:rPr>
  </w:style>
  <w:style w:type="character" w:customStyle="1" w:styleId="CRCoverPageZchn">
    <w:name w:val="CR Cover Page Zchn"/>
    <w:link w:val="CRCoverPage"/>
    <w:qFormat/>
    <w:rsid w:val="009270E8"/>
    <w:rPr>
      <w:rFonts w:ascii="Arial" w:hAnsi="Arial"/>
      <w:lang w:val="en-GB" w:eastAsia="en-US"/>
    </w:rPr>
  </w:style>
  <w:style w:type="character" w:customStyle="1" w:styleId="TACChar">
    <w:name w:val="TAC Char"/>
    <w:link w:val="TAC"/>
    <w:qFormat/>
    <w:rsid w:val="009270E8"/>
    <w:rPr>
      <w:rFonts w:ascii="Arial" w:hAnsi="Arial"/>
      <w:sz w:val="18"/>
      <w:lang w:val="en-GB" w:eastAsia="en-US"/>
    </w:rPr>
  </w:style>
  <w:style w:type="paragraph" w:styleId="af9">
    <w:name w:val="macro"/>
    <w:link w:val="afa"/>
    <w:rsid w:val="003F6D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3F6D0F"/>
    <w:rPr>
      <w:rFonts w:ascii="Courier New" w:eastAsia="SimSun" w:hAnsi="Courier New" w:cs="Courier New"/>
      <w:lang w:val="en-GB" w:eastAsia="en-US"/>
    </w:rPr>
  </w:style>
  <w:style w:type="character" w:customStyle="1" w:styleId="10">
    <w:name w:val="見出し 1 (文字)"/>
    <w:link w:val="1"/>
    <w:rsid w:val="003F6D0F"/>
    <w:rPr>
      <w:rFonts w:ascii="Arial" w:hAnsi="Arial"/>
      <w:sz w:val="36"/>
      <w:lang w:val="en-GB" w:eastAsia="en-US"/>
    </w:rPr>
  </w:style>
  <w:style w:type="character" w:customStyle="1" w:styleId="20">
    <w:name w:val="見出し 2 (文字)"/>
    <w:link w:val="2"/>
    <w:rsid w:val="003F6D0F"/>
    <w:rPr>
      <w:rFonts w:ascii="Arial" w:hAnsi="Arial"/>
      <w:sz w:val="32"/>
      <w:lang w:val="en-GB" w:eastAsia="en-US"/>
    </w:rPr>
  </w:style>
  <w:style w:type="character" w:customStyle="1" w:styleId="31">
    <w:name w:val="見出し 3 (文字)"/>
    <w:link w:val="30"/>
    <w:rsid w:val="003F6D0F"/>
    <w:rPr>
      <w:rFonts w:ascii="Arial" w:hAnsi="Arial"/>
      <w:sz w:val="28"/>
      <w:lang w:val="en-GB" w:eastAsia="en-US"/>
    </w:rPr>
  </w:style>
  <w:style w:type="character" w:customStyle="1" w:styleId="41">
    <w:name w:val="見出し 4 (文字)"/>
    <w:link w:val="40"/>
    <w:rsid w:val="003F6D0F"/>
    <w:rPr>
      <w:rFonts w:ascii="Arial" w:hAnsi="Arial"/>
      <w:sz w:val="24"/>
      <w:lang w:val="en-GB" w:eastAsia="en-US"/>
    </w:rPr>
  </w:style>
  <w:style w:type="character" w:customStyle="1" w:styleId="51">
    <w:name w:val="見出し 5 (文字)"/>
    <w:link w:val="50"/>
    <w:rsid w:val="003F6D0F"/>
    <w:rPr>
      <w:rFonts w:ascii="Arial" w:hAnsi="Arial"/>
      <w:sz w:val="22"/>
      <w:lang w:val="en-GB" w:eastAsia="en-US"/>
    </w:rPr>
  </w:style>
  <w:style w:type="character" w:customStyle="1" w:styleId="H60">
    <w:name w:val="H6 (文字)"/>
    <w:link w:val="H6"/>
    <w:rsid w:val="003F6D0F"/>
    <w:rPr>
      <w:rFonts w:ascii="Arial" w:hAnsi="Arial"/>
      <w:lang w:val="en-GB" w:eastAsia="en-US"/>
    </w:rPr>
  </w:style>
  <w:style w:type="character" w:customStyle="1" w:styleId="60">
    <w:name w:val="見出し 6 (文字)"/>
    <w:link w:val="6"/>
    <w:rsid w:val="003F6D0F"/>
    <w:rPr>
      <w:rFonts w:ascii="Arial" w:hAnsi="Arial"/>
      <w:lang w:val="en-GB" w:eastAsia="en-US"/>
    </w:rPr>
  </w:style>
  <w:style w:type="character" w:customStyle="1" w:styleId="70">
    <w:name w:val="見出し 7 (文字)"/>
    <w:link w:val="7"/>
    <w:rsid w:val="003F6D0F"/>
    <w:rPr>
      <w:rFonts w:ascii="Arial" w:hAnsi="Arial"/>
      <w:lang w:val="en-GB" w:eastAsia="en-US"/>
    </w:rPr>
  </w:style>
  <w:style w:type="character" w:customStyle="1" w:styleId="80">
    <w:name w:val="見出し 8 (文字)"/>
    <w:link w:val="8"/>
    <w:rsid w:val="003F6D0F"/>
    <w:rPr>
      <w:rFonts w:ascii="Arial" w:hAnsi="Arial"/>
      <w:sz w:val="36"/>
      <w:lang w:val="en-GB" w:eastAsia="en-US"/>
    </w:rPr>
  </w:style>
  <w:style w:type="character" w:customStyle="1" w:styleId="90">
    <w:name w:val="見出し 9 (文字)"/>
    <w:link w:val="9"/>
    <w:rsid w:val="003F6D0F"/>
    <w:rPr>
      <w:rFonts w:ascii="Arial" w:hAnsi="Arial"/>
      <w:sz w:val="36"/>
      <w:lang w:val="en-GB" w:eastAsia="en-US"/>
    </w:rPr>
  </w:style>
  <w:style w:type="paragraph" w:styleId="afb">
    <w:name w:val="table of authorities"/>
    <w:basedOn w:val="a"/>
    <w:next w:val="a"/>
    <w:rsid w:val="003F6D0F"/>
    <w:pPr>
      <w:ind w:left="200" w:hanging="200"/>
    </w:pPr>
    <w:rPr>
      <w:rFonts w:eastAsia="SimSun"/>
    </w:rPr>
  </w:style>
  <w:style w:type="paragraph" w:styleId="afc">
    <w:name w:val="Note Heading"/>
    <w:basedOn w:val="a"/>
    <w:next w:val="a"/>
    <w:link w:val="afd"/>
    <w:rsid w:val="003F6D0F"/>
    <w:rPr>
      <w:rFonts w:eastAsia="SimSun"/>
    </w:rPr>
  </w:style>
  <w:style w:type="character" w:customStyle="1" w:styleId="afd">
    <w:name w:val="記 (文字)"/>
    <w:basedOn w:val="a0"/>
    <w:link w:val="afc"/>
    <w:rsid w:val="003F6D0F"/>
    <w:rPr>
      <w:rFonts w:ascii="Times New Roman" w:eastAsia="SimSun" w:hAnsi="Times New Roman"/>
      <w:lang w:val="en-GB" w:eastAsia="en-US"/>
    </w:rPr>
  </w:style>
  <w:style w:type="paragraph" w:styleId="82">
    <w:name w:val="index 8"/>
    <w:basedOn w:val="a"/>
    <w:next w:val="a"/>
    <w:rsid w:val="003F6D0F"/>
    <w:pPr>
      <w:ind w:left="1600" w:hanging="200"/>
    </w:pPr>
    <w:rPr>
      <w:rFonts w:eastAsia="SimSun"/>
    </w:rPr>
  </w:style>
  <w:style w:type="paragraph" w:styleId="afe">
    <w:name w:val="E-mail Signature"/>
    <w:basedOn w:val="a"/>
    <w:link w:val="aff"/>
    <w:rsid w:val="003F6D0F"/>
    <w:rPr>
      <w:rFonts w:eastAsia="SimSun"/>
    </w:rPr>
  </w:style>
  <w:style w:type="character" w:customStyle="1" w:styleId="aff">
    <w:name w:val="電子メール署名 (文字)"/>
    <w:basedOn w:val="a0"/>
    <w:link w:val="afe"/>
    <w:rsid w:val="003F6D0F"/>
    <w:rPr>
      <w:rFonts w:ascii="Times New Roman" w:eastAsia="SimSun" w:hAnsi="Times New Roman"/>
      <w:lang w:val="en-GB" w:eastAsia="en-US"/>
    </w:rPr>
  </w:style>
  <w:style w:type="paragraph" w:styleId="aff0">
    <w:name w:val="Normal Indent"/>
    <w:basedOn w:val="a"/>
    <w:rsid w:val="003F6D0F"/>
    <w:pPr>
      <w:ind w:left="720"/>
    </w:pPr>
    <w:rPr>
      <w:rFonts w:eastAsia="SimSun"/>
    </w:rPr>
  </w:style>
  <w:style w:type="paragraph" w:styleId="aff1">
    <w:name w:val="caption"/>
    <w:basedOn w:val="a"/>
    <w:next w:val="a"/>
    <w:qFormat/>
    <w:rsid w:val="003F6D0F"/>
    <w:rPr>
      <w:rFonts w:eastAsia="SimSun"/>
      <w:b/>
      <w:bCs/>
    </w:rPr>
  </w:style>
  <w:style w:type="paragraph" w:styleId="55">
    <w:name w:val="index 5"/>
    <w:basedOn w:val="a"/>
    <w:next w:val="a"/>
    <w:rsid w:val="003F6D0F"/>
    <w:pPr>
      <w:ind w:left="1000" w:hanging="200"/>
    </w:pPr>
    <w:rPr>
      <w:rFonts w:eastAsia="SimSun"/>
    </w:rPr>
  </w:style>
  <w:style w:type="paragraph" w:styleId="aff2">
    <w:name w:val="envelope address"/>
    <w:basedOn w:val="a"/>
    <w:rsid w:val="003F6D0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rsid w:val="003F6D0F"/>
    <w:rPr>
      <w:rFonts w:ascii="Tahoma" w:hAnsi="Tahoma" w:cs="Tahoma"/>
      <w:shd w:val="clear" w:color="auto" w:fill="000080"/>
      <w:lang w:val="en-GB" w:eastAsia="en-US"/>
    </w:rPr>
  </w:style>
  <w:style w:type="paragraph" w:styleId="aff3">
    <w:name w:val="toa heading"/>
    <w:basedOn w:val="a"/>
    <w:next w:val="a"/>
    <w:rsid w:val="003F6D0F"/>
    <w:pPr>
      <w:spacing w:before="120"/>
    </w:pPr>
    <w:rPr>
      <w:rFonts w:ascii="Calibri Light" w:eastAsia="游ゴシック Light" w:hAnsi="Calibri Light"/>
      <w:b/>
      <w:bCs/>
      <w:sz w:val="24"/>
      <w:szCs w:val="24"/>
    </w:rPr>
  </w:style>
  <w:style w:type="character" w:customStyle="1" w:styleId="af0">
    <w:name w:val="コメント文字列 (文字)"/>
    <w:link w:val="af"/>
    <w:rsid w:val="003F6D0F"/>
    <w:rPr>
      <w:rFonts w:ascii="Times New Roman" w:hAnsi="Times New Roman"/>
      <w:lang w:val="en-GB" w:eastAsia="en-US"/>
    </w:rPr>
  </w:style>
  <w:style w:type="paragraph" w:styleId="62">
    <w:name w:val="index 6"/>
    <w:basedOn w:val="a"/>
    <w:next w:val="a"/>
    <w:rsid w:val="003F6D0F"/>
    <w:pPr>
      <w:ind w:left="1200" w:hanging="200"/>
    </w:pPr>
    <w:rPr>
      <w:rFonts w:eastAsia="SimSun"/>
    </w:rPr>
  </w:style>
  <w:style w:type="paragraph" w:styleId="aff4">
    <w:name w:val="Salutation"/>
    <w:basedOn w:val="a"/>
    <w:next w:val="a"/>
    <w:link w:val="aff5"/>
    <w:rsid w:val="003F6D0F"/>
    <w:rPr>
      <w:rFonts w:eastAsia="SimSun"/>
    </w:rPr>
  </w:style>
  <w:style w:type="character" w:customStyle="1" w:styleId="aff5">
    <w:name w:val="挨拶文 (文字)"/>
    <w:basedOn w:val="a0"/>
    <w:link w:val="aff4"/>
    <w:rsid w:val="003F6D0F"/>
    <w:rPr>
      <w:rFonts w:ascii="Times New Roman" w:eastAsia="SimSun" w:hAnsi="Times New Roman"/>
      <w:lang w:val="en-GB" w:eastAsia="en-US"/>
    </w:rPr>
  </w:style>
  <w:style w:type="paragraph" w:styleId="35">
    <w:name w:val="Body Text 3"/>
    <w:basedOn w:val="a"/>
    <w:link w:val="36"/>
    <w:rsid w:val="003F6D0F"/>
    <w:pPr>
      <w:spacing w:after="120"/>
    </w:pPr>
    <w:rPr>
      <w:rFonts w:eastAsia="SimSun"/>
      <w:sz w:val="16"/>
      <w:szCs w:val="16"/>
    </w:rPr>
  </w:style>
  <w:style w:type="character" w:customStyle="1" w:styleId="36">
    <w:name w:val="本文 3 (文字)"/>
    <w:basedOn w:val="a0"/>
    <w:link w:val="35"/>
    <w:rsid w:val="003F6D0F"/>
    <w:rPr>
      <w:rFonts w:ascii="Times New Roman" w:eastAsia="SimSun" w:hAnsi="Times New Roman"/>
      <w:sz w:val="16"/>
      <w:szCs w:val="16"/>
      <w:lang w:val="en-GB" w:eastAsia="en-US"/>
    </w:rPr>
  </w:style>
  <w:style w:type="paragraph" w:styleId="aff6">
    <w:name w:val="Closing"/>
    <w:basedOn w:val="a"/>
    <w:link w:val="aff7"/>
    <w:rsid w:val="003F6D0F"/>
    <w:pPr>
      <w:ind w:left="4252"/>
    </w:pPr>
    <w:rPr>
      <w:rFonts w:eastAsia="SimSun"/>
    </w:rPr>
  </w:style>
  <w:style w:type="character" w:customStyle="1" w:styleId="aff7">
    <w:name w:val="結語 (文字)"/>
    <w:basedOn w:val="a0"/>
    <w:link w:val="aff6"/>
    <w:rsid w:val="003F6D0F"/>
    <w:rPr>
      <w:rFonts w:ascii="Times New Roman" w:eastAsia="SimSun" w:hAnsi="Times New Roman"/>
      <w:lang w:val="en-GB" w:eastAsia="en-US"/>
    </w:rPr>
  </w:style>
  <w:style w:type="paragraph" w:styleId="aff8">
    <w:name w:val="Body Text"/>
    <w:basedOn w:val="a"/>
    <w:link w:val="aff9"/>
    <w:rsid w:val="003F6D0F"/>
    <w:pPr>
      <w:spacing w:after="120"/>
    </w:pPr>
    <w:rPr>
      <w:rFonts w:eastAsia="SimSun"/>
    </w:rPr>
  </w:style>
  <w:style w:type="character" w:customStyle="1" w:styleId="aff9">
    <w:name w:val="本文 (文字)"/>
    <w:basedOn w:val="a0"/>
    <w:link w:val="aff8"/>
    <w:rsid w:val="003F6D0F"/>
    <w:rPr>
      <w:rFonts w:ascii="Times New Roman" w:eastAsia="SimSun" w:hAnsi="Times New Roman"/>
      <w:lang w:val="en-GB" w:eastAsia="en-US"/>
    </w:rPr>
  </w:style>
  <w:style w:type="paragraph" w:styleId="affa">
    <w:name w:val="Body Text Indent"/>
    <w:basedOn w:val="a"/>
    <w:link w:val="affb"/>
    <w:rsid w:val="003F6D0F"/>
    <w:pPr>
      <w:spacing w:after="120"/>
      <w:ind w:left="283"/>
    </w:pPr>
    <w:rPr>
      <w:rFonts w:eastAsia="SimSun"/>
    </w:rPr>
  </w:style>
  <w:style w:type="character" w:customStyle="1" w:styleId="affb">
    <w:name w:val="本文インデント (文字)"/>
    <w:basedOn w:val="a0"/>
    <w:link w:val="affa"/>
    <w:rsid w:val="003F6D0F"/>
    <w:rPr>
      <w:rFonts w:ascii="Times New Roman" w:eastAsia="SimSun" w:hAnsi="Times New Roman"/>
      <w:lang w:val="en-GB" w:eastAsia="en-US"/>
    </w:rPr>
  </w:style>
  <w:style w:type="paragraph" w:styleId="3">
    <w:name w:val="List Number 3"/>
    <w:basedOn w:val="a"/>
    <w:rsid w:val="003F6D0F"/>
    <w:pPr>
      <w:numPr>
        <w:numId w:val="5"/>
      </w:numPr>
      <w:tabs>
        <w:tab w:val="left" w:pos="926"/>
      </w:tabs>
      <w:contextualSpacing/>
    </w:pPr>
    <w:rPr>
      <w:rFonts w:eastAsia="SimSun"/>
    </w:rPr>
  </w:style>
  <w:style w:type="paragraph" w:styleId="affc">
    <w:name w:val="List Continue"/>
    <w:basedOn w:val="a"/>
    <w:rsid w:val="003F6D0F"/>
    <w:pPr>
      <w:spacing w:after="120"/>
      <w:ind w:left="283"/>
      <w:contextualSpacing/>
    </w:pPr>
    <w:rPr>
      <w:rFonts w:eastAsia="SimSun"/>
    </w:rPr>
  </w:style>
  <w:style w:type="paragraph" w:styleId="affd">
    <w:name w:val="Block Text"/>
    <w:basedOn w:val="a"/>
    <w:rsid w:val="003F6D0F"/>
    <w:pPr>
      <w:spacing w:after="120"/>
      <w:ind w:left="1440" w:right="1440"/>
    </w:pPr>
    <w:rPr>
      <w:rFonts w:eastAsia="SimSun"/>
    </w:rPr>
  </w:style>
  <w:style w:type="paragraph" w:styleId="HTML">
    <w:name w:val="HTML Address"/>
    <w:basedOn w:val="a"/>
    <w:link w:val="HTML0"/>
    <w:rsid w:val="003F6D0F"/>
    <w:rPr>
      <w:rFonts w:eastAsia="SimSun"/>
      <w:i/>
      <w:iCs/>
    </w:rPr>
  </w:style>
  <w:style w:type="character" w:customStyle="1" w:styleId="HTML0">
    <w:name w:val="HTML アドレス (文字)"/>
    <w:basedOn w:val="a0"/>
    <w:link w:val="HTML"/>
    <w:rsid w:val="003F6D0F"/>
    <w:rPr>
      <w:rFonts w:ascii="Times New Roman" w:eastAsia="SimSun" w:hAnsi="Times New Roman"/>
      <w:i/>
      <w:iCs/>
      <w:lang w:val="en-GB" w:eastAsia="en-US"/>
    </w:rPr>
  </w:style>
  <w:style w:type="paragraph" w:styleId="45">
    <w:name w:val="index 4"/>
    <w:basedOn w:val="a"/>
    <w:next w:val="a"/>
    <w:rsid w:val="003F6D0F"/>
    <w:pPr>
      <w:ind w:left="800" w:hanging="200"/>
    </w:pPr>
    <w:rPr>
      <w:rFonts w:eastAsia="SimSun"/>
    </w:rPr>
  </w:style>
  <w:style w:type="paragraph" w:styleId="affe">
    <w:name w:val="Plain Text"/>
    <w:basedOn w:val="a"/>
    <w:link w:val="afff"/>
    <w:rsid w:val="003F6D0F"/>
    <w:rPr>
      <w:rFonts w:ascii="Courier New" w:eastAsia="SimSun" w:hAnsi="Courier New" w:cs="Courier New"/>
    </w:rPr>
  </w:style>
  <w:style w:type="character" w:customStyle="1" w:styleId="afff">
    <w:name w:val="書式なし (文字)"/>
    <w:basedOn w:val="a0"/>
    <w:link w:val="affe"/>
    <w:rsid w:val="003F6D0F"/>
    <w:rPr>
      <w:rFonts w:ascii="Courier New" w:eastAsia="SimSun" w:hAnsi="Courier New" w:cs="Courier New"/>
      <w:lang w:val="en-GB" w:eastAsia="en-US"/>
    </w:rPr>
  </w:style>
  <w:style w:type="paragraph" w:styleId="4">
    <w:name w:val="List Number 4"/>
    <w:basedOn w:val="a"/>
    <w:rsid w:val="003F6D0F"/>
    <w:pPr>
      <w:numPr>
        <w:numId w:val="8"/>
      </w:numPr>
      <w:tabs>
        <w:tab w:val="left" w:pos="1209"/>
      </w:tabs>
      <w:contextualSpacing/>
    </w:pPr>
    <w:rPr>
      <w:rFonts w:eastAsia="SimSun"/>
    </w:rPr>
  </w:style>
  <w:style w:type="paragraph" w:styleId="37">
    <w:name w:val="index 3"/>
    <w:basedOn w:val="a"/>
    <w:next w:val="a"/>
    <w:rsid w:val="003F6D0F"/>
    <w:pPr>
      <w:ind w:left="600" w:hanging="200"/>
    </w:pPr>
    <w:rPr>
      <w:rFonts w:eastAsia="SimSun"/>
    </w:rPr>
  </w:style>
  <w:style w:type="paragraph" w:styleId="afff0">
    <w:name w:val="Date"/>
    <w:basedOn w:val="a"/>
    <w:next w:val="a"/>
    <w:link w:val="afff1"/>
    <w:rsid w:val="003F6D0F"/>
    <w:rPr>
      <w:rFonts w:eastAsia="SimSun"/>
    </w:rPr>
  </w:style>
  <w:style w:type="character" w:customStyle="1" w:styleId="afff1">
    <w:name w:val="日付 (文字)"/>
    <w:basedOn w:val="a0"/>
    <w:link w:val="afff0"/>
    <w:rsid w:val="003F6D0F"/>
    <w:rPr>
      <w:rFonts w:ascii="Times New Roman" w:eastAsia="SimSun" w:hAnsi="Times New Roman"/>
      <w:lang w:val="en-GB" w:eastAsia="en-US"/>
    </w:rPr>
  </w:style>
  <w:style w:type="paragraph" w:styleId="26">
    <w:name w:val="Body Text Indent 2"/>
    <w:basedOn w:val="a"/>
    <w:link w:val="27"/>
    <w:rsid w:val="003F6D0F"/>
    <w:pPr>
      <w:spacing w:after="120" w:line="480" w:lineRule="auto"/>
      <w:ind w:left="283"/>
    </w:pPr>
    <w:rPr>
      <w:rFonts w:eastAsia="SimSun"/>
    </w:rPr>
  </w:style>
  <w:style w:type="character" w:customStyle="1" w:styleId="27">
    <w:name w:val="本文インデント 2 (文字)"/>
    <w:basedOn w:val="a0"/>
    <w:link w:val="26"/>
    <w:rsid w:val="003F6D0F"/>
    <w:rPr>
      <w:rFonts w:ascii="Times New Roman" w:eastAsia="SimSun" w:hAnsi="Times New Roman"/>
      <w:lang w:val="en-GB" w:eastAsia="en-US"/>
    </w:rPr>
  </w:style>
  <w:style w:type="paragraph" w:styleId="afff2">
    <w:name w:val="endnote text"/>
    <w:basedOn w:val="a"/>
    <w:link w:val="afff3"/>
    <w:rsid w:val="003F6D0F"/>
    <w:rPr>
      <w:rFonts w:eastAsia="SimSun"/>
    </w:rPr>
  </w:style>
  <w:style w:type="character" w:customStyle="1" w:styleId="afff3">
    <w:name w:val="文末脚注文字列 (文字)"/>
    <w:basedOn w:val="a0"/>
    <w:link w:val="afff2"/>
    <w:rsid w:val="003F6D0F"/>
    <w:rPr>
      <w:rFonts w:ascii="Times New Roman" w:eastAsia="SimSun" w:hAnsi="Times New Roman"/>
      <w:lang w:val="en-GB" w:eastAsia="en-US"/>
    </w:rPr>
  </w:style>
  <w:style w:type="paragraph" w:styleId="56">
    <w:name w:val="List Continue 5"/>
    <w:basedOn w:val="a"/>
    <w:rsid w:val="003F6D0F"/>
    <w:pPr>
      <w:spacing w:after="120"/>
      <w:ind w:left="1415"/>
      <w:contextualSpacing/>
    </w:pPr>
    <w:rPr>
      <w:rFonts w:eastAsia="SimSun"/>
    </w:rPr>
  </w:style>
  <w:style w:type="character" w:customStyle="1" w:styleId="af3">
    <w:name w:val="吹き出し (文字)"/>
    <w:link w:val="af2"/>
    <w:rsid w:val="003F6D0F"/>
    <w:rPr>
      <w:rFonts w:ascii="Tahoma" w:hAnsi="Tahoma" w:cs="Tahoma"/>
      <w:sz w:val="16"/>
      <w:szCs w:val="16"/>
      <w:lang w:val="en-GB" w:eastAsia="en-US"/>
    </w:rPr>
  </w:style>
  <w:style w:type="character" w:customStyle="1" w:styleId="a5">
    <w:name w:val="ヘッダー (文字)"/>
    <w:link w:val="a4"/>
    <w:rsid w:val="003F6D0F"/>
    <w:rPr>
      <w:rFonts w:ascii="Arial" w:hAnsi="Arial"/>
      <w:b/>
      <w:noProof/>
      <w:sz w:val="18"/>
      <w:lang w:val="en-GB" w:eastAsia="en-US"/>
    </w:rPr>
  </w:style>
  <w:style w:type="character" w:customStyle="1" w:styleId="ac">
    <w:name w:val="フッター (文字)"/>
    <w:link w:val="ab"/>
    <w:rsid w:val="003F6D0F"/>
    <w:rPr>
      <w:rFonts w:ascii="Arial" w:hAnsi="Arial"/>
      <w:b/>
      <w:i/>
      <w:noProof/>
      <w:sz w:val="18"/>
      <w:lang w:val="en-GB" w:eastAsia="en-US"/>
    </w:rPr>
  </w:style>
  <w:style w:type="paragraph" w:styleId="afff4">
    <w:name w:val="envelope return"/>
    <w:basedOn w:val="a"/>
    <w:rsid w:val="003F6D0F"/>
    <w:rPr>
      <w:rFonts w:ascii="Calibri Light" w:eastAsia="游ゴシック Light" w:hAnsi="Calibri Light"/>
    </w:rPr>
  </w:style>
  <w:style w:type="paragraph" w:styleId="afff5">
    <w:name w:val="Signature"/>
    <w:basedOn w:val="a"/>
    <w:link w:val="afff6"/>
    <w:rsid w:val="003F6D0F"/>
    <w:pPr>
      <w:ind w:left="4252"/>
    </w:pPr>
    <w:rPr>
      <w:rFonts w:eastAsia="SimSun"/>
    </w:rPr>
  </w:style>
  <w:style w:type="character" w:customStyle="1" w:styleId="afff6">
    <w:name w:val="署名 (文字)"/>
    <w:basedOn w:val="a0"/>
    <w:link w:val="afff5"/>
    <w:rsid w:val="003F6D0F"/>
    <w:rPr>
      <w:rFonts w:ascii="Times New Roman" w:eastAsia="SimSun" w:hAnsi="Times New Roman"/>
      <w:lang w:val="en-GB" w:eastAsia="en-US"/>
    </w:rPr>
  </w:style>
  <w:style w:type="paragraph" w:styleId="46">
    <w:name w:val="List Continue 4"/>
    <w:basedOn w:val="a"/>
    <w:rsid w:val="003F6D0F"/>
    <w:pPr>
      <w:spacing w:after="120"/>
      <w:ind w:left="1132"/>
      <w:contextualSpacing/>
    </w:pPr>
    <w:rPr>
      <w:rFonts w:eastAsia="SimSun"/>
    </w:rPr>
  </w:style>
  <w:style w:type="paragraph" w:styleId="afff7">
    <w:name w:val="index heading"/>
    <w:basedOn w:val="a"/>
    <w:next w:val="12"/>
    <w:rsid w:val="003F6D0F"/>
    <w:rPr>
      <w:rFonts w:ascii="Calibri Light" w:eastAsia="游ゴシック Light" w:hAnsi="Calibri Light"/>
      <w:b/>
      <w:bCs/>
    </w:rPr>
  </w:style>
  <w:style w:type="paragraph" w:styleId="afff8">
    <w:name w:val="Subtitle"/>
    <w:basedOn w:val="a"/>
    <w:next w:val="a"/>
    <w:link w:val="afff9"/>
    <w:qFormat/>
    <w:rsid w:val="003F6D0F"/>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3F6D0F"/>
    <w:rPr>
      <w:rFonts w:ascii="Calibri Light" w:eastAsia="游ゴシック Light" w:hAnsi="Calibri Light"/>
      <w:sz w:val="24"/>
      <w:szCs w:val="24"/>
      <w:lang w:val="en-GB" w:eastAsia="en-US"/>
    </w:rPr>
  </w:style>
  <w:style w:type="paragraph" w:styleId="5">
    <w:name w:val="List Number 5"/>
    <w:basedOn w:val="a"/>
    <w:rsid w:val="003F6D0F"/>
    <w:pPr>
      <w:numPr>
        <w:numId w:val="9"/>
      </w:numPr>
      <w:tabs>
        <w:tab w:val="left" w:pos="1492"/>
      </w:tabs>
      <w:contextualSpacing/>
    </w:pPr>
    <w:rPr>
      <w:rFonts w:eastAsia="SimSun"/>
    </w:rPr>
  </w:style>
  <w:style w:type="character" w:customStyle="1" w:styleId="a8">
    <w:name w:val="脚注文字列 (文字)"/>
    <w:link w:val="a7"/>
    <w:rsid w:val="003F6D0F"/>
    <w:rPr>
      <w:rFonts w:ascii="Times New Roman" w:hAnsi="Times New Roman"/>
      <w:sz w:val="16"/>
      <w:lang w:val="en-GB" w:eastAsia="en-US"/>
    </w:rPr>
  </w:style>
  <w:style w:type="paragraph" w:styleId="38">
    <w:name w:val="Body Text Indent 3"/>
    <w:basedOn w:val="a"/>
    <w:link w:val="39"/>
    <w:rsid w:val="003F6D0F"/>
    <w:pPr>
      <w:spacing w:after="120"/>
      <w:ind w:left="283"/>
    </w:pPr>
    <w:rPr>
      <w:rFonts w:eastAsia="SimSun"/>
      <w:sz w:val="16"/>
      <w:szCs w:val="16"/>
    </w:rPr>
  </w:style>
  <w:style w:type="character" w:customStyle="1" w:styleId="39">
    <w:name w:val="本文インデント 3 (文字)"/>
    <w:basedOn w:val="a0"/>
    <w:link w:val="38"/>
    <w:rsid w:val="003F6D0F"/>
    <w:rPr>
      <w:rFonts w:ascii="Times New Roman" w:eastAsia="SimSun" w:hAnsi="Times New Roman"/>
      <w:sz w:val="16"/>
      <w:szCs w:val="16"/>
      <w:lang w:val="en-GB" w:eastAsia="en-US"/>
    </w:rPr>
  </w:style>
  <w:style w:type="paragraph" w:styleId="72">
    <w:name w:val="index 7"/>
    <w:basedOn w:val="a"/>
    <w:next w:val="a"/>
    <w:rsid w:val="003F6D0F"/>
    <w:pPr>
      <w:ind w:left="1400" w:hanging="200"/>
    </w:pPr>
    <w:rPr>
      <w:rFonts w:eastAsia="SimSun"/>
    </w:rPr>
  </w:style>
  <w:style w:type="paragraph" w:styleId="92">
    <w:name w:val="index 9"/>
    <w:basedOn w:val="a"/>
    <w:next w:val="a"/>
    <w:rsid w:val="003F6D0F"/>
    <w:pPr>
      <w:ind w:left="1800" w:hanging="200"/>
    </w:pPr>
    <w:rPr>
      <w:rFonts w:eastAsia="SimSun"/>
    </w:rPr>
  </w:style>
  <w:style w:type="paragraph" w:styleId="afffa">
    <w:name w:val="table of figures"/>
    <w:basedOn w:val="a"/>
    <w:next w:val="a"/>
    <w:rsid w:val="003F6D0F"/>
    <w:rPr>
      <w:rFonts w:eastAsia="SimSun"/>
    </w:rPr>
  </w:style>
  <w:style w:type="paragraph" w:styleId="28">
    <w:name w:val="Body Text 2"/>
    <w:basedOn w:val="a"/>
    <w:link w:val="29"/>
    <w:rsid w:val="003F6D0F"/>
    <w:pPr>
      <w:spacing w:after="120" w:line="480" w:lineRule="auto"/>
    </w:pPr>
    <w:rPr>
      <w:rFonts w:eastAsia="SimSun"/>
    </w:rPr>
  </w:style>
  <w:style w:type="character" w:customStyle="1" w:styleId="29">
    <w:name w:val="本文 2 (文字)"/>
    <w:basedOn w:val="a0"/>
    <w:link w:val="28"/>
    <w:rsid w:val="003F6D0F"/>
    <w:rPr>
      <w:rFonts w:ascii="Times New Roman" w:eastAsia="SimSun" w:hAnsi="Times New Roman"/>
      <w:lang w:val="en-GB" w:eastAsia="en-US"/>
    </w:rPr>
  </w:style>
  <w:style w:type="paragraph" w:styleId="2a">
    <w:name w:val="List Continue 2"/>
    <w:basedOn w:val="a"/>
    <w:rsid w:val="003F6D0F"/>
    <w:pPr>
      <w:spacing w:after="120"/>
      <w:ind w:left="566"/>
      <w:contextualSpacing/>
    </w:pPr>
    <w:rPr>
      <w:rFonts w:eastAsia="SimSun"/>
    </w:rPr>
  </w:style>
  <w:style w:type="paragraph" w:styleId="afffb">
    <w:name w:val="Message Header"/>
    <w:basedOn w:val="a"/>
    <w:link w:val="afffc"/>
    <w:rsid w:val="003F6D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3F6D0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3F6D0F"/>
    <w:rPr>
      <w:rFonts w:ascii="Courier New" w:eastAsia="SimSun" w:hAnsi="Courier New" w:cs="Courier New"/>
    </w:rPr>
  </w:style>
  <w:style w:type="character" w:customStyle="1" w:styleId="HTML2">
    <w:name w:val="HTML 書式付き (文字)"/>
    <w:basedOn w:val="a0"/>
    <w:link w:val="HTML1"/>
    <w:rsid w:val="003F6D0F"/>
    <w:rPr>
      <w:rFonts w:ascii="Courier New" w:eastAsia="SimSun" w:hAnsi="Courier New" w:cs="Courier New"/>
      <w:lang w:val="en-GB" w:eastAsia="en-US"/>
    </w:rPr>
  </w:style>
  <w:style w:type="paragraph" w:styleId="Web">
    <w:name w:val="Normal (Web)"/>
    <w:basedOn w:val="a"/>
    <w:rsid w:val="003F6D0F"/>
    <w:rPr>
      <w:rFonts w:eastAsia="SimSun"/>
      <w:sz w:val="24"/>
      <w:szCs w:val="24"/>
    </w:rPr>
  </w:style>
  <w:style w:type="paragraph" w:styleId="3a">
    <w:name w:val="List Continue 3"/>
    <w:basedOn w:val="a"/>
    <w:rsid w:val="003F6D0F"/>
    <w:pPr>
      <w:spacing w:after="120"/>
      <w:ind w:left="849"/>
      <w:contextualSpacing/>
    </w:pPr>
    <w:rPr>
      <w:rFonts w:eastAsia="SimSun"/>
    </w:rPr>
  </w:style>
  <w:style w:type="paragraph" w:styleId="afffd">
    <w:name w:val="Title"/>
    <w:basedOn w:val="a"/>
    <w:next w:val="a"/>
    <w:link w:val="afffe"/>
    <w:qFormat/>
    <w:rsid w:val="003F6D0F"/>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3F6D0F"/>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3F6D0F"/>
    <w:rPr>
      <w:rFonts w:ascii="Times New Roman" w:hAnsi="Times New Roman"/>
      <w:b/>
      <w:bCs/>
      <w:lang w:val="en-GB" w:eastAsia="en-US"/>
    </w:rPr>
  </w:style>
  <w:style w:type="paragraph" w:styleId="affff">
    <w:name w:val="Body Text First Indent"/>
    <w:basedOn w:val="aff8"/>
    <w:link w:val="affff0"/>
    <w:rsid w:val="003F6D0F"/>
    <w:pPr>
      <w:ind w:firstLine="210"/>
    </w:pPr>
  </w:style>
  <w:style w:type="character" w:customStyle="1" w:styleId="affff0">
    <w:name w:val="本文字下げ (文字)"/>
    <w:basedOn w:val="aff9"/>
    <w:link w:val="affff"/>
    <w:rsid w:val="003F6D0F"/>
    <w:rPr>
      <w:rFonts w:ascii="Times New Roman" w:eastAsia="SimSun" w:hAnsi="Times New Roman"/>
      <w:lang w:val="en-GB" w:eastAsia="en-US"/>
    </w:rPr>
  </w:style>
  <w:style w:type="paragraph" w:styleId="2b">
    <w:name w:val="Body Text First Indent 2"/>
    <w:basedOn w:val="affa"/>
    <w:link w:val="2c"/>
    <w:rsid w:val="003F6D0F"/>
    <w:pPr>
      <w:ind w:firstLine="210"/>
    </w:pPr>
  </w:style>
  <w:style w:type="character" w:customStyle="1" w:styleId="2c">
    <w:name w:val="本文字下げ 2 (文字)"/>
    <w:basedOn w:val="affb"/>
    <w:link w:val="2b"/>
    <w:rsid w:val="003F6D0F"/>
    <w:rPr>
      <w:rFonts w:ascii="Times New Roman" w:eastAsia="SimSun" w:hAnsi="Times New Roman"/>
      <w:lang w:val="en-GB" w:eastAsia="en-US"/>
    </w:rPr>
  </w:style>
  <w:style w:type="table" w:styleId="affff1">
    <w:name w:val="Table Grid"/>
    <w:basedOn w:val="a1"/>
    <w:rsid w:val="003F6D0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3F6D0F"/>
    <w:rPr>
      <w:b/>
      <w:bCs/>
    </w:rPr>
  </w:style>
  <w:style w:type="character" w:styleId="affff3">
    <w:name w:val="Emphasis"/>
    <w:qFormat/>
    <w:rsid w:val="003F6D0F"/>
    <w:rPr>
      <w:i/>
      <w:iCs/>
    </w:rPr>
  </w:style>
  <w:style w:type="character" w:customStyle="1" w:styleId="NOZchn">
    <w:name w:val="NO Zchn"/>
    <w:link w:val="NO"/>
    <w:qFormat/>
    <w:rsid w:val="003F6D0F"/>
    <w:rPr>
      <w:rFonts w:ascii="Times New Roman" w:hAnsi="Times New Roman"/>
      <w:lang w:val="en-GB" w:eastAsia="en-US"/>
    </w:rPr>
  </w:style>
  <w:style w:type="character" w:customStyle="1" w:styleId="PLChar">
    <w:name w:val="PL Char"/>
    <w:link w:val="PL"/>
    <w:qFormat/>
    <w:rsid w:val="003F6D0F"/>
    <w:rPr>
      <w:rFonts w:ascii="Courier New" w:hAnsi="Courier New"/>
      <w:noProof/>
      <w:sz w:val="16"/>
      <w:lang w:val="en-GB" w:eastAsia="en-US"/>
    </w:rPr>
  </w:style>
  <w:style w:type="character" w:customStyle="1" w:styleId="EXCar">
    <w:name w:val="EX Car"/>
    <w:link w:val="EX"/>
    <w:qFormat/>
    <w:rsid w:val="003F6D0F"/>
    <w:rPr>
      <w:rFonts w:ascii="Times New Roman" w:hAnsi="Times New Roman"/>
      <w:lang w:val="en-GB" w:eastAsia="en-US"/>
    </w:rPr>
  </w:style>
  <w:style w:type="character" w:customStyle="1" w:styleId="EWChar">
    <w:name w:val="EW Char"/>
    <w:link w:val="EW"/>
    <w:locked/>
    <w:rsid w:val="003F6D0F"/>
    <w:rPr>
      <w:rFonts w:ascii="Times New Roman" w:hAnsi="Times New Roman"/>
      <w:lang w:val="en-GB" w:eastAsia="en-US"/>
    </w:rPr>
  </w:style>
  <w:style w:type="character" w:customStyle="1" w:styleId="B1Char">
    <w:name w:val="B1 Char"/>
    <w:link w:val="B10"/>
    <w:qFormat/>
    <w:rsid w:val="003F6D0F"/>
    <w:rPr>
      <w:rFonts w:ascii="Times New Roman" w:hAnsi="Times New Roman"/>
      <w:lang w:val="en-GB" w:eastAsia="en-US"/>
    </w:rPr>
  </w:style>
  <w:style w:type="character" w:customStyle="1" w:styleId="EditorsNoteChar">
    <w:name w:val="Editor's Note Char"/>
    <w:aliases w:val="EN Char"/>
    <w:link w:val="EditorsNote"/>
    <w:qFormat/>
    <w:rsid w:val="003F6D0F"/>
    <w:rPr>
      <w:rFonts w:ascii="Times New Roman" w:hAnsi="Times New Roman"/>
      <w:color w:val="FF0000"/>
      <w:lang w:val="en-GB" w:eastAsia="en-US"/>
    </w:rPr>
  </w:style>
  <w:style w:type="character" w:customStyle="1" w:styleId="TFChar">
    <w:name w:val="TF Char"/>
    <w:link w:val="TF"/>
    <w:qFormat/>
    <w:rsid w:val="003F6D0F"/>
    <w:rPr>
      <w:rFonts w:ascii="Arial" w:hAnsi="Arial"/>
      <w:b/>
      <w:lang w:val="en-GB" w:eastAsia="en-US"/>
    </w:rPr>
  </w:style>
  <w:style w:type="character" w:customStyle="1" w:styleId="B2Char">
    <w:name w:val="B2 Char"/>
    <w:link w:val="B2"/>
    <w:qFormat/>
    <w:rsid w:val="003F6D0F"/>
    <w:rPr>
      <w:rFonts w:ascii="Times New Roman" w:hAnsi="Times New Roman"/>
      <w:lang w:val="en-GB" w:eastAsia="en-US"/>
    </w:rPr>
  </w:style>
  <w:style w:type="character" w:customStyle="1" w:styleId="B3Char2">
    <w:name w:val="B3 Char2"/>
    <w:link w:val="B3"/>
    <w:qFormat/>
    <w:locked/>
    <w:rsid w:val="003F6D0F"/>
    <w:rPr>
      <w:rFonts w:ascii="Times New Roman" w:hAnsi="Times New Roman"/>
      <w:lang w:val="en-GB" w:eastAsia="en-US"/>
    </w:rPr>
  </w:style>
  <w:style w:type="paragraph" w:customStyle="1" w:styleId="TAJ">
    <w:name w:val="TAJ"/>
    <w:basedOn w:val="TH"/>
    <w:rsid w:val="003F6D0F"/>
    <w:rPr>
      <w:rFonts w:eastAsia="SimSun"/>
    </w:rPr>
  </w:style>
  <w:style w:type="paragraph" w:customStyle="1" w:styleId="Guidance">
    <w:name w:val="Guidance"/>
    <w:basedOn w:val="a"/>
    <w:rsid w:val="003F6D0F"/>
    <w:rPr>
      <w:rFonts w:eastAsia="SimSun"/>
      <w:i/>
      <w:color w:val="0000FF"/>
    </w:rPr>
  </w:style>
  <w:style w:type="paragraph" w:styleId="affff4">
    <w:name w:val="TOC Heading"/>
    <w:basedOn w:val="1"/>
    <w:next w:val="a"/>
    <w:uiPriority w:val="39"/>
    <w:qFormat/>
    <w:rsid w:val="003F6D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3F6D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F6D0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3F6D0F"/>
    <w:rPr>
      <w:lang w:val="en-GB" w:eastAsia="en-US"/>
    </w:rPr>
  </w:style>
  <w:style w:type="character" w:styleId="affff5">
    <w:name w:val="Unresolved Mention"/>
    <w:uiPriority w:val="99"/>
    <w:unhideWhenUsed/>
    <w:rsid w:val="003F6D0F"/>
    <w:rPr>
      <w:color w:val="808080"/>
      <w:shd w:val="clear" w:color="auto" w:fill="E6E6E6"/>
    </w:rPr>
  </w:style>
  <w:style w:type="character" w:customStyle="1" w:styleId="EditorsNoteCharChar">
    <w:name w:val="Editor's Note Char Char"/>
    <w:locked/>
    <w:rsid w:val="003F6D0F"/>
    <w:rPr>
      <w:color w:val="FF0000"/>
      <w:lang w:val="en-GB" w:eastAsia="en-US"/>
    </w:rPr>
  </w:style>
  <w:style w:type="character" w:customStyle="1" w:styleId="TAN0">
    <w:name w:val="TAN (文字)"/>
    <w:rsid w:val="003F6D0F"/>
    <w:rPr>
      <w:rFonts w:ascii="Arial" w:eastAsia="Batang" w:hAnsi="Arial"/>
      <w:sz w:val="18"/>
      <w:lang w:val="en-GB" w:eastAsia="en-US" w:bidi="ar-SA"/>
    </w:rPr>
  </w:style>
  <w:style w:type="character" w:customStyle="1" w:styleId="EditorsNoteZchn">
    <w:name w:val="Editor's Note Zchn"/>
    <w:rsid w:val="003F6D0F"/>
    <w:rPr>
      <w:rFonts w:ascii="Times New Roman" w:hAnsi="Times New Roman"/>
      <w:color w:val="FF0000"/>
      <w:lang w:val="en-GB" w:eastAsia="en-US"/>
    </w:rPr>
  </w:style>
  <w:style w:type="table" w:customStyle="1" w:styleId="13">
    <w:name w:val="网格型1"/>
    <w:basedOn w:val="a1"/>
    <w:uiPriority w:val="39"/>
    <w:rsid w:val="003F6D0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F6D0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3F6D0F"/>
    <w:rPr>
      <w:rFonts w:ascii="Arial" w:hAnsi="Arial"/>
      <w:sz w:val="22"/>
      <w:lang w:val="en-GB" w:eastAsia="en-US"/>
    </w:rPr>
  </w:style>
  <w:style w:type="paragraph" w:styleId="affff6">
    <w:name w:val="Bibliography"/>
    <w:basedOn w:val="a"/>
    <w:next w:val="a"/>
    <w:uiPriority w:val="37"/>
    <w:unhideWhenUsed/>
    <w:rsid w:val="003F6D0F"/>
    <w:rPr>
      <w:rFonts w:eastAsia="SimSun"/>
    </w:rPr>
  </w:style>
  <w:style w:type="paragraph" w:styleId="2d">
    <w:name w:val="Intense Quote"/>
    <w:basedOn w:val="a"/>
    <w:next w:val="a"/>
    <w:link w:val="2e"/>
    <w:uiPriority w:val="30"/>
    <w:qFormat/>
    <w:rsid w:val="003F6D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3F6D0F"/>
    <w:rPr>
      <w:rFonts w:ascii="Times New Roman" w:eastAsia="SimSun" w:hAnsi="Times New Roman"/>
      <w:i/>
      <w:iCs/>
      <w:color w:val="4472C4"/>
      <w:lang w:val="en-GB" w:eastAsia="en-US"/>
    </w:rPr>
  </w:style>
  <w:style w:type="paragraph" w:styleId="affff7">
    <w:name w:val="List Paragraph"/>
    <w:basedOn w:val="a"/>
    <w:uiPriority w:val="34"/>
    <w:qFormat/>
    <w:rsid w:val="003F6D0F"/>
    <w:pPr>
      <w:ind w:left="720"/>
    </w:pPr>
    <w:rPr>
      <w:rFonts w:eastAsia="SimSun"/>
    </w:rPr>
  </w:style>
  <w:style w:type="paragraph" w:styleId="affff8">
    <w:name w:val="No Spacing"/>
    <w:uiPriority w:val="1"/>
    <w:qFormat/>
    <w:rsid w:val="003F6D0F"/>
    <w:rPr>
      <w:rFonts w:ascii="Times New Roman" w:eastAsia="SimSun" w:hAnsi="Times New Roman"/>
      <w:lang w:val="en-GB" w:eastAsia="en-US"/>
    </w:rPr>
  </w:style>
  <w:style w:type="paragraph" w:styleId="affff9">
    <w:name w:val="Quote"/>
    <w:basedOn w:val="a"/>
    <w:next w:val="a"/>
    <w:link w:val="affffa"/>
    <w:uiPriority w:val="29"/>
    <w:qFormat/>
    <w:rsid w:val="003F6D0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3F6D0F"/>
    <w:rPr>
      <w:rFonts w:ascii="Times New Roman" w:eastAsia="SimSun" w:hAnsi="Times New Roman"/>
      <w:i/>
      <w:iCs/>
      <w:color w:val="404040"/>
      <w:lang w:val="en-GB" w:eastAsia="en-US"/>
    </w:rPr>
  </w:style>
  <w:style w:type="character" w:customStyle="1" w:styleId="THZchn">
    <w:name w:val="TH Zchn"/>
    <w:rsid w:val="003F6D0F"/>
    <w:rPr>
      <w:rFonts w:ascii="Arial" w:hAnsi="Arial"/>
      <w:b/>
      <w:lang w:eastAsia="en-US"/>
    </w:rPr>
  </w:style>
  <w:style w:type="character" w:customStyle="1" w:styleId="B3Char">
    <w:name w:val="B3 Char"/>
    <w:rsid w:val="003F6D0F"/>
    <w:rPr>
      <w:lang w:eastAsia="en-US"/>
    </w:rPr>
  </w:style>
  <w:style w:type="paragraph" w:customStyle="1" w:styleId="FL">
    <w:name w:val="FL"/>
    <w:basedOn w:val="a"/>
    <w:rsid w:val="003F6D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F6D0F"/>
  </w:style>
  <w:style w:type="paragraph" w:customStyle="1" w:styleId="AltNormal">
    <w:name w:val="AltNormal"/>
    <w:basedOn w:val="a"/>
    <w:link w:val="AltNormalChar"/>
    <w:rsid w:val="003F6D0F"/>
    <w:pPr>
      <w:spacing w:before="120" w:after="0"/>
    </w:pPr>
    <w:rPr>
      <w:rFonts w:ascii="Arial" w:eastAsia="DengXian" w:hAnsi="Arial"/>
    </w:rPr>
  </w:style>
  <w:style w:type="character" w:customStyle="1" w:styleId="AltNormalChar">
    <w:name w:val="AltNormal Char"/>
    <w:link w:val="AltNormal"/>
    <w:rsid w:val="003F6D0F"/>
    <w:rPr>
      <w:rFonts w:ascii="Arial" w:eastAsia="DengXian" w:hAnsi="Arial"/>
      <w:lang w:val="en-GB" w:eastAsia="en-US"/>
    </w:rPr>
  </w:style>
  <w:style w:type="character" w:customStyle="1" w:styleId="UnresolvedMention1">
    <w:name w:val="Unresolved Mention1"/>
    <w:uiPriority w:val="99"/>
    <w:unhideWhenUsed/>
    <w:rsid w:val="003F6D0F"/>
    <w:rPr>
      <w:color w:val="605E5C"/>
      <w:shd w:val="clear" w:color="auto" w:fill="E1DFDD"/>
    </w:rPr>
  </w:style>
  <w:style w:type="character" w:customStyle="1" w:styleId="B1Char1">
    <w:name w:val="B1 Char1"/>
    <w:rsid w:val="003F6D0F"/>
    <w:rPr>
      <w:rFonts w:ascii="Times New Roman" w:hAnsi="Times New Roman"/>
      <w:lang w:val="en-GB"/>
    </w:rPr>
  </w:style>
  <w:style w:type="paragraph" w:customStyle="1" w:styleId="TemplateH4">
    <w:name w:val="TemplateH4"/>
    <w:basedOn w:val="a"/>
    <w:qFormat/>
    <w:rsid w:val="003F6D0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3F6D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3F6D0F"/>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F6D0F"/>
    <w:rPr>
      <w:rFonts w:ascii="Arial" w:hAnsi="Arial"/>
      <w:b/>
      <w:sz w:val="18"/>
      <w:lang w:val="en-GB" w:eastAsia="en-US"/>
    </w:rPr>
  </w:style>
  <w:style w:type="character" w:customStyle="1" w:styleId="st1">
    <w:name w:val="st1"/>
    <w:rsid w:val="003F6D0F"/>
  </w:style>
  <w:style w:type="character" w:customStyle="1" w:styleId="520">
    <w:name w:val="标题 5 字符2"/>
    <w:rsid w:val="003F6D0F"/>
    <w:rPr>
      <w:rFonts w:ascii="Arial" w:hAnsi="Arial"/>
      <w:sz w:val="22"/>
      <w:lang w:val="en-GB" w:eastAsia="en-US"/>
    </w:rPr>
  </w:style>
  <w:style w:type="character" w:customStyle="1" w:styleId="UnresolvedMention2">
    <w:name w:val="Unresolved Mention2"/>
    <w:uiPriority w:val="99"/>
    <w:unhideWhenUsed/>
    <w:rsid w:val="003F6D0F"/>
    <w:rPr>
      <w:color w:val="808080"/>
      <w:shd w:val="clear" w:color="auto" w:fill="E6E6E6"/>
    </w:rPr>
  </w:style>
  <w:style w:type="paragraph" w:customStyle="1" w:styleId="Style1">
    <w:name w:val="Style1"/>
    <w:basedOn w:val="8"/>
    <w:qFormat/>
    <w:rsid w:val="003F6D0F"/>
    <w:pPr>
      <w:pageBreakBefore/>
    </w:pPr>
    <w:rPr>
      <w:rFonts w:eastAsia="SimSun"/>
    </w:rPr>
  </w:style>
  <w:style w:type="paragraph" w:customStyle="1" w:styleId="b20">
    <w:name w:val="b2"/>
    <w:basedOn w:val="a"/>
    <w:rsid w:val="003F6D0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3F6D0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3F6D0F"/>
    <w:rPr>
      <w:rFonts w:ascii="Arial" w:hAnsi="Arial"/>
      <w:sz w:val="36"/>
      <w:lang w:eastAsia="en-US"/>
    </w:rPr>
  </w:style>
  <w:style w:type="character" w:customStyle="1" w:styleId="abstractlabel">
    <w:name w:val="abstractlabel"/>
    <w:rsid w:val="003F6D0F"/>
  </w:style>
  <w:style w:type="character" w:customStyle="1" w:styleId="5Char1">
    <w:name w:val="标题 5 Char1"/>
    <w:rsid w:val="003F6D0F"/>
    <w:rPr>
      <w:rFonts w:ascii="Arial" w:hAnsi="Arial"/>
      <w:sz w:val="22"/>
      <w:lang w:val="en-GB" w:eastAsia="en-US"/>
    </w:rPr>
  </w:style>
  <w:style w:type="character" w:customStyle="1" w:styleId="apple-converted-space">
    <w:name w:val="apple-converted-space"/>
    <w:rsid w:val="003F6D0F"/>
  </w:style>
  <w:style w:type="character" w:customStyle="1" w:styleId="EXChar">
    <w:name w:val="EX Char"/>
    <w:rsid w:val="003F6D0F"/>
    <w:rPr>
      <w:rFonts w:ascii="Times New Roman" w:hAnsi="Times New Roman"/>
      <w:lang w:val="en-GB"/>
    </w:rPr>
  </w:style>
  <w:style w:type="character" w:customStyle="1" w:styleId="opdict3font24">
    <w:name w:val="op_dict3_font24"/>
    <w:rsid w:val="003F6D0F"/>
  </w:style>
  <w:style w:type="character" w:customStyle="1" w:styleId="HTTPMethod">
    <w:name w:val="HTTP Method"/>
    <w:uiPriority w:val="1"/>
    <w:qFormat/>
    <w:rsid w:val="003F6D0F"/>
    <w:rPr>
      <w:rFonts w:ascii="Courier New" w:hAnsi="Courier New"/>
      <w:i w:val="0"/>
      <w:sz w:val="18"/>
    </w:rPr>
  </w:style>
  <w:style w:type="character" w:customStyle="1" w:styleId="Code">
    <w:name w:val="Code"/>
    <w:uiPriority w:val="1"/>
    <w:qFormat/>
    <w:rsid w:val="003F6D0F"/>
    <w:rPr>
      <w:rFonts w:ascii="Arial" w:hAnsi="Arial"/>
      <w:i/>
      <w:sz w:val="18"/>
      <w:shd w:val="clear" w:color="auto" w:fill="auto"/>
    </w:rPr>
  </w:style>
  <w:style w:type="character" w:customStyle="1" w:styleId="HTTPHeader">
    <w:name w:val="HTTP Header"/>
    <w:uiPriority w:val="1"/>
    <w:qFormat/>
    <w:rsid w:val="003F6D0F"/>
    <w:rPr>
      <w:rFonts w:ascii="Courier New" w:hAnsi="Courier New"/>
      <w:spacing w:val="-5"/>
      <w:sz w:val="18"/>
    </w:rPr>
  </w:style>
  <w:style w:type="character" w:customStyle="1" w:styleId="HTTPResponse">
    <w:name w:val="HTTP Response"/>
    <w:uiPriority w:val="1"/>
    <w:qFormat/>
    <w:rsid w:val="003F6D0F"/>
    <w:rPr>
      <w:rFonts w:ascii="Arial" w:hAnsi="Arial" w:cs="Courier New"/>
      <w:i/>
      <w:sz w:val="18"/>
      <w:lang w:val="en-US"/>
    </w:rPr>
  </w:style>
  <w:style w:type="character" w:customStyle="1" w:styleId="Codechar">
    <w:name w:val="Code (char)"/>
    <w:uiPriority w:val="1"/>
    <w:qFormat/>
    <w:rsid w:val="003F6D0F"/>
    <w:rPr>
      <w:rFonts w:ascii="Arial" w:hAnsi="Arial" w:cs="Arial"/>
      <w:i/>
      <w:iCs/>
      <w:sz w:val="18"/>
      <w:szCs w:val="18"/>
    </w:rPr>
  </w:style>
  <w:style w:type="paragraph" w:customStyle="1" w:styleId="TALcontinuation">
    <w:name w:val="TAL continuation"/>
    <w:basedOn w:val="TAL"/>
    <w:link w:val="TALcontinuationChar"/>
    <w:qFormat/>
    <w:rsid w:val="003F6D0F"/>
    <w:pPr>
      <w:spacing w:before="40"/>
    </w:pPr>
    <w:rPr>
      <w:rFonts w:eastAsia="Times New Roman"/>
    </w:rPr>
  </w:style>
  <w:style w:type="character" w:customStyle="1" w:styleId="TALcontinuationChar">
    <w:name w:val="TAL continuation Char"/>
    <w:link w:val="TALcontinuation"/>
    <w:rsid w:val="003F6D0F"/>
    <w:rPr>
      <w:rFonts w:ascii="Arial" w:eastAsia="Times New Roman" w:hAnsi="Arial"/>
      <w:sz w:val="18"/>
      <w:lang w:val="en-GB" w:eastAsia="en-US"/>
    </w:rPr>
  </w:style>
  <w:style w:type="character" w:customStyle="1" w:styleId="14">
    <w:name w:val="文档结构图 字符1"/>
    <w:rsid w:val="003F6D0F"/>
    <w:rPr>
      <w:rFonts w:ascii="Tahoma" w:hAnsi="Tahoma" w:cs="Tahoma"/>
      <w:shd w:val="clear" w:color="auto" w:fill="000080"/>
      <w:lang w:val="en-GB" w:eastAsia="en-US"/>
    </w:rPr>
  </w:style>
  <w:style w:type="table" w:customStyle="1" w:styleId="TableGrid1">
    <w:name w:val="Table Grid1"/>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F6D0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8207">
      <w:bodyDiv w:val="1"/>
      <w:marLeft w:val="0"/>
      <w:marRight w:val="0"/>
      <w:marTop w:val="0"/>
      <w:marBottom w:val="0"/>
      <w:divBdr>
        <w:top w:val="none" w:sz="0" w:space="0" w:color="auto"/>
        <w:left w:val="none" w:sz="0" w:space="0" w:color="auto"/>
        <w:bottom w:val="none" w:sz="0" w:space="0" w:color="auto"/>
        <w:right w:val="none" w:sz="0" w:space="0" w:color="auto"/>
      </w:divBdr>
    </w:div>
    <w:div w:id="574824452">
      <w:bodyDiv w:val="1"/>
      <w:marLeft w:val="0"/>
      <w:marRight w:val="0"/>
      <w:marTop w:val="0"/>
      <w:marBottom w:val="0"/>
      <w:divBdr>
        <w:top w:val="none" w:sz="0" w:space="0" w:color="auto"/>
        <w:left w:val="none" w:sz="0" w:space="0" w:color="auto"/>
        <w:bottom w:val="none" w:sz="0" w:space="0" w:color="auto"/>
        <w:right w:val="none" w:sz="0" w:space="0" w:color="auto"/>
      </w:divBdr>
    </w:div>
    <w:div w:id="663052243">
      <w:bodyDiv w:val="1"/>
      <w:marLeft w:val="0"/>
      <w:marRight w:val="0"/>
      <w:marTop w:val="0"/>
      <w:marBottom w:val="0"/>
      <w:divBdr>
        <w:top w:val="none" w:sz="0" w:space="0" w:color="auto"/>
        <w:left w:val="none" w:sz="0" w:space="0" w:color="auto"/>
        <w:bottom w:val="none" w:sz="0" w:space="0" w:color="auto"/>
        <w:right w:val="none" w:sz="0" w:space="0" w:color="auto"/>
      </w:divBdr>
    </w:div>
    <w:div w:id="18694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23236</Words>
  <Characters>132447</Characters>
  <Application>Microsoft Office Word</Application>
  <DocSecurity>0</DocSecurity>
  <Lines>1103</Lines>
  <Paragraphs>310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KDDI_r1</cp:lastModifiedBy>
  <cp:revision>40</cp:revision>
  <cp:lastPrinted>1899-12-31T23:00:00Z</cp:lastPrinted>
  <dcterms:created xsi:type="dcterms:W3CDTF">2020-02-03T08:32:00Z</dcterms:created>
  <dcterms:modified xsi:type="dcterms:W3CDTF">2024-02-29T05:37:00Z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